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70879" w14:textId="723E190D" w:rsidR="008F454E" w:rsidRDefault="008F454E" w:rsidP="008F454E">
      <w:pPr>
        <w:pStyle w:val="CRCoverPage"/>
        <w:tabs>
          <w:tab w:val="right" w:pos="9639"/>
        </w:tabs>
        <w:spacing w:after="0"/>
        <w:rPr>
          <w:b/>
          <w:i/>
          <w:noProof/>
          <w:sz w:val="28"/>
        </w:rPr>
      </w:pPr>
      <w:bookmarkStart w:id="0" w:name="_Toc114133845"/>
      <w:bookmarkStart w:id="1" w:name="_Toc120702345"/>
      <w:bookmarkStart w:id="2" w:name="_Toc136562412"/>
      <w:bookmarkStart w:id="3" w:name="_Toc85557120"/>
      <w:bookmarkStart w:id="4" w:name="_Toc94064290"/>
      <w:bookmarkStart w:id="5" w:name="_Toc145705733"/>
      <w:bookmarkStart w:id="6" w:name="_Toc98233675"/>
      <w:bookmarkStart w:id="7" w:name="_Toc85553021"/>
      <w:bookmarkStart w:id="8" w:name="_Toc112951166"/>
      <w:bookmarkStart w:id="9" w:name="_Toc138754246"/>
      <w:bookmarkStart w:id="10" w:name="_Toc113031706"/>
      <w:bookmarkStart w:id="11" w:name="_Toc104539044"/>
      <w:bookmarkStart w:id="12" w:name="_Toc101244451"/>
      <w:bookmarkStart w:id="13" w:name="_Toc88667622"/>
      <w:bookmarkStart w:id="14" w:name="_Toc148522637"/>
      <w:bookmarkStart w:id="15" w:name="_Toc90655907"/>
      <w:bookmarkStart w:id="16" w:name="_Toc164920817"/>
      <w:bookmarkStart w:id="17" w:name="_Toc170120359"/>
      <w:bookmarkStart w:id="18" w:name="_Toc175858604"/>
      <w:bookmarkStart w:id="19" w:name="_Toc175859677"/>
      <w:bookmarkStart w:id="20" w:name="_Toc180605967"/>
      <w:bookmarkStart w:id="21" w:name="_Toc185517221"/>
      <w:bookmarkStart w:id="22" w:name="historyclause"/>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571A46">
          <w:rPr>
            <w:b/>
            <w:noProof/>
            <w:sz w:val="24"/>
          </w:rPr>
          <w:t>3</w:t>
        </w:r>
      </w:fldSimple>
      <w:r>
        <w:rPr>
          <w:b/>
          <w:i/>
          <w:noProof/>
          <w:sz w:val="28"/>
        </w:rPr>
        <w:tab/>
      </w:r>
      <w:fldSimple w:instr=" DOCPROPERTY  Tdoc#  \* MERGEFORMAT ">
        <w:r>
          <w:rPr>
            <w:b/>
            <w:i/>
            <w:noProof/>
            <w:sz w:val="28"/>
          </w:rPr>
          <w:t>C3-25</w:t>
        </w:r>
        <w:r w:rsidR="00571A46">
          <w:rPr>
            <w:b/>
            <w:i/>
            <w:noProof/>
            <w:sz w:val="28"/>
          </w:rPr>
          <w:t>4</w:t>
        </w:r>
        <w:r w:rsidR="00E60E37">
          <w:rPr>
            <w:b/>
            <w:i/>
            <w:noProof/>
            <w:sz w:val="28"/>
          </w:rPr>
          <w:t>333</w:t>
        </w:r>
      </w:fldSimple>
    </w:p>
    <w:p w14:paraId="6A1CD1D0" w14:textId="25C663D6" w:rsidR="0040330F" w:rsidRPr="00F541E0" w:rsidRDefault="00571A46" w:rsidP="0040330F">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b/>
          <w:noProof/>
          <w:sz w:val="24"/>
        </w:rPr>
        <w:t>Sophia</w:t>
      </w:r>
      <w:r w:rsidR="00C764D7">
        <w:rPr>
          <w:rFonts w:ascii="Arial" w:eastAsia="Times New Roman" w:hAnsi="Arial"/>
          <w:b/>
          <w:noProof/>
          <w:sz w:val="24"/>
        </w:rPr>
        <w:t>-</w:t>
      </w:r>
      <w:r>
        <w:rPr>
          <w:rFonts w:ascii="Arial" w:eastAsia="Times New Roman" w:hAnsi="Arial"/>
          <w:b/>
          <w:noProof/>
          <w:sz w:val="24"/>
        </w:rPr>
        <w:t>Antipolis</w:t>
      </w:r>
      <w:r w:rsidR="008F454E" w:rsidRPr="0036304E">
        <w:rPr>
          <w:rFonts w:ascii="Arial" w:eastAsia="Times New Roman" w:hAnsi="Arial"/>
          <w:b/>
          <w:noProof/>
          <w:sz w:val="24"/>
        </w:rPr>
        <w:t xml:space="preserve">, </w:t>
      </w:r>
      <w:r>
        <w:rPr>
          <w:rFonts w:ascii="Arial" w:eastAsia="Times New Roman" w:hAnsi="Arial"/>
          <w:b/>
          <w:noProof/>
          <w:sz w:val="24"/>
        </w:rPr>
        <w:t>France</w:t>
      </w:r>
      <w:r w:rsidR="008F454E" w:rsidRPr="0036304E">
        <w:rPr>
          <w:rFonts w:ascii="Arial" w:eastAsia="Times New Roman" w:hAnsi="Arial"/>
          <w:b/>
          <w:noProof/>
          <w:sz w:val="24"/>
        </w:rPr>
        <w:t xml:space="preserve">, </w:t>
      </w:r>
      <w:r>
        <w:rPr>
          <w:rFonts w:ascii="Arial" w:eastAsia="Times New Roman" w:hAnsi="Arial"/>
          <w:b/>
          <w:noProof/>
          <w:sz w:val="24"/>
        </w:rPr>
        <w:t>1</w:t>
      </w:r>
      <w:r w:rsidR="00207BD1">
        <w:rPr>
          <w:rFonts w:ascii="Arial" w:eastAsia="Times New Roman" w:hAnsi="Arial"/>
          <w:b/>
          <w:noProof/>
          <w:sz w:val="24"/>
        </w:rPr>
        <w:t>3</w:t>
      </w:r>
      <w:r w:rsidR="008F454E" w:rsidRPr="0036304E">
        <w:rPr>
          <w:rFonts w:ascii="Arial" w:eastAsia="Times New Roman" w:hAnsi="Arial"/>
          <w:b/>
          <w:noProof/>
          <w:sz w:val="24"/>
        </w:rPr>
        <w:t xml:space="preserve"> – </w:t>
      </w:r>
      <w:r>
        <w:rPr>
          <w:rFonts w:ascii="Arial" w:eastAsia="Times New Roman" w:hAnsi="Arial"/>
          <w:b/>
          <w:noProof/>
          <w:sz w:val="24"/>
        </w:rPr>
        <w:t>1</w:t>
      </w:r>
      <w:r w:rsidR="00207BD1">
        <w:rPr>
          <w:rFonts w:ascii="Arial" w:eastAsia="Times New Roman" w:hAnsi="Arial"/>
          <w:b/>
          <w:noProof/>
          <w:sz w:val="24"/>
        </w:rPr>
        <w:t>7</w:t>
      </w:r>
      <w:r w:rsidR="008F454E" w:rsidRPr="0036304E">
        <w:rPr>
          <w:rFonts w:ascii="Arial" w:eastAsia="Times New Roman" w:hAnsi="Arial"/>
          <w:b/>
          <w:noProof/>
          <w:sz w:val="24"/>
        </w:rPr>
        <w:t xml:space="preserve"> </w:t>
      </w:r>
      <w:r w:rsidR="00207BD1">
        <w:rPr>
          <w:rFonts w:ascii="Arial" w:eastAsia="Times New Roman" w:hAnsi="Arial"/>
          <w:b/>
          <w:noProof/>
          <w:sz w:val="24"/>
        </w:rPr>
        <w:t>October</w:t>
      </w:r>
      <w:r w:rsidR="008F454E" w:rsidRPr="0036304E">
        <w:rPr>
          <w:rFonts w:ascii="Arial" w:eastAsia="Times New Roman" w:hAnsi="Arial"/>
          <w:b/>
          <w:noProof/>
          <w:sz w:val="24"/>
        </w:rPr>
        <w:t xml:space="preserve"> 2025</w:t>
      </w:r>
      <w:r w:rsidR="008F454E" w:rsidRPr="00F541E0">
        <w:rPr>
          <w:rFonts w:ascii="Arial" w:hAnsi="Arial"/>
          <w:b/>
          <w:noProof/>
          <w:sz w:val="24"/>
          <w:szCs w:val="24"/>
          <w:lang w:eastAsia="ja-JP"/>
        </w:rPr>
        <w:tab/>
      </w:r>
      <w:r w:rsidR="008F454E" w:rsidRPr="008F454E">
        <w:rPr>
          <w:rFonts w:ascii="Arial" w:hAnsi="Arial"/>
          <w:b/>
          <w:noProof/>
          <w:lang w:eastAsia="ja-JP"/>
        </w:rPr>
        <w:t>(Revision of C3-25xxxx)</w:t>
      </w:r>
      <w:r w:rsidR="0040330F"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4F1A" w14:paraId="09E1BE4A" w14:textId="77777777" w:rsidTr="004F4664">
        <w:tc>
          <w:tcPr>
            <w:tcW w:w="9641" w:type="dxa"/>
            <w:gridSpan w:val="9"/>
            <w:tcBorders>
              <w:top w:val="single" w:sz="4" w:space="0" w:color="auto"/>
              <w:left w:val="single" w:sz="4" w:space="0" w:color="auto"/>
              <w:right w:val="single" w:sz="4" w:space="0" w:color="auto"/>
            </w:tcBorders>
          </w:tcPr>
          <w:p w14:paraId="6EA9F9D1" w14:textId="77777777" w:rsidR="000B4F1A" w:rsidRDefault="000B4F1A" w:rsidP="004F4664">
            <w:pPr>
              <w:pStyle w:val="CRCoverPage"/>
              <w:spacing w:after="0"/>
              <w:jc w:val="right"/>
              <w:rPr>
                <w:i/>
                <w:noProof/>
              </w:rPr>
            </w:pPr>
            <w:r>
              <w:rPr>
                <w:i/>
                <w:noProof/>
                <w:sz w:val="14"/>
              </w:rPr>
              <w:t>CR-Form-v12.3</w:t>
            </w:r>
          </w:p>
        </w:tc>
      </w:tr>
      <w:tr w:rsidR="000B4F1A" w14:paraId="2A4A538F" w14:textId="77777777" w:rsidTr="004F4664">
        <w:tc>
          <w:tcPr>
            <w:tcW w:w="9641" w:type="dxa"/>
            <w:gridSpan w:val="9"/>
            <w:tcBorders>
              <w:left w:val="single" w:sz="4" w:space="0" w:color="auto"/>
              <w:right w:val="single" w:sz="4" w:space="0" w:color="auto"/>
            </w:tcBorders>
          </w:tcPr>
          <w:p w14:paraId="344DDDFF" w14:textId="77777777" w:rsidR="000B4F1A" w:rsidRDefault="000B4F1A" w:rsidP="004F4664">
            <w:pPr>
              <w:pStyle w:val="CRCoverPage"/>
              <w:spacing w:after="0"/>
              <w:jc w:val="center"/>
              <w:rPr>
                <w:noProof/>
              </w:rPr>
            </w:pPr>
            <w:r>
              <w:rPr>
                <w:b/>
                <w:noProof/>
                <w:sz w:val="32"/>
              </w:rPr>
              <w:t>CHANGE REQUEST</w:t>
            </w:r>
          </w:p>
        </w:tc>
      </w:tr>
      <w:tr w:rsidR="000B4F1A" w14:paraId="0A8F324E" w14:textId="77777777" w:rsidTr="004F4664">
        <w:tc>
          <w:tcPr>
            <w:tcW w:w="9641" w:type="dxa"/>
            <w:gridSpan w:val="9"/>
            <w:tcBorders>
              <w:left w:val="single" w:sz="4" w:space="0" w:color="auto"/>
              <w:right w:val="single" w:sz="4" w:space="0" w:color="auto"/>
            </w:tcBorders>
          </w:tcPr>
          <w:p w14:paraId="00745937" w14:textId="77777777" w:rsidR="000B4F1A" w:rsidRDefault="000B4F1A" w:rsidP="004F4664">
            <w:pPr>
              <w:pStyle w:val="CRCoverPage"/>
              <w:spacing w:after="0"/>
              <w:rPr>
                <w:noProof/>
                <w:sz w:val="8"/>
                <w:szCs w:val="8"/>
              </w:rPr>
            </w:pPr>
          </w:p>
        </w:tc>
      </w:tr>
      <w:tr w:rsidR="000B4F1A" w14:paraId="5209E337" w14:textId="77777777" w:rsidTr="004F4664">
        <w:tc>
          <w:tcPr>
            <w:tcW w:w="142" w:type="dxa"/>
            <w:tcBorders>
              <w:left w:val="single" w:sz="4" w:space="0" w:color="auto"/>
            </w:tcBorders>
          </w:tcPr>
          <w:p w14:paraId="32898AF7" w14:textId="77777777" w:rsidR="000B4F1A" w:rsidRDefault="000B4F1A" w:rsidP="004F4664">
            <w:pPr>
              <w:pStyle w:val="CRCoverPage"/>
              <w:spacing w:after="0"/>
              <w:jc w:val="right"/>
              <w:rPr>
                <w:noProof/>
              </w:rPr>
            </w:pPr>
          </w:p>
        </w:tc>
        <w:tc>
          <w:tcPr>
            <w:tcW w:w="1559" w:type="dxa"/>
            <w:shd w:val="pct30" w:color="FFFF00" w:fill="auto"/>
          </w:tcPr>
          <w:p w14:paraId="61A506A6" w14:textId="26AF22A3" w:rsidR="000B4F1A" w:rsidRPr="00410371" w:rsidRDefault="000B4F1A" w:rsidP="004F4664">
            <w:pPr>
              <w:pStyle w:val="CRCoverPage"/>
              <w:spacing w:after="0"/>
              <w:jc w:val="right"/>
              <w:rPr>
                <w:b/>
                <w:noProof/>
                <w:sz w:val="28"/>
              </w:rPr>
            </w:pPr>
            <w:fldSimple w:instr=" DOCPROPERTY  Spec#  \* MERGEFORMAT ">
              <w:r>
                <w:rPr>
                  <w:b/>
                  <w:noProof/>
                  <w:sz w:val="28"/>
                </w:rPr>
                <w:t>29.5</w:t>
              </w:r>
              <w:r w:rsidR="002F02D3">
                <w:rPr>
                  <w:b/>
                  <w:noProof/>
                  <w:sz w:val="28"/>
                </w:rPr>
                <w:t>17</w:t>
              </w:r>
            </w:fldSimple>
          </w:p>
        </w:tc>
        <w:tc>
          <w:tcPr>
            <w:tcW w:w="709" w:type="dxa"/>
          </w:tcPr>
          <w:p w14:paraId="12FCF97E" w14:textId="77777777" w:rsidR="000B4F1A" w:rsidRDefault="000B4F1A" w:rsidP="004F4664">
            <w:pPr>
              <w:pStyle w:val="CRCoverPage"/>
              <w:spacing w:after="0"/>
              <w:jc w:val="center"/>
              <w:rPr>
                <w:noProof/>
              </w:rPr>
            </w:pPr>
            <w:r>
              <w:rPr>
                <w:b/>
                <w:noProof/>
                <w:sz w:val="28"/>
              </w:rPr>
              <w:t>CR</w:t>
            </w:r>
          </w:p>
        </w:tc>
        <w:tc>
          <w:tcPr>
            <w:tcW w:w="1276" w:type="dxa"/>
            <w:shd w:val="pct30" w:color="FFFF00" w:fill="auto"/>
          </w:tcPr>
          <w:p w14:paraId="0DFC1737" w14:textId="522FEC67" w:rsidR="000B4F1A" w:rsidRPr="00410371" w:rsidRDefault="002F02D3" w:rsidP="004F4664">
            <w:pPr>
              <w:pStyle w:val="CRCoverPage"/>
              <w:spacing w:after="0"/>
              <w:rPr>
                <w:noProof/>
              </w:rPr>
            </w:pPr>
            <w:r>
              <w:rPr>
                <w:b/>
                <w:noProof/>
                <w:sz w:val="28"/>
                <w:lang w:eastAsia="zh-CN"/>
              </w:rPr>
              <w:t>0</w:t>
            </w:r>
            <w:r w:rsidR="00E60E37">
              <w:rPr>
                <w:b/>
                <w:noProof/>
                <w:sz w:val="28"/>
                <w:lang w:eastAsia="zh-CN"/>
              </w:rPr>
              <w:t>165</w:t>
            </w:r>
          </w:p>
        </w:tc>
        <w:tc>
          <w:tcPr>
            <w:tcW w:w="709" w:type="dxa"/>
          </w:tcPr>
          <w:p w14:paraId="1B13548D" w14:textId="77777777" w:rsidR="000B4F1A" w:rsidRDefault="000B4F1A" w:rsidP="004F4664">
            <w:pPr>
              <w:pStyle w:val="CRCoverPage"/>
              <w:tabs>
                <w:tab w:val="right" w:pos="625"/>
              </w:tabs>
              <w:spacing w:after="0"/>
              <w:jc w:val="center"/>
              <w:rPr>
                <w:noProof/>
              </w:rPr>
            </w:pPr>
            <w:r>
              <w:rPr>
                <w:b/>
                <w:bCs/>
                <w:noProof/>
                <w:sz w:val="28"/>
              </w:rPr>
              <w:t>rev</w:t>
            </w:r>
          </w:p>
        </w:tc>
        <w:tc>
          <w:tcPr>
            <w:tcW w:w="992" w:type="dxa"/>
            <w:shd w:val="pct30" w:color="FFFF00" w:fill="auto"/>
          </w:tcPr>
          <w:p w14:paraId="4F9F6835" w14:textId="77777777" w:rsidR="000B4F1A" w:rsidRPr="00410371" w:rsidRDefault="000B4F1A" w:rsidP="004F4664">
            <w:pPr>
              <w:pStyle w:val="CRCoverPage"/>
              <w:spacing w:after="0"/>
              <w:jc w:val="center"/>
              <w:rPr>
                <w:b/>
                <w:noProof/>
              </w:rPr>
            </w:pPr>
            <w:fldSimple w:instr=" DOCPROPERTY  Revision  \* MERGEFORMAT ">
              <w:r>
                <w:rPr>
                  <w:b/>
                  <w:noProof/>
                  <w:sz w:val="28"/>
                </w:rPr>
                <w:t>-</w:t>
              </w:r>
            </w:fldSimple>
          </w:p>
        </w:tc>
        <w:tc>
          <w:tcPr>
            <w:tcW w:w="2410" w:type="dxa"/>
          </w:tcPr>
          <w:p w14:paraId="316DA1EE" w14:textId="77777777" w:rsidR="000B4F1A" w:rsidRDefault="000B4F1A" w:rsidP="004F46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E9F7C8" w14:textId="02312529" w:rsidR="000B4F1A" w:rsidRPr="00410371" w:rsidRDefault="000B4F1A" w:rsidP="004F4664">
            <w:pPr>
              <w:pStyle w:val="CRCoverPage"/>
              <w:spacing w:after="0"/>
              <w:jc w:val="center"/>
              <w:rPr>
                <w:noProof/>
                <w:sz w:val="28"/>
              </w:rPr>
            </w:pPr>
            <w:fldSimple w:instr=" DOCPROPERTY  Version  \* MERGEFORMAT ">
              <w:r>
                <w:rPr>
                  <w:b/>
                  <w:noProof/>
                  <w:sz w:val="28"/>
                </w:rPr>
                <w:t>19.</w:t>
              </w:r>
              <w:r w:rsidR="00571A46">
                <w:rPr>
                  <w:b/>
                  <w:noProof/>
                  <w:sz w:val="28"/>
                </w:rPr>
                <w:t>4</w:t>
              </w:r>
              <w:r>
                <w:rPr>
                  <w:b/>
                  <w:noProof/>
                  <w:sz w:val="28"/>
                </w:rPr>
                <w:t>.</w:t>
              </w:r>
              <w:r w:rsidR="00D97155">
                <w:rPr>
                  <w:b/>
                  <w:noProof/>
                  <w:sz w:val="28"/>
                </w:rPr>
                <w:t>0</w:t>
              </w:r>
            </w:fldSimple>
          </w:p>
        </w:tc>
        <w:tc>
          <w:tcPr>
            <w:tcW w:w="143" w:type="dxa"/>
            <w:tcBorders>
              <w:right w:val="single" w:sz="4" w:space="0" w:color="auto"/>
            </w:tcBorders>
          </w:tcPr>
          <w:p w14:paraId="0BD3A913" w14:textId="77777777" w:rsidR="000B4F1A" w:rsidRDefault="000B4F1A" w:rsidP="004F4664">
            <w:pPr>
              <w:pStyle w:val="CRCoverPage"/>
              <w:spacing w:after="0"/>
              <w:rPr>
                <w:noProof/>
              </w:rPr>
            </w:pPr>
          </w:p>
        </w:tc>
      </w:tr>
      <w:tr w:rsidR="000B4F1A" w14:paraId="293A81B3" w14:textId="77777777" w:rsidTr="004F4664">
        <w:tc>
          <w:tcPr>
            <w:tcW w:w="9641" w:type="dxa"/>
            <w:gridSpan w:val="9"/>
            <w:tcBorders>
              <w:left w:val="single" w:sz="4" w:space="0" w:color="auto"/>
              <w:right w:val="single" w:sz="4" w:space="0" w:color="auto"/>
            </w:tcBorders>
          </w:tcPr>
          <w:p w14:paraId="605EA05A" w14:textId="77777777" w:rsidR="000B4F1A" w:rsidRDefault="000B4F1A" w:rsidP="004F4664">
            <w:pPr>
              <w:pStyle w:val="CRCoverPage"/>
              <w:spacing w:after="0"/>
              <w:rPr>
                <w:noProof/>
              </w:rPr>
            </w:pPr>
          </w:p>
        </w:tc>
      </w:tr>
      <w:tr w:rsidR="000B4F1A" w14:paraId="2A716527" w14:textId="77777777" w:rsidTr="004F4664">
        <w:tc>
          <w:tcPr>
            <w:tcW w:w="9641" w:type="dxa"/>
            <w:gridSpan w:val="9"/>
            <w:tcBorders>
              <w:top w:val="single" w:sz="4" w:space="0" w:color="auto"/>
            </w:tcBorders>
          </w:tcPr>
          <w:p w14:paraId="448E842C" w14:textId="77777777" w:rsidR="000B4F1A" w:rsidRPr="00F25D98" w:rsidRDefault="000B4F1A" w:rsidP="004F466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3" w:name="_Hlt497126619"/>
              <w:r w:rsidRPr="00F25D98">
                <w:rPr>
                  <w:rStyle w:val="Hyperlink"/>
                  <w:rFonts w:cs="Arial"/>
                  <w:b/>
                  <w:i/>
                  <w:noProof/>
                  <w:color w:val="FF0000"/>
                </w:rPr>
                <w:t>L</w:t>
              </w:r>
              <w:bookmarkEnd w:id="2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0B4F1A" w14:paraId="17FD8D87" w14:textId="77777777" w:rsidTr="004F4664">
        <w:tc>
          <w:tcPr>
            <w:tcW w:w="9641" w:type="dxa"/>
            <w:gridSpan w:val="9"/>
          </w:tcPr>
          <w:p w14:paraId="5B42427D" w14:textId="77777777" w:rsidR="000B4F1A" w:rsidRDefault="000B4F1A" w:rsidP="004F4664">
            <w:pPr>
              <w:pStyle w:val="CRCoverPage"/>
              <w:spacing w:after="0"/>
              <w:rPr>
                <w:noProof/>
                <w:sz w:val="8"/>
                <w:szCs w:val="8"/>
              </w:rPr>
            </w:pPr>
          </w:p>
        </w:tc>
      </w:tr>
    </w:tbl>
    <w:p w14:paraId="752B3EE5" w14:textId="77777777" w:rsidR="000B4F1A" w:rsidRDefault="000B4F1A" w:rsidP="000B4F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4F1A" w14:paraId="666C551A" w14:textId="77777777" w:rsidTr="004F4664">
        <w:tc>
          <w:tcPr>
            <w:tcW w:w="2835" w:type="dxa"/>
          </w:tcPr>
          <w:p w14:paraId="1718C2A4" w14:textId="77777777" w:rsidR="000B4F1A" w:rsidRDefault="000B4F1A" w:rsidP="004F4664">
            <w:pPr>
              <w:pStyle w:val="CRCoverPage"/>
              <w:tabs>
                <w:tab w:val="right" w:pos="2751"/>
              </w:tabs>
              <w:spacing w:after="0"/>
              <w:rPr>
                <w:b/>
                <w:i/>
                <w:noProof/>
              </w:rPr>
            </w:pPr>
            <w:r>
              <w:rPr>
                <w:b/>
                <w:i/>
                <w:noProof/>
              </w:rPr>
              <w:t>Proposed change affects:</w:t>
            </w:r>
          </w:p>
        </w:tc>
        <w:tc>
          <w:tcPr>
            <w:tcW w:w="1418" w:type="dxa"/>
          </w:tcPr>
          <w:p w14:paraId="2BEFD357" w14:textId="77777777" w:rsidR="000B4F1A" w:rsidRDefault="000B4F1A" w:rsidP="004F466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8B6834" w14:textId="77777777" w:rsidR="000B4F1A" w:rsidRDefault="000B4F1A" w:rsidP="004F4664">
            <w:pPr>
              <w:pStyle w:val="CRCoverPage"/>
              <w:spacing w:after="0"/>
              <w:jc w:val="center"/>
              <w:rPr>
                <w:b/>
                <w:caps/>
                <w:noProof/>
              </w:rPr>
            </w:pPr>
          </w:p>
        </w:tc>
        <w:tc>
          <w:tcPr>
            <w:tcW w:w="709" w:type="dxa"/>
            <w:tcBorders>
              <w:left w:val="single" w:sz="4" w:space="0" w:color="auto"/>
            </w:tcBorders>
          </w:tcPr>
          <w:p w14:paraId="41296430" w14:textId="77777777" w:rsidR="000B4F1A" w:rsidRDefault="000B4F1A" w:rsidP="004F466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F56259" w14:textId="77777777" w:rsidR="000B4F1A" w:rsidRDefault="000B4F1A" w:rsidP="004F4664">
            <w:pPr>
              <w:pStyle w:val="CRCoverPage"/>
              <w:spacing w:after="0"/>
              <w:jc w:val="center"/>
              <w:rPr>
                <w:b/>
                <w:caps/>
                <w:noProof/>
              </w:rPr>
            </w:pPr>
          </w:p>
        </w:tc>
        <w:tc>
          <w:tcPr>
            <w:tcW w:w="2126" w:type="dxa"/>
          </w:tcPr>
          <w:p w14:paraId="3FCAD32A" w14:textId="77777777" w:rsidR="000B4F1A" w:rsidRDefault="000B4F1A" w:rsidP="004F466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3BC36" w14:textId="77777777" w:rsidR="000B4F1A" w:rsidRDefault="000B4F1A" w:rsidP="004F4664">
            <w:pPr>
              <w:pStyle w:val="CRCoverPage"/>
              <w:spacing w:after="0"/>
              <w:jc w:val="center"/>
              <w:rPr>
                <w:b/>
                <w:caps/>
                <w:noProof/>
              </w:rPr>
            </w:pPr>
          </w:p>
        </w:tc>
        <w:tc>
          <w:tcPr>
            <w:tcW w:w="1418" w:type="dxa"/>
            <w:tcBorders>
              <w:left w:val="nil"/>
            </w:tcBorders>
          </w:tcPr>
          <w:p w14:paraId="0728482D" w14:textId="77777777" w:rsidR="000B4F1A" w:rsidRDefault="000B4F1A" w:rsidP="004F466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6590AF" w14:textId="77777777" w:rsidR="000B4F1A" w:rsidRDefault="000B4F1A" w:rsidP="004F4664">
            <w:pPr>
              <w:pStyle w:val="CRCoverPage"/>
              <w:spacing w:after="0"/>
              <w:jc w:val="center"/>
              <w:rPr>
                <w:b/>
                <w:bCs/>
                <w:caps/>
                <w:noProof/>
              </w:rPr>
            </w:pPr>
            <w:r>
              <w:rPr>
                <w:b/>
                <w:bCs/>
                <w:caps/>
                <w:noProof/>
              </w:rPr>
              <w:t>x</w:t>
            </w:r>
          </w:p>
        </w:tc>
      </w:tr>
    </w:tbl>
    <w:p w14:paraId="6509A3E1" w14:textId="77777777" w:rsidR="000B4F1A" w:rsidRDefault="000B4F1A" w:rsidP="000B4F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4F1A" w14:paraId="766425F0" w14:textId="77777777" w:rsidTr="004F4664">
        <w:tc>
          <w:tcPr>
            <w:tcW w:w="9640" w:type="dxa"/>
            <w:gridSpan w:val="11"/>
          </w:tcPr>
          <w:p w14:paraId="3DE0DBFC" w14:textId="77777777" w:rsidR="000B4F1A" w:rsidRDefault="000B4F1A" w:rsidP="004F4664">
            <w:pPr>
              <w:pStyle w:val="CRCoverPage"/>
              <w:spacing w:after="0"/>
              <w:rPr>
                <w:noProof/>
                <w:sz w:val="8"/>
                <w:szCs w:val="8"/>
              </w:rPr>
            </w:pPr>
          </w:p>
        </w:tc>
      </w:tr>
      <w:tr w:rsidR="000B4F1A" w14:paraId="06C5802D" w14:textId="77777777" w:rsidTr="004F4664">
        <w:tc>
          <w:tcPr>
            <w:tcW w:w="1843" w:type="dxa"/>
            <w:tcBorders>
              <w:top w:val="single" w:sz="4" w:space="0" w:color="auto"/>
              <w:left w:val="single" w:sz="4" w:space="0" w:color="auto"/>
            </w:tcBorders>
          </w:tcPr>
          <w:p w14:paraId="7B106EC1" w14:textId="77777777" w:rsidR="000B4F1A" w:rsidRDefault="000B4F1A" w:rsidP="004F46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75EB02" w14:textId="2E0BF4C0" w:rsidR="000B4F1A" w:rsidRDefault="002F02D3" w:rsidP="004F4664">
            <w:pPr>
              <w:pStyle w:val="CRCoverPage"/>
              <w:spacing w:after="0"/>
              <w:ind w:left="100"/>
              <w:rPr>
                <w:noProof/>
              </w:rPr>
            </w:pPr>
            <w:r w:rsidRPr="002F02D3">
              <w:rPr>
                <w:noProof/>
              </w:rPr>
              <w:t>Support UE altitude information exposure for UAV UE</w:t>
            </w:r>
          </w:p>
        </w:tc>
      </w:tr>
      <w:tr w:rsidR="000B4F1A" w14:paraId="3D6E90D5" w14:textId="77777777" w:rsidTr="004F4664">
        <w:tc>
          <w:tcPr>
            <w:tcW w:w="1843" w:type="dxa"/>
            <w:tcBorders>
              <w:left w:val="single" w:sz="4" w:space="0" w:color="auto"/>
            </w:tcBorders>
          </w:tcPr>
          <w:p w14:paraId="61D2E6A8" w14:textId="77777777" w:rsidR="000B4F1A" w:rsidRDefault="000B4F1A" w:rsidP="004F4664">
            <w:pPr>
              <w:pStyle w:val="CRCoverPage"/>
              <w:spacing w:after="0"/>
              <w:rPr>
                <w:b/>
                <w:i/>
                <w:noProof/>
                <w:sz w:val="8"/>
                <w:szCs w:val="8"/>
              </w:rPr>
            </w:pPr>
          </w:p>
        </w:tc>
        <w:tc>
          <w:tcPr>
            <w:tcW w:w="7797" w:type="dxa"/>
            <w:gridSpan w:val="10"/>
            <w:tcBorders>
              <w:right w:val="single" w:sz="4" w:space="0" w:color="auto"/>
            </w:tcBorders>
          </w:tcPr>
          <w:p w14:paraId="72E7B097" w14:textId="77777777" w:rsidR="000B4F1A" w:rsidRDefault="000B4F1A" w:rsidP="004F4664">
            <w:pPr>
              <w:pStyle w:val="CRCoverPage"/>
              <w:spacing w:after="0"/>
              <w:rPr>
                <w:noProof/>
                <w:sz w:val="8"/>
                <w:szCs w:val="8"/>
              </w:rPr>
            </w:pPr>
          </w:p>
        </w:tc>
      </w:tr>
      <w:tr w:rsidR="000B4F1A" w14:paraId="2421D849" w14:textId="77777777" w:rsidTr="004F4664">
        <w:tc>
          <w:tcPr>
            <w:tcW w:w="1843" w:type="dxa"/>
            <w:tcBorders>
              <w:left w:val="single" w:sz="4" w:space="0" w:color="auto"/>
            </w:tcBorders>
          </w:tcPr>
          <w:p w14:paraId="55B71E82" w14:textId="77777777" w:rsidR="000B4F1A" w:rsidRDefault="000B4F1A" w:rsidP="004F46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1A46FA" w14:textId="77777777" w:rsidR="000B4F1A" w:rsidRDefault="000B4F1A" w:rsidP="004F4664">
            <w:pPr>
              <w:pStyle w:val="CRCoverPage"/>
              <w:spacing w:after="0"/>
              <w:ind w:left="100"/>
              <w:rPr>
                <w:noProof/>
              </w:rPr>
            </w:pPr>
            <w:fldSimple w:instr=" DOCPROPERTY  SourceIfWg  \* MERGEFORMAT ">
              <w:r>
                <w:rPr>
                  <w:noProof/>
                </w:rPr>
                <w:t>Ericsson</w:t>
              </w:r>
            </w:fldSimple>
          </w:p>
        </w:tc>
      </w:tr>
      <w:tr w:rsidR="000B4F1A" w14:paraId="4F4E8C23" w14:textId="77777777" w:rsidTr="004F4664">
        <w:tc>
          <w:tcPr>
            <w:tcW w:w="1843" w:type="dxa"/>
            <w:tcBorders>
              <w:left w:val="single" w:sz="4" w:space="0" w:color="auto"/>
            </w:tcBorders>
          </w:tcPr>
          <w:p w14:paraId="41733EE9" w14:textId="77777777" w:rsidR="000B4F1A" w:rsidRDefault="000B4F1A" w:rsidP="004F46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15B0A" w14:textId="77777777" w:rsidR="000B4F1A" w:rsidRDefault="000B4F1A" w:rsidP="004F4664">
            <w:pPr>
              <w:pStyle w:val="CRCoverPage"/>
              <w:spacing w:after="0"/>
              <w:ind w:left="100"/>
              <w:rPr>
                <w:noProof/>
              </w:rPr>
            </w:pPr>
            <w:fldSimple w:instr=" DOCPROPERTY  SourceIfTsg  \* MERGEFORMAT ">
              <w:r>
                <w:rPr>
                  <w:noProof/>
                </w:rPr>
                <w:t>CT3</w:t>
              </w:r>
            </w:fldSimple>
          </w:p>
        </w:tc>
      </w:tr>
      <w:tr w:rsidR="000B4F1A" w14:paraId="7C3A585E" w14:textId="77777777" w:rsidTr="004F4664">
        <w:tc>
          <w:tcPr>
            <w:tcW w:w="1843" w:type="dxa"/>
            <w:tcBorders>
              <w:left w:val="single" w:sz="4" w:space="0" w:color="auto"/>
            </w:tcBorders>
          </w:tcPr>
          <w:p w14:paraId="1362FE26" w14:textId="77777777" w:rsidR="000B4F1A" w:rsidRDefault="000B4F1A" w:rsidP="004F4664">
            <w:pPr>
              <w:pStyle w:val="CRCoverPage"/>
              <w:spacing w:after="0"/>
              <w:rPr>
                <w:b/>
                <w:i/>
                <w:noProof/>
                <w:sz w:val="8"/>
                <w:szCs w:val="8"/>
              </w:rPr>
            </w:pPr>
          </w:p>
        </w:tc>
        <w:tc>
          <w:tcPr>
            <w:tcW w:w="7797" w:type="dxa"/>
            <w:gridSpan w:val="10"/>
            <w:tcBorders>
              <w:right w:val="single" w:sz="4" w:space="0" w:color="auto"/>
            </w:tcBorders>
          </w:tcPr>
          <w:p w14:paraId="57BCACB4" w14:textId="77777777" w:rsidR="000B4F1A" w:rsidRDefault="000B4F1A" w:rsidP="004F4664">
            <w:pPr>
              <w:pStyle w:val="CRCoverPage"/>
              <w:spacing w:after="0"/>
              <w:rPr>
                <w:noProof/>
                <w:sz w:val="8"/>
                <w:szCs w:val="8"/>
              </w:rPr>
            </w:pPr>
          </w:p>
        </w:tc>
      </w:tr>
      <w:tr w:rsidR="000B4F1A" w14:paraId="037227BA" w14:textId="77777777" w:rsidTr="004F4664">
        <w:tc>
          <w:tcPr>
            <w:tcW w:w="1843" w:type="dxa"/>
            <w:tcBorders>
              <w:left w:val="single" w:sz="4" w:space="0" w:color="auto"/>
            </w:tcBorders>
          </w:tcPr>
          <w:p w14:paraId="655D0C53" w14:textId="77777777" w:rsidR="000B4F1A" w:rsidRDefault="000B4F1A" w:rsidP="004F4664">
            <w:pPr>
              <w:pStyle w:val="CRCoverPage"/>
              <w:tabs>
                <w:tab w:val="right" w:pos="1759"/>
              </w:tabs>
              <w:spacing w:after="0"/>
              <w:rPr>
                <w:b/>
                <w:i/>
                <w:noProof/>
              </w:rPr>
            </w:pPr>
            <w:r>
              <w:rPr>
                <w:b/>
                <w:i/>
                <w:noProof/>
              </w:rPr>
              <w:t>Work item code:</w:t>
            </w:r>
          </w:p>
        </w:tc>
        <w:tc>
          <w:tcPr>
            <w:tcW w:w="3686" w:type="dxa"/>
            <w:gridSpan w:val="5"/>
            <w:shd w:val="pct30" w:color="FFFF00" w:fill="auto"/>
          </w:tcPr>
          <w:p w14:paraId="3DAEC7DC" w14:textId="59B8D3FA" w:rsidR="000B4F1A" w:rsidRDefault="006A1037" w:rsidP="004F4664">
            <w:pPr>
              <w:pStyle w:val="CRCoverPage"/>
              <w:spacing w:after="0"/>
              <w:ind w:left="100"/>
              <w:rPr>
                <w:noProof/>
              </w:rPr>
            </w:pPr>
            <w:r>
              <w:t>UAS_Ph3</w:t>
            </w:r>
          </w:p>
        </w:tc>
        <w:tc>
          <w:tcPr>
            <w:tcW w:w="567" w:type="dxa"/>
            <w:tcBorders>
              <w:left w:val="nil"/>
            </w:tcBorders>
          </w:tcPr>
          <w:p w14:paraId="7536187D" w14:textId="77777777" w:rsidR="000B4F1A" w:rsidRDefault="000B4F1A" w:rsidP="004F4664">
            <w:pPr>
              <w:pStyle w:val="CRCoverPage"/>
              <w:spacing w:after="0"/>
              <w:ind w:right="100"/>
              <w:rPr>
                <w:noProof/>
              </w:rPr>
            </w:pPr>
          </w:p>
        </w:tc>
        <w:tc>
          <w:tcPr>
            <w:tcW w:w="1417" w:type="dxa"/>
            <w:gridSpan w:val="3"/>
            <w:tcBorders>
              <w:left w:val="nil"/>
            </w:tcBorders>
          </w:tcPr>
          <w:p w14:paraId="37565DE2" w14:textId="77777777" w:rsidR="000B4F1A" w:rsidRDefault="000B4F1A" w:rsidP="004F46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5C854A" w14:textId="0AB66CAD" w:rsidR="000B4F1A" w:rsidRDefault="000B4F1A" w:rsidP="004F4664">
            <w:pPr>
              <w:pStyle w:val="CRCoverPage"/>
              <w:spacing w:after="0"/>
              <w:ind w:left="100"/>
              <w:rPr>
                <w:noProof/>
              </w:rPr>
            </w:pPr>
            <w:fldSimple w:instr=" DOCPROPERTY  ResDate  \* MERGEFORMAT ">
              <w:r>
                <w:rPr>
                  <w:noProof/>
                </w:rPr>
                <w:t>2025-0</w:t>
              </w:r>
              <w:r w:rsidR="00571A46">
                <w:rPr>
                  <w:noProof/>
                </w:rPr>
                <w:t>9</w:t>
              </w:r>
              <w:r>
                <w:rPr>
                  <w:noProof/>
                </w:rPr>
                <w:t>-</w:t>
              </w:r>
              <w:r w:rsidR="00207BD1">
                <w:rPr>
                  <w:noProof/>
                </w:rPr>
                <w:t>22</w:t>
              </w:r>
            </w:fldSimple>
          </w:p>
        </w:tc>
      </w:tr>
      <w:tr w:rsidR="000B4F1A" w14:paraId="135E4DB8" w14:textId="77777777" w:rsidTr="004F4664">
        <w:tc>
          <w:tcPr>
            <w:tcW w:w="1843" w:type="dxa"/>
            <w:tcBorders>
              <w:left w:val="single" w:sz="4" w:space="0" w:color="auto"/>
            </w:tcBorders>
          </w:tcPr>
          <w:p w14:paraId="4D6AB4C1" w14:textId="77777777" w:rsidR="000B4F1A" w:rsidRDefault="000B4F1A" w:rsidP="004F4664">
            <w:pPr>
              <w:pStyle w:val="CRCoverPage"/>
              <w:spacing w:after="0"/>
              <w:rPr>
                <w:b/>
                <w:i/>
                <w:noProof/>
                <w:sz w:val="8"/>
                <w:szCs w:val="8"/>
              </w:rPr>
            </w:pPr>
          </w:p>
        </w:tc>
        <w:tc>
          <w:tcPr>
            <w:tcW w:w="1986" w:type="dxa"/>
            <w:gridSpan w:val="4"/>
          </w:tcPr>
          <w:p w14:paraId="11A53412" w14:textId="77777777" w:rsidR="000B4F1A" w:rsidRDefault="000B4F1A" w:rsidP="004F4664">
            <w:pPr>
              <w:pStyle w:val="CRCoverPage"/>
              <w:spacing w:after="0"/>
              <w:rPr>
                <w:noProof/>
                <w:sz w:val="8"/>
                <w:szCs w:val="8"/>
              </w:rPr>
            </w:pPr>
          </w:p>
        </w:tc>
        <w:tc>
          <w:tcPr>
            <w:tcW w:w="2267" w:type="dxa"/>
            <w:gridSpan w:val="2"/>
          </w:tcPr>
          <w:p w14:paraId="09CB55DB" w14:textId="77777777" w:rsidR="000B4F1A" w:rsidRDefault="000B4F1A" w:rsidP="004F4664">
            <w:pPr>
              <w:pStyle w:val="CRCoverPage"/>
              <w:spacing w:after="0"/>
              <w:rPr>
                <w:noProof/>
                <w:sz w:val="8"/>
                <w:szCs w:val="8"/>
              </w:rPr>
            </w:pPr>
          </w:p>
        </w:tc>
        <w:tc>
          <w:tcPr>
            <w:tcW w:w="1417" w:type="dxa"/>
            <w:gridSpan w:val="3"/>
          </w:tcPr>
          <w:p w14:paraId="58A978B1" w14:textId="77777777" w:rsidR="000B4F1A" w:rsidRDefault="000B4F1A" w:rsidP="004F4664">
            <w:pPr>
              <w:pStyle w:val="CRCoverPage"/>
              <w:spacing w:after="0"/>
              <w:rPr>
                <w:noProof/>
                <w:sz w:val="8"/>
                <w:szCs w:val="8"/>
              </w:rPr>
            </w:pPr>
          </w:p>
        </w:tc>
        <w:tc>
          <w:tcPr>
            <w:tcW w:w="2127" w:type="dxa"/>
            <w:tcBorders>
              <w:right w:val="single" w:sz="4" w:space="0" w:color="auto"/>
            </w:tcBorders>
          </w:tcPr>
          <w:p w14:paraId="7887F8BC" w14:textId="77777777" w:rsidR="000B4F1A" w:rsidRDefault="000B4F1A" w:rsidP="004F4664">
            <w:pPr>
              <w:pStyle w:val="CRCoverPage"/>
              <w:spacing w:after="0"/>
              <w:rPr>
                <w:noProof/>
                <w:sz w:val="8"/>
                <w:szCs w:val="8"/>
              </w:rPr>
            </w:pPr>
          </w:p>
        </w:tc>
      </w:tr>
      <w:tr w:rsidR="000B4F1A" w14:paraId="71F4918E" w14:textId="77777777" w:rsidTr="004F4664">
        <w:trPr>
          <w:cantSplit/>
        </w:trPr>
        <w:tc>
          <w:tcPr>
            <w:tcW w:w="1843" w:type="dxa"/>
            <w:tcBorders>
              <w:left w:val="single" w:sz="4" w:space="0" w:color="auto"/>
            </w:tcBorders>
          </w:tcPr>
          <w:p w14:paraId="23D8446B" w14:textId="77777777" w:rsidR="000B4F1A" w:rsidRDefault="000B4F1A" w:rsidP="004F4664">
            <w:pPr>
              <w:pStyle w:val="CRCoverPage"/>
              <w:tabs>
                <w:tab w:val="right" w:pos="1759"/>
              </w:tabs>
              <w:spacing w:after="0"/>
              <w:rPr>
                <w:b/>
                <w:i/>
                <w:noProof/>
              </w:rPr>
            </w:pPr>
            <w:r>
              <w:rPr>
                <w:b/>
                <w:i/>
                <w:noProof/>
              </w:rPr>
              <w:t>Category:</w:t>
            </w:r>
          </w:p>
        </w:tc>
        <w:tc>
          <w:tcPr>
            <w:tcW w:w="851" w:type="dxa"/>
            <w:shd w:val="pct30" w:color="FFFF00" w:fill="auto"/>
          </w:tcPr>
          <w:p w14:paraId="3AC575AB" w14:textId="04B3D9F8" w:rsidR="000B4F1A" w:rsidRDefault="00F10E3F" w:rsidP="004F4664">
            <w:pPr>
              <w:pStyle w:val="CRCoverPage"/>
              <w:spacing w:after="0"/>
              <w:ind w:left="100" w:right="-609"/>
              <w:rPr>
                <w:b/>
                <w:noProof/>
              </w:rPr>
            </w:pPr>
            <w:r>
              <w:rPr>
                <w:b/>
                <w:noProof/>
              </w:rPr>
              <w:t>B</w:t>
            </w:r>
          </w:p>
        </w:tc>
        <w:tc>
          <w:tcPr>
            <w:tcW w:w="3402" w:type="dxa"/>
            <w:gridSpan w:val="5"/>
            <w:tcBorders>
              <w:left w:val="nil"/>
            </w:tcBorders>
          </w:tcPr>
          <w:p w14:paraId="443FEED2" w14:textId="77777777" w:rsidR="000B4F1A" w:rsidRDefault="000B4F1A" w:rsidP="004F4664">
            <w:pPr>
              <w:pStyle w:val="CRCoverPage"/>
              <w:spacing w:after="0"/>
              <w:rPr>
                <w:noProof/>
              </w:rPr>
            </w:pPr>
          </w:p>
        </w:tc>
        <w:tc>
          <w:tcPr>
            <w:tcW w:w="1417" w:type="dxa"/>
            <w:gridSpan w:val="3"/>
            <w:tcBorders>
              <w:left w:val="nil"/>
            </w:tcBorders>
          </w:tcPr>
          <w:p w14:paraId="63B9D5FD" w14:textId="77777777" w:rsidR="000B4F1A" w:rsidRDefault="000B4F1A" w:rsidP="004F46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5333BC" w14:textId="77777777" w:rsidR="000B4F1A" w:rsidRDefault="000B4F1A" w:rsidP="004F4664">
            <w:pPr>
              <w:pStyle w:val="CRCoverPage"/>
              <w:spacing w:after="0"/>
              <w:ind w:left="100"/>
              <w:rPr>
                <w:noProof/>
              </w:rPr>
            </w:pPr>
            <w:fldSimple w:instr=" DOCPROPERTY  Release  \* MERGEFORMAT ">
              <w:r>
                <w:rPr>
                  <w:noProof/>
                </w:rPr>
                <w:t>Rel-19</w:t>
              </w:r>
            </w:fldSimple>
          </w:p>
        </w:tc>
      </w:tr>
      <w:tr w:rsidR="000B4F1A" w14:paraId="0551BCD5" w14:textId="77777777" w:rsidTr="004F4664">
        <w:tc>
          <w:tcPr>
            <w:tcW w:w="1843" w:type="dxa"/>
            <w:tcBorders>
              <w:left w:val="single" w:sz="4" w:space="0" w:color="auto"/>
              <w:bottom w:val="single" w:sz="4" w:space="0" w:color="auto"/>
            </w:tcBorders>
          </w:tcPr>
          <w:p w14:paraId="4E80E1E8" w14:textId="77777777" w:rsidR="000B4F1A" w:rsidRDefault="000B4F1A" w:rsidP="004F4664">
            <w:pPr>
              <w:pStyle w:val="CRCoverPage"/>
              <w:spacing w:after="0"/>
              <w:rPr>
                <w:b/>
                <w:i/>
                <w:noProof/>
              </w:rPr>
            </w:pPr>
          </w:p>
        </w:tc>
        <w:tc>
          <w:tcPr>
            <w:tcW w:w="4677" w:type="dxa"/>
            <w:gridSpan w:val="8"/>
            <w:tcBorders>
              <w:bottom w:val="single" w:sz="4" w:space="0" w:color="auto"/>
            </w:tcBorders>
          </w:tcPr>
          <w:p w14:paraId="41675BB8" w14:textId="77777777" w:rsidR="000B4F1A" w:rsidRDefault="000B4F1A" w:rsidP="004F46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3684E6" w14:textId="77777777" w:rsidR="000B4F1A" w:rsidRDefault="000B4F1A" w:rsidP="004F466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954A58" w14:textId="77777777" w:rsidR="000B4F1A" w:rsidRPr="007C2097" w:rsidRDefault="000B4F1A" w:rsidP="004F46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B4F1A" w14:paraId="6CB51F82" w14:textId="77777777" w:rsidTr="004F4664">
        <w:tc>
          <w:tcPr>
            <w:tcW w:w="1843" w:type="dxa"/>
          </w:tcPr>
          <w:p w14:paraId="2BC5E6F6" w14:textId="77777777" w:rsidR="000B4F1A" w:rsidRDefault="000B4F1A" w:rsidP="004F4664">
            <w:pPr>
              <w:pStyle w:val="CRCoverPage"/>
              <w:spacing w:after="0"/>
              <w:rPr>
                <w:b/>
                <w:i/>
                <w:noProof/>
                <w:sz w:val="8"/>
                <w:szCs w:val="8"/>
              </w:rPr>
            </w:pPr>
          </w:p>
        </w:tc>
        <w:tc>
          <w:tcPr>
            <w:tcW w:w="7797" w:type="dxa"/>
            <w:gridSpan w:val="10"/>
          </w:tcPr>
          <w:p w14:paraId="623A2BF4" w14:textId="77777777" w:rsidR="000B4F1A" w:rsidRDefault="000B4F1A" w:rsidP="004F4664">
            <w:pPr>
              <w:pStyle w:val="CRCoverPage"/>
              <w:spacing w:after="0"/>
              <w:rPr>
                <w:noProof/>
                <w:sz w:val="8"/>
                <w:szCs w:val="8"/>
              </w:rPr>
            </w:pPr>
          </w:p>
        </w:tc>
      </w:tr>
      <w:tr w:rsidR="000B4F1A" w14:paraId="43239EB1" w14:textId="77777777" w:rsidTr="004F4664">
        <w:tc>
          <w:tcPr>
            <w:tcW w:w="2694" w:type="dxa"/>
            <w:gridSpan w:val="2"/>
            <w:tcBorders>
              <w:top w:val="single" w:sz="4" w:space="0" w:color="auto"/>
              <w:left w:val="single" w:sz="4" w:space="0" w:color="auto"/>
            </w:tcBorders>
          </w:tcPr>
          <w:p w14:paraId="7B869F55" w14:textId="77777777" w:rsidR="000B4F1A" w:rsidRDefault="000B4F1A" w:rsidP="004F46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9B694D" w14:textId="66EAEF91" w:rsidR="00533811" w:rsidRPr="006D669E" w:rsidRDefault="007D3725" w:rsidP="0040330F">
            <w:pPr>
              <w:spacing w:after="0"/>
              <w:ind w:left="100"/>
              <w:rPr>
                <w:rFonts w:ascii="Arial" w:hAnsi="Arial"/>
                <w:noProof/>
                <w:lang w:eastAsia="zh-CN"/>
              </w:rPr>
            </w:pPr>
            <w:r>
              <w:rPr>
                <w:rFonts w:ascii="Arial" w:hAnsi="Arial"/>
                <w:noProof/>
                <w:lang w:eastAsia="zh-CN"/>
              </w:rPr>
              <w:t>Upon SA#10</w:t>
            </w:r>
            <w:r w:rsidR="00207BD1">
              <w:rPr>
                <w:rFonts w:ascii="Arial" w:hAnsi="Arial"/>
                <w:noProof/>
                <w:lang w:eastAsia="zh-CN"/>
              </w:rPr>
              <w:t>9</w:t>
            </w:r>
            <w:r>
              <w:rPr>
                <w:rFonts w:ascii="Arial" w:hAnsi="Arial"/>
                <w:noProof/>
                <w:lang w:eastAsia="zh-CN"/>
              </w:rPr>
              <w:t xml:space="preserve"> a</w:t>
            </w:r>
            <w:r w:rsidR="00207BD1">
              <w:rPr>
                <w:rFonts w:ascii="Arial" w:hAnsi="Arial"/>
                <w:noProof/>
                <w:lang w:eastAsia="zh-CN"/>
              </w:rPr>
              <w:t>pproved</w:t>
            </w:r>
            <w:r>
              <w:rPr>
                <w:rFonts w:ascii="Arial" w:hAnsi="Arial"/>
                <w:noProof/>
                <w:lang w:eastAsia="zh-CN"/>
              </w:rPr>
              <w:t xml:space="preserve"> TS 23.</w:t>
            </w:r>
            <w:r w:rsidR="001423DA">
              <w:rPr>
                <w:rFonts w:ascii="Arial" w:hAnsi="Arial"/>
                <w:noProof/>
                <w:lang w:eastAsia="zh-CN"/>
              </w:rPr>
              <w:t>288</w:t>
            </w:r>
            <w:r>
              <w:rPr>
                <w:rFonts w:ascii="Arial" w:hAnsi="Arial"/>
                <w:noProof/>
                <w:lang w:eastAsia="zh-CN"/>
              </w:rPr>
              <w:t xml:space="preserve"> CR </w:t>
            </w:r>
            <w:r w:rsidR="001423DA">
              <w:rPr>
                <w:rFonts w:ascii="Arial" w:hAnsi="Arial"/>
                <w:noProof/>
                <w:lang w:eastAsia="zh-CN"/>
              </w:rPr>
              <w:t>149</w:t>
            </w:r>
            <w:r>
              <w:rPr>
                <w:rFonts w:ascii="Arial" w:hAnsi="Arial"/>
                <w:noProof/>
                <w:lang w:eastAsia="zh-CN"/>
              </w:rPr>
              <w:t>6 (S2-250</w:t>
            </w:r>
            <w:r w:rsidR="001423DA">
              <w:rPr>
                <w:rFonts w:ascii="Arial" w:hAnsi="Arial"/>
                <w:noProof/>
                <w:lang w:eastAsia="zh-CN"/>
              </w:rPr>
              <w:t>800</w:t>
            </w:r>
            <w:r>
              <w:rPr>
                <w:rFonts w:ascii="Arial" w:hAnsi="Arial"/>
                <w:noProof/>
                <w:lang w:eastAsia="zh-CN"/>
              </w:rPr>
              <w:t xml:space="preserve">1) added </w:t>
            </w:r>
            <w:r w:rsidR="002F02D3">
              <w:rPr>
                <w:rFonts w:ascii="Arial" w:hAnsi="Arial"/>
                <w:noProof/>
                <w:lang w:eastAsia="zh-CN"/>
              </w:rPr>
              <w:t xml:space="preserve">UE altitude information for UAV UE only in </w:t>
            </w:r>
            <w:r w:rsidR="002F02D3" w:rsidRPr="002F02D3">
              <w:rPr>
                <w:rFonts w:ascii="Arial" w:hAnsi="Arial"/>
                <w:noProof/>
                <w:lang w:eastAsia="zh-CN"/>
              </w:rPr>
              <w:t>Table 6.21.2-1</w:t>
            </w:r>
            <w:r w:rsidR="002F02D3">
              <w:rPr>
                <w:rFonts w:ascii="Arial" w:hAnsi="Arial"/>
                <w:noProof/>
                <w:lang w:eastAsia="zh-CN"/>
              </w:rPr>
              <w:t xml:space="preserve"> with AF as the data source</w:t>
            </w:r>
            <w:r w:rsidR="0024167A">
              <w:rPr>
                <w:rFonts w:ascii="Arial" w:hAnsi="Arial"/>
                <w:noProof/>
                <w:lang w:eastAsia="zh-CN"/>
              </w:rPr>
              <w:t xml:space="preserve">, </w:t>
            </w:r>
            <w:r w:rsidR="001423DA">
              <w:rPr>
                <w:rFonts w:ascii="Arial" w:hAnsi="Arial"/>
                <w:noProof/>
                <w:lang w:eastAsia="zh-CN"/>
              </w:rPr>
              <w:t xml:space="preserve">hence the corresponding </w:t>
            </w:r>
            <w:r w:rsidR="00C06833">
              <w:rPr>
                <w:rFonts w:ascii="Arial" w:hAnsi="Arial"/>
                <w:noProof/>
                <w:lang w:eastAsia="zh-CN"/>
              </w:rPr>
              <w:t>changes</w:t>
            </w:r>
            <w:r w:rsidR="001423DA">
              <w:rPr>
                <w:rFonts w:ascii="Arial" w:hAnsi="Arial"/>
                <w:noProof/>
                <w:lang w:eastAsia="zh-CN"/>
              </w:rPr>
              <w:t xml:space="preserve"> are needed in this TS.</w:t>
            </w:r>
          </w:p>
        </w:tc>
      </w:tr>
      <w:tr w:rsidR="000B4F1A" w14:paraId="1D834CC3" w14:textId="77777777" w:rsidTr="004F4664">
        <w:tc>
          <w:tcPr>
            <w:tcW w:w="2694" w:type="dxa"/>
            <w:gridSpan w:val="2"/>
            <w:tcBorders>
              <w:left w:val="single" w:sz="4" w:space="0" w:color="auto"/>
            </w:tcBorders>
          </w:tcPr>
          <w:p w14:paraId="488BBF8C"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34403022" w14:textId="77777777" w:rsidR="000B4F1A" w:rsidRDefault="000B4F1A" w:rsidP="004F4664">
            <w:pPr>
              <w:pStyle w:val="CRCoverPage"/>
              <w:spacing w:after="0"/>
              <w:rPr>
                <w:noProof/>
                <w:sz w:val="8"/>
                <w:szCs w:val="8"/>
              </w:rPr>
            </w:pPr>
          </w:p>
        </w:tc>
      </w:tr>
      <w:tr w:rsidR="000B4F1A" w14:paraId="2408942C" w14:textId="77777777" w:rsidTr="004F4664">
        <w:tc>
          <w:tcPr>
            <w:tcW w:w="2694" w:type="dxa"/>
            <w:gridSpan w:val="2"/>
            <w:tcBorders>
              <w:left w:val="single" w:sz="4" w:space="0" w:color="auto"/>
            </w:tcBorders>
          </w:tcPr>
          <w:p w14:paraId="5124A876" w14:textId="77777777" w:rsidR="000B4F1A" w:rsidRDefault="000B4F1A" w:rsidP="004F46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95D492" w14:textId="6DC2F5B4" w:rsidR="00E271EF" w:rsidRPr="00AF1DD5" w:rsidRDefault="005726E1" w:rsidP="002B14A0">
            <w:pPr>
              <w:spacing w:after="0"/>
              <w:ind w:left="100"/>
              <w:rPr>
                <w:rFonts w:ascii="Arial" w:hAnsi="Arial"/>
                <w:lang w:eastAsia="zh-CN"/>
              </w:rPr>
            </w:pPr>
            <w:r>
              <w:rPr>
                <w:rFonts w:ascii="Arial" w:hAnsi="Arial"/>
                <w:lang w:eastAsia="zh-CN"/>
              </w:rPr>
              <w:t>Added</w:t>
            </w:r>
            <w:r w:rsidR="002F02D3">
              <w:rPr>
                <w:rFonts w:ascii="Arial" w:hAnsi="Arial"/>
                <w:lang w:eastAsia="zh-CN"/>
              </w:rPr>
              <w:t xml:space="preserve"> UE altitude information exposure for UAV UE only</w:t>
            </w:r>
            <w:r w:rsidR="006C26E4" w:rsidRPr="006C26E4">
              <w:rPr>
                <w:rFonts w:ascii="Arial" w:hAnsi="Arial"/>
                <w:lang w:eastAsia="zh-CN"/>
              </w:rPr>
              <w:t>.</w:t>
            </w:r>
          </w:p>
        </w:tc>
      </w:tr>
      <w:tr w:rsidR="000B4F1A" w14:paraId="67012A7E" w14:textId="77777777" w:rsidTr="004F4664">
        <w:tc>
          <w:tcPr>
            <w:tcW w:w="2694" w:type="dxa"/>
            <w:gridSpan w:val="2"/>
            <w:tcBorders>
              <w:left w:val="single" w:sz="4" w:space="0" w:color="auto"/>
            </w:tcBorders>
          </w:tcPr>
          <w:p w14:paraId="7829191F"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5BB5C2DB" w14:textId="77777777" w:rsidR="000B4F1A" w:rsidRDefault="000B4F1A" w:rsidP="004F4664">
            <w:pPr>
              <w:pStyle w:val="CRCoverPage"/>
              <w:spacing w:after="0"/>
              <w:rPr>
                <w:noProof/>
                <w:sz w:val="8"/>
                <w:szCs w:val="8"/>
              </w:rPr>
            </w:pPr>
          </w:p>
        </w:tc>
      </w:tr>
      <w:tr w:rsidR="000B4F1A" w14:paraId="39C1F462" w14:textId="77777777" w:rsidTr="004F4664">
        <w:tc>
          <w:tcPr>
            <w:tcW w:w="2694" w:type="dxa"/>
            <w:gridSpan w:val="2"/>
            <w:tcBorders>
              <w:left w:val="single" w:sz="4" w:space="0" w:color="auto"/>
              <w:bottom w:val="single" w:sz="4" w:space="0" w:color="auto"/>
            </w:tcBorders>
          </w:tcPr>
          <w:p w14:paraId="32C802EF" w14:textId="77777777" w:rsidR="000B4F1A" w:rsidRDefault="000B4F1A" w:rsidP="004F46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255886" w14:textId="10A41B4F" w:rsidR="000B4F1A" w:rsidRDefault="005726E1" w:rsidP="004F4664">
            <w:pPr>
              <w:pStyle w:val="CRCoverPage"/>
              <w:spacing w:after="0"/>
              <w:ind w:left="100"/>
              <w:rPr>
                <w:noProof/>
              </w:rPr>
            </w:pPr>
            <w:r>
              <w:rPr>
                <w:noProof/>
              </w:rPr>
              <w:t xml:space="preserve">Not support </w:t>
            </w:r>
            <w:r w:rsidR="002F02D3" w:rsidRPr="002F02D3">
              <w:rPr>
                <w:noProof/>
              </w:rPr>
              <w:t xml:space="preserve">UE altitude information exposure for UAV UE only </w:t>
            </w:r>
            <w:r w:rsidR="002F02D3">
              <w:rPr>
                <w:noProof/>
              </w:rPr>
              <w:t xml:space="preserve">as required </w:t>
            </w:r>
            <w:r>
              <w:rPr>
                <w:noProof/>
              </w:rPr>
              <w:t>by SA2</w:t>
            </w:r>
            <w:r w:rsidRPr="005726E1">
              <w:rPr>
                <w:noProof/>
              </w:rPr>
              <w:t>.</w:t>
            </w:r>
          </w:p>
        </w:tc>
      </w:tr>
      <w:tr w:rsidR="000B4F1A" w14:paraId="10D399B6" w14:textId="77777777" w:rsidTr="004F4664">
        <w:tc>
          <w:tcPr>
            <w:tcW w:w="2694" w:type="dxa"/>
            <w:gridSpan w:val="2"/>
          </w:tcPr>
          <w:p w14:paraId="60C91610" w14:textId="77777777" w:rsidR="000B4F1A" w:rsidRDefault="000B4F1A" w:rsidP="004F4664">
            <w:pPr>
              <w:pStyle w:val="CRCoverPage"/>
              <w:spacing w:after="0"/>
              <w:rPr>
                <w:b/>
                <w:i/>
                <w:noProof/>
                <w:sz w:val="8"/>
                <w:szCs w:val="8"/>
              </w:rPr>
            </w:pPr>
          </w:p>
        </w:tc>
        <w:tc>
          <w:tcPr>
            <w:tcW w:w="6946" w:type="dxa"/>
            <w:gridSpan w:val="9"/>
          </w:tcPr>
          <w:p w14:paraId="1D604213" w14:textId="77777777" w:rsidR="000B4F1A" w:rsidRDefault="000B4F1A" w:rsidP="004F4664">
            <w:pPr>
              <w:pStyle w:val="CRCoverPage"/>
              <w:spacing w:after="0"/>
              <w:rPr>
                <w:noProof/>
                <w:sz w:val="8"/>
                <w:szCs w:val="8"/>
              </w:rPr>
            </w:pPr>
          </w:p>
        </w:tc>
      </w:tr>
      <w:tr w:rsidR="000B4F1A" w14:paraId="0C2677D0" w14:textId="77777777" w:rsidTr="004F4664">
        <w:tc>
          <w:tcPr>
            <w:tcW w:w="2694" w:type="dxa"/>
            <w:gridSpan w:val="2"/>
            <w:tcBorders>
              <w:top w:val="single" w:sz="4" w:space="0" w:color="auto"/>
              <w:left w:val="single" w:sz="4" w:space="0" w:color="auto"/>
            </w:tcBorders>
          </w:tcPr>
          <w:p w14:paraId="20BCA78C" w14:textId="77777777" w:rsidR="000B4F1A" w:rsidRDefault="000B4F1A" w:rsidP="004F46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7463D4" w14:textId="646C792C" w:rsidR="000B4F1A" w:rsidRDefault="00F10E3F" w:rsidP="004F4664">
            <w:pPr>
              <w:pStyle w:val="CRCoverPage"/>
              <w:spacing w:after="0"/>
              <w:ind w:left="100"/>
              <w:rPr>
                <w:noProof/>
              </w:rPr>
            </w:pPr>
            <w:r>
              <w:rPr>
                <w:noProof/>
              </w:rPr>
              <w:t>4.1.1, 4.2.2.1, 4.2.2.2, 4.2.4.2, 5.6.1, 5.6.2.5, 5.6.2.6, 5.2.6.31(new), 5.6.3.3, 5.8, A.2</w:t>
            </w:r>
          </w:p>
        </w:tc>
      </w:tr>
      <w:tr w:rsidR="000B4F1A" w14:paraId="56B1DBAE" w14:textId="77777777" w:rsidTr="004F4664">
        <w:tc>
          <w:tcPr>
            <w:tcW w:w="2694" w:type="dxa"/>
            <w:gridSpan w:val="2"/>
            <w:tcBorders>
              <w:left w:val="single" w:sz="4" w:space="0" w:color="auto"/>
            </w:tcBorders>
          </w:tcPr>
          <w:p w14:paraId="3ACF1818"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35DC122B" w14:textId="77777777" w:rsidR="000B4F1A" w:rsidRDefault="000B4F1A" w:rsidP="004F4664">
            <w:pPr>
              <w:pStyle w:val="CRCoverPage"/>
              <w:spacing w:after="0"/>
              <w:rPr>
                <w:noProof/>
                <w:sz w:val="8"/>
                <w:szCs w:val="8"/>
              </w:rPr>
            </w:pPr>
          </w:p>
        </w:tc>
      </w:tr>
      <w:tr w:rsidR="000B4F1A" w14:paraId="16CB503E" w14:textId="77777777" w:rsidTr="004F4664">
        <w:tc>
          <w:tcPr>
            <w:tcW w:w="2694" w:type="dxa"/>
            <w:gridSpan w:val="2"/>
            <w:tcBorders>
              <w:left w:val="single" w:sz="4" w:space="0" w:color="auto"/>
            </w:tcBorders>
          </w:tcPr>
          <w:p w14:paraId="004576CF" w14:textId="77777777" w:rsidR="000B4F1A" w:rsidRDefault="000B4F1A" w:rsidP="004F46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EB9974" w14:textId="77777777" w:rsidR="000B4F1A" w:rsidRDefault="000B4F1A" w:rsidP="004F46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6A97BD" w14:textId="77777777" w:rsidR="000B4F1A" w:rsidRDefault="000B4F1A" w:rsidP="004F4664">
            <w:pPr>
              <w:pStyle w:val="CRCoverPage"/>
              <w:spacing w:after="0"/>
              <w:jc w:val="center"/>
              <w:rPr>
                <w:b/>
                <w:caps/>
                <w:noProof/>
              </w:rPr>
            </w:pPr>
            <w:r>
              <w:rPr>
                <w:b/>
                <w:caps/>
                <w:noProof/>
              </w:rPr>
              <w:t>N</w:t>
            </w:r>
          </w:p>
        </w:tc>
        <w:tc>
          <w:tcPr>
            <w:tcW w:w="2977" w:type="dxa"/>
            <w:gridSpan w:val="4"/>
          </w:tcPr>
          <w:p w14:paraId="144BF009" w14:textId="77777777" w:rsidR="000B4F1A" w:rsidRDefault="000B4F1A" w:rsidP="004F46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449AD" w14:textId="77777777" w:rsidR="000B4F1A" w:rsidRDefault="000B4F1A" w:rsidP="004F4664">
            <w:pPr>
              <w:pStyle w:val="CRCoverPage"/>
              <w:spacing w:after="0"/>
              <w:ind w:left="99"/>
              <w:rPr>
                <w:noProof/>
              </w:rPr>
            </w:pPr>
          </w:p>
        </w:tc>
      </w:tr>
      <w:tr w:rsidR="000B4F1A" w14:paraId="2CE2A202" w14:textId="77777777" w:rsidTr="004F4664">
        <w:tc>
          <w:tcPr>
            <w:tcW w:w="2694" w:type="dxa"/>
            <w:gridSpan w:val="2"/>
            <w:tcBorders>
              <w:left w:val="single" w:sz="4" w:space="0" w:color="auto"/>
            </w:tcBorders>
          </w:tcPr>
          <w:p w14:paraId="10D210C6" w14:textId="77777777" w:rsidR="000B4F1A" w:rsidRDefault="000B4F1A" w:rsidP="004F46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DA42E3" w14:textId="7A326D48"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4D8D5" w14:textId="409A4AC0" w:rsidR="000B4F1A" w:rsidRDefault="00207BD1" w:rsidP="004F4664">
            <w:pPr>
              <w:pStyle w:val="CRCoverPage"/>
              <w:spacing w:after="0"/>
              <w:jc w:val="center"/>
              <w:rPr>
                <w:b/>
                <w:caps/>
                <w:noProof/>
              </w:rPr>
            </w:pPr>
            <w:r>
              <w:rPr>
                <w:b/>
                <w:caps/>
                <w:noProof/>
              </w:rPr>
              <w:t>X</w:t>
            </w:r>
          </w:p>
        </w:tc>
        <w:tc>
          <w:tcPr>
            <w:tcW w:w="2977" w:type="dxa"/>
            <w:gridSpan w:val="4"/>
          </w:tcPr>
          <w:p w14:paraId="493F191A" w14:textId="77777777" w:rsidR="000B4F1A" w:rsidRDefault="000B4F1A" w:rsidP="004F46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B2DD5B" w14:textId="4E3F981E" w:rsidR="000B4F1A" w:rsidRDefault="00207BD1" w:rsidP="004F4664">
            <w:pPr>
              <w:pStyle w:val="CRCoverPage"/>
              <w:spacing w:after="0"/>
              <w:ind w:left="99"/>
              <w:rPr>
                <w:noProof/>
              </w:rPr>
            </w:pPr>
            <w:r>
              <w:rPr>
                <w:noProof/>
              </w:rPr>
              <w:t xml:space="preserve">TS/TR ... CR ... </w:t>
            </w:r>
          </w:p>
        </w:tc>
      </w:tr>
      <w:tr w:rsidR="000B4F1A" w14:paraId="1B6DB1B9" w14:textId="77777777" w:rsidTr="004F4664">
        <w:tc>
          <w:tcPr>
            <w:tcW w:w="2694" w:type="dxa"/>
            <w:gridSpan w:val="2"/>
            <w:tcBorders>
              <w:left w:val="single" w:sz="4" w:space="0" w:color="auto"/>
            </w:tcBorders>
          </w:tcPr>
          <w:p w14:paraId="0D6DF82D" w14:textId="77777777" w:rsidR="000B4F1A" w:rsidRDefault="000B4F1A" w:rsidP="004F46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D69AD5" w14:textId="77777777"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FEB7F8" w14:textId="77777777" w:rsidR="000B4F1A" w:rsidRDefault="000B4F1A" w:rsidP="004F4664">
            <w:pPr>
              <w:pStyle w:val="CRCoverPage"/>
              <w:spacing w:after="0"/>
              <w:jc w:val="center"/>
              <w:rPr>
                <w:b/>
                <w:caps/>
                <w:noProof/>
              </w:rPr>
            </w:pPr>
            <w:r>
              <w:rPr>
                <w:b/>
                <w:caps/>
                <w:noProof/>
              </w:rPr>
              <w:t>X</w:t>
            </w:r>
          </w:p>
        </w:tc>
        <w:tc>
          <w:tcPr>
            <w:tcW w:w="2977" w:type="dxa"/>
            <w:gridSpan w:val="4"/>
          </w:tcPr>
          <w:p w14:paraId="5BE46FB9" w14:textId="77777777" w:rsidR="000B4F1A" w:rsidRDefault="000B4F1A" w:rsidP="004F46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9EE2BF" w14:textId="77777777" w:rsidR="000B4F1A" w:rsidRDefault="000B4F1A" w:rsidP="004F4664">
            <w:pPr>
              <w:pStyle w:val="CRCoverPage"/>
              <w:spacing w:after="0"/>
              <w:ind w:left="99"/>
              <w:rPr>
                <w:noProof/>
              </w:rPr>
            </w:pPr>
            <w:r>
              <w:rPr>
                <w:noProof/>
              </w:rPr>
              <w:t xml:space="preserve">TS/TR ... CR ... </w:t>
            </w:r>
          </w:p>
        </w:tc>
      </w:tr>
      <w:tr w:rsidR="000B4F1A" w14:paraId="444507C6" w14:textId="77777777" w:rsidTr="004F4664">
        <w:tc>
          <w:tcPr>
            <w:tcW w:w="2694" w:type="dxa"/>
            <w:gridSpan w:val="2"/>
            <w:tcBorders>
              <w:left w:val="single" w:sz="4" w:space="0" w:color="auto"/>
            </w:tcBorders>
          </w:tcPr>
          <w:p w14:paraId="5A47D51B" w14:textId="77777777" w:rsidR="000B4F1A" w:rsidRDefault="000B4F1A" w:rsidP="004F46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C750EA" w14:textId="77777777"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77EE42" w14:textId="77777777" w:rsidR="000B4F1A" w:rsidRDefault="000B4F1A" w:rsidP="004F4664">
            <w:pPr>
              <w:pStyle w:val="CRCoverPage"/>
              <w:spacing w:after="0"/>
              <w:jc w:val="center"/>
              <w:rPr>
                <w:b/>
                <w:caps/>
                <w:noProof/>
              </w:rPr>
            </w:pPr>
            <w:r>
              <w:rPr>
                <w:b/>
                <w:caps/>
                <w:noProof/>
              </w:rPr>
              <w:t>X</w:t>
            </w:r>
          </w:p>
        </w:tc>
        <w:tc>
          <w:tcPr>
            <w:tcW w:w="2977" w:type="dxa"/>
            <w:gridSpan w:val="4"/>
          </w:tcPr>
          <w:p w14:paraId="18FC3E3C" w14:textId="77777777" w:rsidR="000B4F1A" w:rsidRDefault="000B4F1A" w:rsidP="004F46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EC38A0" w14:textId="77777777" w:rsidR="000B4F1A" w:rsidRDefault="000B4F1A" w:rsidP="004F4664">
            <w:pPr>
              <w:pStyle w:val="CRCoverPage"/>
              <w:spacing w:after="0"/>
              <w:ind w:left="99"/>
              <w:rPr>
                <w:noProof/>
              </w:rPr>
            </w:pPr>
            <w:r>
              <w:rPr>
                <w:noProof/>
              </w:rPr>
              <w:t xml:space="preserve">TS/TR ... CR ... </w:t>
            </w:r>
          </w:p>
        </w:tc>
      </w:tr>
      <w:tr w:rsidR="000B4F1A" w14:paraId="4D79BD7D" w14:textId="77777777" w:rsidTr="004F4664">
        <w:tc>
          <w:tcPr>
            <w:tcW w:w="2694" w:type="dxa"/>
            <w:gridSpan w:val="2"/>
            <w:tcBorders>
              <w:left w:val="single" w:sz="4" w:space="0" w:color="auto"/>
            </w:tcBorders>
          </w:tcPr>
          <w:p w14:paraId="274812DE" w14:textId="77777777" w:rsidR="000B4F1A" w:rsidRDefault="000B4F1A" w:rsidP="004F4664">
            <w:pPr>
              <w:pStyle w:val="CRCoverPage"/>
              <w:spacing w:after="0"/>
              <w:rPr>
                <w:b/>
                <w:i/>
                <w:noProof/>
              </w:rPr>
            </w:pPr>
          </w:p>
        </w:tc>
        <w:tc>
          <w:tcPr>
            <w:tcW w:w="6946" w:type="dxa"/>
            <w:gridSpan w:val="9"/>
            <w:tcBorders>
              <w:right w:val="single" w:sz="4" w:space="0" w:color="auto"/>
            </w:tcBorders>
          </w:tcPr>
          <w:p w14:paraId="1308A39F" w14:textId="77777777" w:rsidR="000B4F1A" w:rsidRDefault="000B4F1A" w:rsidP="004F4664">
            <w:pPr>
              <w:pStyle w:val="CRCoverPage"/>
              <w:spacing w:after="0"/>
              <w:rPr>
                <w:noProof/>
              </w:rPr>
            </w:pPr>
          </w:p>
        </w:tc>
      </w:tr>
      <w:tr w:rsidR="000B4F1A" w14:paraId="7D7978C3" w14:textId="77777777" w:rsidTr="004F4664">
        <w:tc>
          <w:tcPr>
            <w:tcW w:w="2694" w:type="dxa"/>
            <w:gridSpan w:val="2"/>
            <w:tcBorders>
              <w:left w:val="single" w:sz="4" w:space="0" w:color="auto"/>
              <w:bottom w:val="single" w:sz="4" w:space="0" w:color="auto"/>
            </w:tcBorders>
          </w:tcPr>
          <w:p w14:paraId="52673D20" w14:textId="77777777" w:rsidR="000B4F1A" w:rsidRDefault="000B4F1A" w:rsidP="004F46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2AE76F" w14:textId="77777777" w:rsidR="00F96785" w:rsidRDefault="009B2183" w:rsidP="004F4664">
            <w:pPr>
              <w:pStyle w:val="CRCoverPage"/>
              <w:spacing w:after="0"/>
              <w:ind w:left="100"/>
              <w:rPr>
                <w:noProof/>
                <w:lang w:eastAsia="zh-CN"/>
              </w:rPr>
            </w:pPr>
            <w:r w:rsidRPr="009B2183">
              <w:rPr>
                <w:noProof/>
                <w:lang w:eastAsia="zh-CN"/>
              </w:rPr>
              <w:t xml:space="preserve">This CR introduces backwards compatible </w:t>
            </w:r>
            <w:r w:rsidR="00F10E3F">
              <w:rPr>
                <w:noProof/>
                <w:lang w:eastAsia="zh-CN"/>
              </w:rPr>
              <w:t>feature</w:t>
            </w:r>
            <w:r w:rsidRPr="009B2183">
              <w:rPr>
                <w:noProof/>
                <w:lang w:eastAsia="zh-CN"/>
              </w:rPr>
              <w:t xml:space="preserve"> to the </w:t>
            </w:r>
            <w:r w:rsidR="00F96785">
              <w:rPr>
                <w:noProof/>
                <w:lang w:eastAsia="zh-CN"/>
              </w:rPr>
              <w:t xml:space="preserve">OpenAPI file of the </w:t>
            </w:r>
            <w:r w:rsidRPr="009B2183">
              <w:rPr>
                <w:noProof/>
                <w:lang w:eastAsia="zh-CN"/>
              </w:rPr>
              <w:t>following API</w:t>
            </w:r>
            <w:r w:rsidR="00F96785">
              <w:rPr>
                <w:noProof/>
                <w:lang w:eastAsia="zh-CN"/>
              </w:rPr>
              <w:t>s</w:t>
            </w:r>
            <w:r w:rsidRPr="009B2183">
              <w:rPr>
                <w:noProof/>
                <w:lang w:eastAsia="zh-CN"/>
              </w:rPr>
              <w:t xml:space="preserve">: </w:t>
            </w:r>
          </w:p>
          <w:p w14:paraId="18081D07" w14:textId="77777777" w:rsidR="000B4F1A" w:rsidRDefault="009B2183" w:rsidP="004F4664">
            <w:pPr>
              <w:pStyle w:val="CRCoverPage"/>
              <w:spacing w:after="0"/>
              <w:ind w:left="100"/>
              <w:rPr>
                <w:noProof/>
                <w:lang w:eastAsia="zh-CN"/>
              </w:rPr>
            </w:pPr>
            <w:r w:rsidRPr="009B2183">
              <w:rPr>
                <w:noProof/>
                <w:lang w:eastAsia="zh-CN"/>
              </w:rPr>
              <w:t>TS29</w:t>
            </w:r>
            <w:r w:rsidR="00F10E3F">
              <w:rPr>
                <w:noProof/>
                <w:lang w:eastAsia="zh-CN"/>
              </w:rPr>
              <w:t>517</w:t>
            </w:r>
            <w:r w:rsidRPr="009B2183">
              <w:rPr>
                <w:noProof/>
                <w:lang w:eastAsia="zh-CN"/>
              </w:rPr>
              <w:t>_</w:t>
            </w:r>
            <w:r>
              <w:rPr>
                <w:noProof/>
                <w:lang w:eastAsia="zh-CN"/>
              </w:rPr>
              <w:t>Naf</w:t>
            </w:r>
            <w:r w:rsidRPr="009B2183">
              <w:rPr>
                <w:noProof/>
                <w:lang w:eastAsia="zh-CN"/>
              </w:rPr>
              <w:t>_</w:t>
            </w:r>
            <w:r w:rsidR="00F10E3F">
              <w:rPr>
                <w:noProof/>
                <w:lang w:eastAsia="zh-CN"/>
              </w:rPr>
              <w:t>EventExposure</w:t>
            </w:r>
            <w:r w:rsidRPr="009B2183">
              <w:rPr>
                <w:noProof/>
                <w:lang w:eastAsia="zh-CN"/>
              </w:rPr>
              <w:t>.yaml</w:t>
            </w:r>
          </w:p>
          <w:p w14:paraId="5DA0D0DC" w14:textId="2BC0A381" w:rsidR="00F96785" w:rsidRDefault="00F96785" w:rsidP="004F4664">
            <w:pPr>
              <w:pStyle w:val="CRCoverPage"/>
              <w:spacing w:after="0"/>
              <w:ind w:left="100"/>
              <w:rPr>
                <w:noProof/>
              </w:rPr>
            </w:pPr>
            <w:r>
              <w:rPr>
                <w:noProof/>
                <w:lang w:eastAsia="zh-CN"/>
              </w:rPr>
              <w:t>TS29591_Nnef_EventExposure.yaml</w:t>
            </w:r>
          </w:p>
        </w:tc>
      </w:tr>
      <w:tr w:rsidR="000B4F1A" w:rsidRPr="008863B9" w14:paraId="4A2C8A87" w14:textId="77777777" w:rsidTr="004F4664">
        <w:tc>
          <w:tcPr>
            <w:tcW w:w="2694" w:type="dxa"/>
            <w:gridSpan w:val="2"/>
            <w:tcBorders>
              <w:top w:val="single" w:sz="4" w:space="0" w:color="auto"/>
              <w:bottom w:val="single" w:sz="4" w:space="0" w:color="auto"/>
            </w:tcBorders>
          </w:tcPr>
          <w:p w14:paraId="381ABFCF" w14:textId="77777777" w:rsidR="000B4F1A" w:rsidRPr="008863B9" w:rsidRDefault="000B4F1A" w:rsidP="004F46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53D427C" w14:textId="77777777" w:rsidR="000B4F1A" w:rsidRPr="008863B9" w:rsidRDefault="000B4F1A" w:rsidP="004F4664">
            <w:pPr>
              <w:pStyle w:val="CRCoverPage"/>
              <w:spacing w:after="0"/>
              <w:ind w:left="100"/>
              <w:rPr>
                <w:noProof/>
                <w:sz w:val="8"/>
                <w:szCs w:val="8"/>
              </w:rPr>
            </w:pPr>
          </w:p>
        </w:tc>
      </w:tr>
      <w:tr w:rsidR="000B4F1A" w14:paraId="5AEE4B13" w14:textId="77777777" w:rsidTr="004F4664">
        <w:tc>
          <w:tcPr>
            <w:tcW w:w="2694" w:type="dxa"/>
            <w:gridSpan w:val="2"/>
            <w:tcBorders>
              <w:top w:val="single" w:sz="4" w:space="0" w:color="auto"/>
              <w:left w:val="single" w:sz="4" w:space="0" w:color="auto"/>
              <w:bottom w:val="single" w:sz="4" w:space="0" w:color="auto"/>
            </w:tcBorders>
          </w:tcPr>
          <w:p w14:paraId="29CB4412" w14:textId="77777777" w:rsidR="000B4F1A" w:rsidRDefault="000B4F1A" w:rsidP="004F46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FF3702" w14:textId="77777777" w:rsidR="000B4F1A" w:rsidRDefault="000B4F1A" w:rsidP="004F4664">
            <w:pPr>
              <w:pStyle w:val="CRCoverPage"/>
              <w:spacing w:after="0"/>
              <w:ind w:left="100"/>
              <w:rPr>
                <w:noProof/>
              </w:rPr>
            </w:pPr>
          </w:p>
        </w:tc>
      </w:tr>
    </w:tbl>
    <w:p w14:paraId="02C301C8" w14:textId="77777777" w:rsidR="000B4F1A" w:rsidRDefault="000B4F1A" w:rsidP="000B4F1A">
      <w:pPr>
        <w:pStyle w:val="CRCoverPage"/>
        <w:spacing w:after="0"/>
        <w:rPr>
          <w:noProof/>
          <w:sz w:val="8"/>
          <w:szCs w:val="8"/>
        </w:rPr>
      </w:pPr>
    </w:p>
    <w:p w14:paraId="0E27FC06" w14:textId="77777777" w:rsidR="000B4F1A" w:rsidRDefault="000B4F1A" w:rsidP="000B4F1A">
      <w:pPr>
        <w:rPr>
          <w:noProof/>
        </w:rPr>
        <w:sectPr w:rsidR="000B4F1A" w:rsidSect="000B4F1A">
          <w:headerReference w:type="even" r:id="rId10"/>
          <w:footnotePr>
            <w:numRestart w:val="eachSect"/>
          </w:footnotePr>
          <w:pgSz w:w="11907" w:h="16840" w:code="9"/>
          <w:pgMar w:top="1418" w:right="1134" w:bottom="1134" w:left="1134" w:header="680" w:footer="567" w:gutter="0"/>
          <w:cols w:space="720"/>
        </w:sectPr>
      </w:pPr>
    </w:p>
    <w:p w14:paraId="2EFC25A9" w14:textId="77777777" w:rsidR="000B4F1A" w:rsidRPr="008C6891" w:rsidRDefault="000B4F1A" w:rsidP="000B4F1A">
      <w:pPr>
        <w:outlineLvl w:val="0"/>
        <w:rPr>
          <w:rFonts w:eastAsia="DengXian"/>
          <w:b/>
          <w:bCs/>
          <w:noProof/>
        </w:rPr>
      </w:pPr>
      <w:r w:rsidRPr="008C6891">
        <w:rPr>
          <w:rFonts w:eastAsia="DengXian"/>
          <w:b/>
          <w:bCs/>
          <w:noProof/>
        </w:rPr>
        <w:lastRenderedPageBreak/>
        <w:t>Additional discussion(if needed):</w:t>
      </w:r>
    </w:p>
    <w:p w14:paraId="1A3D86B5" w14:textId="77777777" w:rsidR="000B4F1A" w:rsidRDefault="000B4F1A" w:rsidP="000B4F1A">
      <w:pPr>
        <w:outlineLvl w:val="0"/>
        <w:rPr>
          <w:rFonts w:eastAsia="DengXian"/>
          <w:b/>
          <w:bCs/>
          <w:noProof/>
          <w:sz w:val="24"/>
          <w:szCs w:val="24"/>
        </w:rPr>
      </w:pPr>
      <w:r w:rsidRPr="008C6891">
        <w:rPr>
          <w:rFonts w:eastAsia="DengXian"/>
          <w:b/>
          <w:bCs/>
          <w:noProof/>
          <w:sz w:val="24"/>
          <w:szCs w:val="24"/>
        </w:rPr>
        <w:t>Proposed changes:</w:t>
      </w:r>
    </w:p>
    <w:p w14:paraId="666E3450" w14:textId="77777777" w:rsidR="000B4F1A" w:rsidRPr="002C393C" w:rsidRDefault="000B4F1A" w:rsidP="000B4F1A">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p w14:paraId="0234EB6C" w14:textId="77777777" w:rsidR="00521472" w:rsidRDefault="00521472" w:rsidP="00521472">
      <w:pPr>
        <w:pStyle w:val="Heading3"/>
        <w:rPr>
          <w:lang w:eastAsia="zh-CN"/>
        </w:rPr>
      </w:pPr>
      <w:bookmarkStart w:id="24" w:name="_Toc493774004"/>
      <w:bookmarkStart w:id="25" w:name="_Toc494194726"/>
      <w:bookmarkStart w:id="26" w:name="_Toc528159035"/>
      <w:bookmarkStart w:id="27" w:name="_Toc3558066"/>
      <w:bookmarkStart w:id="28" w:name="_Toc34123756"/>
      <w:bookmarkStart w:id="29" w:name="_Toc36038500"/>
      <w:bookmarkStart w:id="30" w:name="_Toc36038588"/>
      <w:bookmarkStart w:id="31" w:name="_Toc36038779"/>
      <w:bookmarkStart w:id="32" w:name="_Toc44680719"/>
      <w:bookmarkStart w:id="33" w:name="_Toc45133631"/>
      <w:bookmarkStart w:id="34" w:name="_Toc45133722"/>
      <w:bookmarkStart w:id="35" w:name="_Toc49417420"/>
      <w:bookmarkStart w:id="36" w:name="_Toc51762387"/>
      <w:bookmarkStart w:id="37" w:name="_Toc58838103"/>
      <w:bookmarkStart w:id="38" w:name="_Toc59017116"/>
      <w:bookmarkStart w:id="39" w:name="_Toc68168262"/>
      <w:bookmarkStart w:id="40" w:name="_Toc20095575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4.</w:t>
      </w:r>
      <w:r>
        <w:rPr>
          <w:rFonts w:hint="eastAsia"/>
          <w:lang w:eastAsia="zh-CN"/>
        </w:rPr>
        <w:t>1</w:t>
      </w:r>
      <w:r>
        <w:rPr>
          <w:lang w:eastAsia="zh-CN"/>
        </w:rPr>
        <w:t>.1</w:t>
      </w:r>
      <w:r>
        <w:tab/>
      </w:r>
      <w:r>
        <w:rPr>
          <w:rFonts w:hint="eastAsia"/>
          <w:lang w:eastAsia="zh-CN"/>
        </w:rPr>
        <w:t>Overview</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4338441C" w14:textId="77777777" w:rsidR="00521472" w:rsidRDefault="00521472" w:rsidP="00521472">
      <w:pPr>
        <w:rPr>
          <w:lang w:val="en-US" w:eastAsia="zh-CN"/>
        </w:rPr>
      </w:pPr>
      <w:r>
        <w:rPr>
          <w:noProof/>
        </w:rPr>
        <w:t>The Application Function Exposure Service, as defined in 3GPP TS 23.502 [3] and 3GPP TS 23.288 [4], is provided by the Application Function (AF).</w:t>
      </w:r>
      <w:r w:rsidRPr="001C7EA1">
        <w:rPr>
          <w:noProof/>
        </w:rPr>
        <w:t xml:space="preserve"> </w:t>
      </w:r>
      <w:r>
        <w:rPr>
          <w:noProof/>
        </w:rPr>
        <w:t xml:space="preserve">When the UE Application data is collected via the Data Collection AF, the Application Function Exposure Service, as defined in 3GPP TS 26.531 [28], 3GPP TS 26.501 [29], and 3GPP TS 26.512 [30], is provided by the Data Collection AF </w:t>
      </w:r>
      <w:r>
        <w:t xml:space="preserve">instantiated </w:t>
      </w:r>
      <w:r>
        <w:rPr>
          <w:noProof/>
        </w:rPr>
        <w:t xml:space="preserve">in 5GMS AF for the Event Consumer AF </w:t>
      </w:r>
      <w:r>
        <w:t xml:space="preserve">instantiated </w:t>
      </w:r>
      <w:r>
        <w:rPr>
          <w:noProof/>
        </w:rPr>
        <w:t>in 5GMS ASP.</w:t>
      </w:r>
    </w:p>
    <w:p w14:paraId="6099B0A7" w14:textId="77777777" w:rsidR="00521472" w:rsidRDefault="00521472" w:rsidP="00521472">
      <w:pPr>
        <w:rPr>
          <w:noProof/>
        </w:rPr>
      </w:pPr>
      <w:r>
        <w:rPr>
          <w:noProof/>
        </w:rPr>
        <w:t>This service:</w:t>
      </w:r>
    </w:p>
    <w:p w14:paraId="031AD648" w14:textId="77777777" w:rsidR="00521472" w:rsidRDefault="00521472" w:rsidP="00521472">
      <w:pPr>
        <w:pStyle w:val="B10"/>
        <w:rPr>
          <w:noProof/>
        </w:rPr>
      </w:pPr>
      <w:r>
        <w:rPr>
          <w:noProof/>
        </w:rPr>
        <w:t>-</w:t>
      </w:r>
      <w:r>
        <w:rPr>
          <w:noProof/>
        </w:rPr>
        <w:tab/>
        <w:t>allows NF service consumers to subscribe, modify and unsubscribe for application events; and</w:t>
      </w:r>
    </w:p>
    <w:p w14:paraId="379B32F1" w14:textId="77777777" w:rsidR="00521472" w:rsidRDefault="00521472" w:rsidP="00521472">
      <w:pPr>
        <w:pStyle w:val="B10"/>
        <w:rPr>
          <w:noProof/>
        </w:rPr>
      </w:pPr>
      <w:r>
        <w:rPr>
          <w:noProof/>
        </w:rPr>
        <w:t>-</w:t>
      </w:r>
      <w:r>
        <w:rPr>
          <w:noProof/>
        </w:rPr>
        <w:tab/>
        <w:t>notifies NF service consumers with a corresponding subscription about observed events on the AF.</w:t>
      </w:r>
    </w:p>
    <w:p w14:paraId="57FE1687" w14:textId="77777777" w:rsidR="00521472" w:rsidRDefault="00521472" w:rsidP="00521472">
      <w:pPr>
        <w:rPr>
          <w:noProof/>
        </w:rPr>
      </w:pPr>
      <w:r>
        <w:rPr>
          <w:noProof/>
        </w:rPr>
        <w:t>The types of observed events include:</w:t>
      </w:r>
    </w:p>
    <w:p w14:paraId="49B314C1" w14:textId="77777777" w:rsidR="00521472" w:rsidRDefault="00521472" w:rsidP="00521472">
      <w:pPr>
        <w:ind w:firstLineChars="150" w:firstLine="300"/>
        <w:rPr>
          <w:noProof/>
        </w:rPr>
      </w:pPr>
      <w:r>
        <w:rPr>
          <w:noProof/>
        </w:rPr>
        <w:t>AF application events exposed by AF:</w:t>
      </w:r>
    </w:p>
    <w:p w14:paraId="7630168A" w14:textId="77777777" w:rsidR="00521472" w:rsidRDefault="00521472" w:rsidP="00521472">
      <w:pPr>
        <w:pStyle w:val="B10"/>
        <w:rPr>
          <w:noProof/>
        </w:rPr>
      </w:pPr>
      <w:r>
        <w:rPr>
          <w:noProof/>
        </w:rPr>
        <w:t>-</w:t>
      </w:r>
      <w:r>
        <w:rPr>
          <w:noProof/>
        </w:rPr>
        <w:tab/>
        <w:t>Service Experience information for an application;</w:t>
      </w:r>
    </w:p>
    <w:p w14:paraId="2DDD9196" w14:textId="77777777" w:rsidR="00521472" w:rsidRDefault="00521472" w:rsidP="00521472">
      <w:pPr>
        <w:pStyle w:val="B10"/>
        <w:rPr>
          <w:noProof/>
        </w:rPr>
      </w:pPr>
      <w:r>
        <w:rPr>
          <w:noProof/>
        </w:rPr>
        <w:t>-</w:t>
      </w:r>
      <w:r>
        <w:rPr>
          <w:noProof/>
        </w:rPr>
        <w:tab/>
        <w:t>UE mobility information;</w:t>
      </w:r>
    </w:p>
    <w:p w14:paraId="2826FF3C" w14:textId="77777777" w:rsidR="00521472" w:rsidRDefault="00521472" w:rsidP="00521472">
      <w:pPr>
        <w:pStyle w:val="B10"/>
        <w:rPr>
          <w:noProof/>
        </w:rPr>
      </w:pPr>
      <w:r>
        <w:rPr>
          <w:noProof/>
        </w:rPr>
        <w:t>-</w:t>
      </w:r>
      <w:r>
        <w:rPr>
          <w:noProof/>
        </w:rPr>
        <w:tab/>
        <w:t>UE communication information;</w:t>
      </w:r>
    </w:p>
    <w:p w14:paraId="7B1A6F2B" w14:textId="77777777" w:rsidR="00521472" w:rsidRDefault="00521472" w:rsidP="00521472">
      <w:pPr>
        <w:pStyle w:val="B10"/>
        <w:rPr>
          <w:noProof/>
        </w:rPr>
      </w:pPr>
      <w:r>
        <w:rPr>
          <w:noProof/>
        </w:rPr>
        <w:t>-</w:t>
      </w:r>
      <w:r>
        <w:rPr>
          <w:noProof/>
        </w:rPr>
        <w:tab/>
      </w:r>
      <w:r>
        <w:rPr>
          <w:lang w:eastAsia="zh-CN"/>
        </w:rPr>
        <w:t>Exceptions</w:t>
      </w:r>
      <w:r>
        <w:t xml:space="preserve"> </w:t>
      </w:r>
      <w:proofErr w:type="gramStart"/>
      <w:r>
        <w:t>information</w:t>
      </w:r>
      <w:r>
        <w:rPr>
          <w:noProof/>
        </w:rPr>
        <w:t>;</w:t>
      </w:r>
      <w:proofErr w:type="gramEnd"/>
    </w:p>
    <w:p w14:paraId="4027C4AD" w14:textId="77777777" w:rsidR="00521472" w:rsidRDefault="00521472" w:rsidP="00521472">
      <w:pPr>
        <w:pStyle w:val="B10"/>
        <w:rPr>
          <w:noProof/>
        </w:rPr>
      </w:pPr>
      <w:r>
        <w:rPr>
          <w:noProof/>
        </w:rPr>
        <w:t>-</w:t>
      </w:r>
      <w:r>
        <w:rPr>
          <w:noProof/>
        </w:rPr>
        <w:tab/>
        <w:t>User Data Congestion information;</w:t>
      </w:r>
    </w:p>
    <w:p w14:paraId="50B0E4A8" w14:textId="77777777" w:rsidR="00521472" w:rsidRDefault="00521472" w:rsidP="00521472">
      <w:pPr>
        <w:pStyle w:val="B10"/>
        <w:rPr>
          <w:noProof/>
        </w:rPr>
      </w:pPr>
      <w:r>
        <w:rPr>
          <w:noProof/>
        </w:rPr>
        <w:t>-</w:t>
      </w:r>
      <w:r>
        <w:rPr>
          <w:noProof/>
        </w:rPr>
        <w:tab/>
        <w:t>Collective Behaviour information;</w:t>
      </w:r>
    </w:p>
    <w:p w14:paraId="2D40E9A2" w14:textId="77777777" w:rsidR="00521472" w:rsidRDefault="00521472" w:rsidP="00521472">
      <w:pPr>
        <w:pStyle w:val="B10"/>
        <w:rPr>
          <w:noProof/>
        </w:rPr>
      </w:pPr>
      <w:r>
        <w:rPr>
          <w:noProof/>
        </w:rPr>
        <w:t>-</w:t>
      </w:r>
      <w:r>
        <w:rPr>
          <w:noProof/>
        </w:rPr>
        <w:tab/>
        <w:t>Dispersion information;</w:t>
      </w:r>
    </w:p>
    <w:p w14:paraId="2E4FB535" w14:textId="77777777" w:rsidR="00521472" w:rsidRDefault="00521472" w:rsidP="00521472">
      <w:pPr>
        <w:pStyle w:val="B10"/>
        <w:rPr>
          <w:noProof/>
        </w:rPr>
      </w:pPr>
      <w:r>
        <w:rPr>
          <w:noProof/>
        </w:rPr>
        <w:t>-</w:t>
      </w:r>
      <w:r>
        <w:rPr>
          <w:noProof/>
        </w:rPr>
        <w:tab/>
        <w:t>Performance Data information;</w:t>
      </w:r>
    </w:p>
    <w:p w14:paraId="42E7856D" w14:textId="77777777" w:rsidR="00521472" w:rsidRDefault="00521472" w:rsidP="00521472">
      <w:pPr>
        <w:pStyle w:val="B10"/>
        <w:rPr>
          <w:noProof/>
        </w:rPr>
      </w:pPr>
      <w:r w:rsidRPr="00B403AD">
        <w:rPr>
          <w:noProof/>
        </w:rPr>
        <w:t>-</w:t>
      </w:r>
      <w:r>
        <w:rPr>
          <w:noProof/>
        </w:rPr>
        <w:tab/>
        <w:t xml:space="preserve">GNSS Assistance Data </w:t>
      </w:r>
      <w:r w:rsidRPr="00B403AD">
        <w:rPr>
          <w:noProof/>
        </w:rPr>
        <w:t>information</w:t>
      </w:r>
      <w:r>
        <w:rPr>
          <w:noProof/>
        </w:rPr>
        <w:t>;</w:t>
      </w:r>
    </w:p>
    <w:p w14:paraId="46F671E7" w14:textId="77777777" w:rsidR="00521472" w:rsidRDefault="00521472" w:rsidP="00521472">
      <w:pPr>
        <w:pStyle w:val="B10"/>
        <w:rPr>
          <w:lang w:eastAsia="zh-CN"/>
        </w:rPr>
      </w:pPr>
      <w:r w:rsidRPr="00B403AD">
        <w:rPr>
          <w:noProof/>
        </w:rPr>
        <w:t>-</w:t>
      </w:r>
      <w:r>
        <w:rPr>
          <w:noProof/>
        </w:rPr>
        <w:tab/>
      </w:r>
      <w:r>
        <w:rPr>
          <w:lang w:eastAsia="zh-CN"/>
        </w:rPr>
        <w:t xml:space="preserve">Data volume transfer time </w:t>
      </w:r>
      <w:proofErr w:type="gramStart"/>
      <w:r>
        <w:rPr>
          <w:lang w:eastAsia="zh-CN"/>
        </w:rPr>
        <w:t>information</w:t>
      </w:r>
      <w:r>
        <w:rPr>
          <w:noProof/>
        </w:rPr>
        <w:t>;</w:t>
      </w:r>
      <w:proofErr w:type="gramEnd"/>
    </w:p>
    <w:p w14:paraId="777C7372" w14:textId="77777777" w:rsidR="00521472" w:rsidRDefault="00521472" w:rsidP="00521472">
      <w:pPr>
        <w:pStyle w:val="B10"/>
        <w:rPr>
          <w:noProof/>
        </w:rPr>
      </w:pPr>
      <w:r>
        <w:rPr>
          <w:noProof/>
        </w:rPr>
        <w:t>-</w:t>
      </w:r>
      <w:r>
        <w:rPr>
          <w:noProof/>
        </w:rPr>
        <w:tab/>
        <w:t>Application activation information</w:t>
      </w:r>
      <w:r>
        <w:rPr>
          <w:rFonts w:hint="eastAsia"/>
          <w:noProof/>
          <w:lang w:eastAsia="zh-CN"/>
        </w:rPr>
        <w:t>;</w:t>
      </w:r>
      <w:del w:id="41" w:author="Ericsson_Maria Liang" w:date="2025-09-10T14:29:00Z">
        <w:r w:rsidDel="003406B8">
          <w:rPr>
            <w:noProof/>
          </w:rPr>
          <w:delText xml:space="preserve"> and</w:delText>
        </w:r>
      </w:del>
    </w:p>
    <w:p w14:paraId="42391C00" w14:textId="77777777" w:rsidR="003406B8" w:rsidRDefault="00521472" w:rsidP="00521472">
      <w:pPr>
        <w:pStyle w:val="B10"/>
        <w:rPr>
          <w:ins w:id="42" w:author="Ericsson_Maria Liang" w:date="2025-09-10T14:29:00Z"/>
          <w:lang w:eastAsia="zh-CN"/>
        </w:rPr>
      </w:pPr>
      <w:r>
        <w:rPr>
          <w:lang w:eastAsia="zh-CN"/>
        </w:rPr>
        <w:t>-</w:t>
      </w:r>
      <w:r>
        <w:rPr>
          <w:lang w:eastAsia="zh-CN"/>
        </w:rPr>
        <w:tab/>
        <w:t>Signalling information</w:t>
      </w:r>
      <w:ins w:id="43" w:author="Ericsson_Maria Liang" w:date="2025-09-10T14:29:00Z">
        <w:r w:rsidR="003406B8">
          <w:rPr>
            <w:lang w:eastAsia="zh-CN"/>
          </w:rPr>
          <w:t>; and</w:t>
        </w:r>
      </w:ins>
    </w:p>
    <w:p w14:paraId="7C65D605" w14:textId="7D3F9E72" w:rsidR="00521472" w:rsidRDefault="003406B8" w:rsidP="00521472">
      <w:pPr>
        <w:pStyle w:val="B10"/>
        <w:rPr>
          <w:noProof/>
        </w:rPr>
      </w:pPr>
      <w:ins w:id="44" w:author="Ericsson_Maria Liang" w:date="2025-09-10T14:29:00Z">
        <w:r>
          <w:rPr>
            <w:lang w:eastAsia="zh-CN"/>
          </w:rPr>
          <w:t>-</w:t>
        </w:r>
        <w:r>
          <w:rPr>
            <w:lang w:eastAsia="zh-CN"/>
          </w:rPr>
          <w:tab/>
          <w:t>UE altitude information for an</w:t>
        </w:r>
      </w:ins>
      <w:ins w:id="45" w:author="Ericsson_Maria Liang" w:date="2025-09-10T14:30:00Z">
        <w:r>
          <w:rPr>
            <w:lang w:eastAsia="zh-CN"/>
          </w:rPr>
          <w:t xml:space="preserve"> UAV UE</w:t>
        </w:r>
      </w:ins>
      <w:r w:rsidR="00521472">
        <w:rPr>
          <w:rFonts w:hint="eastAsia"/>
          <w:lang w:eastAsia="zh-CN"/>
        </w:rPr>
        <w:t>.</w:t>
      </w:r>
    </w:p>
    <w:p w14:paraId="69D07686" w14:textId="77777777" w:rsidR="00521472" w:rsidRDefault="00521472" w:rsidP="00521472">
      <w:pPr>
        <w:pStyle w:val="B10"/>
        <w:rPr>
          <w:noProof/>
        </w:rPr>
      </w:pPr>
      <w:bookmarkStart w:id="46" w:name="_Hlk103963452"/>
      <w:r>
        <w:rPr>
          <w:noProof/>
        </w:rPr>
        <w:t>UE application events exposed via Data Collection AF:</w:t>
      </w:r>
    </w:p>
    <w:bookmarkEnd w:id="46"/>
    <w:p w14:paraId="7D5FE47E" w14:textId="77777777" w:rsidR="00521472" w:rsidRDefault="00521472" w:rsidP="00521472">
      <w:pPr>
        <w:pStyle w:val="B10"/>
        <w:rPr>
          <w:noProof/>
        </w:rPr>
      </w:pPr>
      <w:r>
        <w:rPr>
          <w:noProof/>
        </w:rPr>
        <w:t>-</w:t>
      </w:r>
      <w:r>
        <w:rPr>
          <w:noProof/>
        </w:rPr>
        <w:tab/>
        <w:t>Media Streaming QoE metrics;</w:t>
      </w:r>
    </w:p>
    <w:p w14:paraId="62CDB29A" w14:textId="77777777" w:rsidR="00521472" w:rsidRDefault="00521472" w:rsidP="00521472">
      <w:pPr>
        <w:pStyle w:val="B10"/>
        <w:rPr>
          <w:noProof/>
        </w:rPr>
      </w:pPr>
      <w:r>
        <w:rPr>
          <w:noProof/>
        </w:rPr>
        <w:t>-</w:t>
      </w:r>
      <w:r>
        <w:rPr>
          <w:noProof/>
        </w:rPr>
        <w:tab/>
        <w:t xml:space="preserve">Media Streaming </w:t>
      </w:r>
      <w:r w:rsidRPr="006E7FAC">
        <w:rPr>
          <w:noProof/>
        </w:rPr>
        <w:t>Consumption reports</w:t>
      </w:r>
      <w:r>
        <w:rPr>
          <w:noProof/>
        </w:rPr>
        <w:t>;</w:t>
      </w:r>
    </w:p>
    <w:p w14:paraId="0849AF77" w14:textId="77777777" w:rsidR="00521472" w:rsidRDefault="00521472" w:rsidP="00521472">
      <w:pPr>
        <w:pStyle w:val="B10"/>
        <w:rPr>
          <w:noProof/>
        </w:rPr>
      </w:pPr>
      <w:r>
        <w:rPr>
          <w:noProof/>
        </w:rPr>
        <w:t>-</w:t>
      </w:r>
      <w:r>
        <w:rPr>
          <w:noProof/>
        </w:rPr>
        <w:tab/>
        <w:t xml:space="preserve">Media Streaming </w:t>
      </w:r>
      <w:r w:rsidRPr="006E7FAC">
        <w:rPr>
          <w:noProof/>
        </w:rPr>
        <w:t>Network Assistance invocation</w:t>
      </w:r>
      <w:r>
        <w:rPr>
          <w:noProof/>
        </w:rPr>
        <w:t>;</w:t>
      </w:r>
    </w:p>
    <w:p w14:paraId="0DDD22D4" w14:textId="77777777" w:rsidR="00521472" w:rsidRDefault="00521472" w:rsidP="00521472">
      <w:pPr>
        <w:pStyle w:val="B10"/>
        <w:rPr>
          <w:noProof/>
        </w:rPr>
      </w:pPr>
      <w:r>
        <w:rPr>
          <w:noProof/>
        </w:rPr>
        <w:t>-</w:t>
      </w:r>
      <w:r>
        <w:rPr>
          <w:noProof/>
        </w:rPr>
        <w:tab/>
        <w:t>Media Streaming Dynamic</w:t>
      </w:r>
      <w:r w:rsidRPr="006E7FAC">
        <w:rPr>
          <w:noProof/>
        </w:rPr>
        <w:t xml:space="preserve"> Policy invocation</w:t>
      </w:r>
      <w:r>
        <w:rPr>
          <w:noProof/>
        </w:rPr>
        <w:t>; and</w:t>
      </w:r>
    </w:p>
    <w:p w14:paraId="778DD423" w14:textId="77777777" w:rsidR="00521472" w:rsidRDefault="00521472" w:rsidP="00521472">
      <w:pPr>
        <w:pStyle w:val="B10"/>
        <w:rPr>
          <w:noProof/>
        </w:rPr>
      </w:pPr>
      <w:r>
        <w:rPr>
          <w:noProof/>
        </w:rPr>
        <w:t>-</w:t>
      </w:r>
      <w:r>
        <w:rPr>
          <w:noProof/>
        </w:rPr>
        <w:tab/>
      </w:r>
      <w:r w:rsidRPr="006E7FAC">
        <w:rPr>
          <w:noProof/>
        </w:rPr>
        <w:t xml:space="preserve">Media </w:t>
      </w:r>
      <w:r>
        <w:rPr>
          <w:noProof/>
        </w:rPr>
        <w:t>S</w:t>
      </w:r>
      <w:r w:rsidRPr="006E7FAC">
        <w:rPr>
          <w:noProof/>
        </w:rPr>
        <w:t>treaming access activity</w:t>
      </w:r>
      <w:r>
        <w:rPr>
          <w:noProof/>
        </w:rPr>
        <w:t>.</w:t>
      </w:r>
    </w:p>
    <w:p w14:paraId="17103A9A" w14:textId="77777777" w:rsidR="00521472" w:rsidRDefault="00521472" w:rsidP="00521472">
      <w:pPr>
        <w:rPr>
          <w:lang w:eastAsia="zh-CN"/>
        </w:rPr>
      </w:pPr>
      <w:r>
        <w:t xml:space="preserve">When the event to which the NF service consumer has subscribed occurs, the AF reports the requested information to the NF service consumer based on the event reporting information definition requested by the NF service consumer (see </w:t>
      </w:r>
      <w:r>
        <w:rPr>
          <w:noProof/>
        </w:rPr>
        <w:t>3GPP </w:t>
      </w:r>
      <w:r>
        <w:t>TS 23.502 [3]).</w:t>
      </w:r>
    </w:p>
    <w:p w14:paraId="0B9BBE8C" w14:textId="77777777" w:rsidR="00521472" w:rsidRPr="002C393C" w:rsidRDefault="00521472" w:rsidP="0052147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2nd</w:t>
      </w:r>
      <w:r w:rsidRPr="008C6891">
        <w:rPr>
          <w:rFonts w:eastAsia="DengXian"/>
          <w:noProof/>
          <w:color w:val="0000FF"/>
          <w:sz w:val="28"/>
          <w:szCs w:val="28"/>
        </w:rPr>
        <w:t xml:space="preserve"> Change ***</w:t>
      </w:r>
    </w:p>
    <w:p w14:paraId="4F3E6943" w14:textId="77777777" w:rsidR="00226D65" w:rsidRDefault="00226D65" w:rsidP="00226D65">
      <w:pPr>
        <w:pStyle w:val="Heading4"/>
      </w:pPr>
      <w:bookmarkStart w:id="47" w:name="_Toc493845656"/>
      <w:bookmarkStart w:id="48" w:name="_Toc494194734"/>
      <w:bookmarkStart w:id="49" w:name="_Toc528159043"/>
      <w:bookmarkStart w:id="50" w:name="_Toc532198010"/>
      <w:bookmarkStart w:id="51" w:name="_Toc34123764"/>
      <w:bookmarkStart w:id="52" w:name="_Toc36038508"/>
      <w:bookmarkStart w:id="53" w:name="_Toc36038596"/>
      <w:bookmarkStart w:id="54" w:name="_Toc36038787"/>
      <w:bookmarkStart w:id="55" w:name="_Toc44680727"/>
      <w:bookmarkStart w:id="56" w:name="_Toc45133639"/>
      <w:bookmarkStart w:id="57" w:name="_Toc45133730"/>
      <w:bookmarkStart w:id="58" w:name="_Toc49417428"/>
      <w:bookmarkStart w:id="59" w:name="_Toc51762395"/>
      <w:bookmarkStart w:id="60" w:name="_Toc58838111"/>
      <w:bookmarkStart w:id="61" w:name="_Toc59017124"/>
      <w:bookmarkStart w:id="62" w:name="_Toc68168270"/>
      <w:bookmarkStart w:id="63" w:name="_Toc200955762"/>
      <w:r>
        <w:t>4.2.2.1</w:t>
      </w:r>
      <w:r>
        <w:tab/>
        <w:t>General</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285912FF" w14:textId="77777777" w:rsidR="00226D65" w:rsidRDefault="00226D65" w:rsidP="00226D65">
      <w:pPr>
        <w:rPr>
          <w:noProof/>
        </w:rPr>
      </w:pPr>
      <w:r>
        <w:rPr>
          <w:noProof/>
        </w:rPr>
        <w:t xml:space="preserve">This service operation is used by an NF service consumer to subscribe for event notifications on specific event(s), or to modify an existing subscription. </w:t>
      </w:r>
    </w:p>
    <w:p w14:paraId="7C3A8A70" w14:textId="77777777" w:rsidR="00226D65" w:rsidRDefault="00226D65" w:rsidP="00226D65">
      <w:pPr>
        <w:rPr>
          <w:noProof/>
        </w:rPr>
      </w:pPr>
      <w:r>
        <w:rPr>
          <w:noProof/>
        </w:rPr>
        <w:t>The following are the types of events for which a subscription can be made by the NWDAF, DCCF, MFAF, or NEF as the NF service consumer:</w:t>
      </w:r>
    </w:p>
    <w:p w14:paraId="6CDDE7AA" w14:textId="77777777" w:rsidR="00226D65" w:rsidRDefault="00226D65" w:rsidP="00226D65">
      <w:pPr>
        <w:pStyle w:val="B10"/>
        <w:rPr>
          <w:noProof/>
        </w:rPr>
      </w:pPr>
      <w:r>
        <w:rPr>
          <w:noProof/>
        </w:rPr>
        <w:t>-</w:t>
      </w:r>
      <w:r>
        <w:rPr>
          <w:noProof/>
        </w:rPr>
        <w:tab/>
        <w:t>Service Experience information for an application;</w:t>
      </w:r>
    </w:p>
    <w:p w14:paraId="180D6410" w14:textId="77777777" w:rsidR="00226D65" w:rsidRDefault="00226D65" w:rsidP="00226D65">
      <w:pPr>
        <w:pStyle w:val="B10"/>
        <w:rPr>
          <w:noProof/>
        </w:rPr>
      </w:pPr>
      <w:r>
        <w:rPr>
          <w:noProof/>
        </w:rPr>
        <w:t>-</w:t>
      </w:r>
      <w:r>
        <w:rPr>
          <w:noProof/>
        </w:rPr>
        <w:tab/>
        <w:t>UE mobility information;</w:t>
      </w:r>
    </w:p>
    <w:p w14:paraId="54C484AA" w14:textId="77777777" w:rsidR="00226D65" w:rsidRDefault="00226D65" w:rsidP="00226D65">
      <w:pPr>
        <w:pStyle w:val="B10"/>
        <w:rPr>
          <w:noProof/>
        </w:rPr>
      </w:pPr>
      <w:r>
        <w:rPr>
          <w:rFonts w:eastAsia="DengXian"/>
          <w:lang w:val="en-US"/>
        </w:rPr>
        <w:t>-</w:t>
      </w:r>
      <w:r>
        <w:rPr>
          <w:rFonts w:eastAsia="DengXian"/>
          <w:lang w:val="en-US"/>
        </w:rPr>
        <w:tab/>
        <w:t>UE</w:t>
      </w:r>
      <w:r>
        <w:rPr>
          <w:noProof/>
        </w:rPr>
        <w:t xml:space="preserve"> communication information;</w:t>
      </w:r>
    </w:p>
    <w:p w14:paraId="12225935" w14:textId="77777777" w:rsidR="00226D65" w:rsidRDefault="00226D65" w:rsidP="00226D65">
      <w:pPr>
        <w:pStyle w:val="B10"/>
      </w:pPr>
      <w:r>
        <w:rPr>
          <w:noProof/>
        </w:rPr>
        <w:t>-</w:t>
      </w:r>
      <w:r>
        <w:rPr>
          <w:noProof/>
        </w:rPr>
        <w:tab/>
        <w:t xml:space="preserve">Exceptions </w:t>
      </w:r>
      <w:proofErr w:type="gramStart"/>
      <w:r>
        <w:rPr>
          <w:noProof/>
        </w:rPr>
        <w:t>information</w:t>
      </w:r>
      <w:r>
        <w:t>;</w:t>
      </w:r>
      <w:proofErr w:type="gramEnd"/>
    </w:p>
    <w:p w14:paraId="4AC50BDD" w14:textId="77777777" w:rsidR="00226D65" w:rsidRDefault="00226D65" w:rsidP="00226D65">
      <w:pPr>
        <w:pStyle w:val="B10"/>
      </w:pPr>
      <w:r>
        <w:t>-</w:t>
      </w:r>
      <w:r>
        <w:tab/>
        <w:t xml:space="preserve">User Data Congestion </w:t>
      </w:r>
      <w:proofErr w:type="gramStart"/>
      <w:r>
        <w:t>information;</w:t>
      </w:r>
      <w:proofErr w:type="gramEnd"/>
    </w:p>
    <w:p w14:paraId="0464ED50" w14:textId="77777777" w:rsidR="00226D65" w:rsidRDefault="00226D65" w:rsidP="00226D65">
      <w:pPr>
        <w:pStyle w:val="B10"/>
      </w:pPr>
      <w:r>
        <w:rPr>
          <w:noProof/>
        </w:rPr>
        <w:t>-</w:t>
      </w:r>
      <w:r>
        <w:rPr>
          <w:noProof/>
        </w:rPr>
        <w:tab/>
        <w:t xml:space="preserve">Collective Behaviour </w:t>
      </w:r>
      <w:proofErr w:type="gramStart"/>
      <w:r>
        <w:rPr>
          <w:noProof/>
        </w:rPr>
        <w:t>information</w:t>
      </w:r>
      <w:r>
        <w:t>;</w:t>
      </w:r>
      <w:proofErr w:type="gramEnd"/>
    </w:p>
    <w:p w14:paraId="2EF0C93D" w14:textId="77777777" w:rsidR="00226D65" w:rsidRDefault="00226D65" w:rsidP="00226D65">
      <w:pPr>
        <w:pStyle w:val="B10"/>
      </w:pPr>
      <w:r>
        <w:lastRenderedPageBreak/>
        <w:t>-</w:t>
      </w:r>
      <w:r>
        <w:tab/>
        <w:t xml:space="preserve">Dispersion </w:t>
      </w:r>
      <w:proofErr w:type="gramStart"/>
      <w:r>
        <w:t>information;</w:t>
      </w:r>
      <w:proofErr w:type="gramEnd"/>
    </w:p>
    <w:p w14:paraId="66650552" w14:textId="77777777" w:rsidR="00226D65" w:rsidRDefault="00226D65" w:rsidP="00226D65">
      <w:pPr>
        <w:pStyle w:val="B10"/>
      </w:pPr>
      <w:r>
        <w:t>-</w:t>
      </w:r>
      <w:r>
        <w:tab/>
        <w:t xml:space="preserve">Performance Data </w:t>
      </w:r>
      <w:proofErr w:type="gramStart"/>
      <w:r>
        <w:t>information</w:t>
      </w:r>
      <w:r>
        <w:rPr>
          <w:rFonts w:hint="eastAsia"/>
          <w:lang w:eastAsia="zh-CN"/>
        </w:rPr>
        <w:t>;</w:t>
      </w:r>
      <w:proofErr w:type="gramEnd"/>
    </w:p>
    <w:p w14:paraId="4C8A04AA" w14:textId="77777777" w:rsidR="00226D65" w:rsidRDefault="00226D65" w:rsidP="00226D65">
      <w:pPr>
        <w:pStyle w:val="B10"/>
      </w:pPr>
      <w:r>
        <w:t>-</w:t>
      </w:r>
      <w:r>
        <w:tab/>
      </w:r>
      <w:bookmarkStart w:id="64" w:name="_Hlk134727538"/>
      <w:r w:rsidRPr="00297588">
        <w:t>End-to-end data volume transfer time</w:t>
      </w:r>
      <w:r>
        <w:t xml:space="preserve"> </w:t>
      </w:r>
      <w:bookmarkEnd w:id="64"/>
      <w:proofErr w:type="gramStart"/>
      <w:r>
        <w:t>information;</w:t>
      </w:r>
      <w:proofErr w:type="gramEnd"/>
    </w:p>
    <w:p w14:paraId="65E1BA7B" w14:textId="77777777" w:rsidR="00226D65" w:rsidRDefault="00226D65" w:rsidP="00226D65">
      <w:pPr>
        <w:pStyle w:val="B10"/>
      </w:pPr>
      <w:r>
        <w:t>-</w:t>
      </w:r>
      <w:r>
        <w:tab/>
        <w:t>A</w:t>
      </w:r>
      <w:r w:rsidRPr="00BB1E20">
        <w:t>ctivation time information</w:t>
      </w:r>
      <w:r>
        <w:t xml:space="preserve"> of the application(s);</w:t>
      </w:r>
      <w:del w:id="65" w:author="Ericsson_Maria Liang" w:date="2025-09-10T14:45:00Z">
        <w:r w:rsidDel="0029242A">
          <w:delText xml:space="preserve"> and</w:delText>
        </w:r>
      </w:del>
    </w:p>
    <w:p w14:paraId="374EC683" w14:textId="77777777" w:rsidR="0029242A" w:rsidRDefault="00226D65" w:rsidP="00226D65">
      <w:pPr>
        <w:pStyle w:val="B10"/>
        <w:rPr>
          <w:ins w:id="66" w:author="Ericsson_Maria Liang" w:date="2025-09-10T14:45:00Z"/>
        </w:rPr>
      </w:pPr>
      <w:r>
        <w:t>-</w:t>
      </w:r>
      <w:r>
        <w:tab/>
        <w:t xml:space="preserve">Signalling </w:t>
      </w:r>
      <w:proofErr w:type="gramStart"/>
      <w:r>
        <w:t>information</w:t>
      </w:r>
      <w:ins w:id="67" w:author="Ericsson_Maria Liang" w:date="2025-09-10T14:45:00Z">
        <w:r w:rsidR="0029242A">
          <w:t>;</w:t>
        </w:r>
        <w:proofErr w:type="gramEnd"/>
      </w:ins>
    </w:p>
    <w:p w14:paraId="1FBC00E3" w14:textId="46243A0F" w:rsidR="00226D65" w:rsidRPr="00FE030C" w:rsidRDefault="0029242A" w:rsidP="00226D65">
      <w:pPr>
        <w:pStyle w:val="B10"/>
      </w:pPr>
      <w:ins w:id="68" w:author="Ericsson_Maria Liang" w:date="2025-09-10T14:45:00Z">
        <w:r>
          <w:t>-</w:t>
        </w:r>
        <w:r>
          <w:tab/>
          <w:t>UE altitude information</w:t>
        </w:r>
      </w:ins>
      <w:r w:rsidR="00226D65">
        <w:t>.</w:t>
      </w:r>
    </w:p>
    <w:p w14:paraId="0A7AD624" w14:textId="77777777" w:rsidR="00226D65" w:rsidRDefault="00226D65" w:rsidP="00226D65">
      <w:pPr>
        <w:rPr>
          <w:noProof/>
        </w:rPr>
      </w:pPr>
      <w:r>
        <w:rPr>
          <w:noProof/>
        </w:rPr>
        <w:t>The following are the types of events for which a subscription can be made by the NWDAF, DCCF, MFAF, Event Consumer AF, or NEF as the NF service consumer:</w:t>
      </w:r>
    </w:p>
    <w:p w14:paraId="2575D61B" w14:textId="77777777" w:rsidR="00226D65" w:rsidRDefault="00226D65" w:rsidP="00226D65">
      <w:pPr>
        <w:pStyle w:val="B10"/>
        <w:rPr>
          <w:noProof/>
        </w:rPr>
      </w:pPr>
      <w:r>
        <w:rPr>
          <w:noProof/>
        </w:rPr>
        <w:t>-</w:t>
      </w:r>
      <w:r>
        <w:rPr>
          <w:noProof/>
        </w:rPr>
        <w:tab/>
        <w:t>Media Streaming QoE metrics.</w:t>
      </w:r>
    </w:p>
    <w:p w14:paraId="34A39809" w14:textId="77777777" w:rsidR="00226D65" w:rsidRDefault="00226D65" w:rsidP="00226D65">
      <w:pPr>
        <w:rPr>
          <w:noProof/>
        </w:rPr>
      </w:pPr>
      <w:r>
        <w:rPr>
          <w:noProof/>
        </w:rPr>
        <w:t>The following are the types of events for which a subscription can be made by the Event Consumer AF or NEF as the NF service consumer:</w:t>
      </w:r>
    </w:p>
    <w:p w14:paraId="030C5D07" w14:textId="77777777" w:rsidR="00226D65" w:rsidRDefault="00226D65" w:rsidP="00226D65">
      <w:pPr>
        <w:pStyle w:val="B10"/>
        <w:rPr>
          <w:noProof/>
        </w:rPr>
      </w:pPr>
      <w:r>
        <w:rPr>
          <w:noProof/>
        </w:rPr>
        <w:t>-</w:t>
      </w:r>
      <w:r>
        <w:rPr>
          <w:noProof/>
        </w:rPr>
        <w:tab/>
        <w:t xml:space="preserve">Media Streaming </w:t>
      </w:r>
      <w:r w:rsidRPr="006E7FAC">
        <w:rPr>
          <w:noProof/>
        </w:rPr>
        <w:t>Consumption reports</w:t>
      </w:r>
      <w:r>
        <w:rPr>
          <w:noProof/>
        </w:rPr>
        <w:t>;</w:t>
      </w:r>
    </w:p>
    <w:p w14:paraId="0C597B29" w14:textId="77777777" w:rsidR="00226D65" w:rsidRDefault="00226D65" w:rsidP="00226D65">
      <w:pPr>
        <w:pStyle w:val="B10"/>
        <w:rPr>
          <w:noProof/>
        </w:rPr>
      </w:pPr>
      <w:r>
        <w:rPr>
          <w:noProof/>
        </w:rPr>
        <w:t>-</w:t>
      </w:r>
      <w:r>
        <w:rPr>
          <w:noProof/>
        </w:rPr>
        <w:tab/>
        <w:t xml:space="preserve">Media Streaming </w:t>
      </w:r>
      <w:r w:rsidRPr="006E7FAC">
        <w:rPr>
          <w:noProof/>
        </w:rPr>
        <w:t>Network Assistance invocation</w:t>
      </w:r>
      <w:r>
        <w:rPr>
          <w:noProof/>
        </w:rPr>
        <w:t>;</w:t>
      </w:r>
    </w:p>
    <w:p w14:paraId="5FD68E6A" w14:textId="77777777" w:rsidR="00226D65" w:rsidRDefault="00226D65" w:rsidP="00226D65">
      <w:pPr>
        <w:pStyle w:val="B10"/>
        <w:rPr>
          <w:noProof/>
        </w:rPr>
      </w:pPr>
      <w:r>
        <w:rPr>
          <w:noProof/>
        </w:rPr>
        <w:t>-</w:t>
      </w:r>
      <w:r>
        <w:rPr>
          <w:noProof/>
        </w:rPr>
        <w:tab/>
        <w:t>Media Streaming Dynamic</w:t>
      </w:r>
      <w:r w:rsidRPr="006E7FAC">
        <w:rPr>
          <w:noProof/>
        </w:rPr>
        <w:t xml:space="preserve"> Policy invocation</w:t>
      </w:r>
      <w:r>
        <w:rPr>
          <w:noProof/>
        </w:rPr>
        <w:t>; and</w:t>
      </w:r>
    </w:p>
    <w:p w14:paraId="45226405" w14:textId="77777777" w:rsidR="00226D65" w:rsidRDefault="00226D65" w:rsidP="00226D65">
      <w:pPr>
        <w:pStyle w:val="B10"/>
        <w:rPr>
          <w:rFonts w:eastAsia="DengXian"/>
          <w:noProof/>
        </w:rPr>
      </w:pPr>
      <w:r>
        <w:rPr>
          <w:noProof/>
        </w:rPr>
        <w:t>-</w:t>
      </w:r>
      <w:r>
        <w:rPr>
          <w:noProof/>
        </w:rPr>
        <w:tab/>
      </w:r>
      <w:r w:rsidRPr="006E7FAC">
        <w:rPr>
          <w:noProof/>
        </w:rPr>
        <w:t xml:space="preserve">Media </w:t>
      </w:r>
      <w:r>
        <w:rPr>
          <w:noProof/>
        </w:rPr>
        <w:t>S</w:t>
      </w:r>
      <w:r w:rsidRPr="006E7FAC">
        <w:rPr>
          <w:noProof/>
        </w:rPr>
        <w:t>treaming access activity</w:t>
      </w:r>
      <w:r>
        <w:rPr>
          <w:noProof/>
        </w:rPr>
        <w:t>.</w:t>
      </w:r>
    </w:p>
    <w:p w14:paraId="5363F778" w14:textId="77777777" w:rsidR="00226D65" w:rsidRDefault="00226D65" w:rsidP="00226D65">
      <w:pPr>
        <w:rPr>
          <w:noProof/>
        </w:rPr>
      </w:pPr>
      <w:r>
        <w:rPr>
          <w:noProof/>
        </w:rPr>
        <w:t>The following are the types of events for which a subscription can be made by the LMF or NEF as the NF service consumer:</w:t>
      </w:r>
    </w:p>
    <w:p w14:paraId="3D19A6C3" w14:textId="77777777" w:rsidR="00226D65" w:rsidRDefault="00226D65" w:rsidP="00226D65">
      <w:pPr>
        <w:pStyle w:val="B10"/>
        <w:rPr>
          <w:noProof/>
        </w:rPr>
      </w:pPr>
      <w:r w:rsidRPr="00B403AD">
        <w:rPr>
          <w:noProof/>
        </w:rPr>
        <w:t>-</w:t>
      </w:r>
      <w:r>
        <w:rPr>
          <w:noProof/>
        </w:rPr>
        <w:tab/>
        <w:t xml:space="preserve">GNSS Assistance Data </w:t>
      </w:r>
      <w:r w:rsidRPr="00B403AD">
        <w:rPr>
          <w:noProof/>
        </w:rPr>
        <w:t>information</w:t>
      </w:r>
    </w:p>
    <w:p w14:paraId="1C1F5D76" w14:textId="77777777" w:rsidR="00226D65" w:rsidRDefault="00226D65" w:rsidP="00226D65">
      <w:pPr>
        <w:rPr>
          <w:noProof/>
          <w:lang w:eastAsia="zh-CN"/>
        </w:rPr>
      </w:pPr>
      <w:r>
        <w:rPr>
          <w:noProof/>
          <w:lang w:eastAsia="zh-CN"/>
        </w:rPr>
        <w:t xml:space="preserve">The following procedures using the </w:t>
      </w:r>
      <w:r>
        <w:rPr>
          <w:noProof/>
        </w:rPr>
        <w:t>Naf_EventExposure_Subscribe</w:t>
      </w:r>
      <w:r>
        <w:rPr>
          <w:noProof/>
          <w:lang w:eastAsia="zh-CN"/>
        </w:rPr>
        <w:t xml:space="preserve"> service operation are supported:</w:t>
      </w:r>
    </w:p>
    <w:p w14:paraId="7A512A71" w14:textId="77777777" w:rsidR="00226D65" w:rsidRDefault="00226D65" w:rsidP="00226D65">
      <w:pPr>
        <w:pStyle w:val="B10"/>
        <w:rPr>
          <w:noProof/>
        </w:rPr>
      </w:pPr>
      <w:r>
        <w:rPr>
          <w:noProof/>
        </w:rPr>
        <w:t>-</w:t>
      </w:r>
      <w:r>
        <w:rPr>
          <w:noProof/>
        </w:rPr>
        <w:tab/>
        <w:t>creating a new subscription; and</w:t>
      </w:r>
    </w:p>
    <w:p w14:paraId="16D62232" w14:textId="77777777" w:rsidR="00226D65" w:rsidRDefault="00226D65" w:rsidP="00226D65">
      <w:pPr>
        <w:pStyle w:val="B10"/>
        <w:rPr>
          <w:noProof/>
        </w:rPr>
      </w:pPr>
      <w:r>
        <w:rPr>
          <w:noProof/>
        </w:rPr>
        <w:t>-</w:t>
      </w:r>
      <w:r>
        <w:rPr>
          <w:noProof/>
        </w:rPr>
        <w:tab/>
        <w:t>modifying an existing subscription.</w:t>
      </w:r>
    </w:p>
    <w:p w14:paraId="3A084023" w14:textId="7DDA64BF" w:rsidR="00521472" w:rsidRPr="002C393C" w:rsidRDefault="00521472" w:rsidP="0052147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3rd</w:t>
      </w:r>
      <w:r w:rsidRPr="008C6891">
        <w:rPr>
          <w:rFonts w:eastAsia="DengXian"/>
          <w:noProof/>
          <w:color w:val="0000FF"/>
          <w:sz w:val="28"/>
          <w:szCs w:val="28"/>
        </w:rPr>
        <w:t xml:space="preserve"> Change ***</w:t>
      </w:r>
    </w:p>
    <w:p w14:paraId="5CB4CCC0" w14:textId="77777777" w:rsidR="00226D65" w:rsidRDefault="00226D65" w:rsidP="00226D65">
      <w:pPr>
        <w:pStyle w:val="Heading4"/>
      </w:pPr>
      <w:bookmarkStart w:id="69" w:name="_Toc493845657"/>
      <w:bookmarkStart w:id="70" w:name="_Toc494194735"/>
      <w:bookmarkStart w:id="71" w:name="_Toc528159044"/>
      <w:bookmarkStart w:id="72" w:name="_Toc532198011"/>
      <w:bookmarkStart w:id="73" w:name="_Toc34123765"/>
      <w:bookmarkStart w:id="74" w:name="_Toc36038509"/>
      <w:bookmarkStart w:id="75" w:name="_Toc36038597"/>
      <w:bookmarkStart w:id="76" w:name="_Toc36038788"/>
      <w:bookmarkStart w:id="77" w:name="_Toc44680728"/>
      <w:bookmarkStart w:id="78" w:name="_Toc45133640"/>
      <w:bookmarkStart w:id="79" w:name="_Toc45133731"/>
      <w:bookmarkStart w:id="80" w:name="_Toc49417429"/>
      <w:bookmarkStart w:id="81" w:name="_Toc51762396"/>
      <w:bookmarkStart w:id="82" w:name="_Toc58838112"/>
      <w:bookmarkStart w:id="83" w:name="_Toc59017125"/>
      <w:bookmarkStart w:id="84" w:name="_Toc68168271"/>
      <w:bookmarkStart w:id="85" w:name="_Toc200955763"/>
      <w:r>
        <w:t>4.2.2.2</w:t>
      </w:r>
      <w:r>
        <w:tab/>
        <w:t>Creating a new subscription</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1F1FD5AB" w14:textId="77777777" w:rsidR="00226D65" w:rsidRDefault="00226D65" w:rsidP="00226D65">
      <w:pPr>
        <w:rPr>
          <w:noProof/>
        </w:rPr>
      </w:pPr>
      <w:r>
        <w:rPr>
          <w:noProof/>
        </w:rPr>
        <w:t>Figure 4.2.2.2-1 illustrates the creation of a subscription.</w:t>
      </w:r>
    </w:p>
    <w:p w14:paraId="2354B486" w14:textId="77777777" w:rsidR="00226D65" w:rsidRDefault="00226D65" w:rsidP="00226D65">
      <w:pPr>
        <w:pStyle w:val="TH"/>
        <w:rPr>
          <w:noProof/>
        </w:rPr>
      </w:pPr>
      <w:r>
        <w:rPr>
          <w:noProof/>
        </w:rPr>
        <w:object w:dxaOrig="9540" w:dyaOrig="3165" w14:anchorId="7EECC7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5pt" o:ole="">
            <v:imagedata r:id="rId11" o:title=""/>
          </v:shape>
          <o:OLEObject Type="Embed" ProgID="Visio.Drawing.11" ShapeID="_x0000_i1025" DrawAspect="Content" ObjectID="_1821286498" r:id="rId12"/>
        </w:object>
      </w:r>
    </w:p>
    <w:p w14:paraId="039E4363" w14:textId="77777777" w:rsidR="00226D65" w:rsidRDefault="00226D65" w:rsidP="00226D65">
      <w:pPr>
        <w:pStyle w:val="TF"/>
        <w:rPr>
          <w:noProof/>
        </w:rPr>
      </w:pPr>
      <w:r>
        <w:rPr>
          <w:noProof/>
        </w:rPr>
        <w:t>Figure 4.2.2.2-1: Creation of a subscription</w:t>
      </w:r>
    </w:p>
    <w:p w14:paraId="698BE41C" w14:textId="77777777" w:rsidR="00226D65" w:rsidRDefault="00226D65" w:rsidP="00226D65">
      <w:r>
        <w:rPr>
          <w:noProof/>
        </w:rPr>
        <w:t>To subscribe to event notifications, the NF service consumer shall send an HTTP POST request to the AF with: "{apiRoot}/naf-eventexposure/&lt;apiVersion&gt;/subscriptions" as request URI</w:t>
      </w:r>
      <w:r>
        <w:t xml:space="preserve"> as shown in step 1 of figure 4.2.2.2-1, </w:t>
      </w:r>
      <w:r>
        <w:rPr>
          <w:noProof/>
        </w:rPr>
        <w:t>and the AfEventExposureSubsc data structure as request body</w:t>
      </w:r>
      <w:r>
        <w:t>.</w:t>
      </w:r>
    </w:p>
    <w:p w14:paraId="36BAFA63" w14:textId="77777777" w:rsidR="00226D65" w:rsidRDefault="00226D65" w:rsidP="00226D65">
      <w:pPr>
        <w:rPr>
          <w:noProof/>
        </w:rPr>
      </w:pPr>
      <w:r>
        <w:rPr>
          <w:noProof/>
        </w:rPr>
        <w:t>The AfEventExposureSubsc data structure shall include:</w:t>
      </w:r>
    </w:p>
    <w:p w14:paraId="3E24773D" w14:textId="77777777" w:rsidR="00226D65" w:rsidRDefault="00226D65" w:rsidP="00226D65">
      <w:pPr>
        <w:pStyle w:val="B10"/>
        <w:rPr>
          <w:noProof/>
        </w:rPr>
      </w:pPr>
      <w:r>
        <w:rPr>
          <w:noProof/>
        </w:rPr>
        <w:t>-</w:t>
      </w:r>
      <w:r>
        <w:rPr>
          <w:noProof/>
        </w:rPr>
        <w:tab/>
        <w:t xml:space="preserve">description of subscribed event information as "eventsSubs" attribute by using one or more </w:t>
      </w:r>
      <w:proofErr w:type="spellStart"/>
      <w:r>
        <w:t>EventsSubs</w:t>
      </w:r>
      <w:proofErr w:type="spellEnd"/>
      <w:r>
        <w:rPr>
          <w:noProof/>
        </w:rPr>
        <w:t xml:space="preserve"> data;</w:t>
      </w:r>
    </w:p>
    <w:p w14:paraId="17FF3FBF" w14:textId="77777777" w:rsidR="00226D65" w:rsidRDefault="00226D65" w:rsidP="00226D65">
      <w:pPr>
        <w:pStyle w:val="B10"/>
        <w:rPr>
          <w:noProof/>
        </w:rPr>
      </w:pPr>
      <w:r>
        <w:rPr>
          <w:noProof/>
        </w:rPr>
        <w:t>-</w:t>
      </w:r>
      <w:r>
        <w:rPr>
          <w:noProof/>
        </w:rPr>
        <w:tab/>
        <w:t>description of the event reporting information as "eventsRepInfo" attribute;</w:t>
      </w:r>
    </w:p>
    <w:p w14:paraId="363D3B09" w14:textId="77777777" w:rsidR="00226D65" w:rsidRDefault="00226D65" w:rsidP="00226D65">
      <w:pPr>
        <w:pStyle w:val="B10"/>
        <w:rPr>
          <w:noProof/>
        </w:rPr>
      </w:pPr>
      <w:r>
        <w:rPr>
          <w:noProof/>
        </w:rPr>
        <w:t>-</w:t>
      </w:r>
      <w:r>
        <w:rPr>
          <w:noProof/>
        </w:rPr>
        <w:tab/>
        <w:t xml:space="preserve">a URI where to receive the requested notifications as "notifUri" attribute; </w:t>
      </w:r>
    </w:p>
    <w:p w14:paraId="660E8808" w14:textId="77777777" w:rsidR="00226D65" w:rsidRDefault="00226D65" w:rsidP="00226D65">
      <w:pPr>
        <w:pStyle w:val="B10"/>
        <w:rPr>
          <w:noProof/>
        </w:rPr>
      </w:pPr>
      <w:r>
        <w:rPr>
          <w:noProof/>
        </w:rPr>
        <w:lastRenderedPageBreak/>
        <w:t>-</w:t>
      </w:r>
      <w:r>
        <w:rPr>
          <w:noProof/>
        </w:rPr>
        <w:tab/>
        <w:t>a Notification Correlation Identifier assigned by the NF service consumer for the requested notifications as "notifId" attribute.</w:t>
      </w:r>
    </w:p>
    <w:p w14:paraId="56858AD9" w14:textId="77777777" w:rsidR="00226D65" w:rsidRDefault="00226D65" w:rsidP="00226D65">
      <w:pPr>
        <w:rPr>
          <w:noProof/>
        </w:rPr>
      </w:pPr>
      <w:r w:rsidRPr="005C76CE">
        <w:rPr>
          <w:noProof/>
        </w:rPr>
        <w:t xml:space="preserve">The </w:t>
      </w:r>
      <w:r>
        <w:rPr>
          <w:noProof/>
        </w:rPr>
        <w:t>AfEventExposureSubsc</w:t>
      </w:r>
      <w:r w:rsidRPr="005C76CE">
        <w:rPr>
          <w:noProof/>
        </w:rPr>
        <w:t xml:space="preserve"> data </w:t>
      </w:r>
      <w:r>
        <w:rPr>
          <w:noProof/>
        </w:rPr>
        <w:t>may</w:t>
      </w:r>
      <w:r w:rsidRPr="005C76CE">
        <w:rPr>
          <w:noProof/>
        </w:rPr>
        <w:t xml:space="preserve"> include:</w:t>
      </w:r>
    </w:p>
    <w:p w14:paraId="5C2C8EE8" w14:textId="77777777" w:rsidR="00226D65" w:rsidRDefault="00226D65" w:rsidP="00226D65">
      <w:pPr>
        <w:pStyle w:val="B10"/>
      </w:pPr>
      <w:r>
        <w:rPr>
          <w:noProof/>
        </w:rPr>
        <w:t>-</w:t>
      </w:r>
      <w:r>
        <w:rPr>
          <w:noProof/>
        </w:rPr>
        <w:tab/>
      </w:r>
      <w:r w:rsidRPr="00E1632D">
        <w:rPr>
          <w:noProof/>
        </w:rPr>
        <w:t xml:space="preserve">a specific </w:t>
      </w:r>
      <w:r w:rsidRPr="00775E39">
        <w:rPr>
          <w:noProof/>
        </w:rPr>
        <w:t xml:space="preserve">Authorization AS </w:t>
      </w:r>
      <w:r>
        <w:rPr>
          <w:noProof/>
        </w:rPr>
        <w:t xml:space="preserve">provisioned </w:t>
      </w:r>
      <w:r w:rsidRPr="00E1632D">
        <w:rPr>
          <w:noProof/>
        </w:rPr>
        <w:t xml:space="preserve">Data Access Profile </w:t>
      </w:r>
      <w:r>
        <w:rPr>
          <w:noProof/>
        </w:rPr>
        <w:t xml:space="preserve">Identifier as </w:t>
      </w:r>
      <w:r w:rsidRPr="00E1632D">
        <w:rPr>
          <w:noProof/>
        </w:rPr>
        <w:t>"dataAccProfId" attribute</w:t>
      </w:r>
      <w:r>
        <w:rPr>
          <w:noProof/>
        </w:rPr>
        <w:t>, if the "DataAccProfileId" feature is supported and the subscribed events including "MS_QOE_METRICS", "MS_CONSUMPTION",</w:t>
      </w:r>
      <w:r w:rsidRPr="00E1632D">
        <w:t xml:space="preserve"> "</w:t>
      </w:r>
      <w:r>
        <w:t>MS_NET_ASSIST_INVOCATION</w:t>
      </w:r>
      <w:r w:rsidRPr="00E1632D">
        <w:t>"</w:t>
      </w:r>
      <w:r>
        <w:t xml:space="preserve">, </w:t>
      </w:r>
      <w:r w:rsidRPr="00E1632D">
        <w:t>"</w:t>
      </w:r>
      <w:r>
        <w:t>MS_DYN_POLICY_INVOCATION</w:t>
      </w:r>
      <w:r w:rsidRPr="00E1632D">
        <w:t>"</w:t>
      </w:r>
      <w:r>
        <w:t xml:space="preserve">, and/or </w:t>
      </w:r>
      <w:r w:rsidRPr="00E1632D">
        <w:t>"</w:t>
      </w:r>
      <w:r>
        <w:t>MS_ACCESS_ACTIVITY</w:t>
      </w:r>
      <w:r w:rsidRPr="00E1632D">
        <w:t>"</w:t>
      </w:r>
      <w:r>
        <w:t>.</w:t>
      </w:r>
    </w:p>
    <w:p w14:paraId="34733F96" w14:textId="77777777" w:rsidR="00226D65" w:rsidRPr="0032395C" w:rsidRDefault="00226D65" w:rsidP="00226D65">
      <w:pPr>
        <w:pStyle w:val="NO"/>
        <w:ind w:left="400" w:hanging="400"/>
        <w:rPr>
          <w:noProof/>
        </w:rPr>
      </w:pPr>
      <w:r>
        <w:rPr>
          <w:noProof/>
        </w:rPr>
        <w:t>NOTE 1:</w:t>
      </w:r>
      <w:r>
        <w:rPr>
          <w:noProof/>
        </w:rPr>
        <w:tab/>
        <w:t xml:space="preserve">The optional Data Access Profile Identifier provisioned </w:t>
      </w:r>
      <w:bookmarkStart w:id="86" w:name="_Hlk119679573"/>
      <w:r>
        <w:rPr>
          <w:noProof/>
        </w:rPr>
        <w:t xml:space="preserve">by the Authorization AS procedures </w:t>
      </w:r>
      <w:bookmarkEnd w:id="86"/>
      <w:r>
        <w:rPr>
          <w:noProof/>
        </w:rPr>
        <w:t xml:space="preserve">are </w:t>
      </w:r>
      <w:r>
        <w:t>specified in clause </w:t>
      </w:r>
      <w:r>
        <w:rPr>
          <w:lang w:eastAsia="zh-CN"/>
        </w:rPr>
        <w:t xml:space="preserve">5.8 of </w:t>
      </w:r>
      <w:r>
        <w:rPr>
          <w:lang w:val="en-US"/>
        </w:rPr>
        <w:t>3GPP TS 26.531 [28]</w:t>
      </w:r>
      <w:r>
        <w:t>.</w:t>
      </w:r>
    </w:p>
    <w:p w14:paraId="445B2726" w14:textId="77777777" w:rsidR="00226D65" w:rsidRDefault="00226D65" w:rsidP="00226D65">
      <w:pPr>
        <w:rPr>
          <w:noProof/>
        </w:rPr>
      </w:pPr>
      <w:r>
        <w:rPr>
          <w:noProof/>
        </w:rPr>
        <w:t xml:space="preserve">The </w:t>
      </w:r>
      <w:proofErr w:type="spellStart"/>
      <w:r>
        <w:t>EventsSubs</w:t>
      </w:r>
      <w:proofErr w:type="spellEnd"/>
      <w:r>
        <w:rPr>
          <w:noProof/>
        </w:rPr>
        <w:t xml:space="preserve"> data shall include:</w:t>
      </w:r>
    </w:p>
    <w:p w14:paraId="77F9A57B" w14:textId="77777777" w:rsidR="00226D65" w:rsidRDefault="00226D65" w:rsidP="00226D65">
      <w:pPr>
        <w:pStyle w:val="B10"/>
        <w:rPr>
          <w:noProof/>
        </w:rPr>
      </w:pPr>
      <w:r>
        <w:rPr>
          <w:noProof/>
        </w:rPr>
        <w:t>-</w:t>
      </w:r>
      <w:r>
        <w:rPr>
          <w:noProof/>
        </w:rPr>
        <w:tab/>
        <w:t>a event to subscribe as a "event" attribute; and</w:t>
      </w:r>
    </w:p>
    <w:p w14:paraId="3F4E673B" w14:textId="77777777" w:rsidR="00226D65" w:rsidRDefault="00226D65" w:rsidP="00226D65">
      <w:pPr>
        <w:pStyle w:val="B10"/>
        <w:rPr>
          <w:noProof/>
        </w:rPr>
      </w:pPr>
      <w:r>
        <w:rPr>
          <w:noProof/>
        </w:rPr>
        <w:t>-</w:t>
      </w:r>
      <w:r>
        <w:rPr>
          <w:noProof/>
        </w:rPr>
        <w:tab/>
        <w:t>event filter information as "</w:t>
      </w:r>
      <w:proofErr w:type="spellStart"/>
      <w:r>
        <w:rPr>
          <w:lang w:eastAsia="zh-CN"/>
        </w:rPr>
        <w:t>e</w:t>
      </w:r>
      <w:r>
        <w:rPr>
          <w:rFonts w:hint="eastAsia"/>
          <w:lang w:eastAsia="zh-CN"/>
        </w:rPr>
        <w:t>ventFilter</w:t>
      </w:r>
      <w:proofErr w:type="spellEnd"/>
      <w:r>
        <w:rPr>
          <w:noProof/>
        </w:rPr>
        <w:t>" attribute associated with the event;</w:t>
      </w:r>
    </w:p>
    <w:p w14:paraId="3DDB0C8A" w14:textId="77777777" w:rsidR="00226D65" w:rsidRDefault="00226D65" w:rsidP="00226D65">
      <w:pPr>
        <w:rPr>
          <w:noProof/>
        </w:rPr>
      </w:pPr>
      <w:r>
        <w:rPr>
          <w:noProof/>
        </w:rPr>
        <w:t>and may include:</w:t>
      </w:r>
    </w:p>
    <w:p w14:paraId="177CD643" w14:textId="77777777" w:rsidR="00226D65" w:rsidRDefault="00226D65" w:rsidP="00226D65">
      <w:pPr>
        <w:pStyle w:val="B10"/>
        <w:rPr>
          <w:noProof/>
        </w:rPr>
      </w:pPr>
      <w:r>
        <w:rPr>
          <w:noProof/>
        </w:rPr>
        <w:t>-</w:t>
      </w:r>
      <w:r>
        <w:rPr>
          <w:noProof/>
        </w:rPr>
        <w:tab/>
        <w:t>event-specific reporting information, within the "eventRepInfo" attribute, if</w:t>
      </w:r>
      <w:r w:rsidRPr="004A6218">
        <w:t xml:space="preserve"> </w:t>
      </w:r>
      <w:r>
        <w:t>the "</w:t>
      </w:r>
      <w:proofErr w:type="spellStart"/>
      <w:r>
        <w:rPr>
          <w:rFonts w:cs="Wingdings"/>
          <w:szCs w:val="18"/>
          <w:lang w:eastAsia="zh-CN"/>
        </w:rPr>
        <w:t>PerEventRepReq</w:t>
      </w:r>
      <w:proofErr w:type="spellEnd"/>
      <w:r>
        <w:rPr>
          <w:rFonts w:cs="Wingdings"/>
          <w:szCs w:val="18"/>
          <w:lang w:eastAsia="zh-CN"/>
        </w:rPr>
        <w:t>"</w:t>
      </w:r>
      <w:r>
        <w:t xml:space="preserve"> feature is supported</w:t>
      </w:r>
      <w:r>
        <w:rPr>
          <w:noProof/>
        </w:rPr>
        <w:t>.</w:t>
      </w:r>
    </w:p>
    <w:p w14:paraId="2B3490CC" w14:textId="77777777" w:rsidR="00226D65" w:rsidRDefault="00226D65" w:rsidP="00226D65">
      <w:pPr>
        <w:rPr>
          <w:noProof/>
        </w:rPr>
      </w:pPr>
      <w:r>
        <w:rPr>
          <w:noProof/>
        </w:rPr>
        <w:t>The "eventsRepInfo" attribute may include:</w:t>
      </w:r>
    </w:p>
    <w:p w14:paraId="1AA3AE64" w14:textId="77777777" w:rsidR="00226D65" w:rsidRDefault="00226D65" w:rsidP="00226D65">
      <w:pPr>
        <w:pStyle w:val="B10"/>
        <w:rPr>
          <w:noProof/>
        </w:rPr>
      </w:pPr>
      <w:r>
        <w:rPr>
          <w:noProof/>
        </w:rPr>
        <w:t>-</w:t>
      </w:r>
      <w:r>
        <w:rPr>
          <w:noProof/>
        </w:rPr>
        <w:tab/>
        <w:t xml:space="preserve">event notification method (periodic, one time, on event detection) as "notifMethod" attribute; </w:t>
      </w:r>
    </w:p>
    <w:p w14:paraId="1465E25C" w14:textId="77777777" w:rsidR="00226D65" w:rsidRDefault="00226D65" w:rsidP="00226D65">
      <w:pPr>
        <w:pStyle w:val="B10"/>
        <w:rPr>
          <w:noProof/>
        </w:rPr>
      </w:pPr>
      <w:r>
        <w:rPr>
          <w:noProof/>
        </w:rPr>
        <w:t>-</w:t>
      </w:r>
      <w:r>
        <w:rPr>
          <w:noProof/>
        </w:rPr>
        <w:tab/>
        <w:t>Maximum Number of Reports as "maxReportNbr" attribute;</w:t>
      </w:r>
    </w:p>
    <w:p w14:paraId="23A9A775" w14:textId="77777777" w:rsidR="00226D65" w:rsidRDefault="00226D65" w:rsidP="00226D65">
      <w:pPr>
        <w:pStyle w:val="B10"/>
        <w:rPr>
          <w:noProof/>
        </w:rPr>
      </w:pPr>
      <w:r>
        <w:rPr>
          <w:noProof/>
        </w:rPr>
        <w:t>-</w:t>
      </w:r>
      <w:r>
        <w:rPr>
          <w:noProof/>
        </w:rPr>
        <w:tab/>
        <w:t>Monitoring Duration as "monDur" attribute;</w:t>
      </w:r>
    </w:p>
    <w:p w14:paraId="3E8A0AA5" w14:textId="77777777" w:rsidR="00226D65" w:rsidRDefault="00226D65" w:rsidP="00226D65">
      <w:pPr>
        <w:pStyle w:val="B10"/>
        <w:rPr>
          <w:noProof/>
        </w:rPr>
      </w:pPr>
      <w:r>
        <w:rPr>
          <w:noProof/>
        </w:rPr>
        <w:t>-</w:t>
      </w:r>
      <w:r>
        <w:rPr>
          <w:noProof/>
        </w:rPr>
        <w:tab/>
        <w:t>repetition period for periodic reporting as "repPeriod" attribute;</w:t>
      </w:r>
    </w:p>
    <w:p w14:paraId="50C73F4C" w14:textId="77777777" w:rsidR="00226D65" w:rsidRDefault="00226D65" w:rsidP="00226D65">
      <w:pPr>
        <w:pStyle w:val="B10"/>
        <w:rPr>
          <w:noProof/>
        </w:rPr>
      </w:pPr>
      <w:r>
        <w:rPr>
          <w:noProof/>
        </w:rPr>
        <w:t>-</w:t>
      </w:r>
      <w:r>
        <w:rPr>
          <w:noProof/>
        </w:rPr>
        <w:tab/>
        <w:t>immediate reporting indication as "immRep" attribute;</w:t>
      </w:r>
    </w:p>
    <w:p w14:paraId="06D41AE8" w14:textId="77777777" w:rsidR="00226D65" w:rsidRDefault="00226D65" w:rsidP="00226D65">
      <w:pPr>
        <w:pStyle w:val="B10"/>
        <w:rPr>
          <w:noProof/>
        </w:rPr>
      </w:pPr>
      <w:r>
        <w:rPr>
          <w:noProof/>
        </w:rPr>
        <w:t>-</w:t>
      </w:r>
      <w:r>
        <w:rPr>
          <w:noProof/>
        </w:rPr>
        <w:tab/>
        <w:t>sampling ratio as "sampRatio" attribute;</w:t>
      </w:r>
    </w:p>
    <w:p w14:paraId="1218F706" w14:textId="77777777" w:rsidR="00226D65" w:rsidRDefault="00226D65" w:rsidP="00226D65">
      <w:pPr>
        <w:pStyle w:val="B10"/>
        <w:rPr>
          <w:noProof/>
        </w:rPr>
      </w:pPr>
      <w:r>
        <w:rPr>
          <w:noProof/>
        </w:rPr>
        <w:t>-</w:t>
      </w:r>
      <w:r>
        <w:rPr>
          <w:noProof/>
        </w:rPr>
        <w:tab/>
        <w:t>partitioning criteria for partitioning the UEs before performing sampling as "partitionCriteria" attribute if the "EneNA" feature is supported;</w:t>
      </w:r>
    </w:p>
    <w:p w14:paraId="62C95242" w14:textId="77777777" w:rsidR="00226D65" w:rsidRDefault="00226D65" w:rsidP="00226D65">
      <w:pPr>
        <w:pStyle w:val="B10"/>
        <w:rPr>
          <w:noProof/>
        </w:rPr>
      </w:pPr>
      <w:r>
        <w:rPr>
          <w:noProof/>
        </w:rPr>
        <w:t>-</w:t>
      </w:r>
      <w:r>
        <w:rPr>
          <w:noProof/>
        </w:rPr>
        <w:tab/>
        <w:t>group reporting guard time as "grpRepTime" attribute;</w:t>
      </w:r>
    </w:p>
    <w:p w14:paraId="606586D7" w14:textId="77777777" w:rsidR="00226D65" w:rsidRDefault="00226D65" w:rsidP="00226D65">
      <w:pPr>
        <w:ind w:left="568" w:hanging="284"/>
        <w:rPr>
          <w:rFonts w:cs="Arial"/>
          <w:noProof/>
          <w:szCs w:val="18"/>
          <w:lang w:eastAsia="zh-CN"/>
        </w:rPr>
      </w:pPr>
      <w:r>
        <w:rPr>
          <w:noProof/>
        </w:rPr>
        <w:t>-</w:t>
      </w:r>
      <w:r>
        <w:rPr>
          <w:noProof/>
        </w:rPr>
        <w:tab/>
        <w:t>a notification flag as "</w:t>
      </w:r>
      <w:r>
        <w:rPr>
          <w:noProof/>
          <w:lang w:eastAsia="zh-CN"/>
        </w:rPr>
        <w:t>notifFlag</w:t>
      </w:r>
      <w:r>
        <w:rPr>
          <w:noProof/>
        </w:rPr>
        <w:t>" attribute if the "</w:t>
      </w:r>
      <w:r>
        <w:rPr>
          <w:rFonts w:cs="Arial"/>
          <w:noProof/>
          <w:szCs w:val="18"/>
          <w:lang w:eastAsia="zh-CN"/>
        </w:rPr>
        <w:t>En</w:t>
      </w:r>
      <w:r>
        <w:rPr>
          <w:rFonts w:cs="Arial" w:hint="eastAsia"/>
          <w:noProof/>
          <w:szCs w:val="18"/>
          <w:lang w:eastAsia="zh-CN"/>
        </w:rPr>
        <w:t>e</w:t>
      </w:r>
      <w:r>
        <w:rPr>
          <w:rFonts w:cs="Arial"/>
          <w:noProof/>
          <w:szCs w:val="18"/>
          <w:lang w:eastAsia="zh-CN"/>
        </w:rPr>
        <w:t>NA</w:t>
      </w:r>
      <w:r>
        <w:rPr>
          <w:noProof/>
        </w:rPr>
        <w:t>"</w:t>
      </w:r>
      <w:r>
        <w:rPr>
          <w:rFonts w:cs="Arial"/>
          <w:noProof/>
          <w:szCs w:val="18"/>
          <w:lang w:eastAsia="zh-CN"/>
        </w:rPr>
        <w:t xml:space="preserve"> feature is supported; and/or</w:t>
      </w:r>
    </w:p>
    <w:p w14:paraId="31F2D048" w14:textId="77777777" w:rsidR="00226D65" w:rsidRDefault="00226D65" w:rsidP="00226D65">
      <w:pPr>
        <w:pStyle w:val="B10"/>
        <w:rPr>
          <w:noProof/>
        </w:rPr>
      </w:pPr>
      <w:r>
        <w:rPr>
          <w:rFonts w:cs="Arial"/>
          <w:noProof/>
          <w:szCs w:val="18"/>
          <w:lang w:eastAsia="zh-CN"/>
        </w:rPr>
        <w:t>-</w:t>
      </w:r>
      <w:r>
        <w:rPr>
          <w:rFonts w:cs="Arial"/>
          <w:noProof/>
          <w:szCs w:val="18"/>
          <w:lang w:eastAsia="zh-CN"/>
        </w:rPr>
        <w:tab/>
        <w:t xml:space="preserve">notification muting exception instructions within the "notifFlagInstruct" attribute, if the </w:t>
      </w:r>
      <w:r>
        <w:rPr>
          <w:noProof/>
        </w:rPr>
        <w:t>"</w:t>
      </w:r>
      <w:r>
        <w:rPr>
          <w:rFonts w:cs="Arial"/>
          <w:noProof/>
          <w:szCs w:val="18"/>
          <w:lang w:eastAsia="zh-CN"/>
        </w:rPr>
        <w:t>EnhDataMgmt</w:t>
      </w:r>
      <w:r>
        <w:rPr>
          <w:noProof/>
        </w:rPr>
        <w:t>"</w:t>
      </w:r>
      <w:r>
        <w:rPr>
          <w:rFonts w:cs="Arial"/>
          <w:noProof/>
          <w:szCs w:val="18"/>
          <w:lang w:eastAsia="zh-CN"/>
        </w:rPr>
        <w:t xml:space="preserve"> feature is supported and the "notifFlag" attribute is provided and set to "DEACTIVATE"</w:t>
      </w:r>
      <w:r>
        <w:rPr>
          <w:noProof/>
        </w:rPr>
        <w:t>.</w:t>
      </w:r>
    </w:p>
    <w:p w14:paraId="4B2D1C64" w14:textId="77777777" w:rsidR="00226D65" w:rsidRDefault="00226D65" w:rsidP="00226D65">
      <w:r>
        <w:t>When the "</w:t>
      </w:r>
      <w:proofErr w:type="spellStart"/>
      <w:r>
        <w:rPr>
          <w:rFonts w:cs="Wingdings"/>
          <w:szCs w:val="18"/>
          <w:lang w:eastAsia="zh-CN"/>
        </w:rPr>
        <w:t>PerEventRepReq</w:t>
      </w:r>
      <w:proofErr w:type="spellEnd"/>
      <w:r>
        <w:rPr>
          <w:rFonts w:cs="Wingdings"/>
          <w:szCs w:val="18"/>
          <w:lang w:eastAsia="zh-CN"/>
        </w:rPr>
        <w:t>"</w:t>
      </w:r>
      <w:r>
        <w:t xml:space="preserve"> feature is supported, the common events reporting requirements provided within the </w:t>
      </w:r>
      <w:r>
        <w:rPr>
          <w:noProof/>
        </w:rPr>
        <w:t>"eventsRepInfo"</w:t>
      </w:r>
      <w:r>
        <w:t xml:space="preserve"> attribute shall apply to a subscribed event only when no event-specific reporting requirements are provided within the "</w:t>
      </w:r>
      <w:proofErr w:type="spellStart"/>
      <w:r>
        <w:t>eventsSubs</w:t>
      </w:r>
      <w:proofErr w:type="spellEnd"/>
      <w:r>
        <w:t>" attribute via the "</w:t>
      </w:r>
      <w:proofErr w:type="spellStart"/>
      <w:r>
        <w:t>eventRepInfo</w:t>
      </w:r>
      <w:proofErr w:type="spellEnd"/>
      <w:r>
        <w:t xml:space="preserve">" attribute of the </w:t>
      </w:r>
      <w:proofErr w:type="spellStart"/>
      <w:r>
        <w:t>EventsSubs</w:t>
      </w:r>
      <w:proofErr w:type="spellEnd"/>
      <w:r>
        <w:t xml:space="preserve"> data structure for this subscribed event, as specified above</w:t>
      </w:r>
      <w:r w:rsidRPr="009E5A8D">
        <w:t>.</w:t>
      </w:r>
    </w:p>
    <w:p w14:paraId="1CA7180C" w14:textId="77777777" w:rsidR="00226D65" w:rsidRDefault="00226D65" w:rsidP="00226D65">
      <w:pPr>
        <w:rPr>
          <w:noProof/>
        </w:rPr>
      </w:pPr>
      <w:r>
        <w:t xml:space="preserve">The </w:t>
      </w:r>
      <w:r>
        <w:rPr>
          <w:noProof/>
        </w:rPr>
        <w:t>"</w:t>
      </w:r>
      <w:proofErr w:type="spellStart"/>
      <w:r>
        <w:rPr>
          <w:lang w:eastAsia="zh-CN"/>
        </w:rPr>
        <w:t>e</w:t>
      </w:r>
      <w:r>
        <w:rPr>
          <w:rFonts w:hint="eastAsia"/>
          <w:lang w:eastAsia="zh-CN"/>
        </w:rPr>
        <w:t>ventFilter</w:t>
      </w:r>
      <w:proofErr w:type="spellEnd"/>
      <w:r>
        <w:rPr>
          <w:noProof/>
        </w:rPr>
        <w:t>" shall include:</w:t>
      </w:r>
    </w:p>
    <w:p w14:paraId="51525787" w14:textId="77777777" w:rsidR="00226D65" w:rsidRDefault="00226D65" w:rsidP="00226D65">
      <w:pPr>
        <w:pStyle w:val="B10"/>
        <w:rPr>
          <w:noProof/>
        </w:rPr>
      </w:pPr>
      <w:r>
        <w:rPr>
          <w:noProof/>
        </w:rPr>
        <w:t>-</w:t>
      </w:r>
      <w:r>
        <w:rPr>
          <w:noProof/>
        </w:rPr>
        <w:tab/>
      </w:r>
      <w:r>
        <w:t>identification of target UE(s) to which the subscription applies via</w:t>
      </w:r>
      <w:r>
        <w:rPr>
          <w:noProof/>
        </w:rPr>
        <w:t>:</w:t>
      </w:r>
    </w:p>
    <w:p w14:paraId="5EF4C7B5" w14:textId="69427D0C" w:rsidR="00226D65" w:rsidRDefault="00226D65" w:rsidP="00226D65">
      <w:pPr>
        <w:pStyle w:val="B2"/>
        <w:ind w:left="285" w:firstLine="283"/>
        <w:rPr>
          <w:noProof/>
        </w:rPr>
      </w:pPr>
      <w:r>
        <w:rPr>
          <w:noProof/>
        </w:rPr>
        <w:t>1)</w:t>
      </w:r>
      <w:r>
        <w:rPr>
          <w:noProof/>
        </w:rPr>
        <w:tab/>
        <w:t>identification of individual UE(s) via "gpsis" attribute or "supis" attribute</w:t>
      </w:r>
      <w:ins w:id="87" w:author="Ericsson_Maria Liang" w:date="2025-09-11T11:30:00Z">
        <w:r w:rsidR="0092669A">
          <w:rPr>
            <w:noProof/>
          </w:rPr>
          <w:t xml:space="preserve"> (</w:t>
        </w:r>
      </w:ins>
      <w:ins w:id="88" w:author="Ericsson_Maria Liang" w:date="2025-09-11T11:36:00Z">
        <w:r w:rsidR="0092669A">
          <w:rPr>
            <w:noProof/>
          </w:rPr>
          <w:t xml:space="preserve">only applicable to UAV UE </w:t>
        </w:r>
      </w:ins>
      <w:ins w:id="89" w:author="Ericsson_Maria Liang" w:date="2025-09-11T11:31:00Z">
        <w:r w:rsidR="0092669A">
          <w:rPr>
            <w:noProof/>
          </w:rPr>
          <w:t xml:space="preserve">if </w:t>
        </w:r>
        <w:r w:rsidR="0092669A" w:rsidRPr="0092669A">
          <w:rPr>
            <w:noProof/>
          </w:rPr>
          <w:t xml:space="preserve">the </w:t>
        </w:r>
      </w:ins>
      <w:ins w:id="90" w:author="Ericsson_Maria Liang" w:date="2025-09-11T11:37:00Z">
        <w:r w:rsidR="0092669A" w:rsidRPr="0092669A">
          <w:rPr>
            <w:noProof/>
          </w:rPr>
          <w:t>"Ue</w:t>
        </w:r>
        <w:r w:rsidR="0092669A">
          <w:rPr>
            <w:noProof/>
          </w:rPr>
          <w:t>Altitude</w:t>
        </w:r>
        <w:r w:rsidR="0092669A" w:rsidRPr="0092669A">
          <w:rPr>
            <w:noProof/>
          </w:rPr>
          <w:t xml:space="preserve">" feature </w:t>
        </w:r>
        <w:r w:rsidR="0092669A">
          <w:rPr>
            <w:noProof/>
          </w:rPr>
          <w:t xml:space="preserve">is supported and the </w:t>
        </w:r>
      </w:ins>
      <w:ins w:id="91" w:author="Ericsson_Maria Liang" w:date="2025-09-11T11:35:00Z">
        <w:r w:rsidR="0092669A">
          <w:rPr>
            <w:noProof/>
          </w:rPr>
          <w:t xml:space="preserve">subscribed </w:t>
        </w:r>
      </w:ins>
      <w:ins w:id="92" w:author="Ericsson_Maria Liang" w:date="2025-09-11T11:31:00Z">
        <w:r w:rsidR="0092669A" w:rsidRPr="0092669A">
          <w:rPr>
            <w:noProof/>
          </w:rPr>
          <w:t>event is "</w:t>
        </w:r>
      </w:ins>
      <w:ins w:id="93" w:author="Ericsson_Maria Liang" w:date="2025-09-11T11:35:00Z">
        <w:r w:rsidR="0092669A">
          <w:rPr>
            <w:noProof/>
          </w:rPr>
          <w:t>UE</w:t>
        </w:r>
      </w:ins>
      <w:ins w:id="94" w:author="Ericsson_Maria Liang" w:date="2025-09-11T11:31:00Z">
        <w:r w:rsidR="0092669A" w:rsidRPr="0092669A">
          <w:rPr>
            <w:noProof/>
          </w:rPr>
          <w:t>_</w:t>
        </w:r>
      </w:ins>
      <w:ins w:id="95" w:author="Ericsson_Maria Liang" w:date="2025-09-11T11:35:00Z">
        <w:r w:rsidR="0092669A">
          <w:rPr>
            <w:noProof/>
          </w:rPr>
          <w:t>ALTITUDE</w:t>
        </w:r>
      </w:ins>
      <w:ins w:id="96" w:author="Ericsson_Maria Liang" w:date="2025-09-11T11:31:00Z">
        <w:r w:rsidR="0092669A" w:rsidRPr="0092669A">
          <w:rPr>
            <w:noProof/>
          </w:rPr>
          <w:t>"</w:t>
        </w:r>
      </w:ins>
      <w:ins w:id="97" w:author="Ericsson_Maria Liang" w:date="2025-09-11T11:36:00Z">
        <w:r w:rsidR="0092669A">
          <w:rPr>
            <w:noProof/>
          </w:rPr>
          <w:t>)</w:t>
        </w:r>
      </w:ins>
      <w:r>
        <w:rPr>
          <w:noProof/>
        </w:rPr>
        <w:t>; or</w:t>
      </w:r>
    </w:p>
    <w:p w14:paraId="6F9E59A5" w14:textId="77777777" w:rsidR="00226D65" w:rsidRDefault="00226D65" w:rsidP="00226D65">
      <w:pPr>
        <w:pStyle w:val="B2"/>
        <w:ind w:left="285" w:firstLine="282"/>
        <w:rPr>
          <w:noProof/>
        </w:rPr>
      </w:pPr>
      <w:r>
        <w:rPr>
          <w:noProof/>
        </w:rPr>
        <w:t>2)</w:t>
      </w:r>
      <w:r>
        <w:rPr>
          <w:noProof/>
        </w:rPr>
        <w:tab/>
        <w:t>identification of group(s) of UE(s) via "exterGroupIds" attribute or "interGroupIds" attribute; or</w:t>
      </w:r>
    </w:p>
    <w:p w14:paraId="28E2088D" w14:textId="77777777" w:rsidR="00226D65" w:rsidRDefault="00226D65" w:rsidP="00226D65">
      <w:pPr>
        <w:ind w:left="285" w:firstLine="282"/>
      </w:pPr>
      <w:r>
        <w:t>3)</w:t>
      </w:r>
      <w:r>
        <w:tab/>
        <w:t>identification of any UE via "</w:t>
      </w:r>
      <w:proofErr w:type="spellStart"/>
      <w:r>
        <w:t>anyUeInd</w:t>
      </w:r>
      <w:proofErr w:type="spellEnd"/>
      <w:r>
        <w:t>" attribute; or</w:t>
      </w:r>
    </w:p>
    <w:p w14:paraId="026EDB93" w14:textId="77777777" w:rsidR="00226D65" w:rsidRDefault="00226D65" w:rsidP="00226D65">
      <w:pPr>
        <w:pStyle w:val="B2"/>
        <w:ind w:left="285" w:firstLine="282"/>
      </w:pPr>
      <w:r>
        <w:t>4)</w:t>
      </w:r>
      <w:r>
        <w:tab/>
        <w:t>identification of a UE with a specific IP address via the "</w:t>
      </w:r>
      <w:proofErr w:type="spellStart"/>
      <w:r>
        <w:t>ueIpAddr</w:t>
      </w:r>
      <w:proofErr w:type="spellEnd"/>
      <w:r>
        <w:t xml:space="preserve">" </w:t>
      </w:r>
      <w:proofErr w:type="gramStart"/>
      <w:r>
        <w:t>attribute;</w:t>
      </w:r>
      <w:proofErr w:type="gramEnd"/>
    </w:p>
    <w:p w14:paraId="71EA3B6A" w14:textId="77777777" w:rsidR="00226D65" w:rsidRDefault="00226D65" w:rsidP="00226D65">
      <w:pPr>
        <w:pStyle w:val="NO"/>
        <w:ind w:left="400" w:hanging="400"/>
        <w:rPr>
          <w:noProof/>
        </w:rPr>
      </w:pPr>
      <w:r>
        <w:rPr>
          <w:noProof/>
        </w:rPr>
        <w:t>NOTE 2:</w:t>
      </w:r>
      <w:r>
        <w:rPr>
          <w:noProof/>
        </w:rPr>
        <w:tab/>
      </w:r>
      <w:r w:rsidRPr="000130D2">
        <w:rPr>
          <w:noProof/>
        </w:rPr>
        <w:t>It is assumed that the AF is provisioned with the list of UE IDs (GPSIs or SUPIs) belonging to an External or Internal Group ID</w:t>
      </w:r>
      <w:r>
        <w:rPr>
          <w:noProof/>
        </w:rPr>
        <w:t>.</w:t>
      </w:r>
    </w:p>
    <w:p w14:paraId="41F6475F" w14:textId="77777777" w:rsidR="00226D65" w:rsidRDefault="00226D65" w:rsidP="00226D65">
      <w:r>
        <w:t>Depending on the event type:</w:t>
      </w:r>
    </w:p>
    <w:p w14:paraId="201CEDA4" w14:textId="77777777" w:rsidR="00226D65" w:rsidRDefault="00226D65" w:rsidP="00226D65">
      <w:pPr>
        <w:pStyle w:val="B10"/>
      </w:pPr>
      <w:r>
        <w:rPr>
          <w:rFonts w:hint="eastAsia"/>
          <w:noProof/>
          <w:lang w:eastAsia="zh-CN"/>
        </w:rPr>
        <w:t>-</w:t>
      </w:r>
      <w:r>
        <w:rPr>
          <w:noProof/>
        </w:rPr>
        <w:tab/>
        <w:t>If the</w:t>
      </w:r>
      <w:r>
        <w:t xml:space="preserve"> </w:t>
      </w:r>
      <w:r>
        <w:rPr>
          <w:noProof/>
        </w:rPr>
        <w:t>"</w:t>
      </w:r>
      <w:proofErr w:type="spellStart"/>
      <w:r>
        <w:t>ServiceExperience</w:t>
      </w:r>
      <w:proofErr w:type="spellEnd"/>
      <w:r>
        <w:rPr>
          <w:noProof/>
        </w:rPr>
        <w:t>" feature is supported and the event is "</w:t>
      </w:r>
      <w:r>
        <w:t>SVC_EXPERIENCE</w:t>
      </w:r>
      <w:r>
        <w:rPr>
          <w:noProof/>
        </w:rPr>
        <w:t>", the "</w:t>
      </w:r>
      <w:proofErr w:type="spellStart"/>
      <w:r>
        <w:rPr>
          <w:lang w:eastAsia="zh-CN"/>
        </w:rPr>
        <w:t>e</w:t>
      </w:r>
      <w:r>
        <w:rPr>
          <w:rFonts w:hint="eastAsia"/>
          <w:lang w:eastAsia="zh-CN"/>
        </w:rPr>
        <w:t>ventFilter</w:t>
      </w:r>
      <w:proofErr w:type="spellEnd"/>
      <w:r>
        <w:rPr>
          <w:noProof/>
        </w:rPr>
        <w:t xml:space="preserve">" attribute may </w:t>
      </w:r>
      <w:r>
        <w:t>provide:</w:t>
      </w:r>
    </w:p>
    <w:p w14:paraId="10D57629" w14:textId="77777777" w:rsidR="00226D65" w:rsidRDefault="00226D65" w:rsidP="00226D65">
      <w:pPr>
        <w:pStyle w:val="B10"/>
        <w:ind w:leftChars="300" w:left="600" w:firstLine="0"/>
      </w:pPr>
      <w:r>
        <w:t>1)</w:t>
      </w:r>
      <w:r>
        <w:tab/>
        <w:t>identification of application to which the subscription applies via "</w:t>
      </w:r>
      <w:proofErr w:type="spellStart"/>
      <w:r>
        <w:t>appIds</w:t>
      </w:r>
      <w:proofErr w:type="spellEnd"/>
      <w:r>
        <w:t>" attribute;</w:t>
      </w:r>
      <w:r w:rsidRPr="00E663BE">
        <w:t xml:space="preserve"> </w:t>
      </w:r>
      <w:r>
        <w:t>and</w:t>
      </w:r>
    </w:p>
    <w:p w14:paraId="6822C49B" w14:textId="77777777" w:rsidR="00226D65" w:rsidRDefault="00226D65" w:rsidP="00226D65">
      <w:pPr>
        <w:pStyle w:val="B10"/>
        <w:ind w:leftChars="300" w:left="600" w:firstLine="0"/>
      </w:pPr>
      <w:r>
        <w:t>2)</w:t>
      </w:r>
      <w:r>
        <w:tab/>
        <w:t>an area of interest via "</w:t>
      </w:r>
      <w:proofErr w:type="spellStart"/>
      <w:r>
        <w:t>locArea</w:t>
      </w:r>
      <w:proofErr w:type="spellEnd"/>
      <w:r>
        <w:t>" attribute.</w:t>
      </w:r>
    </w:p>
    <w:p w14:paraId="18DD539D" w14:textId="77777777" w:rsidR="00226D65" w:rsidRDefault="00226D65" w:rsidP="00226D65">
      <w:pPr>
        <w:pStyle w:val="B10"/>
        <w:rPr>
          <w:noProof/>
        </w:rPr>
      </w:pPr>
      <w:r>
        <w:rPr>
          <w:rFonts w:hint="eastAsia"/>
          <w:noProof/>
          <w:lang w:eastAsia="zh-CN"/>
        </w:rPr>
        <w:lastRenderedPageBreak/>
        <w:t>-</w:t>
      </w:r>
      <w:r>
        <w:rPr>
          <w:noProof/>
        </w:rPr>
        <w:tab/>
        <w:t>If the</w:t>
      </w:r>
      <w:r>
        <w:t xml:space="preserve"> </w:t>
      </w:r>
      <w:r>
        <w:rPr>
          <w:noProof/>
        </w:rPr>
        <w:t>"</w:t>
      </w:r>
      <w:r>
        <w:t>Exceptions</w:t>
      </w:r>
      <w:r>
        <w:rPr>
          <w:noProof/>
        </w:rPr>
        <w:t>" feature is supported and the event is "</w:t>
      </w:r>
      <w:r>
        <w:t>EXCEPTIONS</w:t>
      </w:r>
      <w:r>
        <w:rPr>
          <w:noProof/>
        </w:rPr>
        <w:t>", the "</w:t>
      </w:r>
      <w:proofErr w:type="spellStart"/>
      <w:r>
        <w:rPr>
          <w:lang w:eastAsia="zh-CN"/>
        </w:rPr>
        <w:t>e</w:t>
      </w:r>
      <w:r>
        <w:rPr>
          <w:rFonts w:hint="eastAsia"/>
          <w:lang w:eastAsia="zh-CN"/>
        </w:rPr>
        <w:t>ventFilter</w:t>
      </w:r>
      <w:proofErr w:type="spellEnd"/>
      <w:r>
        <w:rPr>
          <w:noProof/>
        </w:rPr>
        <w:t>" attribute may provide:</w:t>
      </w:r>
    </w:p>
    <w:p w14:paraId="7DDD77B0" w14:textId="77777777" w:rsidR="00226D65" w:rsidRDefault="00226D65" w:rsidP="00226D65">
      <w:pPr>
        <w:pStyle w:val="B2"/>
      </w:pPr>
      <w:r>
        <w:t>1)</w:t>
      </w:r>
      <w:r>
        <w:tab/>
        <w:t>identification of application to which the subscription applies via "</w:t>
      </w:r>
      <w:proofErr w:type="spellStart"/>
      <w:r>
        <w:t>appIds</w:t>
      </w:r>
      <w:proofErr w:type="spellEnd"/>
      <w:r>
        <w:t>" attribute;</w:t>
      </w:r>
      <w:r w:rsidRPr="00E663BE">
        <w:t xml:space="preserve"> </w:t>
      </w:r>
      <w:r>
        <w:t>and</w:t>
      </w:r>
    </w:p>
    <w:p w14:paraId="344589FB" w14:textId="77777777" w:rsidR="00226D65" w:rsidRDefault="00226D65" w:rsidP="00226D65">
      <w:pPr>
        <w:pStyle w:val="B2"/>
      </w:pPr>
      <w:r>
        <w:t>2)</w:t>
      </w:r>
      <w:r>
        <w:tab/>
        <w:t>an area of interest via "</w:t>
      </w:r>
      <w:proofErr w:type="spellStart"/>
      <w:r>
        <w:t>locArea</w:t>
      </w:r>
      <w:proofErr w:type="spellEnd"/>
      <w:r>
        <w:t xml:space="preserve">" </w:t>
      </w:r>
      <w:proofErr w:type="gramStart"/>
      <w:r>
        <w:t>attribute;</w:t>
      </w:r>
      <w:proofErr w:type="gramEnd"/>
    </w:p>
    <w:p w14:paraId="6ACB4383" w14:textId="77777777" w:rsidR="00226D65" w:rsidRDefault="00226D65" w:rsidP="00226D65">
      <w:pPr>
        <w:pStyle w:val="B10"/>
        <w:rPr>
          <w:noProof/>
        </w:rPr>
      </w:pPr>
      <w:r>
        <w:rPr>
          <w:rFonts w:hint="eastAsia"/>
          <w:noProof/>
          <w:lang w:eastAsia="zh-CN"/>
        </w:rPr>
        <w:t>-</w:t>
      </w:r>
      <w:r>
        <w:rPr>
          <w:noProof/>
        </w:rPr>
        <w:tab/>
        <w:t>If the</w:t>
      </w:r>
      <w:r>
        <w:t xml:space="preserve"> </w:t>
      </w:r>
      <w:r>
        <w:rPr>
          <w:noProof/>
        </w:rPr>
        <w:t>"</w:t>
      </w:r>
      <w:proofErr w:type="spellStart"/>
      <w:r>
        <w:t>UeCommunication</w:t>
      </w:r>
      <w:proofErr w:type="spellEnd"/>
      <w:r>
        <w:rPr>
          <w:noProof/>
        </w:rPr>
        <w:t>" feature is supported and the event is "</w:t>
      </w:r>
      <w:r>
        <w:t>UE_COMM</w:t>
      </w:r>
      <w:r>
        <w:rPr>
          <w:noProof/>
        </w:rPr>
        <w:t>", the "</w:t>
      </w:r>
      <w:proofErr w:type="spellStart"/>
      <w:r>
        <w:rPr>
          <w:lang w:eastAsia="zh-CN"/>
        </w:rPr>
        <w:t>e</w:t>
      </w:r>
      <w:r>
        <w:rPr>
          <w:rFonts w:hint="eastAsia"/>
          <w:lang w:eastAsia="zh-CN"/>
        </w:rPr>
        <w:t>ventFilter</w:t>
      </w:r>
      <w:proofErr w:type="spellEnd"/>
      <w:r>
        <w:rPr>
          <w:noProof/>
        </w:rPr>
        <w:t>" attribute may provide:</w:t>
      </w:r>
    </w:p>
    <w:p w14:paraId="12E9F6EC" w14:textId="77777777" w:rsidR="00226D65" w:rsidRDefault="00226D65" w:rsidP="00226D65">
      <w:pPr>
        <w:pStyle w:val="B2"/>
      </w:pPr>
      <w:r>
        <w:t>1)</w:t>
      </w:r>
      <w:r>
        <w:tab/>
        <w:t>identification of application to which the subscription applies via "</w:t>
      </w:r>
      <w:proofErr w:type="spellStart"/>
      <w:r>
        <w:t>appIds</w:t>
      </w:r>
      <w:proofErr w:type="spellEnd"/>
      <w:r>
        <w:t>" attribute;</w:t>
      </w:r>
      <w:r w:rsidRPr="00E663BE">
        <w:t xml:space="preserve"> </w:t>
      </w:r>
      <w:r>
        <w:t>and</w:t>
      </w:r>
    </w:p>
    <w:p w14:paraId="34B278CD" w14:textId="77777777" w:rsidR="00226D65" w:rsidRDefault="00226D65" w:rsidP="00226D65">
      <w:pPr>
        <w:pStyle w:val="B2"/>
      </w:pPr>
      <w:r>
        <w:t>2)</w:t>
      </w:r>
      <w:r>
        <w:tab/>
        <w:t>an area of interest via "</w:t>
      </w:r>
      <w:proofErr w:type="spellStart"/>
      <w:r>
        <w:t>locArea</w:t>
      </w:r>
      <w:proofErr w:type="spellEnd"/>
      <w:r>
        <w:t>" attribute.</w:t>
      </w:r>
    </w:p>
    <w:p w14:paraId="3DD12BBC" w14:textId="77777777" w:rsidR="00226D65" w:rsidRDefault="00226D65" w:rsidP="00226D65">
      <w:pPr>
        <w:pStyle w:val="B10"/>
        <w:rPr>
          <w:noProof/>
        </w:rPr>
      </w:pPr>
      <w:r>
        <w:rPr>
          <w:rFonts w:hint="eastAsia"/>
          <w:noProof/>
          <w:lang w:eastAsia="zh-CN"/>
        </w:rPr>
        <w:t>-</w:t>
      </w:r>
      <w:r>
        <w:rPr>
          <w:noProof/>
        </w:rPr>
        <w:tab/>
        <w:t>If the</w:t>
      </w:r>
      <w:r>
        <w:t xml:space="preserve"> </w:t>
      </w:r>
      <w:r>
        <w:rPr>
          <w:noProof/>
        </w:rPr>
        <w:t>"</w:t>
      </w:r>
      <w:proofErr w:type="spellStart"/>
      <w:r>
        <w:t>UeMobility</w:t>
      </w:r>
      <w:proofErr w:type="spellEnd"/>
      <w:r>
        <w:rPr>
          <w:noProof/>
        </w:rPr>
        <w:t>" feature is supported and the event is "</w:t>
      </w:r>
      <w:r>
        <w:t>UE_MOBILITY</w:t>
      </w:r>
      <w:r>
        <w:rPr>
          <w:noProof/>
        </w:rPr>
        <w:t>", the "</w:t>
      </w:r>
      <w:proofErr w:type="spellStart"/>
      <w:r>
        <w:rPr>
          <w:lang w:eastAsia="zh-CN"/>
        </w:rPr>
        <w:t>e</w:t>
      </w:r>
      <w:r>
        <w:rPr>
          <w:rFonts w:hint="eastAsia"/>
          <w:lang w:eastAsia="zh-CN"/>
        </w:rPr>
        <w:t>ventFilter</w:t>
      </w:r>
      <w:proofErr w:type="spellEnd"/>
      <w:r>
        <w:rPr>
          <w:noProof/>
        </w:rPr>
        <w:t>" attribute may provide:</w:t>
      </w:r>
    </w:p>
    <w:p w14:paraId="1C87AE48" w14:textId="77777777" w:rsidR="00226D65" w:rsidRDefault="00226D65" w:rsidP="00226D65">
      <w:pPr>
        <w:pStyle w:val="B2"/>
      </w:pPr>
      <w:r>
        <w:t>1)</w:t>
      </w:r>
      <w:r>
        <w:tab/>
        <w:t>identification of application to which the subscription applies via "</w:t>
      </w:r>
      <w:proofErr w:type="spellStart"/>
      <w:r>
        <w:t>appIds</w:t>
      </w:r>
      <w:proofErr w:type="spellEnd"/>
      <w:r>
        <w:t>" attribute;</w:t>
      </w:r>
      <w:r w:rsidRPr="00E663BE">
        <w:t xml:space="preserve"> </w:t>
      </w:r>
      <w:r>
        <w:t>and</w:t>
      </w:r>
    </w:p>
    <w:p w14:paraId="1C35B19D" w14:textId="77777777" w:rsidR="00226D65" w:rsidRDefault="00226D65" w:rsidP="00226D65">
      <w:pPr>
        <w:pStyle w:val="B2"/>
      </w:pPr>
      <w:r>
        <w:t>2)</w:t>
      </w:r>
      <w:r>
        <w:tab/>
        <w:t>an area of interest via "</w:t>
      </w:r>
      <w:proofErr w:type="spellStart"/>
      <w:r>
        <w:t>locArea</w:t>
      </w:r>
      <w:proofErr w:type="spellEnd"/>
      <w:r>
        <w:t>" attribute.</w:t>
      </w:r>
    </w:p>
    <w:p w14:paraId="52EB8304" w14:textId="77777777" w:rsidR="00226D65" w:rsidRDefault="00226D65" w:rsidP="00226D65">
      <w:pPr>
        <w:pStyle w:val="B10"/>
        <w:rPr>
          <w:noProof/>
        </w:rPr>
      </w:pPr>
      <w:r>
        <w:rPr>
          <w:rFonts w:hint="eastAsia"/>
          <w:noProof/>
          <w:lang w:eastAsia="zh-CN"/>
        </w:rPr>
        <w:t>-</w:t>
      </w:r>
      <w:r>
        <w:rPr>
          <w:noProof/>
        </w:rPr>
        <w:tab/>
        <w:t>If the</w:t>
      </w:r>
      <w:r>
        <w:t xml:space="preserve"> </w:t>
      </w:r>
      <w:r>
        <w:rPr>
          <w:noProof/>
        </w:rPr>
        <w:t>"</w:t>
      </w:r>
      <w:proofErr w:type="spellStart"/>
      <w:r>
        <w:t>UserDataCongestion</w:t>
      </w:r>
      <w:proofErr w:type="spellEnd"/>
      <w:r>
        <w:rPr>
          <w:noProof/>
        </w:rPr>
        <w:t>"</w:t>
      </w:r>
      <w:r w:rsidRPr="00894431">
        <w:rPr>
          <w:noProof/>
        </w:rPr>
        <w:t xml:space="preserve"> </w:t>
      </w:r>
      <w:r>
        <w:rPr>
          <w:noProof/>
        </w:rPr>
        <w:t>feature is supported and the event is "</w:t>
      </w:r>
      <w:r>
        <w:t>USER_DATA_CONGESTION</w:t>
      </w:r>
      <w:r>
        <w:rPr>
          <w:noProof/>
        </w:rPr>
        <w:t>", the "</w:t>
      </w:r>
      <w:proofErr w:type="spellStart"/>
      <w:r>
        <w:rPr>
          <w:lang w:eastAsia="zh-CN"/>
        </w:rPr>
        <w:t>e</w:t>
      </w:r>
      <w:r>
        <w:rPr>
          <w:rFonts w:hint="eastAsia"/>
          <w:lang w:eastAsia="zh-CN"/>
        </w:rPr>
        <w:t>ventFilter</w:t>
      </w:r>
      <w:proofErr w:type="spellEnd"/>
      <w:r>
        <w:rPr>
          <w:noProof/>
        </w:rPr>
        <w:t>" attribute may provide:</w:t>
      </w:r>
    </w:p>
    <w:p w14:paraId="300E0606" w14:textId="77777777" w:rsidR="00226D65" w:rsidRDefault="00226D65" w:rsidP="00226D65">
      <w:pPr>
        <w:pStyle w:val="B2"/>
      </w:pPr>
      <w:r>
        <w:t>1)</w:t>
      </w:r>
      <w:r>
        <w:tab/>
        <w:t>identification of application to which the subscription applies via "</w:t>
      </w:r>
      <w:proofErr w:type="spellStart"/>
      <w:r>
        <w:t>appIds</w:t>
      </w:r>
      <w:proofErr w:type="spellEnd"/>
      <w:r>
        <w:t>" attribute;</w:t>
      </w:r>
      <w:r w:rsidRPr="00E663BE">
        <w:t xml:space="preserve"> </w:t>
      </w:r>
      <w:r>
        <w:t>and</w:t>
      </w:r>
    </w:p>
    <w:p w14:paraId="2509D84B" w14:textId="77777777" w:rsidR="00226D65" w:rsidRDefault="00226D65" w:rsidP="00226D65">
      <w:pPr>
        <w:pStyle w:val="B2"/>
      </w:pPr>
      <w:r>
        <w:t>2)</w:t>
      </w:r>
      <w:r>
        <w:tab/>
        <w:t>an area of interest via "</w:t>
      </w:r>
      <w:proofErr w:type="spellStart"/>
      <w:r>
        <w:t>locArea</w:t>
      </w:r>
      <w:proofErr w:type="spellEnd"/>
      <w:r>
        <w:t>" attribute.</w:t>
      </w:r>
    </w:p>
    <w:p w14:paraId="05BB6CFF" w14:textId="77777777" w:rsidR="00226D65" w:rsidRDefault="00226D65" w:rsidP="00226D65">
      <w:pPr>
        <w:pStyle w:val="B10"/>
        <w:rPr>
          <w:noProof/>
        </w:rPr>
      </w:pPr>
      <w:r>
        <w:rPr>
          <w:rFonts w:hint="eastAsia"/>
          <w:noProof/>
          <w:lang w:eastAsia="zh-CN"/>
        </w:rPr>
        <w:t>-</w:t>
      </w:r>
      <w:r>
        <w:rPr>
          <w:noProof/>
        </w:rPr>
        <w:tab/>
        <w:t>If the</w:t>
      </w:r>
      <w:r>
        <w:t xml:space="preserve"> </w:t>
      </w:r>
      <w:r>
        <w:rPr>
          <w:noProof/>
        </w:rPr>
        <w:t>"</w:t>
      </w:r>
      <w:proofErr w:type="spellStart"/>
      <w:r>
        <w:t>PerformanceData</w:t>
      </w:r>
      <w:proofErr w:type="spellEnd"/>
      <w:r>
        <w:rPr>
          <w:noProof/>
        </w:rPr>
        <w:t>"</w:t>
      </w:r>
      <w:r w:rsidRPr="00894431">
        <w:rPr>
          <w:noProof/>
        </w:rPr>
        <w:t xml:space="preserve"> </w:t>
      </w:r>
      <w:r>
        <w:rPr>
          <w:noProof/>
        </w:rPr>
        <w:t>feature is supported and the event is "</w:t>
      </w:r>
      <w:r>
        <w:rPr>
          <w:rFonts w:hint="eastAsia"/>
          <w:lang w:eastAsia="zh-CN"/>
        </w:rPr>
        <w:t>P</w:t>
      </w:r>
      <w:r>
        <w:rPr>
          <w:lang w:eastAsia="zh-CN"/>
        </w:rPr>
        <w:t>ERF_DATA</w:t>
      </w:r>
      <w:r>
        <w:rPr>
          <w:noProof/>
        </w:rPr>
        <w:t>", the "</w:t>
      </w:r>
      <w:proofErr w:type="spellStart"/>
      <w:r>
        <w:rPr>
          <w:lang w:eastAsia="zh-CN"/>
        </w:rPr>
        <w:t>e</w:t>
      </w:r>
      <w:r>
        <w:rPr>
          <w:rFonts w:hint="eastAsia"/>
          <w:lang w:eastAsia="zh-CN"/>
        </w:rPr>
        <w:t>ventFilter</w:t>
      </w:r>
      <w:proofErr w:type="spellEnd"/>
      <w:r>
        <w:rPr>
          <w:noProof/>
        </w:rPr>
        <w:t>" attribute may provide:</w:t>
      </w:r>
    </w:p>
    <w:p w14:paraId="02512B83" w14:textId="77777777" w:rsidR="00226D65" w:rsidRDefault="00226D65" w:rsidP="00226D65">
      <w:pPr>
        <w:pStyle w:val="B2"/>
      </w:pPr>
      <w:r>
        <w:t>1)</w:t>
      </w:r>
      <w:r>
        <w:tab/>
        <w:t>identification of application to which the subscription applies via "</w:t>
      </w:r>
      <w:proofErr w:type="spellStart"/>
      <w:r>
        <w:t>appIds</w:t>
      </w:r>
      <w:proofErr w:type="spellEnd"/>
      <w:r>
        <w:t>" attribute;</w:t>
      </w:r>
      <w:r w:rsidRPr="00E663BE">
        <w:t xml:space="preserve"> </w:t>
      </w:r>
      <w:r>
        <w:t>and</w:t>
      </w:r>
    </w:p>
    <w:p w14:paraId="7EFEEEE4" w14:textId="77777777" w:rsidR="00226D65" w:rsidRDefault="00226D65" w:rsidP="00226D65">
      <w:pPr>
        <w:pStyle w:val="B2"/>
      </w:pPr>
      <w:r>
        <w:t>2)</w:t>
      </w:r>
      <w:r>
        <w:tab/>
        <w:t>an area of interest via "</w:t>
      </w:r>
      <w:proofErr w:type="spellStart"/>
      <w:r>
        <w:t>locArea</w:t>
      </w:r>
      <w:proofErr w:type="spellEnd"/>
      <w:r>
        <w:t>" attribute.</w:t>
      </w:r>
    </w:p>
    <w:p w14:paraId="151FAAC7" w14:textId="77777777" w:rsidR="00226D65" w:rsidRDefault="00226D65" w:rsidP="00226D65">
      <w:pPr>
        <w:pStyle w:val="B10"/>
        <w:rPr>
          <w:noProof/>
        </w:rPr>
      </w:pPr>
      <w:r>
        <w:rPr>
          <w:rFonts w:hint="eastAsia"/>
          <w:noProof/>
          <w:lang w:eastAsia="zh-CN"/>
        </w:rPr>
        <w:t>-</w:t>
      </w:r>
      <w:r>
        <w:rPr>
          <w:noProof/>
        </w:rPr>
        <w:tab/>
        <w:t>If the</w:t>
      </w:r>
      <w:r>
        <w:t xml:space="preserve"> </w:t>
      </w:r>
      <w:r>
        <w:rPr>
          <w:noProof/>
        </w:rPr>
        <w:t>"CollectiveBehaviour"</w:t>
      </w:r>
      <w:r w:rsidRPr="00894431">
        <w:rPr>
          <w:noProof/>
        </w:rPr>
        <w:t xml:space="preserve"> </w:t>
      </w:r>
      <w:r>
        <w:rPr>
          <w:noProof/>
        </w:rPr>
        <w:t>feature is supported and the event is "COLLECTIVE_BEHAVIOUR", the "</w:t>
      </w:r>
      <w:proofErr w:type="spellStart"/>
      <w:r>
        <w:rPr>
          <w:lang w:eastAsia="zh-CN"/>
        </w:rPr>
        <w:t>e</w:t>
      </w:r>
      <w:r>
        <w:rPr>
          <w:rFonts w:hint="eastAsia"/>
          <w:lang w:eastAsia="zh-CN"/>
        </w:rPr>
        <w:t>ventFilter</w:t>
      </w:r>
      <w:proofErr w:type="spellEnd"/>
      <w:r>
        <w:rPr>
          <w:noProof/>
        </w:rPr>
        <w:t>" attribute may provide:</w:t>
      </w:r>
    </w:p>
    <w:p w14:paraId="7AE747C4" w14:textId="77777777" w:rsidR="00226D65" w:rsidRPr="001F6107" w:rsidRDefault="00226D65" w:rsidP="00226D65">
      <w:pPr>
        <w:pStyle w:val="B2"/>
        <w:rPr>
          <w:lang w:val="fr-FR"/>
        </w:rPr>
      </w:pPr>
      <w:r w:rsidRPr="001F6107">
        <w:rPr>
          <w:lang w:val="fr-FR"/>
        </w:rPr>
        <w:t>1)</w:t>
      </w:r>
      <w:r w:rsidRPr="001F6107">
        <w:rPr>
          <w:lang w:val="fr-FR"/>
        </w:rPr>
        <w:tab/>
        <w:t xml:space="preserve">collective </w:t>
      </w:r>
      <w:proofErr w:type="spellStart"/>
      <w:r w:rsidRPr="001F6107">
        <w:rPr>
          <w:lang w:val="fr-FR"/>
        </w:rPr>
        <w:t>attributes</w:t>
      </w:r>
      <w:proofErr w:type="spellEnd"/>
      <w:r w:rsidRPr="001F6107">
        <w:rPr>
          <w:lang w:val="fr-FR"/>
        </w:rPr>
        <w:t xml:space="preserve"> information via </w:t>
      </w:r>
      <w:r w:rsidRPr="00593B41">
        <w:rPr>
          <w:lang w:val="en-US"/>
        </w:rPr>
        <w:t xml:space="preserve">the </w:t>
      </w:r>
      <w:r w:rsidRPr="001F6107">
        <w:rPr>
          <w:lang w:val="fr-FR"/>
        </w:rPr>
        <w:t>"</w:t>
      </w:r>
      <w:proofErr w:type="spellStart"/>
      <w:r w:rsidRPr="001F6107">
        <w:rPr>
          <w:lang w:val="fr-FR"/>
        </w:rPr>
        <w:t>collAttrs</w:t>
      </w:r>
      <w:proofErr w:type="spellEnd"/>
      <w:r w:rsidRPr="001F6107">
        <w:rPr>
          <w:lang w:val="fr-FR"/>
        </w:rPr>
        <w:t xml:space="preserve">" </w:t>
      </w:r>
      <w:proofErr w:type="spellStart"/>
      <w:proofErr w:type="gramStart"/>
      <w:r w:rsidRPr="001F6107">
        <w:rPr>
          <w:lang w:val="fr-FR"/>
        </w:rPr>
        <w:t>attribute</w:t>
      </w:r>
      <w:proofErr w:type="spellEnd"/>
      <w:r w:rsidRPr="001F6107">
        <w:rPr>
          <w:lang w:val="fr-FR"/>
        </w:rPr>
        <w:t>;</w:t>
      </w:r>
      <w:proofErr w:type="gramEnd"/>
    </w:p>
    <w:p w14:paraId="15B9223E" w14:textId="77777777" w:rsidR="00226D65" w:rsidRDefault="00226D65" w:rsidP="00226D65">
      <w:pPr>
        <w:pStyle w:val="B2"/>
      </w:pPr>
      <w:r>
        <w:t>2)</w:t>
      </w:r>
      <w:r>
        <w:tab/>
        <w:t>an area of interest via "</w:t>
      </w:r>
      <w:proofErr w:type="spellStart"/>
      <w:r>
        <w:t>locArea</w:t>
      </w:r>
      <w:proofErr w:type="spellEnd"/>
      <w:r>
        <w:t>" attribute;</w:t>
      </w:r>
      <w:r w:rsidRPr="00E663BE">
        <w:t xml:space="preserve"> </w:t>
      </w:r>
      <w:r>
        <w:t>and</w:t>
      </w:r>
    </w:p>
    <w:p w14:paraId="7A6357B2" w14:textId="77777777" w:rsidR="00226D65" w:rsidRDefault="00226D65" w:rsidP="00226D65">
      <w:pPr>
        <w:pStyle w:val="B2"/>
      </w:pPr>
      <w:r>
        <w:t>3)</w:t>
      </w:r>
      <w:r>
        <w:tab/>
        <w:t>identification of application to which the subscription applies via "</w:t>
      </w:r>
      <w:proofErr w:type="spellStart"/>
      <w:r>
        <w:t>appIds</w:t>
      </w:r>
      <w:proofErr w:type="spellEnd"/>
      <w:r>
        <w:t>" attribute.</w:t>
      </w:r>
    </w:p>
    <w:p w14:paraId="50284A30" w14:textId="77777777" w:rsidR="00226D65" w:rsidRDefault="00226D65" w:rsidP="00226D65">
      <w:pPr>
        <w:pStyle w:val="B10"/>
        <w:rPr>
          <w:noProof/>
        </w:rPr>
      </w:pPr>
      <w:r>
        <w:rPr>
          <w:rFonts w:hint="eastAsia"/>
          <w:noProof/>
          <w:lang w:eastAsia="zh-CN"/>
        </w:rPr>
        <w:t>-</w:t>
      </w:r>
      <w:r>
        <w:rPr>
          <w:noProof/>
        </w:rPr>
        <w:tab/>
        <w:t>If the</w:t>
      </w:r>
      <w:r>
        <w:t xml:space="preserve"> </w:t>
      </w:r>
      <w:r>
        <w:rPr>
          <w:noProof/>
        </w:rPr>
        <w:t>"</w:t>
      </w:r>
      <w:r>
        <w:t>Dispersion</w:t>
      </w:r>
      <w:r>
        <w:rPr>
          <w:noProof/>
        </w:rPr>
        <w:t>"</w:t>
      </w:r>
      <w:r w:rsidRPr="00894431">
        <w:rPr>
          <w:noProof/>
        </w:rPr>
        <w:t xml:space="preserve"> </w:t>
      </w:r>
      <w:r>
        <w:rPr>
          <w:noProof/>
        </w:rPr>
        <w:t>feature is supported and the event is "</w:t>
      </w:r>
      <w:r>
        <w:t>DISPERSION</w:t>
      </w:r>
      <w:r>
        <w:rPr>
          <w:noProof/>
        </w:rPr>
        <w:t>", the "</w:t>
      </w:r>
      <w:proofErr w:type="spellStart"/>
      <w:r>
        <w:rPr>
          <w:lang w:eastAsia="zh-CN"/>
        </w:rPr>
        <w:t>e</w:t>
      </w:r>
      <w:r>
        <w:rPr>
          <w:rFonts w:hint="eastAsia"/>
          <w:lang w:eastAsia="zh-CN"/>
        </w:rPr>
        <w:t>ventFilter</w:t>
      </w:r>
      <w:proofErr w:type="spellEnd"/>
      <w:r>
        <w:rPr>
          <w:noProof/>
        </w:rPr>
        <w:t>" attribute may provide:</w:t>
      </w:r>
    </w:p>
    <w:p w14:paraId="34B2FD76" w14:textId="77777777" w:rsidR="00226D65" w:rsidRDefault="00226D65" w:rsidP="00226D65">
      <w:pPr>
        <w:pStyle w:val="B2"/>
      </w:pPr>
      <w:r>
        <w:t>1)</w:t>
      </w:r>
      <w:r>
        <w:tab/>
        <w:t>identification of application to which the subscription applies via "</w:t>
      </w:r>
      <w:proofErr w:type="spellStart"/>
      <w:r>
        <w:t>appIds</w:t>
      </w:r>
      <w:proofErr w:type="spellEnd"/>
      <w:r>
        <w:t>" attribute;</w:t>
      </w:r>
      <w:r w:rsidRPr="00E663BE">
        <w:t xml:space="preserve"> </w:t>
      </w:r>
      <w:r>
        <w:t>and</w:t>
      </w:r>
    </w:p>
    <w:p w14:paraId="51B27288" w14:textId="77777777" w:rsidR="00226D65" w:rsidRDefault="00226D65" w:rsidP="00226D65">
      <w:pPr>
        <w:pStyle w:val="B2"/>
      </w:pPr>
      <w:r>
        <w:t>2)</w:t>
      </w:r>
      <w:r>
        <w:tab/>
        <w:t>an area of interest via "</w:t>
      </w:r>
      <w:proofErr w:type="spellStart"/>
      <w:r>
        <w:t>locArea</w:t>
      </w:r>
      <w:proofErr w:type="spellEnd"/>
      <w:r>
        <w:t>" attribute.</w:t>
      </w:r>
    </w:p>
    <w:p w14:paraId="45E09D01" w14:textId="77777777" w:rsidR="00226D65" w:rsidRDefault="00226D65" w:rsidP="00226D65">
      <w:pPr>
        <w:pStyle w:val="B10"/>
        <w:rPr>
          <w:noProof/>
        </w:rPr>
      </w:pPr>
      <w:r>
        <w:rPr>
          <w:rFonts w:hint="eastAsia"/>
          <w:noProof/>
          <w:lang w:eastAsia="zh-CN"/>
        </w:rPr>
        <w:t>-</w:t>
      </w:r>
      <w:r>
        <w:rPr>
          <w:noProof/>
        </w:rPr>
        <w:tab/>
        <w:t>If the</w:t>
      </w:r>
      <w:r>
        <w:t xml:space="preserve"> </w:t>
      </w:r>
      <w:r>
        <w:rPr>
          <w:noProof/>
        </w:rPr>
        <w:t>"MS</w:t>
      </w:r>
      <w:proofErr w:type="spellStart"/>
      <w:r>
        <w:t>QoeMetrics</w:t>
      </w:r>
      <w:proofErr w:type="spellEnd"/>
      <w:r>
        <w:rPr>
          <w:noProof/>
        </w:rPr>
        <w:t>"</w:t>
      </w:r>
      <w:r w:rsidRPr="00894431">
        <w:rPr>
          <w:noProof/>
        </w:rPr>
        <w:t xml:space="preserve"> </w:t>
      </w:r>
      <w:r>
        <w:rPr>
          <w:noProof/>
        </w:rPr>
        <w:t>feature is supported and the event is "MS_</w:t>
      </w:r>
      <w:r>
        <w:t>Q</w:t>
      </w:r>
      <w:r>
        <w:rPr>
          <w:lang w:eastAsia="zh-CN"/>
        </w:rPr>
        <w:t>O</w:t>
      </w:r>
      <w:r>
        <w:t>E_METRICS</w:t>
      </w:r>
      <w:r>
        <w:rPr>
          <w:noProof/>
        </w:rPr>
        <w:t>", the "</w:t>
      </w:r>
      <w:proofErr w:type="spellStart"/>
      <w:r>
        <w:rPr>
          <w:lang w:eastAsia="zh-CN"/>
        </w:rPr>
        <w:t>e</w:t>
      </w:r>
      <w:r>
        <w:rPr>
          <w:rFonts w:hint="eastAsia"/>
          <w:lang w:eastAsia="zh-CN"/>
        </w:rPr>
        <w:t>ventFilter</w:t>
      </w:r>
      <w:proofErr w:type="spellEnd"/>
      <w:r>
        <w:rPr>
          <w:noProof/>
        </w:rPr>
        <w:t>" attribute may provide:</w:t>
      </w:r>
    </w:p>
    <w:p w14:paraId="54F401C9" w14:textId="77777777" w:rsidR="00226D65" w:rsidRDefault="00226D65" w:rsidP="00226D65">
      <w:pPr>
        <w:pStyle w:val="B2"/>
      </w:pPr>
      <w:r>
        <w:t>1)</w:t>
      </w:r>
      <w:r>
        <w:tab/>
        <w:t>identification of application to which the subscription applies via "</w:t>
      </w:r>
      <w:proofErr w:type="spellStart"/>
      <w:r>
        <w:t>appIds</w:t>
      </w:r>
      <w:proofErr w:type="spellEnd"/>
      <w:r>
        <w:t>" attribute;</w:t>
      </w:r>
      <w:r w:rsidRPr="00E663BE">
        <w:t xml:space="preserve"> </w:t>
      </w:r>
      <w:r>
        <w:t>and</w:t>
      </w:r>
    </w:p>
    <w:p w14:paraId="2FF54E5E" w14:textId="77777777" w:rsidR="00226D65" w:rsidRDefault="00226D65" w:rsidP="00226D65">
      <w:pPr>
        <w:pStyle w:val="B2"/>
      </w:pPr>
      <w:r>
        <w:t>2)</w:t>
      </w:r>
      <w:r>
        <w:tab/>
        <w:t>an area of interest via "</w:t>
      </w:r>
      <w:proofErr w:type="spellStart"/>
      <w:r>
        <w:t>locArea</w:t>
      </w:r>
      <w:proofErr w:type="spellEnd"/>
      <w:r>
        <w:t>" attribute.</w:t>
      </w:r>
    </w:p>
    <w:p w14:paraId="70CC3786" w14:textId="77777777" w:rsidR="00226D65" w:rsidRDefault="00226D65" w:rsidP="00226D65">
      <w:pPr>
        <w:pStyle w:val="B10"/>
        <w:rPr>
          <w:noProof/>
        </w:rPr>
      </w:pPr>
      <w:r>
        <w:rPr>
          <w:rFonts w:hint="eastAsia"/>
          <w:noProof/>
          <w:lang w:eastAsia="zh-CN"/>
        </w:rPr>
        <w:t>-</w:t>
      </w:r>
      <w:r>
        <w:rPr>
          <w:noProof/>
        </w:rPr>
        <w:tab/>
        <w:t>If the</w:t>
      </w:r>
      <w:r>
        <w:t xml:space="preserve"> </w:t>
      </w:r>
      <w:r>
        <w:rPr>
          <w:noProof/>
        </w:rPr>
        <w:t>"MS</w:t>
      </w:r>
      <w:r>
        <w:t>Consumption</w:t>
      </w:r>
      <w:r>
        <w:rPr>
          <w:noProof/>
        </w:rPr>
        <w:t>"</w:t>
      </w:r>
      <w:r w:rsidRPr="00894431">
        <w:rPr>
          <w:noProof/>
        </w:rPr>
        <w:t xml:space="preserve"> </w:t>
      </w:r>
      <w:r>
        <w:rPr>
          <w:noProof/>
        </w:rPr>
        <w:t>feature is supported and the event is "MS_</w:t>
      </w:r>
      <w:r>
        <w:t>CONSUMPTION</w:t>
      </w:r>
      <w:r>
        <w:rPr>
          <w:noProof/>
        </w:rPr>
        <w:t>", the "</w:t>
      </w:r>
      <w:proofErr w:type="spellStart"/>
      <w:r>
        <w:rPr>
          <w:lang w:eastAsia="zh-CN"/>
        </w:rPr>
        <w:t>e</w:t>
      </w:r>
      <w:r>
        <w:rPr>
          <w:rFonts w:hint="eastAsia"/>
          <w:lang w:eastAsia="zh-CN"/>
        </w:rPr>
        <w:t>ventFilter</w:t>
      </w:r>
      <w:proofErr w:type="spellEnd"/>
      <w:r>
        <w:rPr>
          <w:noProof/>
        </w:rPr>
        <w:t>" attribute may provide:</w:t>
      </w:r>
    </w:p>
    <w:p w14:paraId="657B058A" w14:textId="77777777" w:rsidR="00226D65" w:rsidRDefault="00226D65" w:rsidP="00226D65">
      <w:pPr>
        <w:pStyle w:val="B2"/>
      </w:pPr>
      <w:r>
        <w:t>1)</w:t>
      </w:r>
      <w:r>
        <w:tab/>
        <w:t>identification of application to which the subscription applies via "</w:t>
      </w:r>
      <w:proofErr w:type="spellStart"/>
      <w:r>
        <w:t>appIds</w:t>
      </w:r>
      <w:proofErr w:type="spellEnd"/>
      <w:r>
        <w:t>" attribute;</w:t>
      </w:r>
      <w:r w:rsidRPr="00E663BE">
        <w:t xml:space="preserve"> </w:t>
      </w:r>
      <w:r>
        <w:t>and</w:t>
      </w:r>
    </w:p>
    <w:p w14:paraId="3B9074B2" w14:textId="77777777" w:rsidR="00226D65" w:rsidRDefault="00226D65" w:rsidP="00226D65">
      <w:pPr>
        <w:pStyle w:val="B2"/>
        <w:rPr>
          <w:noProof/>
        </w:rPr>
      </w:pPr>
      <w:r>
        <w:t>2)</w:t>
      </w:r>
      <w:r>
        <w:tab/>
        <w:t>an area of interest via "</w:t>
      </w:r>
      <w:proofErr w:type="spellStart"/>
      <w:r>
        <w:t>locArea</w:t>
      </w:r>
      <w:proofErr w:type="spellEnd"/>
      <w:r>
        <w:t>" attribute.</w:t>
      </w:r>
    </w:p>
    <w:p w14:paraId="2FD9AA48" w14:textId="77777777" w:rsidR="00226D65" w:rsidRDefault="00226D65" w:rsidP="00226D65">
      <w:pPr>
        <w:pStyle w:val="B10"/>
        <w:rPr>
          <w:noProof/>
        </w:rPr>
      </w:pPr>
      <w:r>
        <w:rPr>
          <w:rFonts w:hint="eastAsia"/>
          <w:noProof/>
          <w:lang w:eastAsia="zh-CN"/>
        </w:rPr>
        <w:t>-</w:t>
      </w:r>
      <w:r>
        <w:rPr>
          <w:noProof/>
        </w:rPr>
        <w:tab/>
        <w:t>If the</w:t>
      </w:r>
      <w:r>
        <w:t xml:space="preserve"> </w:t>
      </w:r>
      <w:r>
        <w:rPr>
          <w:noProof/>
        </w:rPr>
        <w:t>"MS</w:t>
      </w:r>
      <w:proofErr w:type="spellStart"/>
      <w:r>
        <w:t>NetAssInvocation</w:t>
      </w:r>
      <w:proofErr w:type="spellEnd"/>
      <w:r>
        <w:rPr>
          <w:noProof/>
        </w:rPr>
        <w:t>"</w:t>
      </w:r>
      <w:r w:rsidRPr="00894431">
        <w:rPr>
          <w:noProof/>
        </w:rPr>
        <w:t xml:space="preserve"> </w:t>
      </w:r>
      <w:r>
        <w:rPr>
          <w:noProof/>
        </w:rPr>
        <w:t>feature is supported and the event is "MS_</w:t>
      </w:r>
      <w:r>
        <w:t>NET_ASSIST_INVOCATION</w:t>
      </w:r>
      <w:r>
        <w:rPr>
          <w:noProof/>
        </w:rPr>
        <w:t>", the "</w:t>
      </w:r>
      <w:proofErr w:type="spellStart"/>
      <w:r>
        <w:rPr>
          <w:lang w:eastAsia="zh-CN"/>
        </w:rPr>
        <w:t>e</w:t>
      </w:r>
      <w:r>
        <w:rPr>
          <w:rFonts w:hint="eastAsia"/>
          <w:lang w:eastAsia="zh-CN"/>
        </w:rPr>
        <w:t>ventFilter</w:t>
      </w:r>
      <w:proofErr w:type="spellEnd"/>
      <w:r>
        <w:rPr>
          <w:noProof/>
        </w:rPr>
        <w:t>" attribute may provide:</w:t>
      </w:r>
    </w:p>
    <w:p w14:paraId="4C6648EC" w14:textId="77777777" w:rsidR="00226D65" w:rsidRDefault="00226D65" w:rsidP="00226D65">
      <w:pPr>
        <w:pStyle w:val="B2"/>
      </w:pPr>
      <w:r>
        <w:t>1)</w:t>
      </w:r>
      <w:r>
        <w:tab/>
        <w:t>identification of application to which the subscription applies via "</w:t>
      </w:r>
      <w:proofErr w:type="spellStart"/>
      <w:r>
        <w:t>appIds</w:t>
      </w:r>
      <w:proofErr w:type="spellEnd"/>
      <w:r>
        <w:t>" attribute;</w:t>
      </w:r>
      <w:r w:rsidRPr="00E663BE">
        <w:t xml:space="preserve"> </w:t>
      </w:r>
      <w:r>
        <w:t>and</w:t>
      </w:r>
    </w:p>
    <w:p w14:paraId="0B086B7E" w14:textId="77777777" w:rsidR="00226D65" w:rsidRDefault="00226D65" w:rsidP="00226D65">
      <w:pPr>
        <w:pStyle w:val="B2"/>
        <w:rPr>
          <w:noProof/>
        </w:rPr>
      </w:pPr>
      <w:r>
        <w:t>2)</w:t>
      </w:r>
      <w:r>
        <w:tab/>
        <w:t>an area of interest via "</w:t>
      </w:r>
      <w:proofErr w:type="spellStart"/>
      <w:r>
        <w:t>locArea</w:t>
      </w:r>
      <w:proofErr w:type="spellEnd"/>
      <w:r>
        <w:t>" attribute.</w:t>
      </w:r>
    </w:p>
    <w:p w14:paraId="5D106783" w14:textId="77777777" w:rsidR="00226D65" w:rsidRDefault="00226D65" w:rsidP="00226D65">
      <w:pPr>
        <w:pStyle w:val="B10"/>
        <w:rPr>
          <w:noProof/>
        </w:rPr>
      </w:pPr>
      <w:r>
        <w:rPr>
          <w:rFonts w:hint="eastAsia"/>
          <w:noProof/>
          <w:lang w:eastAsia="zh-CN"/>
        </w:rPr>
        <w:t>-</w:t>
      </w:r>
      <w:r>
        <w:rPr>
          <w:noProof/>
        </w:rPr>
        <w:tab/>
        <w:t>If the</w:t>
      </w:r>
      <w:r>
        <w:t xml:space="preserve"> </w:t>
      </w:r>
      <w:r>
        <w:rPr>
          <w:noProof/>
        </w:rPr>
        <w:t>"MS</w:t>
      </w:r>
      <w:proofErr w:type="spellStart"/>
      <w:r>
        <w:t>DynPolicyInvocation</w:t>
      </w:r>
      <w:proofErr w:type="spellEnd"/>
      <w:r>
        <w:rPr>
          <w:noProof/>
        </w:rPr>
        <w:t>"</w:t>
      </w:r>
      <w:r w:rsidRPr="00894431">
        <w:rPr>
          <w:noProof/>
        </w:rPr>
        <w:t xml:space="preserve"> </w:t>
      </w:r>
      <w:r>
        <w:rPr>
          <w:noProof/>
        </w:rPr>
        <w:t>feature is supported and the event is "</w:t>
      </w:r>
      <w:r>
        <w:t>MS_</w:t>
      </w:r>
      <w:r>
        <w:rPr>
          <w:rFonts w:hint="eastAsia"/>
          <w:lang w:eastAsia="zh-CN"/>
        </w:rPr>
        <w:t>D</w:t>
      </w:r>
      <w:r>
        <w:t>YN_PO</w:t>
      </w:r>
      <w:r>
        <w:rPr>
          <w:rFonts w:hint="eastAsia"/>
          <w:lang w:eastAsia="zh-CN"/>
        </w:rPr>
        <w:t>L</w:t>
      </w:r>
      <w:r>
        <w:t>ICY_INVOCATION</w:t>
      </w:r>
      <w:r>
        <w:rPr>
          <w:noProof/>
        </w:rPr>
        <w:t>", the "</w:t>
      </w:r>
      <w:proofErr w:type="spellStart"/>
      <w:r>
        <w:rPr>
          <w:lang w:eastAsia="zh-CN"/>
        </w:rPr>
        <w:t>e</w:t>
      </w:r>
      <w:r>
        <w:rPr>
          <w:rFonts w:hint="eastAsia"/>
          <w:lang w:eastAsia="zh-CN"/>
        </w:rPr>
        <w:t>ventFilter</w:t>
      </w:r>
      <w:proofErr w:type="spellEnd"/>
      <w:r>
        <w:rPr>
          <w:noProof/>
        </w:rPr>
        <w:t>" attribute may provide:</w:t>
      </w:r>
    </w:p>
    <w:p w14:paraId="595FE2E8" w14:textId="77777777" w:rsidR="00226D65" w:rsidRDefault="00226D65" w:rsidP="00226D65">
      <w:pPr>
        <w:pStyle w:val="B2"/>
      </w:pPr>
      <w:r>
        <w:t>1)</w:t>
      </w:r>
      <w:r>
        <w:tab/>
        <w:t>identification of application to which the subscription applies via "</w:t>
      </w:r>
      <w:proofErr w:type="spellStart"/>
      <w:r>
        <w:t>appIds</w:t>
      </w:r>
      <w:proofErr w:type="spellEnd"/>
      <w:r>
        <w:t>" attribute;</w:t>
      </w:r>
      <w:r w:rsidRPr="00E663BE">
        <w:t xml:space="preserve"> </w:t>
      </w:r>
      <w:r>
        <w:t>and</w:t>
      </w:r>
    </w:p>
    <w:p w14:paraId="4E90C1B6" w14:textId="77777777" w:rsidR="00226D65" w:rsidRDefault="00226D65" w:rsidP="00226D65">
      <w:pPr>
        <w:pStyle w:val="B2"/>
        <w:rPr>
          <w:noProof/>
        </w:rPr>
      </w:pPr>
      <w:r>
        <w:t>2)</w:t>
      </w:r>
      <w:r>
        <w:tab/>
        <w:t>an area of interest via "</w:t>
      </w:r>
      <w:proofErr w:type="spellStart"/>
      <w:r>
        <w:t>locArea</w:t>
      </w:r>
      <w:proofErr w:type="spellEnd"/>
      <w:r>
        <w:t>" attribute.</w:t>
      </w:r>
    </w:p>
    <w:p w14:paraId="22643E62" w14:textId="77777777" w:rsidR="00226D65" w:rsidRDefault="00226D65" w:rsidP="00226D65">
      <w:pPr>
        <w:pStyle w:val="B10"/>
        <w:rPr>
          <w:noProof/>
        </w:rPr>
      </w:pPr>
      <w:r>
        <w:rPr>
          <w:rFonts w:hint="eastAsia"/>
          <w:noProof/>
          <w:lang w:eastAsia="zh-CN"/>
        </w:rPr>
        <w:lastRenderedPageBreak/>
        <w:t>-</w:t>
      </w:r>
      <w:r>
        <w:rPr>
          <w:noProof/>
        </w:rPr>
        <w:tab/>
        <w:t>If the</w:t>
      </w:r>
      <w:r>
        <w:t xml:space="preserve"> </w:t>
      </w:r>
      <w:r>
        <w:rPr>
          <w:noProof/>
        </w:rPr>
        <w:t>"</w:t>
      </w:r>
      <w:proofErr w:type="spellStart"/>
      <w:r>
        <w:t>MSAccessActivity</w:t>
      </w:r>
      <w:proofErr w:type="spellEnd"/>
      <w:r>
        <w:rPr>
          <w:noProof/>
        </w:rPr>
        <w:t>"</w:t>
      </w:r>
      <w:r w:rsidRPr="00894431">
        <w:rPr>
          <w:noProof/>
        </w:rPr>
        <w:t xml:space="preserve"> </w:t>
      </w:r>
      <w:r>
        <w:rPr>
          <w:noProof/>
        </w:rPr>
        <w:t>feature is supported and the event is "</w:t>
      </w:r>
      <w:r>
        <w:t>MS_ACCESS_ACTIVITY</w:t>
      </w:r>
      <w:r>
        <w:rPr>
          <w:noProof/>
        </w:rPr>
        <w:t>", the "</w:t>
      </w:r>
      <w:proofErr w:type="spellStart"/>
      <w:r>
        <w:rPr>
          <w:lang w:eastAsia="zh-CN"/>
        </w:rPr>
        <w:t>e</w:t>
      </w:r>
      <w:r>
        <w:rPr>
          <w:rFonts w:hint="eastAsia"/>
          <w:lang w:eastAsia="zh-CN"/>
        </w:rPr>
        <w:t>ventFilter</w:t>
      </w:r>
      <w:proofErr w:type="spellEnd"/>
      <w:r>
        <w:rPr>
          <w:noProof/>
        </w:rPr>
        <w:t>" attribute may provide:</w:t>
      </w:r>
    </w:p>
    <w:p w14:paraId="7AB9F237" w14:textId="77777777" w:rsidR="00226D65" w:rsidRDefault="00226D65" w:rsidP="00226D65">
      <w:pPr>
        <w:pStyle w:val="B2"/>
      </w:pPr>
      <w:r>
        <w:t>1)</w:t>
      </w:r>
      <w:r>
        <w:tab/>
        <w:t>identification of application to which the subscription applies via "</w:t>
      </w:r>
      <w:proofErr w:type="spellStart"/>
      <w:r>
        <w:t>appIds</w:t>
      </w:r>
      <w:proofErr w:type="spellEnd"/>
      <w:r>
        <w:t>" attribute;</w:t>
      </w:r>
      <w:r w:rsidRPr="00E663BE">
        <w:t xml:space="preserve"> </w:t>
      </w:r>
      <w:r>
        <w:t>and</w:t>
      </w:r>
    </w:p>
    <w:p w14:paraId="4A8E2629" w14:textId="77777777" w:rsidR="00226D65" w:rsidRDefault="00226D65" w:rsidP="00226D65">
      <w:pPr>
        <w:pStyle w:val="B2"/>
      </w:pPr>
      <w:r>
        <w:t>2)</w:t>
      </w:r>
      <w:r>
        <w:tab/>
        <w:t>an area of interest via "</w:t>
      </w:r>
      <w:proofErr w:type="spellStart"/>
      <w:r>
        <w:t>locArea</w:t>
      </w:r>
      <w:proofErr w:type="spellEnd"/>
      <w:r>
        <w:t>" attribute.</w:t>
      </w:r>
    </w:p>
    <w:p w14:paraId="4A5AC83D" w14:textId="77777777" w:rsidR="00226D65" w:rsidRDefault="00226D65" w:rsidP="00226D65">
      <w:pPr>
        <w:pStyle w:val="B10"/>
        <w:rPr>
          <w:noProof/>
        </w:rPr>
      </w:pPr>
      <w:r>
        <w:rPr>
          <w:rFonts w:hint="eastAsia"/>
          <w:noProof/>
          <w:lang w:eastAsia="zh-CN"/>
        </w:rPr>
        <w:t>-</w:t>
      </w:r>
      <w:r>
        <w:rPr>
          <w:noProof/>
        </w:rPr>
        <w:tab/>
        <w:t>If the</w:t>
      </w:r>
      <w:r>
        <w:t xml:space="preserve"> </w:t>
      </w:r>
      <w:r>
        <w:rPr>
          <w:noProof/>
        </w:rPr>
        <w:t>"</w:t>
      </w:r>
      <w:proofErr w:type="spellStart"/>
      <w:r>
        <w:t>GNSSAssistData</w:t>
      </w:r>
      <w:proofErr w:type="spellEnd"/>
      <w:r>
        <w:rPr>
          <w:noProof/>
        </w:rPr>
        <w:t xml:space="preserve">" feature is supported and the subscribed event is </w:t>
      </w:r>
      <w:r w:rsidRPr="007E2FF0">
        <w:rPr>
          <w:noProof/>
          <w:lang w:eastAsia="zh-CN"/>
        </w:rPr>
        <w:t>"</w:t>
      </w:r>
      <w:r>
        <w:t>GNSS_ASSISTANCE_DATA</w:t>
      </w:r>
      <w:r w:rsidRPr="007E2FF0">
        <w:rPr>
          <w:noProof/>
          <w:lang w:eastAsia="zh-CN"/>
        </w:rPr>
        <w:t>"</w:t>
      </w:r>
      <w:r>
        <w:rPr>
          <w:noProof/>
        </w:rPr>
        <w:t>, the "</w:t>
      </w:r>
      <w:proofErr w:type="spellStart"/>
      <w:r>
        <w:rPr>
          <w:lang w:eastAsia="zh-CN"/>
        </w:rPr>
        <w:t>e</w:t>
      </w:r>
      <w:r>
        <w:rPr>
          <w:rFonts w:hint="eastAsia"/>
          <w:lang w:eastAsia="zh-CN"/>
        </w:rPr>
        <w:t>ventFilter</w:t>
      </w:r>
      <w:proofErr w:type="spellEnd"/>
      <w:r>
        <w:rPr>
          <w:noProof/>
        </w:rPr>
        <w:t>" attribute may include:</w:t>
      </w:r>
    </w:p>
    <w:p w14:paraId="17C0A1BB" w14:textId="77777777" w:rsidR="00226D65" w:rsidRPr="00020AC7" w:rsidRDefault="00226D65" w:rsidP="00226D65">
      <w:pPr>
        <w:pStyle w:val="B2"/>
        <w:rPr>
          <w:b/>
          <w:noProof/>
        </w:rPr>
      </w:pPr>
      <w:r>
        <w:t>1)</w:t>
      </w:r>
      <w:r>
        <w:tab/>
        <w:t>an area of interest within the "</w:t>
      </w:r>
      <w:proofErr w:type="spellStart"/>
      <w:r>
        <w:t>locArea</w:t>
      </w:r>
      <w:proofErr w:type="spellEnd"/>
      <w:r>
        <w:t>" attribute.</w:t>
      </w:r>
    </w:p>
    <w:p w14:paraId="5409470B" w14:textId="77777777" w:rsidR="00226D65" w:rsidRDefault="00226D65" w:rsidP="00226D65">
      <w:pPr>
        <w:pStyle w:val="B10"/>
        <w:rPr>
          <w:noProof/>
        </w:rPr>
      </w:pPr>
      <w:r>
        <w:rPr>
          <w:rFonts w:hint="eastAsia"/>
          <w:noProof/>
          <w:lang w:eastAsia="zh-CN"/>
        </w:rPr>
        <w:t>-</w:t>
      </w:r>
      <w:r>
        <w:rPr>
          <w:noProof/>
        </w:rPr>
        <w:tab/>
        <w:t>If the</w:t>
      </w:r>
      <w:r>
        <w:t xml:space="preserve"> </w:t>
      </w:r>
      <w:r>
        <w:rPr>
          <w:noProof/>
        </w:rPr>
        <w:t>"</w:t>
      </w:r>
      <w:proofErr w:type="spellStart"/>
      <w:r w:rsidRPr="00D849E4">
        <w:t>DataVolTransfer</w:t>
      </w:r>
      <w:r>
        <w:t>Time</w:t>
      </w:r>
      <w:proofErr w:type="spellEnd"/>
      <w:r>
        <w:rPr>
          <w:noProof/>
        </w:rPr>
        <w:t>" feature is supported and the event is "</w:t>
      </w:r>
      <w:r w:rsidRPr="008F35DD">
        <w:t>DATA_VOLUME_TRANSFER_TIME</w:t>
      </w:r>
      <w:r>
        <w:rPr>
          <w:noProof/>
        </w:rPr>
        <w:t>", the "</w:t>
      </w:r>
      <w:proofErr w:type="spellStart"/>
      <w:r>
        <w:rPr>
          <w:lang w:eastAsia="zh-CN"/>
        </w:rPr>
        <w:t>e</w:t>
      </w:r>
      <w:r>
        <w:rPr>
          <w:rFonts w:hint="eastAsia"/>
          <w:lang w:eastAsia="zh-CN"/>
        </w:rPr>
        <w:t>ventFilter</w:t>
      </w:r>
      <w:proofErr w:type="spellEnd"/>
      <w:r>
        <w:rPr>
          <w:noProof/>
        </w:rPr>
        <w:t>" attribute may provide:</w:t>
      </w:r>
    </w:p>
    <w:p w14:paraId="02F74F1C" w14:textId="77777777" w:rsidR="00226D65" w:rsidRDefault="00226D65" w:rsidP="00226D65">
      <w:pPr>
        <w:pStyle w:val="B2"/>
      </w:pPr>
      <w:r>
        <w:t>1)</w:t>
      </w:r>
      <w:r>
        <w:tab/>
        <w:t>identification of application to which the subscription applies via "</w:t>
      </w:r>
      <w:proofErr w:type="spellStart"/>
      <w:r>
        <w:t>appIds</w:t>
      </w:r>
      <w:proofErr w:type="spellEnd"/>
      <w:r>
        <w:t>" attribute;</w:t>
      </w:r>
      <w:r w:rsidRPr="00E663BE">
        <w:t xml:space="preserve"> </w:t>
      </w:r>
      <w:r>
        <w:t>and</w:t>
      </w:r>
    </w:p>
    <w:p w14:paraId="64A29E0A" w14:textId="77777777" w:rsidR="00226D65" w:rsidRDefault="00226D65" w:rsidP="00226D65">
      <w:pPr>
        <w:pStyle w:val="B2"/>
      </w:pPr>
      <w:r>
        <w:t>2)</w:t>
      </w:r>
      <w:r>
        <w:tab/>
        <w:t>an area of interest via "</w:t>
      </w:r>
      <w:proofErr w:type="spellStart"/>
      <w:r>
        <w:t>locArea</w:t>
      </w:r>
      <w:proofErr w:type="spellEnd"/>
      <w:r>
        <w:t>" attribute.</w:t>
      </w:r>
    </w:p>
    <w:p w14:paraId="4D95E0AB" w14:textId="77777777" w:rsidR="00226D65" w:rsidRDefault="00226D65" w:rsidP="00226D65">
      <w:pPr>
        <w:pStyle w:val="B10"/>
        <w:rPr>
          <w:noProof/>
        </w:rPr>
      </w:pPr>
      <w:r>
        <w:rPr>
          <w:rFonts w:hint="eastAsia"/>
          <w:noProof/>
          <w:lang w:eastAsia="zh-CN"/>
        </w:rPr>
        <w:t>-</w:t>
      </w:r>
      <w:r>
        <w:rPr>
          <w:noProof/>
        </w:rPr>
        <w:tab/>
        <w:t>If the</w:t>
      </w:r>
      <w:r>
        <w:t xml:space="preserve"> </w:t>
      </w:r>
      <w:r>
        <w:rPr>
          <w:noProof/>
        </w:rPr>
        <w:t>feature "</w:t>
      </w:r>
      <w:proofErr w:type="spellStart"/>
      <w:r>
        <w:rPr>
          <w:rFonts w:hint="eastAsia"/>
          <w:lang w:eastAsia="zh-CN"/>
        </w:rPr>
        <w:t>A</w:t>
      </w:r>
      <w:r>
        <w:rPr>
          <w:lang w:eastAsia="zh-CN"/>
        </w:rPr>
        <w:t>ppActiveTime</w:t>
      </w:r>
      <w:proofErr w:type="spellEnd"/>
      <w:r>
        <w:rPr>
          <w:noProof/>
        </w:rPr>
        <w:t>"</w:t>
      </w:r>
      <w:r w:rsidRPr="005D156B">
        <w:rPr>
          <w:noProof/>
        </w:rPr>
        <w:t xml:space="preserve"> </w:t>
      </w:r>
      <w:r>
        <w:rPr>
          <w:noProof/>
        </w:rPr>
        <w:t>is supported and the event is "</w:t>
      </w:r>
      <w:r>
        <w:rPr>
          <w:lang w:eastAsia="zh-CN"/>
        </w:rPr>
        <w:t>APP_ACTIVE_TIME</w:t>
      </w:r>
      <w:r>
        <w:rPr>
          <w:noProof/>
        </w:rPr>
        <w:t>", the "</w:t>
      </w:r>
      <w:proofErr w:type="spellStart"/>
      <w:r>
        <w:rPr>
          <w:lang w:eastAsia="zh-CN"/>
        </w:rPr>
        <w:t>e</w:t>
      </w:r>
      <w:r>
        <w:rPr>
          <w:rFonts w:hint="eastAsia"/>
          <w:lang w:eastAsia="zh-CN"/>
        </w:rPr>
        <w:t>ventFilter</w:t>
      </w:r>
      <w:proofErr w:type="spellEnd"/>
      <w:r>
        <w:rPr>
          <w:noProof/>
        </w:rPr>
        <w:t>" attribute may provide:</w:t>
      </w:r>
    </w:p>
    <w:p w14:paraId="09D8D458" w14:textId="77777777" w:rsidR="00226D65" w:rsidRDefault="00226D65" w:rsidP="00226D65">
      <w:pPr>
        <w:pStyle w:val="B2"/>
      </w:pPr>
      <w:r>
        <w:t>1)</w:t>
      </w:r>
      <w:r>
        <w:tab/>
        <w:t>identification of application(s) to which the subscription applies via "</w:t>
      </w:r>
      <w:proofErr w:type="spellStart"/>
      <w:r>
        <w:t>appIds</w:t>
      </w:r>
      <w:proofErr w:type="spellEnd"/>
      <w:r>
        <w:t>" attribute.</w:t>
      </w:r>
    </w:p>
    <w:p w14:paraId="5E56EDBD" w14:textId="77777777" w:rsidR="00226D65" w:rsidRPr="00F32CE3" w:rsidRDefault="00226D65" w:rsidP="00226D65">
      <w:pPr>
        <w:ind w:left="568" w:hanging="284"/>
        <w:rPr>
          <w:noProof/>
        </w:rPr>
      </w:pPr>
      <w:r w:rsidRPr="00F32CE3">
        <w:rPr>
          <w:rFonts w:hint="eastAsia"/>
          <w:noProof/>
          <w:lang w:eastAsia="zh-CN"/>
        </w:rPr>
        <w:t>-</w:t>
      </w:r>
      <w:r w:rsidRPr="00F32CE3">
        <w:rPr>
          <w:noProof/>
        </w:rPr>
        <w:tab/>
        <w:t>If the</w:t>
      </w:r>
      <w:r w:rsidRPr="00F32CE3">
        <w:t xml:space="preserve"> </w:t>
      </w:r>
      <w:r w:rsidRPr="00F32CE3">
        <w:rPr>
          <w:noProof/>
        </w:rPr>
        <w:t>feature "</w:t>
      </w:r>
      <w:proofErr w:type="spellStart"/>
      <w:r>
        <w:rPr>
          <w:lang w:eastAsia="zh-CN"/>
        </w:rPr>
        <w:t>SignallingInfo</w:t>
      </w:r>
      <w:proofErr w:type="spellEnd"/>
      <w:r w:rsidRPr="00F32CE3">
        <w:rPr>
          <w:noProof/>
        </w:rPr>
        <w:t>" is supported and the event is "</w:t>
      </w:r>
      <w:r>
        <w:rPr>
          <w:lang w:eastAsia="zh-CN"/>
        </w:rPr>
        <w:t>SIGNALLING</w:t>
      </w:r>
      <w:r w:rsidRPr="00F32CE3">
        <w:rPr>
          <w:lang w:eastAsia="zh-CN"/>
        </w:rPr>
        <w:t>_</w:t>
      </w:r>
      <w:r>
        <w:rPr>
          <w:lang w:eastAsia="zh-CN"/>
        </w:rPr>
        <w:t>INFO</w:t>
      </w:r>
      <w:r w:rsidRPr="00F32CE3">
        <w:rPr>
          <w:noProof/>
        </w:rPr>
        <w:t>", the "</w:t>
      </w:r>
      <w:proofErr w:type="spellStart"/>
      <w:r w:rsidRPr="00F32CE3">
        <w:rPr>
          <w:lang w:eastAsia="zh-CN"/>
        </w:rPr>
        <w:t>e</w:t>
      </w:r>
      <w:r w:rsidRPr="00F32CE3">
        <w:rPr>
          <w:rFonts w:hint="eastAsia"/>
          <w:lang w:eastAsia="zh-CN"/>
        </w:rPr>
        <w:t>ventFilter</w:t>
      </w:r>
      <w:proofErr w:type="spellEnd"/>
      <w:r w:rsidRPr="00F32CE3">
        <w:rPr>
          <w:noProof/>
        </w:rPr>
        <w:t>" attribute may provide:</w:t>
      </w:r>
    </w:p>
    <w:p w14:paraId="47EB4739" w14:textId="77777777" w:rsidR="00226D65" w:rsidRDefault="00226D65" w:rsidP="00226D65">
      <w:pPr>
        <w:pStyle w:val="B2"/>
      </w:pPr>
      <w:r w:rsidRPr="00F32CE3">
        <w:t>1)</w:t>
      </w:r>
      <w:r w:rsidRPr="00F32CE3">
        <w:tab/>
        <w:t xml:space="preserve">identification of </w:t>
      </w:r>
      <w:r>
        <w:rPr>
          <w:noProof/>
        </w:rPr>
        <w:t>time windows for which signalling information shall be reported within the "tws" attribute</w:t>
      </w:r>
      <w:r w:rsidRPr="00F32CE3">
        <w:t>.</w:t>
      </w:r>
    </w:p>
    <w:p w14:paraId="28182E33" w14:textId="77777777" w:rsidR="00226D65" w:rsidRDefault="00226D65" w:rsidP="00226D65">
      <w:r>
        <w:t>If the AF cannot successfully fulfil the received HTTP POST request due to an internal error or an error in the HTTP POST request, the AF shall send the HTTP error response as specified in clause 5.7.</w:t>
      </w:r>
    </w:p>
    <w:p w14:paraId="42B121DC" w14:textId="77777777" w:rsidR="00226D65" w:rsidRDefault="00226D65" w:rsidP="00226D65">
      <w:r>
        <w:rPr>
          <w:noProof/>
        </w:rPr>
        <w:t xml:space="preserve">Upon successful reception of the HTTP POST request with "{apiRoot}/naf-eventexposure/&lt;apiVersion&gt;/subscriptions" as request URI and AfEventExposureSubsc data structure as request body, the AF shall create a new "Individual Application Event Subscription" resource, store the subscription and send an HTTP "201 Created" response </w:t>
      </w:r>
      <w:r>
        <w:t>as shown in step 2 of figure 4.2.2.2-1, containing:</w:t>
      </w:r>
    </w:p>
    <w:p w14:paraId="206CCBC4" w14:textId="77777777" w:rsidR="00226D65" w:rsidRDefault="00226D65" w:rsidP="00226D65">
      <w:pPr>
        <w:pStyle w:val="B10"/>
      </w:pPr>
      <w:r>
        <w:t>-</w:t>
      </w:r>
      <w:r>
        <w:tab/>
        <w:t>a Location header field; and</w:t>
      </w:r>
    </w:p>
    <w:p w14:paraId="08D1E5B0" w14:textId="77777777" w:rsidR="00226D65" w:rsidRDefault="00226D65" w:rsidP="00226D65">
      <w:pPr>
        <w:pStyle w:val="B10"/>
      </w:pPr>
      <w:r>
        <w:t>-</w:t>
      </w:r>
      <w:r>
        <w:tab/>
        <w:t xml:space="preserve">an </w:t>
      </w:r>
      <w:proofErr w:type="spellStart"/>
      <w:r>
        <w:t>AfEventExposureSubsc</w:t>
      </w:r>
      <w:proofErr w:type="spellEnd"/>
      <w:r>
        <w:t xml:space="preserve"> data type in the content.</w:t>
      </w:r>
    </w:p>
    <w:p w14:paraId="77654F5A" w14:textId="77777777" w:rsidR="00226D65" w:rsidRDefault="00226D65" w:rsidP="00226D65">
      <w:r>
        <w:t>The Location header field shall contain the URI of the created individual application session context resource i.e. "{apiRoot}/</w:t>
      </w:r>
      <w:r>
        <w:rPr>
          <w:noProof/>
        </w:rPr>
        <w:t>naf-eventexposure/&lt;apiVersion&gt;/subscriptions/</w:t>
      </w:r>
      <w:r>
        <w:t>{subscriptionId}".</w:t>
      </w:r>
    </w:p>
    <w:p w14:paraId="04A2154D" w14:textId="77777777" w:rsidR="00226D65" w:rsidRDefault="00226D65" w:rsidP="00226D65">
      <w:r>
        <w:t xml:space="preserve">The </w:t>
      </w:r>
      <w:proofErr w:type="spellStart"/>
      <w:r>
        <w:t>AfEventExposureSubsc</w:t>
      </w:r>
      <w:proofErr w:type="spellEnd"/>
      <w:r>
        <w:t xml:space="preserve"> data type content shall contain the representation of the created </w:t>
      </w:r>
      <w:r>
        <w:rPr>
          <w:rFonts w:ascii="Calibri" w:hAnsi="Calibri"/>
        </w:rPr>
        <w:t>"</w:t>
      </w:r>
      <w:r>
        <w:t>Individual Application Event Subscription</w:t>
      </w:r>
      <w:r>
        <w:rPr>
          <w:rFonts w:ascii="Calibri" w:hAnsi="Calibri"/>
        </w:rPr>
        <w:t>"</w:t>
      </w:r>
      <w:r>
        <w:t>.</w:t>
      </w:r>
    </w:p>
    <w:p w14:paraId="5917EA23" w14:textId="77777777" w:rsidR="00226D65" w:rsidRDefault="00226D65" w:rsidP="00226D65">
      <w:r>
        <w:t xml:space="preserve">When the </w:t>
      </w:r>
      <w:r>
        <w:rPr>
          <w:noProof/>
        </w:rPr>
        <w:t>"monDur" attribute is included in the response by the AF, it represents AF selected expiry time that is equal or less than the expiry time received in the request.</w:t>
      </w:r>
    </w:p>
    <w:p w14:paraId="057E1F47" w14:textId="77777777" w:rsidR="00226D65" w:rsidRDefault="00226D65" w:rsidP="00226D65">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POST response</w:t>
      </w:r>
      <w:r>
        <w:rPr>
          <w:noProof/>
        </w:rPr>
        <w:t>.</w:t>
      </w:r>
    </w:p>
    <w:p w14:paraId="5282A31C" w14:textId="77777777" w:rsidR="00226D65" w:rsidRDefault="00226D65" w:rsidP="00226D65">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78B84B7A" w14:textId="77777777" w:rsidR="00226D65" w:rsidRDefault="00226D65" w:rsidP="00226D65">
      <w:pPr>
        <w:rPr>
          <w:noProof/>
        </w:rPr>
      </w:pPr>
      <w:r>
        <w:rPr>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51346D26" w14:textId="77777777" w:rsidR="00226D65" w:rsidRDefault="00226D65" w:rsidP="00226D65">
      <w:pPr>
        <w:rPr>
          <w:noProof/>
          <w:lang w:eastAsia="zh-CN"/>
        </w:rPr>
      </w:pPr>
      <w:r>
        <w:rPr>
          <w:noProof/>
        </w:rPr>
        <w:t xml:space="preserve">When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AF shall mute the event notification and store the available events until the NF service consumer requests to retrieve them by setting the "notifFlag" attribute to "RETRIEVAL" or until a muting exception occurs (e.g. full buffer). When a muting exception occurs, the AF may consider the contents of the "notifFlagInstruct" attribute (if provided) and/or local configuration to determine its actions.</w:t>
      </w:r>
    </w:p>
    <w:p w14:paraId="634C1EF3" w14:textId="77777777" w:rsidR="00226D65" w:rsidRDefault="00226D65" w:rsidP="00226D65">
      <w:pPr>
        <w:rPr>
          <w:noProof/>
          <w:lang w:eastAsia="zh-CN"/>
        </w:rPr>
      </w:pPr>
      <w:r>
        <w:rPr>
          <w:noProof/>
        </w:rPr>
        <w:lastRenderedPageBreak/>
        <w:t xml:space="preserve">If the </w:t>
      </w:r>
      <w:r>
        <w:t>"</w:t>
      </w:r>
      <w:proofErr w:type="spellStart"/>
      <w:r>
        <w:rPr>
          <w:noProof/>
        </w:rPr>
        <w:t>EnhDataMgmt</w:t>
      </w:r>
      <w:proofErr w:type="spellEnd"/>
      <w:r>
        <w:t>"</w:t>
      </w:r>
      <w:r>
        <w:rPr>
          <w:noProof/>
        </w:rPr>
        <w:t xml:space="preserve"> feature is supported and the AF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AF does not accept the muting instructions provided in the "notifFlag" and/or the "</w:t>
      </w:r>
      <w:r w:rsidRPr="00685E18">
        <w:rPr>
          <w:noProof/>
        </w:rPr>
        <w:t>notifFlagInstruct</w:t>
      </w:r>
      <w:r>
        <w:rPr>
          <w:noProof/>
        </w:rPr>
        <w:t xml:space="preserve">" attributes, it shall </w:t>
      </w:r>
      <w:r>
        <w:rPr>
          <w:rFonts w:eastAsia="DengXian"/>
        </w:rPr>
        <w:t>send an HTTP "403 Forbidden" error response including the "cause" attribute set to "MUTING_INSTR_NOT_ACCEPTED"</w:t>
      </w:r>
      <w:r w:rsidRPr="009720D5">
        <w:rPr>
          <w:noProof/>
          <w:lang w:eastAsia="zh-CN"/>
        </w:rPr>
        <w:t>.</w:t>
      </w:r>
    </w:p>
    <w:p w14:paraId="77F9458F" w14:textId="0D35FC96" w:rsidR="00521472" w:rsidRPr="002C393C" w:rsidRDefault="00521472" w:rsidP="0052147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4th</w:t>
      </w:r>
      <w:r w:rsidRPr="008C6891">
        <w:rPr>
          <w:rFonts w:eastAsia="DengXian"/>
          <w:noProof/>
          <w:color w:val="0000FF"/>
          <w:sz w:val="28"/>
          <w:szCs w:val="28"/>
        </w:rPr>
        <w:t xml:space="preserve"> Change ***</w:t>
      </w:r>
    </w:p>
    <w:p w14:paraId="4771E012" w14:textId="77777777" w:rsidR="001760FB" w:rsidRDefault="001760FB" w:rsidP="001760FB">
      <w:pPr>
        <w:pStyle w:val="Heading4"/>
      </w:pPr>
      <w:bookmarkStart w:id="98" w:name="_Toc494194745"/>
      <w:bookmarkStart w:id="99" w:name="_Toc528159054"/>
      <w:bookmarkStart w:id="100" w:name="_Toc532198018"/>
      <w:bookmarkStart w:id="101" w:name="_Toc34123772"/>
      <w:bookmarkStart w:id="102" w:name="_Toc36038516"/>
      <w:bookmarkStart w:id="103" w:name="_Toc36038604"/>
      <w:bookmarkStart w:id="104" w:name="_Toc36038795"/>
      <w:bookmarkStart w:id="105" w:name="_Toc44680735"/>
      <w:bookmarkStart w:id="106" w:name="_Toc45133647"/>
      <w:bookmarkStart w:id="107" w:name="_Toc45133738"/>
      <w:bookmarkStart w:id="108" w:name="_Toc49417436"/>
      <w:bookmarkStart w:id="109" w:name="_Toc51762403"/>
      <w:bookmarkStart w:id="110" w:name="_Toc58838119"/>
      <w:bookmarkStart w:id="111" w:name="_Toc59017132"/>
      <w:bookmarkStart w:id="112" w:name="_Toc68168278"/>
      <w:bookmarkStart w:id="113" w:name="_Toc200955770"/>
      <w:r>
        <w:t>4.2.4.2</w:t>
      </w:r>
      <w:r>
        <w:tab/>
        <w:t>Notification about subscribed events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76ADE123" w14:textId="77777777" w:rsidR="001760FB" w:rsidRDefault="001760FB" w:rsidP="001760FB">
      <w:pPr>
        <w:rPr>
          <w:noProof/>
        </w:rPr>
      </w:pPr>
      <w:r>
        <w:rPr>
          <w:noProof/>
        </w:rPr>
        <w:t>Figure 4.2.4.2-1 illustrates the notification about subscribed events.</w:t>
      </w:r>
    </w:p>
    <w:p w14:paraId="07A2EA50" w14:textId="77777777" w:rsidR="001760FB" w:rsidRDefault="001760FB" w:rsidP="001760FB">
      <w:pPr>
        <w:pStyle w:val="TH"/>
        <w:rPr>
          <w:noProof/>
        </w:rPr>
      </w:pPr>
      <w:r>
        <w:rPr>
          <w:noProof/>
        </w:rPr>
        <w:object w:dxaOrig="9540" w:dyaOrig="3165" w14:anchorId="2C334F31">
          <v:shape id="_x0000_i1026" type="#_x0000_t75" style="width:477pt;height:158.5pt" o:ole="">
            <v:imagedata r:id="rId13" o:title=""/>
          </v:shape>
          <o:OLEObject Type="Embed" ProgID="Visio.Drawing.11" ShapeID="_x0000_i1026" DrawAspect="Content" ObjectID="_1821286499" r:id="rId14"/>
        </w:object>
      </w:r>
    </w:p>
    <w:p w14:paraId="1003B670" w14:textId="77777777" w:rsidR="001760FB" w:rsidRDefault="001760FB" w:rsidP="001760FB">
      <w:pPr>
        <w:pStyle w:val="TF"/>
        <w:rPr>
          <w:noProof/>
        </w:rPr>
      </w:pPr>
      <w:r>
        <w:rPr>
          <w:noProof/>
        </w:rPr>
        <w:t>Figure 4.2.4.2-1: Notification about subscribed events</w:t>
      </w:r>
    </w:p>
    <w:p w14:paraId="797AA314" w14:textId="77777777" w:rsidR="001760FB" w:rsidRDefault="001760FB" w:rsidP="001760FB">
      <w:pPr>
        <w:rPr>
          <w:noProof/>
        </w:rPr>
      </w:pPr>
      <w:r>
        <w:rPr>
          <w:noProof/>
        </w:rPr>
        <w:t>If the AF observes application</w:t>
      </w:r>
      <w:r>
        <w:rPr>
          <w:noProof/>
          <w:lang w:eastAsia="zh-CN"/>
        </w:rPr>
        <w:t xml:space="preserve"> related event(s) for which an NF service consumer has subscribed, the AF </w:t>
      </w:r>
      <w:r>
        <w:rPr>
          <w:noProof/>
        </w:rPr>
        <w:t xml:space="preserve">shall send an HTTP POST request </w:t>
      </w:r>
      <w:r>
        <w:t>as shown in step 1 of figure 4.2.4.2-1,</w:t>
      </w:r>
      <w:r>
        <w:rPr>
          <w:noProof/>
        </w:rPr>
        <w:t xml:space="preserve"> with the "{notifUri}" as request URI containing the value previously provided by the NF service consumer within the corresponding subscription, and the AfEventExposureNotif data structure.</w:t>
      </w:r>
    </w:p>
    <w:p w14:paraId="70CF1F8A" w14:textId="77777777" w:rsidR="001760FB" w:rsidRDefault="001760FB" w:rsidP="001760FB">
      <w:pPr>
        <w:rPr>
          <w:noProof/>
        </w:rPr>
      </w:pPr>
      <w:r>
        <w:rPr>
          <w:noProof/>
        </w:rPr>
        <w:t>The AfEventExposureNotif</w:t>
      </w:r>
      <w:r>
        <w:rPr>
          <w:noProof/>
          <w:lang w:eastAsia="zh-CN"/>
        </w:rPr>
        <w:t xml:space="preserve"> data structure</w:t>
      </w:r>
      <w:r>
        <w:rPr>
          <w:noProof/>
        </w:rPr>
        <w:t xml:space="preserve"> shall include:</w:t>
      </w:r>
    </w:p>
    <w:p w14:paraId="54F9D2EA" w14:textId="77777777" w:rsidR="001760FB" w:rsidRDefault="001760FB" w:rsidP="001760FB">
      <w:pPr>
        <w:pStyle w:val="B10"/>
        <w:rPr>
          <w:noProof/>
          <w:lang w:eastAsia="zh-CN"/>
        </w:rPr>
      </w:pPr>
      <w:r>
        <w:rPr>
          <w:noProof/>
          <w:lang w:eastAsia="zh-CN"/>
        </w:rPr>
        <w:t>a)</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0F1D3680" w14:textId="77777777" w:rsidR="001760FB" w:rsidRDefault="001760FB" w:rsidP="001760FB">
      <w:pPr>
        <w:pStyle w:val="B10"/>
        <w:rPr>
          <w:noProof/>
          <w:lang w:eastAsia="zh-CN"/>
        </w:rPr>
      </w:pPr>
      <w:r>
        <w:rPr>
          <w:noProof/>
          <w:lang w:eastAsia="zh-CN"/>
        </w:rPr>
        <w:t>b)</w:t>
      </w:r>
      <w:r>
        <w:rPr>
          <w:noProof/>
          <w:lang w:eastAsia="zh-CN"/>
        </w:rPr>
        <w:tab/>
        <w:t>information about the observed event(s) within the "eventNotifs" attribute that shall contain for each observed event an AfEvent</w:t>
      </w:r>
      <w:r>
        <w:rPr>
          <w:noProof/>
        </w:rPr>
        <w:t>Notification data structure that shall include</w:t>
      </w:r>
      <w:r>
        <w:rPr>
          <w:noProof/>
          <w:lang w:eastAsia="zh-CN"/>
        </w:rPr>
        <w:t>:</w:t>
      </w:r>
    </w:p>
    <w:p w14:paraId="6EC077A8" w14:textId="77777777" w:rsidR="001760FB" w:rsidRDefault="001760FB" w:rsidP="001760FB">
      <w:pPr>
        <w:pStyle w:val="B2"/>
        <w:rPr>
          <w:noProof/>
          <w:lang w:eastAsia="zh-CN"/>
        </w:rPr>
      </w:pPr>
      <w:r>
        <w:rPr>
          <w:noProof/>
          <w:lang w:eastAsia="zh-CN"/>
        </w:rPr>
        <w:t>1)</w:t>
      </w:r>
      <w:r>
        <w:rPr>
          <w:noProof/>
          <w:lang w:eastAsia="zh-CN"/>
        </w:rPr>
        <w:tab/>
        <w:t>the application related event as "</w:t>
      </w:r>
      <w:r>
        <w:rPr>
          <w:noProof/>
        </w:rPr>
        <w:t>event" attribute;</w:t>
      </w:r>
    </w:p>
    <w:p w14:paraId="68BB59D8" w14:textId="77777777" w:rsidR="001760FB" w:rsidRDefault="001760FB" w:rsidP="001760FB">
      <w:pPr>
        <w:pStyle w:val="B2"/>
        <w:rPr>
          <w:rFonts w:cs="Arial"/>
          <w:szCs w:val="18"/>
        </w:rPr>
      </w:pPr>
      <w:r>
        <w:rPr>
          <w:noProof/>
          <w:lang w:eastAsia="zh-CN"/>
        </w:rPr>
        <w:t>2)</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xml:space="preserve">" </w:t>
      </w:r>
      <w:proofErr w:type="gramStart"/>
      <w:r>
        <w:rPr>
          <w:rFonts w:cs="Arial"/>
          <w:szCs w:val="18"/>
        </w:rPr>
        <w:t>attribute;</w:t>
      </w:r>
      <w:proofErr w:type="gramEnd"/>
    </w:p>
    <w:p w14:paraId="7672B05F" w14:textId="77777777" w:rsidR="001760FB" w:rsidRDefault="001760FB" w:rsidP="001760FB">
      <w:pPr>
        <w:pStyle w:val="B2"/>
        <w:rPr>
          <w:noProof/>
        </w:rPr>
      </w:pPr>
      <w:r>
        <w:rPr>
          <w:noProof/>
          <w:lang w:eastAsia="zh-CN"/>
        </w:rPr>
        <w:t>3)</w:t>
      </w:r>
      <w:r>
        <w:rPr>
          <w:noProof/>
          <w:lang w:eastAsia="zh-CN"/>
        </w:rPr>
        <w:tab/>
        <w:t>if the "</w:t>
      </w:r>
      <w:r>
        <w:rPr>
          <w:noProof/>
        </w:rPr>
        <w:t xml:space="preserve">event" attribute is </w:t>
      </w:r>
      <w:r>
        <w:rPr>
          <w:noProof/>
          <w:lang w:eastAsia="zh-CN"/>
        </w:rPr>
        <w:t>"</w:t>
      </w:r>
      <w:r>
        <w:rPr>
          <w:noProof/>
        </w:rPr>
        <w:t>SVC_EXPERIENCE":</w:t>
      </w:r>
    </w:p>
    <w:p w14:paraId="28E524D9" w14:textId="77777777" w:rsidR="001760FB" w:rsidRDefault="001760FB" w:rsidP="001760FB">
      <w:pPr>
        <w:pStyle w:val="B3"/>
        <w:rPr>
          <w:noProof/>
          <w:lang w:eastAsia="zh-CN"/>
        </w:rPr>
      </w:pPr>
      <w:r>
        <w:rPr>
          <w:noProof/>
        </w:rPr>
        <w:t>-</w:t>
      </w:r>
      <w:r>
        <w:rPr>
          <w:noProof/>
        </w:rPr>
        <w:tab/>
        <w:t xml:space="preserve">service experience information about the application involved in the reported event in the </w:t>
      </w:r>
      <w:r>
        <w:rPr>
          <w:noProof/>
          <w:lang w:eastAsia="zh-CN"/>
        </w:rPr>
        <w:t>"</w:t>
      </w:r>
      <w:proofErr w:type="spellStart"/>
      <w:r>
        <w:t>svcExprcInfos</w:t>
      </w:r>
      <w:proofErr w:type="spellEnd"/>
      <w:r>
        <w:rPr>
          <w:noProof/>
          <w:lang w:eastAsia="zh-CN"/>
        </w:rPr>
        <w:t>" attribute;</w:t>
      </w:r>
    </w:p>
    <w:p w14:paraId="79C367E1" w14:textId="77777777" w:rsidR="001760FB" w:rsidRDefault="001760FB" w:rsidP="001760FB">
      <w:pPr>
        <w:pStyle w:val="B2"/>
        <w:rPr>
          <w:noProof/>
        </w:rPr>
      </w:pPr>
      <w:r>
        <w:rPr>
          <w:noProof/>
          <w:lang w:eastAsia="zh-CN"/>
        </w:rPr>
        <w:t>4)</w:t>
      </w:r>
      <w:r>
        <w:rPr>
          <w:noProof/>
          <w:lang w:eastAsia="zh-CN"/>
        </w:rPr>
        <w:tab/>
        <w:t>if the "</w:t>
      </w:r>
      <w:r>
        <w:rPr>
          <w:noProof/>
        </w:rPr>
        <w:t xml:space="preserve">event" attribute is </w:t>
      </w:r>
      <w:r>
        <w:rPr>
          <w:noProof/>
          <w:lang w:eastAsia="zh-CN"/>
        </w:rPr>
        <w:t>"</w:t>
      </w:r>
      <w:r>
        <w:t>UE_MOBILITY</w:t>
      </w:r>
      <w:r>
        <w:rPr>
          <w:noProof/>
        </w:rPr>
        <w:t>":</w:t>
      </w:r>
    </w:p>
    <w:p w14:paraId="587514C7" w14:textId="77777777" w:rsidR="001760FB" w:rsidRDefault="001760FB" w:rsidP="001760FB">
      <w:pPr>
        <w:pStyle w:val="B3"/>
        <w:rPr>
          <w:noProof/>
        </w:rPr>
      </w:pPr>
      <w:r>
        <w:rPr>
          <w:noProof/>
          <w:lang w:eastAsia="zh-CN"/>
        </w:rPr>
        <w:t>-</w:t>
      </w:r>
      <w:r>
        <w:rPr>
          <w:noProof/>
          <w:lang w:eastAsia="zh-CN"/>
        </w:rPr>
        <w:tab/>
        <w:t xml:space="preserve">UE mobility information associated with the application </w:t>
      </w:r>
      <w:r>
        <w:rPr>
          <w:noProof/>
        </w:rPr>
        <w:t xml:space="preserve">as </w:t>
      </w:r>
      <w:r>
        <w:rPr>
          <w:noProof/>
          <w:lang w:eastAsia="zh-CN"/>
        </w:rPr>
        <w:t>"ueMobilityInfos</w:t>
      </w:r>
      <w:r>
        <w:rPr>
          <w:noProof/>
        </w:rPr>
        <w:t>" attribute;</w:t>
      </w:r>
    </w:p>
    <w:p w14:paraId="1EAB01D1" w14:textId="77777777" w:rsidR="001760FB" w:rsidRDefault="001760FB" w:rsidP="001760FB">
      <w:pPr>
        <w:pStyle w:val="B2"/>
        <w:rPr>
          <w:noProof/>
        </w:rPr>
      </w:pPr>
      <w:r>
        <w:rPr>
          <w:noProof/>
          <w:lang w:eastAsia="zh-CN"/>
        </w:rPr>
        <w:t>5)</w:t>
      </w:r>
      <w:r>
        <w:rPr>
          <w:noProof/>
          <w:lang w:eastAsia="zh-CN"/>
        </w:rPr>
        <w:tab/>
        <w:t>if the "</w:t>
      </w:r>
      <w:r>
        <w:rPr>
          <w:noProof/>
        </w:rPr>
        <w:t xml:space="preserve">event" attribute is </w:t>
      </w:r>
      <w:r>
        <w:rPr>
          <w:noProof/>
          <w:lang w:eastAsia="zh-CN"/>
        </w:rPr>
        <w:t>"</w:t>
      </w:r>
      <w:r>
        <w:t>UE_COMM</w:t>
      </w:r>
      <w:r>
        <w:rPr>
          <w:noProof/>
        </w:rPr>
        <w:t>":</w:t>
      </w:r>
    </w:p>
    <w:p w14:paraId="21717B81" w14:textId="77777777" w:rsidR="001760FB" w:rsidRDefault="001760FB" w:rsidP="001760FB">
      <w:pPr>
        <w:pStyle w:val="B3"/>
        <w:rPr>
          <w:noProof/>
        </w:rPr>
      </w:pPr>
      <w:r>
        <w:rPr>
          <w:noProof/>
          <w:lang w:eastAsia="zh-CN"/>
        </w:rPr>
        <w:t>-</w:t>
      </w:r>
      <w:r>
        <w:rPr>
          <w:noProof/>
          <w:lang w:eastAsia="zh-CN"/>
        </w:rPr>
        <w:tab/>
        <w:t xml:space="preserve">application communication information associated with the application </w:t>
      </w:r>
      <w:r>
        <w:rPr>
          <w:noProof/>
        </w:rPr>
        <w:t xml:space="preserve">as </w:t>
      </w:r>
      <w:r>
        <w:rPr>
          <w:noProof/>
          <w:lang w:eastAsia="zh-CN"/>
        </w:rPr>
        <w:t>"</w:t>
      </w:r>
      <w:proofErr w:type="spellStart"/>
      <w:r>
        <w:t>ueCommInfos</w:t>
      </w:r>
      <w:proofErr w:type="spellEnd"/>
      <w:r>
        <w:rPr>
          <w:noProof/>
        </w:rPr>
        <w:t>" attribute;</w:t>
      </w:r>
    </w:p>
    <w:p w14:paraId="199BCFC5" w14:textId="77777777" w:rsidR="001760FB" w:rsidRDefault="001760FB" w:rsidP="001760FB">
      <w:pPr>
        <w:pStyle w:val="B2"/>
        <w:rPr>
          <w:noProof/>
        </w:rPr>
      </w:pPr>
      <w:r>
        <w:rPr>
          <w:noProof/>
          <w:lang w:eastAsia="zh-CN"/>
        </w:rPr>
        <w:t>6)</w:t>
      </w:r>
      <w:r>
        <w:rPr>
          <w:noProof/>
          <w:lang w:eastAsia="zh-CN"/>
        </w:rPr>
        <w:tab/>
        <w:t>if the "</w:t>
      </w:r>
      <w:r>
        <w:rPr>
          <w:noProof/>
        </w:rPr>
        <w:t xml:space="preserve">event" attribute is </w:t>
      </w:r>
      <w:r>
        <w:rPr>
          <w:noProof/>
          <w:lang w:eastAsia="zh-CN"/>
        </w:rPr>
        <w:t>"</w:t>
      </w:r>
      <w:r>
        <w:t>EXCEPTIONS</w:t>
      </w:r>
      <w:r>
        <w:rPr>
          <w:noProof/>
        </w:rPr>
        <w:t>":</w:t>
      </w:r>
    </w:p>
    <w:p w14:paraId="097E6C1F" w14:textId="77777777" w:rsidR="001760FB" w:rsidRDefault="001760FB" w:rsidP="001760FB">
      <w:pPr>
        <w:pStyle w:val="B3"/>
        <w:rPr>
          <w:noProof/>
        </w:rPr>
      </w:pPr>
      <w:r>
        <w:rPr>
          <w:noProof/>
          <w:lang w:eastAsia="zh-CN"/>
        </w:rPr>
        <w:t>-</w:t>
      </w:r>
      <w:r>
        <w:rPr>
          <w:noProof/>
          <w:lang w:eastAsia="zh-CN"/>
        </w:rPr>
        <w:tab/>
        <w:t xml:space="preserve">exceptions information associated with a service flow </w:t>
      </w:r>
      <w:r>
        <w:rPr>
          <w:noProof/>
        </w:rPr>
        <w:t xml:space="preserve">as </w:t>
      </w:r>
      <w:r>
        <w:rPr>
          <w:noProof/>
          <w:lang w:eastAsia="zh-CN"/>
        </w:rPr>
        <w:t>"</w:t>
      </w:r>
      <w:proofErr w:type="spellStart"/>
      <w:r>
        <w:t>excepInfos</w:t>
      </w:r>
      <w:proofErr w:type="spellEnd"/>
      <w:r>
        <w:rPr>
          <w:noProof/>
        </w:rPr>
        <w:t>" attribute;</w:t>
      </w:r>
    </w:p>
    <w:p w14:paraId="5206938A" w14:textId="77777777" w:rsidR="001760FB" w:rsidRDefault="001760FB" w:rsidP="001760FB">
      <w:pPr>
        <w:pStyle w:val="B2"/>
        <w:rPr>
          <w:noProof/>
        </w:rPr>
      </w:pPr>
      <w:r>
        <w:rPr>
          <w:noProof/>
          <w:lang w:eastAsia="zh-CN"/>
        </w:rPr>
        <w:t>7)</w:t>
      </w:r>
      <w:r>
        <w:rPr>
          <w:noProof/>
          <w:lang w:eastAsia="zh-CN"/>
        </w:rPr>
        <w:tab/>
        <w:t>if the "</w:t>
      </w:r>
      <w:r>
        <w:rPr>
          <w:noProof/>
        </w:rPr>
        <w:t xml:space="preserve">event" attribute is </w:t>
      </w:r>
      <w:r>
        <w:rPr>
          <w:noProof/>
          <w:lang w:eastAsia="zh-CN"/>
        </w:rPr>
        <w:t>"COLLECTIVE_BEHAVIOUR</w:t>
      </w:r>
      <w:r>
        <w:rPr>
          <w:noProof/>
        </w:rPr>
        <w:t>":</w:t>
      </w:r>
    </w:p>
    <w:p w14:paraId="6156EA66" w14:textId="77777777" w:rsidR="001760FB" w:rsidRDefault="001760FB" w:rsidP="001760FB">
      <w:pPr>
        <w:pStyle w:val="B3"/>
        <w:rPr>
          <w:noProof/>
        </w:rPr>
      </w:pPr>
      <w:r>
        <w:rPr>
          <w:noProof/>
          <w:lang w:eastAsia="zh-CN"/>
        </w:rPr>
        <w:t>-</w:t>
      </w:r>
      <w:r>
        <w:rPr>
          <w:noProof/>
          <w:lang w:eastAsia="zh-CN"/>
        </w:rPr>
        <w:tab/>
        <w:t xml:space="preserve">collective beahviour information associated with the UEs and its applications </w:t>
      </w:r>
      <w:r>
        <w:rPr>
          <w:noProof/>
        </w:rPr>
        <w:t xml:space="preserve">as </w:t>
      </w:r>
      <w:r>
        <w:rPr>
          <w:noProof/>
          <w:lang w:eastAsia="zh-CN"/>
        </w:rPr>
        <w:t>"</w:t>
      </w:r>
      <w:proofErr w:type="spellStart"/>
      <w:r>
        <w:t>collBhvrInf</w:t>
      </w:r>
      <w:r>
        <w:rPr>
          <w:noProof/>
          <w:lang w:eastAsia="zh-CN"/>
        </w:rPr>
        <w:t>s</w:t>
      </w:r>
      <w:proofErr w:type="spellEnd"/>
      <w:r>
        <w:rPr>
          <w:noProof/>
        </w:rPr>
        <w:t>" attribute;</w:t>
      </w:r>
    </w:p>
    <w:p w14:paraId="5E6B4004" w14:textId="77777777" w:rsidR="001760FB" w:rsidRDefault="001760FB" w:rsidP="001760FB">
      <w:pPr>
        <w:pStyle w:val="B2"/>
        <w:rPr>
          <w:noProof/>
        </w:rPr>
      </w:pPr>
      <w:r>
        <w:rPr>
          <w:noProof/>
          <w:lang w:eastAsia="zh-CN"/>
        </w:rPr>
        <w:lastRenderedPageBreak/>
        <w:t>8)</w:t>
      </w:r>
      <w:r>
        <w:rPr>
          <w:noProof/>
          <w:lang w:eastAsia="zh-CN"/>
        </w:rPr>
        <w:tab/>
        <w:t>if the "</w:t>
      </w:r>
      <w:r>
        <w:rPr>
          <w:noProof/>
        </w:rPr>
        <w:t xml:space="preserve">event" attribute is </w:t>
      </w:r>
      <w:r>
        <w:rPr>
          <w:noProof/>
          <w:lang w:eastAsia="zh-CN"/>
        </w:rPr>
        <w:t>"</w:t>
      </w:r>
      <w:r>
        <w:rPr>
          <w:rFonts w:hint="eastAsia"/>
          <w:lang w:eastAsia="zh-CN"/>
        </w:rPr>
        <w:t>P</w:t>
      </w:r>
      <w:r>
        <w:rPr>
          <w:lang w:eastAsia="zh-CN"/>
        </w:rPr>
        <w:t>ERF_DATA</w:t>
      </w:r>
      <w:r>
        <w:rPr>
          <w:noProof/>
        </w:rPr>
        <w:t>":</w:t>
      </w:r>
    </w:p>
    <w:p w14:paraId="5383C80C" w14:textId="77777777" w:rsidR="001760FB" w:rsidRPr="004E46E6" w:rsidRDefault="001760FB" w:rsidP="001760FB">
      <w:pPr>
        <w:pStyle w:val="B3"/>
        <w:rPr>
          <w:noProof/>
        </w:rPr>
      </w:pPr>
      <w:r>
        <w:rPr>
          <w:noProof/>
          <w:lang w:eastAsia="zh-CN"/>
        </w:rPr>
        <w:t>-</w:t>
      </w:r>
      <w:r>
        <w:rPr>
          <w:noProof/>
          <w:lang w:eastAsia="zh-CN"/>
        </w:rPr>
        <w:tab/>
        <w:t xml:space="preserve">performance data information associated with the application </w:t>
      </w:r>
      <w:r>
        <w:rPr>
          <w:noProof/>
        </w:rPr>
        <w:t xml:space="preserve">as </w:t>
      </w:r>
      <w:r>
        <w:rPr>
          <w:noProof/>
          <w:lang w:eastAsia="zh-CN"/>
        </w:rPr>
        <w:t>"</w:t>
      </w:r>
      <w:proofErr w:type="spellStart"/>
      <w:r>
        <w:t>perfDataInfos</w:t>
      </w:r>
      <w:proofErr w:type="spellEnd"/>
      <w:r>
        <w:rPr>
          <w:noProof/>
        </w:rPr>
        <w:t>" attribute;</w:t>
      </w:r>
    </w:p>
    <w:p w14:paraId="019E5219" w14:textId="77777777" w:rsidR="001760FB" w:rsidRDefault="001760FB" w:rsidP="001760FB">
      <w:pPr>
        <w:pStyle w:val="B2"/>
        <w:rPr>
          <w:noProof/>
        </w:rPr>
      </w:pPr>
      <w:r>
        <w:rPr>
          <w:noProof/>
          <w:lang w:eastAsia="zh-CN"/>
        </w:rPr>
        <w:t>9)</w:t>
      </w:r>
      <w:r>
        <w:rPr>
          <w:noProof/>
          <w:lang w:eastAsia="zh-CN"/>
        </w:rPr>
        <w:tab/>
        <w:t>if the "</w:t>
      </w:r>
      <w:r>
        <w:rPr>
          <w:noProof/>
        </w:rPr>
        <w:t xml:space="preserve">event" attribute is </w:t>
      </w:r>
      <w:r>
        <w:rPr>
          <w:noProof/>
          <w:lang w:eastAsia="zh-CN"/>
        </w:rPr>
        <w:t>"</w:t>
      </w:r>
      <w:r>
        <w:t>USER_DATA_CONGESTION</w:t>
      </w:r>
      <w:r>
        <w:rPr>
          <w:noProof/>
        </w:rPr>
        <w:t>":</w:t>
      </w:r>
    </w:p>
    <w:p w14:paraId="31C0457A" w14:textId="77777777" w:rsidR="001760FB" w:rsidRPr="00DB2770" w:rsidRDefault="001760FB" w:rsidP="001760FB">
      <w:pPr>
        <w:pStyle w:val="B3"/>
        <w:rPr>
          <w:noProof/>
        </w:rPr>
      </w:pPr>
      <w:r>
        <w:rPr>
          <w:noProof/>
          <w:lang w:eastAsia="zh-CN"/>
        </w:rPr>
        <w:t>-</w:t>
      </w:r>
      <w:r>
        <w:rPr>
          <w:noProof/>
          <w:lang w:eastAsia="zh-CN"/>
        </w:rPr>
        <w:tab/>
      </w:r>
      <w:r>
        <w:rPr>
          <w:rFonts w:cs="Arial"/>
          <w:szCs w:val="18"/>
        </w:rPr>
        <w:t>user data congestion information collected for an AF application</w:t>
      </w:r>
      <w:r>
        <w:rPr>
          <w:noProof/>
          <w:lang w:eastAsia="zh-CN"/>
        </w:rPr>
        <w:t xml:space="preserve"> </w:t>
      </w:r>
      <w:r>
        <w:rPr>
          <w:noProof/>
        </w:rPr>
        <w:t xml:space="preserve">as </w:t>
      </w:r>
      <w:r>
        <w:rPr>
          <w:noProof/>
          <w:lang w:eastAsia="zh-CN"/>
        </w:rPr>
        <w:t>"</w:t>
      </w:r>
      <w:proofErr w:type="spellStart"/>
      <w:r>
        <w:t>congestionInfos</w:t>
      </w:r>
      <w:proofErr w:type="spellEnd"/>
      <w:r>
        <w:rPr>
          <w:noProof/>
        </w:rPr>
        <w:t>" attribute; and</w:t>
      </w:r>
    </w:p>
    <w:p w14:paraId="38361C3C" w14:textId="77777777" w:rsidR="001760FB" w:rsidRDefault="001760FB" w:rsidP="001760FB">
      <w:pPr>
        <w:pStyle w:val="B2"/>
        <w:rPr>
          <w:noProof/>
        </w:rPr>
      </w:pPr>
      <w:r>
        <w:rPr>
          <w:noProof/>
          <w:lang w:eastAsia="zh-CN"/>
        </w:rPr>
        <w:t>10)</w:t>
      </w:r>
      <w:r>
        <w:rPr>
          <w:noProof/>
          <w:lang w:eastAsia="zh-CN"/>
        </w:rPr>
        <w:tab/>
        <w:t>if the "</w:t>
      </w:r>
      <w:r>
        <w:rPr>
          <w:noProof/>
        </w:rPr>
        <w:t xml:space="preserve">event" attribute is </w:t>
      </w:r>
      <w:r>
        <w:rPr>
          <w:noProof/>
          <w:lang w:eastAsia="zh-CN"/>
        </w:rPr>
        <w:t>"</w:t>
      </w:r>
      <w:r>
        <w:t>DISPERSION</w:t>
      </w:r>
      <w:r>
        <w:rPr>
          <w:noProof/>
        </w:rPr>
        <w:t>":</w:t>
      </w:r>
    </w:p>
    <w:p w14:paraId="0EE5F0A5" w14:textId="77777777" w:rsidR="001760FB" w:rsidRDefault="001760FB" w:rsidP="001760FB">
      <w:pPr>
        <w:pStyle w:val="B3"/>
        <w:rPr>
          <w:noProof/>
        </w:rPr>
      </w:pPr>
      <w:r>
        <w:rPr>
          <w:noProof/>
          <w:lang w:eastAsia="zh-CN"/>
        </w:rPr>
        <w:t>-</w:t>
      </w:r>
      <w:r>
        <w:rPr>
          <w:noProof/>
          <w:lang w:eastAsia="zh-CN"/>
        </w:rPr>
        <w:tab/>
      </w:r>
      <w:r>
        <w:rPr>
          <w:rFonts w:cs="Arial"/>
          <w:szCs w:val="18"/>
        </w:rPr>
        <w:t>UE dispersion</w:t>
      </w:r>
      <w:r w:rsidRPr="00206F0C">
        <w:rPr>
          <w:rFonts w:cs="Arial"/>
          <w:szCs w:val="18"/>
        </w:rPr>
        <w:t xml:space="preserve"> information collected for an AF</w:t>
      </w:r>
      <w:r>
        <w:rPr>
          <w:noProof/>
          <w:lang w:eastAsia="zh-CN"/>
        </w:rPr>
        <w:t xml:space="preserve"> </w:t>
      </w:r>
      <w:r>
        <w:rPr>
          <w:rFonts w:cs="Arial"/>
          <w:szCs w:val="18"/>
        </w:rPr>
        <w:t>application</w:t>
      </w:r>
      <w:r>
        <w:rPr>
          <w:noProof/>
        </w:rPr>
        <w:t xml:space="preserve"> as </w:t>
      </w:r>
      <w:r>
        <w:rPr>
          <w:noProof/>
          <w:lang w:eastAsia="zh-CN"/>
        </w:rPr>
        <w:t>"</w:t>
      </w:r>
      <w:proofErr w:type="spellStart"/>
      <w:r>
        <w:t>dispersionInfos</w:t>
      </w:r>
      <w:proofErr w:type="spellEnd"/>
      <w:r>
        <w:rPr>
          <w:noProof/>
        </w:rPr>
        <w:t>" attribute.</w:t>
      </w:r>
    </w:p>
    <w:p w14:paraId="264DA6A3" w14:textId="77777777" w:rsidR="001760FB" w:rsidRDefault="001760FB" w:rsidP="001760FB">
      <w:pPr>
        <w:pStyle w:val="B2"/>
        <w:rPr>
          <w:noProof/>
        </w:rPr>
      </w:pPr>
      <w:r>
        <w:rPr>
          <w:noProof/>
          <w:lang w:eastAsia="zh-CN"/>
        </w:rPr>
        <w:t>11)</w:t>
      </w:r>
      <w:r>
        <w:rPr>
          <w:noProof/>
          <w:lang w:eastAsia="zh-CN"/>
        </w:rPr>
        <w:tab/>
        <w:t>if the "</w:t>
      </w:r>
      <w:r>
        <w:rPr>
          <w:noProof/>
        </w:rPr>
        <w:t xml:space="preserve">event" attribute is </w:t>
      </w:r>
      <w:r>
        <w:rPr>
          <w:noProof/>
          <w:lang w:eastAsia="zh-CN"/>
        </w:rPr>
        <w:t>"MS_</w:t>
      </w:r>
      <w:r>
        <w:t>QOE_METRICS</w:t>
      </w:r>
      <w:r>
        <w:rPr>
          <w:noProof/>
        </w:rPr>
        <w:t>":</w:t>
      </w:r>
    </w:p>
    <w:p w14:paraId="0BFE73A4" w14:textId="77777777" w:rsidR="001760FB" w:rsidRDefault="001760FB" w:rsidP="001760FB">
      <w:pPr>
        <w:pStyle w:val="B3"/>
        <w:rPr>
          <w:noProof/>
        </w:rPr>
      </w:pPr>
      <w:r>
        <w:rPr>
          <w:noProof/>
          <w:lang w:eastAsia="zh-CN"/>
        </w:rPr>
        <w:t>-</w:t>
      </w:r>
      <w:r>
        <w:rPr>
          <w:noProof/>
          <w:lang w:eastAsia="zh-CN"/>
        </w:rPr>
        <w:tab/>
        <w:t xml:space="preserve">Media Streaming </w:t>
      </w:r>
      <w:proofErr w:type="spellStart"/>
      <w:r>
        <w:rPr>
          <w:rFonts w:cs="Arial"/>
          <w:szCs w:val="18"/>
        </w:rPr>
        <w:t>QoE</w:t>
      </w:r>
      <w:proofErr w:type="spellEnd"/>
      <w:r>
        <w:rPr>
          <w:rFonts w:cs="Arial"/>
          <w:szCs w:val="18"/>
        </w:rPr>
        <w:t xml:space="preserve"> metrics</w:t>
      </w:r>
      <w:r w:rsidRPr="00206F0C">
        <w:rPr>
          <w:rFonts w:cs="Arial"/>
          <w:szCs w:val="18"/>
        </w:rPr>
        <w:t xml:space="preserve"> </w:t>
      </w:r>
      <w:r>
        <w:rPr>
          <w:rFonts w:cs="Arial"/>
          <w:szCs w:val="18"/>
        </w:rPr>
        <w:t xml:space="preserve">information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"msQ</w:t>
      </w:r>
      <w:proofErr w:type="spellStart"/>
      <w:r>
        <w:t>oeMetrInfos</w:t>
      </w:r>
      <w:proofErr w:type="spellEnd"/>
      <w:r>
        <w:rPr>
          <w:noProof/>
        </w:rPr>
        <w:t>" attribute.</w:t>
      </w:r>
      <w:r w:rsidRPr="00F53DE5">
        <w:t xml:space="preserve"> </w:t>
      </w:r>
      <w:r w:rsidRPr="00F53DE5">
        <w:rPr>
          <w:noProof/>
        </w:rPr>
        <w:t>This attribute is deprecated; the attribute "msQoeMetrics" should be used instead.</w:t>
      </w:r>
    </w:p>
    <w:p w14:paraId="3BA70570" w14:textId="77777777" w:rsidR="001760FB" w:rsidRDefault="001760FB" w:rsidP="001760FB">
      <w:pPr>
        <w:pStyle w:val="B3"/>
        <w:rPr>
          <w:noProof/>
        </w:rPr>
      </w:pPr>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xml:space="preserve">" feature is supported, the Media Streaming </w:t>
      </w:r>
      <w:proofErr w:type="spellStart"/>
      <w:r>
        <w:rPr>
          <w:rFonts w:cs="Arial"/>
          <w:szCs w:val="18"/>
        </w:rPr>
        <w:t>QoE</w:t>
      </w:r>
      <w:proofErr w:type="spellEnd"/>
      <w:r>
        <w:rPr>
          <w:rFonts w:cs="Arial"/>
          <w:szCs w:val="18"/>
        </w:rPr>
        <w:t xml:space="preserve"> metrics</w:t>
      </w:r>
      <w:r w:rsidRPr="00206F0C">
        <w:rPr>
          <w:rFonts w:cs="Arial"/>
          <w:szCs w:val="18"/>
        </w:rPr>
        <w:t xml:space="preserve"> </w:t>
      </w:r>
      <w:r>
        <w:rPr>
          <w:rFonts w:cs="Arial"/>
          <w:szCs w:val="18"/>
        </w:rPr>
        <w:t xml:space="preserve">information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rPr>
          <w:lang w:eastAsia="zh-CN"/>
        </w:rPr>
        <w:t>msQoeMetrics</w:t>
      </w:r>
      <w:proofErr w:type="spellEnd"/>
      <w:r>
        <w:rPr>
          <w:noProof/>
        </w:rPr>
        <w:t>" attribute.</w:t>
      </w:r>
    </w:p>
    <w:p w14:paraId="11886FA2" w14:textId="77777777" w:rsidR="001760FB" w:rsidRDefault="001760FB" w:rsidP="001760FB">
      <w:pPr>
        <w:pStyle w:val="B2"/>
        <w:rPr>
          <w:noProof/>
        </w:rPr>
      </w:pPr>
      <w:r>
        <w:rPr>
          <w:noProof/>
          <w:lang w:eastAsia="zh-CN"/>
        </w:rPr>
        <w:t>12)</w:t>
      </w:r>
      <w:r>
        <w:rPr>
          <w:noProof/>
          <w:lang w:eastAsia="zh-CN"/>
        </w:rPr>
        <w:tab/>
        <w:t>if the "</w:t>
      </w:r>
      <w:r>
        <w:rPr>
          <w:noProof/>
        </w:rPr>
        <w:t xml:space="preserve">event" attribute is </w:t>
      </w:r>
      <w:r>
        <w:rPr>
          <w:noProof/>
          <w:lang w:eastAsia="zh-CN"/>
        </w:rPr>
        <w:t>"MS_</w:t>
      </w:r>
      <w:r>
        <w:t>CONSUMPTION</w:t>
      </w:r>
      <w:r>
        <w:rPr>
          <w:noProof/>
        </w:rPr>
        <w:t>":</w:t>
      </w:r>
    </w:p>
    <w:p w14:paraId="3A2F5A71" w14:textId="77777777" w:rsidR="001760FB" w:rsidRDefault="001760FB" w:rsidP="001760FB">
      <w:pPr>
        <w:pStyle w:val="B3"/>
        <w:rPr>
          <w:noProof/>
        </w:rPr>
      </w:pPr>
      <w:r>
        <w:rPr>
          <w:noProof/>
          <w:lang w:eastAsia="zh-CN"/>
        </w:rPr>
        <w:t>-</w:t>
      </w:r>
      <w:r>
        <w:rPr>
          <w:noProof/>
          <w:lang w:eastAsia="zh-CN"/>
        </w:rPr>
        <w:tab/>
        <w:t xml:space="preserve">Media Streaming </w:t>
      </w:r>
      <w:r>
        <w:rPr>
          <w:rFonts w:cs="Arial"/>
          <w:szCs w:val="18"/>
        </w:rPr>
        <w:t xml:space="preserve">Consumption reports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w:t>
      </w:r>
      <w:proofErr w:type="spellStart"/>
      <w:r>
        <w:t>ConsumpInfos</w:t>
      </w:r>
      <w:proofErr w:type="spellEnd"/>
      <w:r>
        <w:rPr>
          <w:noProof/>
        </w:rPr>
        <w:t>" attribute.</w:t>
      </w:r>
      <w:r w:rsidRPr="00F53DE5">
        <w:t xml:space="preserve"> </w:t>
      </w:r>
      <w:r w:rsidRPr="00F53DE5">
        <w:rPr>
          <w:noProof/>
        </w:rPr>
        <w:t>This attribute is deprecated; the attribute "</w:t>
      </w:r>
      <w:proofErr w:type="spellStart"/>
      <w:r>
        <w:t>msConsumpRpts</w:t>
      </w:r>
      <w:proofErr w:type="spellEnd"/>
      <w:r w:rsidRPr="00F53DE5">
        <w:rPr>
          <w:noProof/>
        </w:rPr>
        <w:t>" should be used instead.</w:t>
      </w:r>
    </w:p>
    <w:p w14:paraId="45AD6A8E" w14:textId="77777777" w:rsidR="001760FB" w:rsidRDefault="001760FB" w:rsidP="001760FB">
      <w:pPr>
        <w:pStyle w:val="B3"/>
        <w:rPr>
          <w:noProof/>
        </w:rPr>
      </w:pPr>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feature is supported, the Media Streaming</w:t>
      </w:r>
      <w:r w:rsidRPr="00F53DE5">
        <w:rPr>
          <w:rFonts w:cs="Arial"/>
          <w:szCs w:val="18"/>
        </w:rPr>
        <w:t xml:space="preserve"> </w:t>
      </w:r>
      <w:r>
        <w:rPr>
          <w:rFonts w:cs="Arial"/>
          <w:szCs w:val="18"/>
        </w:rPr>
        <w:t xml:space="preserve">Consumption reports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t>msConsumpRpts</w:t>
      </w:r>
      <w:proofErr w:type="spellEnd"/>
      <w:r>
        <w:rPr>
          <w:noProof/>
        </w:rPr>
        <w:t>" attribute.</w:t>
      </w:r>
    </w:p>
    <w:p w14:paraId="28DDAAB2" w14:textId="77777777" w:rsidR="001760FB" w:rsidRDefault="001760FB" w:rsidP="001760FB">
      <w:pPr>
        <w:pStyle w:val="B2"/>
        <w:rPr>
          <w:noProof/>
        </w:rPr>
      </w:pPr>
      <w:r>
        <w:rPr>
          <w:noProof/>
          <w:lang w:eastAsia="zh-CN"/>
        </w:rPr>
        <w:t>13)</w:t>
      </w:r>
      <w:r>
        <w:rPr>
          <w:noProof/>
          <w:lang w:eastAsia="zh-CN"/>
        </w:rPr>
        <w:tab/>
        <w:t>if the "</w:t>
      </w:r>
      <w:r>
        <w:rPr>
          <w:noProof/>
        </w:rPr>
        <w:t xml:space="preserve">event" attribute is </w:t>
      </w:r>
      <w:r>
        <w:rPr>
          <w:noProof/>
          <w:lang w:eastAsia="zh-CN"/>
        </w:rPr>
        <w:t>"MS_</w:t>
      </w:r>
      <w:r>
        <w:t>NET_ASSIST_INVOCATION</w:t>
      </w:r>
      <w:r>
        <w:rPr>
          <w:noProof/>
        </w:rPr>
        <w:t>":</w:t>
      </w:r>
    </w:p>
    <w:p w14:paraId="5AEA31B9" w14:textId="77777777" w:rsidR="001760FB" w:rsidRDefault="001760FB" w:rsidP="001760FB">
      <w:pPr>
        <w:pStyle w:val="B3"/>
        <w:rPr>
          <w:noProof/>
        </w:rPr>
      </w:pPr>
      <w:r>
        <w:rPr>
          <w:noProof/>
          <w:lang w:eastAsia="zh-CN"/>
        </w:rPr>
        <w:t>-</w:t>
      </w:r>
      <w:r>
        <w:rPr>
          <w:noProof/>
          <w:lang w:eastAsia="zh-CN"/>
        </w:rPr>
        <w:tab/>
        <w:t xml:space="preserve">Media Streaming </w:t>
      </w:r>
      <w:r>
        <w:rPr>
          <w:rFonts w:cs="Arial"/>
          <w:szCs w:val="18"/>
        </w:rPr>
        <w:t xml:space="preserve">Network Assistance invocation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"msN</w:t>
      </w:r>
      <w:proofErr w:type="spellStart"/>
      <w:r>
        <w:t>etAssInvInfos</w:t>
      </w:r>
      <w:proofErr w:type="spellEnd"/>
      <w:r>
        <w:rPr>
          <w:noProof/>
        </w:rPr>
        <w:t>" attribute.</w:t>
      </w:r>
      <w:r w:rsidRPr="00F53DE5">
        <w:t xml:space="preserve"> </w:t>
      </w:r>
      <w:r w:rsidRPr="00F53DE5">
        <w:rPr>
          <w:noProof/>
        </w:rPr>
        <w:t>This attribute is deprecated; the attribute "</w:t>
      </w:r>
      <w:proofErr w:type="spellStart"/>
      <w:r>
        <w:rPr>
          <w:lang w:eastAsia="zh-CN"/>
        </w:rPr>
        <w:t>msNetAssistInvs</w:t>
      </w:r>
      <w:proofErr w:type="spellEnd"/>
      <w:r w:rsidRPr="00F53DE5">
        <w:rPr>
          <w:noProof/>
        </w:rPr>
        <w:t>" should be used instead.</w:t>
      </w:r>
    </w:p>
    <w:p w14:paraId="658275D9" w14:textId="77777777" w:rsidR="001760FB" w:rsidRDefault="001760FB" w:rsidP="001760FB">
      <w:pPr>
        <w:pStyle w:val="B3"/>
        <w:rPr>
          <w:noProof/>
        </w:rPr>
      </w:pPr>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feature is supported, the Media Streaming</w:t>
      </w:r>
      <w:r w:rsidRPr="00F53DE5">
        <w:rPr>
          <w:rFonts w:cs="Arial"/>
          <w:szCs w:val="18"/>
        </w:rPr>
        <w:t xml:space="preserve"> </w:t>
      </w:r>
      <w:r>
        <w:rPr>
          <w:rFonts w:cs="Arial"/>
          <w:szCs w:val="18"/>
        </w:rPr>
        <w:t>Network Assistance invocation</w:t>
      </w:r>
      <w:r w:rsidRPr="00206F0C">
        <w:rPr>
          <w:rFonts w:cs="Arial"/>
          <w:szCs w:val="18"/>
        </w:rPr>
        <w:t xml:space="preserve"> 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rPr>
          <w:lang w:eastAsia="zh-CN"/>
        </w:rPr>
        <w:t>msNetAssistInvs</w:t>
      </w:r>
      <w:proofErr w:type="spellEnd"/>
      <w:r>
        <w:rPr>
          <w:noProof/>
        </w:rPr>
        <w:t>" attribute.</w:t>
      </w:r>
    </w:p>
    <w:p w14:paraId="58EFF865" w14:textId="77777777" w:rsidR="001760FB" w:rsidRDefault="001760FB" w:rsidP="001760FB">
      <w:pPr>
        <w:pStyle w:val="B2"/>
        <w:rPr>
          <w:noProof/>
        </w:rPr>
      </w:pPr>
      <w:r>
        <w:rPr>
          <w:noProof/>
          <w:lang w:eastAsia="zh-CN"/>
        </w:rPr>
        <w:t>14)</w:t>
      </w:r>
      <w:r>
        <w:rPr>
          <w:noProof/>
          <w:lang w:eastAsia="zh-CN"/>
        </w:rPr>
        <w:tab/>
        <w:t>if the "</w:t>
      </w:r>
      <w:r>
        <w:rPr>
          <w:noProof/>
        </w:rPr>
        <w:t xml:space="preserve">event" attribute is </w:t>
      </w:r>
      <w:r>
        <w:rPr>
          <w:noProof/>
          <w:lang w:eastAsia="zh-CN"/>
        </w:rPr>
        <w:t>"MS_DYN</w:t>
      </w:r>
      <w:r>
        <w:t>_POLICY_INVOCATION</w:t>
      </w:r>
      <w:r>
        <w:rPr>
          <w:noProof/>
        </w:rPr>
        <w:t>":</w:t>
      </w:r>
    </w:p>
    <w:p w14:paraId="0919307B" w14:textId="77777777" w:rsidR="001760FB" w:rsidRDefault="001760FB" w:rsidP="001760FB">
      <w:pPr>
        <w:pStyle w:val="B3"/>
        <w:rPr>
          <w:noProof/>
        </w:rPr>
      </w:pPr>
      <w:r>
        <w:rPr>
          <w:noProof/>
          <w:lang w:eastAsia="zh-CN"/>
        </w:rPr>
        <w:t>-</w:t>
      </w:r>
      <w:r>
        <w:rPr>
          <w:noProof/>
          <w:lang w:eastAsia="zh-CN"/>
        </w:rPr>
        <w:tab/>
        <w:t>Media Streaming Dynamic</w:t>
      </w:r>
      <w:r>
        <w:rPr>
          <w:rFonts w:cs="Arial"/>
          <w:szCs w:val="18"/>
        </w:rPr>
        <w:t xml:space="preserve"> Policy invocation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"msDyn</w:t>
      </w:r>
      <w:proofErr w:type="spellStart"/>
      <w:r>
        <w:t>PlyInvInfos</w:t>
      </w:r>
      <w:proofErr w:type="spellEnd"/>
      <w:r>
        <w:rPr>
          <w:noProof/>
        </w:rPr>
        <w:t>" attribute.</w:t>
      </w:r>
      <w:r w:rsidRPr="00F53DE5">
        <w:t xml:space="preserve"> </w:t>
      </w:r>
      <w:r w:rsidRPr="00F53DE5">
        <w:rPr>
          <w:noProof/>
        </w:rPr>
        <w:t>This attribute is deprecated; the attribute "</w:t>
      </w:r>
      <w:proofErr w:type="spellStart"/>
      <w:r>
        <w:t>msDynPly</w:t>
      </w:r>
      <w:r>
        <w:rPr>
          <w:lang w:eastAsia="zh-CN"/>
        </w:rPr>
        <w:t>Invs</w:t>
      </w:r>
      <w:proofErr w:type="spellEnd"/>
      <w:r w:rsidRPr="00F53DE5">
        <w:rPr>
          <w:noProof/>
        </w:rPr>
        <w:t>" should be used instead.</w:t>
      </w:r>
    </w:p>
    <w:p w14:paraId="2665A6D7" w14:textId="77777777" w:rsidR="001760FB" w:rsidRDefault="001760FB" w:rsidP="001760FB">
      <w:pPr>
        <w:pStyle w:val="B3"/>
        <w:rPr>
          <w:noProof/>
        </w:rPr>
      </w:pPr>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feature is supported, the Media Streaming Dynamic</w:t>
      </w:r>
      <w:r>
        <w:rPr>
          <w:rFonts w:cs="Arial"/>
          <w:szCs w:val="18"/>
        </w:rPr>
        <w:t xml:space="preserve"> Policy invocation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t>msDynPly</w:t>
      </w:r>
      <w:r>
        <w:rPr>
          <w:lang w:eastAsia="zh-CN"/>
        </w:rPr>
        <w:t>Invs</w:t>
      </w:r>
      <w:proofErr w:type="spellEnd"/>
      <w:r>
        <w:rPr>
          <w:noProof/>
        </w:rPr>
        <w:t>" attribute.</w:t>
      </w:r>
    </w:p>
    <w:p w14:paraId="24BE5CE0" w14:textId="77777777" w:rsidR="001760FB" w:rsidRDefault="001760FB" w:rsidP="001760FB">
      <w:pPr>
        <w:pStyle w:val="B2"/>
        <w:rPr>
          <w:noProof/>
        </w:rPr>
      </w:pPr>
      <w:r>
        <w:rPr>
          <w:noProof/>
          <w:lang w:eastAsia="zh-CN"/>
        </w:rPr>
        <w:t>15)</w:t>
      </w:r>
      <w:r>
        <w:rPr>
          <w:noProof/>
          <w:lang w:eastAsia="zh-CN"/>
        </w:rPr>
        <w:tab/>
        <w:t>if the "</w:t>
      </w:r>
      <w:r>
        <w:rPr>
          <w:noProof/>
        </w:rPr>
        <w:t xml:space="preserve">event" attribute is </w:t>
      </w:r>
      <w:r>
        <w:rPr>
          <w:noProof/>
          <w:lang w:eastAsia="zh-CN"/>
        </w:rPr>
        <w:t>"</w:t>
      </w:r>
      <w:r w:rsidRPr="00036E88">
        <w:rPr>
          <w:noProof/>
          <w:lang w:eastAsia="zh-CN"/>
        </w:rPr>
        <w:t>MS_ACCESS_ACTIVITY</w:t>
      </w:r>
      <w:r>
        <w:rPr>
          <w:noProof/>
        </w:rPr>
        <w:t>":</w:t>
      </w:r>
    </w:p>
    <w:p w14:paraId="35FDBDE4" w14:textId="77777777" w:rsidR="001760FB" w:rsidRDefault="001760FB" w:rsidP="001760FB">
      <w:pPr>
        <w:pStyle w:val="B3"/>
        <w:rPr>
          <w:noProof/>
        </w:rPr>
      </w:pPr>
      <w:r>
        <w:rPr>
          <w:noProof/>
          <w:lang w:eastAsia="zh-CN"/>
        </w:rPr>
        <w:t>-</w:t>
      </w:r>
      <w:r>
        <w:rPr>
          <w:noProof/>
          <w:lang w:eastAsia="zh-CN"/>
        </w:rPr>
        <w:tab/>
      </w:r>
      <w:r>
        <w:rPr>
          <w:rFonts w:cs="Arial"/>
          <w:szCs w:val="18"/>
        </w:rPr>
        <w:t xml:space="preserve">Media Streaming access activity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t>msAccActInfos</w:t>
      </w:r>
      <w:proofErr w:type="spellEnd"/>
      <w:r>
        <w:rPr>
          <w:noProof/>
        </w:rPr>
        <w:t>" attribute.</w:t>
      </w:r>
      <w:r w:rsidRPr="00F53DE5">
        <w:t xml:space="preserve"> </w:t>
      </w:r>
      <w:r w:rsidRPr="00F53DE5">
        <w:rPr>
          <w:noProof/>
        </w:rPr>
        <w:t>This attribute is deprecated; the attribute "</w:t>
      </w:r>
      <w:proofErr w:type="spellStart"/>
      <w:r>
        <w:rPr>
          <w:lang w:eastAsia="zh-CN"/>
        </w:rPr>
        <w:t>msAccesses</w:t>
      </w:r>
      <w:proofErr w:type="spellEnd"/>
      <w:r w:rsidRPr="00F53DE5">
        <w:rPr>
          <w:noProof/>
        </w:rPr>
        <w:t>" should be used instead.</w:t>
      </w:r>
    </w:p>
    <w:p w14:paraId="626A965D" w14:textId="77777777" w:rsidR="001760FB" w:rsidRDefault="001760FB" w:rsidP="001760FB">
      <w:pPr>
        <w:pStyle w:val="B3"/>
        <w:rPr>
          <w:noProof/>
        </w:rPr>
      </w:pPr>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xml:space="preserve">" feature is supported, the </w:t>
      </w:r>
      <w:r>
        <w:rPr>
          <w:rFonts w:cs="Arial"/>
          <w:szCs w:val="18"/>
        </w:rPr>
        <w:t xml:space="preserve">Media Streaming access activity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rPr>
          <w:lang w:eastAsia="zh-CN"/>
        </w:rPr>
        <w:t>msAccesses</w:t>
      </w:r>
      <w:proofErr w:type="spellEnd"/>
      <w:r>
        <w:rPr>
          <w:noProof/>
        </w:rPr>
        <w:t>" attribute.</w:t>
      </w:r>
    </w:p>
    <w:p w14:paraId="2E175304" w14:textId="77777777" w:rsidR="001760FB" w:rsidRDefault="001760FB" w:rsidP="001760FB">
      <w:pPr>
        <w:pStyle w:val="B2"/>
        <w:rPr>
          <w:noProof/>
          <w:lang w:eastAsia="zh-CN"/>
        </w:rPr>
      </w:pPr>
      <w:r>
        <w:rPr>
          <w:noProof/>
          <w:lang w:eastAsia="zh-CN"/>
        </w:rPr>
        <w:t>16)</w:t>
      </w:r>
      <w:r>
        <w:rPr>
          <w:noProof/>
          <w:lang w:eastAsia="zh-CN"/>
        </w:rPr>
        <w:tab/>
      </w:r>
      <w:r w:rsidRPr="007E2FF0">
        <w:rPr>
          <w:noProof/>
          <w:lang w:eastAsia="zh-CN"/>
        </w:rPr>
        <w:t>if the "event" attribute is "</w:t>
      </w:r>
      <w:r>
        <w:t>GNSS_ASSISTANCE_DATA</w:t>
      </w:r>
      <w:r w:rsidRPr="007E2FF0">
        <w:rPr>
          <w:noProof/>
          <w:lang w:eastAsia="zh-CN"/>
        </w:rPr>
        <w:t>"</w:t>
      </w:r>
      <w:r>
        <w:rPr>
          <w:noProof/>
          <w:lang w:eastAsia="zh-CN"/>
        </w:rPr>
        <w:t>:</w:t>
      </w:r>
    </w:p>
    <w:p w14:paraId="4FD88323" w14:textId="77777777" w:rsidR="001760FB" w:rsidRDefault="001760FB" w:rsidP="001760FB">
      <w:pPr>
        <w:pStyle w:val="B3"/>
        <w:rPr>
          <w:noProof/>
          <w:lang w:eastAsia="zh-CN"/>
        </w:rPr>
      </w:pPr>
      <w:r>
        <w:rPr>
          <w:noProof/>
          <w:lang w:eastAsia="zh-CN"/>
        </w:rPr>
        <w:t>-</w:t>
      </w:r>
      <w:r>
        <w:rPr>
          <w:noProof/>
          <w:lang w:eastAsia="zh-CN"/>
        </w:rPr>
        <w:tab/>
        <w:t xml:space="preserve">GNSS Assistance Data </w:t>
      </w:r>
      <w:r w:rsidRPr="007E2FF0">
        <w:rPr>
          <w:noProof/>
          <w:lang w:eastAsia="zh-CN"/>
        </w:rPr>
        <w:t xml:space="preserve">information </w:t>
      </w:r>
      <w:r>
        <w:rPr>
          <w:noProof/>
          <w:lang w:eastAsia="zh-CN"/>
        </w:rPr>
        <w:t>within the</w:t>
      </w:r>
      <w:r w:rsidRPr="007E2FF0">
        <w:rPr>
          <w:noProof/>
          <w:lang w:eastAsia="zh-CN"/>
        </w:rPr>
        <w:t xml:space="preserve"> "</w:t>
      </w:r>
      <w:r w:rsidRPr="00787F29">
        <w:rPr>
          <w:noProof/>
          <w:lang w:eastAsia="zh-CN"/>
        </w:rPr>
        <w:t>gnssAssistData</w:t>
      </w:r>
      <w:r>
        <w:rPr>
          <w:noProof/>
          <w:lang w:eastAsia="zh-CN"/>
        </w:rPr>
        <w:t>Info</w:t>
      </w:r>
      <w:r w:rsidRPr="007E2FF0">
        <w:rPr>
          <w:noProof/>
          <w:lang w:eastAsia="zh-CN"/>
        </w:rPr>
        <w:t>" attribute</w:t>
      </w:r>
      <w:r>
        <w:rPr>
          <w:noProof/>
          <w:lang w:eastAsia="zh-CN"/>
        </w:rPr>
        <w:t>;</w:t>
      </w:r>
    </w:p>
    <w:p w14:paraId="402BC8E1" w14:textId="77777777" w:rsidR="001760FB" w:rsidRDefault="001760FB" w:rsidP="001760FB">
      <w:pPr>
        <w:pStyle w:val="B2"/>
        <w:rPr>
          <w:noProof/>
        </w:rPr>
      </w:pPr>
      <w:r>
        <w:rPr>
          <w:noProof/>
          <w:lang w:eastAsia="zh-CN"/>
        </w:rPr>
        <w:t>17)</w:t>
      </w:r>
      <w:r>
        <w:rPr>
          <w:noProof/>
          <w:lang w:eastAsia="zh-CN"/>
        </w:rPr>
        <w:tab/>
        <w:t>if the "</w:t>
      </w:r>
      <w:r>
        <w:rPr>
          <w:noProof/>
        </w:rPr>
        <w:t xml:space="preserve">event" attribute is </w:t>
      </w:r>
      <w:r>
        <w:rPr>
          <w:noProof/>
          <w:lang w:eastAsia="zh-CN"/>
        </w:rPr>
        <w:t>"</w:t>
      </w:r>
      <w:bookmarkStart w:id="114" w:name="_Hlk134708633"/>
      <w:r w:rsidRPr="008F35DD">
        <w:t>DATA_VOLUME_TRANSFER_TIME</w:t>
      </w:r>
      <w:bookmarkEnd w:id="114"/>
      <w:r>
        <w:rPr>
          <w:noProof/>
        </w:rPr>
        <w:t>":</w:t>
      </w:r>
    </w:p>
    <w:p w14:paraId="6AC6408B" w14:textId="77777777" w:rsidR="001760FB" w:rsidRDefault="001760FB" w:rsidP="001760FB">
      <w:pPr>
        <w:pStyle w:val="B3"/>
        <w:rPr>
          <w:noProof/>
        </w:rPr>
      </w:pPr>
      <w:r>
        <w:rPr>
          <w:noProof/>
          <w:lang w:eastAsia="zh-CN"/>
        </w:rPr>
        <w:t>-</w:t>
      </w:r>
      <w:r>
        <w:rPr>
          <w:noProof/>
          <w:lang w:eastAsia="zh-CN"/>
        </w:rPr>
        <w:tab/>
        <w:t xml:space="preserve">data volume transfer information associated with the application </w:t>
      </w:r>
      <w:r>
        <w:rPr>
          <w:noProof/>
        </w:rPr>
        <w:t xml:space="preserve">as </w:t>
      </w:r>
      <w:r>
        <w:rPr>
          <w:noProof/>
          <w:lang w:eastAsia="zh-CN"/>
        </w:rPr>
        <w:t>"</w:t>
      </w:r>
      <w:proofErr w:type="spellStart"/>
      <w:r>
        <w:t>datVolTransTimeInfos</w:t>
      </w:r>
      <w:proofErr w:type="spellEnd"/>
      <w:r>
        <w:rPr>
          <w:noProof/>
        </w:rPr>
        <w:t>" attribute.</w:t>
      </w:r>
    </w:p>
    <w:p w14:paraId="52A70869" w14:textId="77777777" w:rsidR="001760FB" w:rsidRDefault="001760FB" w:rsidP="001760FB">
      <w:pPr>
        <w:pStyle w:val="B2"/>
        <w:rPr>
          <w:noProof/>
        </w:rPr>
      </w:pPr>
      <w:r>
        <w:rPr>
          <w:noProof/>
          <w:lang w:eastAsia="zh-CN"/>
        </w:rPr>
        <w:t>18)</w:t>
      </w:r>
      <w:r>
        <w:rPr>
          <w:noProof/>
          <w:lang w:eastAsia="zh-CN"/>
        </w:rPr>
        <w:tab/>
        <w:t>if the "</w:t>
      </w:r>
      <w:r>
        <w:rPr>
          <w:noProof/>
        </w:rPr>
        <w:t xml:space="preserve">event" attribute is </w:t>
      </w:r>
      <w:r>
        <w:rPr>
          <w:noProof/>
          <w:lang w:eastAsia="zh-CN"/>
        </w:rPr>
        <w:t>"</w:t>
      </w:r>
      <w:r>
        <w:rPr>
          <w:lang w:eastAsia="zh-CN"/>
        </w:rPr>
        <w:t>APP_ACTIVE_TIME</w:t>
      </w:r>
      <w:r>
        <w:rPr>
          <w:noProof/>
        </w:rPr>
        <w:t>":</w:t>
      </w:r>
    </w:p>
    <w:p w14:paraId="6CFA7DFB" w14:textId="77777777" w:rsidR="001760FB" w:rsidRDefault="001760FB" w:rsidP="001760FB">
      <w:pPr>
        <w:pStyle w:val="B3"/>
        <w:rPr>
          <w:noProof/>
        </w:rPr>
      </w:pPr>
      <w:r>
        <w:rPr>
          <w:noProof/>
          <w:lang w:eastAsia="zh-CN"/>
        </w:rPr>
        <w:t>-</w:t>
      </w:r>
      <w:r>
        <w:rPr>
          <w:noProof/>
          <w:lang w:eastAsia="zh-CN"/>
        </w:rPr>
        <w:tab/>
      </w:r>
      <w:r w:rsidRPr="00BB1E20">
        <w:t>activation time information</w:t>
      </w:r>
      <w:r>
        <w:t xml:space="preserve"> of the application(s)</w:t>
      </w:r>
      <w:r>
        <w:rPr>
          <w:noProof/>
          <w:lang w:eastAsia="zh-CN"/>
        </w:rPr>
        <w:t xml:space="preserve"> </w:t>
      </w:r>
      <w:r>
        <w:rPr>
          <w:noProof/>
        </w:rPr>
        <w:t xml:space="preserve">as </w:t>
      </w:r>
      <w:r>
        <w:rPr>
          <w:noProof/>
          <w:lang w:eastAsia="zh-CN"/>
        </w:rPr>
        <w:t>"</w:t>
      </w:r>
      <w:proofErr w:type="spellStart"/>
      <w:r>
        <w:t>appActiveTimeInfos</w:t>
      </w:r>
      <w:proofErr w:type="spellEnd"/>
      <w:r>
        <w:rPr>
          <w:noProof/>
        </w:rPr>
        <w:t>" attribute.</w:t>
      </w:r>
    </w:p>
    <w:p w14:paraId="60BFFE38" w14:textId="77777777" w:rsidR="001760FB" w:rsidRDefault="001760FB" w:rsidP="001760FB">
      <w:pPr>
        <w:pStyle w:val="B2"/>
        <w:rPr>
          <w:noProof/>
          <w:lang w:eastAsia="zh-CN"/>
        </w:rPr>
      </w:pPr>
      <w:r>
        <w:rPr>
          <w:noProof/>
          <w:lang w:eastAsia="zh-CN"/>
        </w:rPr>
        <w:t>19)</w:t>
      </w:r>
      <w:r>
        <w:rPr>
          <w:noProof/>
          <w:lang w:eastAsia="zh-CN"/>
        </w:rPr>
        <w:tab/>
        <w:t>if the "event" attribute is "SIGNALLING_INFO":</w:t>
      </w:r>
    </w:p>
    <w:p w14:paraId="408883E2" w14:textId="77777777" w:rsidR="001760FB" w:rsidRPr="00E40122" w:rsidRDefault="001760FB" w:rsidP="001760FB">
      <w:pPr>
        <w:pStyle w:val="B3"/>
        <w:rPr>
          <w:noProof/>
          <w:lang w:eastAsia="zh-CN"/>
        </w:rPr>
      </w:pPr>
      <w:r>
        <w:rPr>
          <w:noProof/>
          <w:lang w:eastAsia="zh-CN"/>
        </w:rPr>
        <w:t>-</w:t>
      </w:r>
      <w:r>
        <w:rPr>
          <w:noProof/>
          <w:lang w:eastAsia="zh-CN"/>
        </w:rPr>
        <w:tab/>
        <w:t>signalling information within the "sigInfos" attribute.</w:t>
      </w:r>
    </w:p>
    <w:p w14:paraId="551A13E5" w14:textId="09DC903A" w:rsidR="00C02012" w:rsidRDefault="00C02012" w:rsidP="00C02012">
      <w:pPr>
        <w:pStyle w:val="B2"/>
        <w:rPr>
          <w:ins w:id="115" w:author="Ericsson_Maria Liang" w:date="2025-09-11T11:38:00Z"/>
          <w:noProof/>
          <w:lang w:eastAsia="zh-CN"/>
        </w:rPr>
      </w:pPr>
      <w:ins w:id="116" w:author="Ericsson_Maria Liang" w:date="2025-09-11T11:39:00Z">
        <w:r>
          <w:rPr>
            <w:noProof/>
            <w:lang w:eastAsia="zh-CN"/>
          </w:rPr>
          <w:lastRenderedPageBreak/>
          <w:t>20</w:t>
        </w:r>
      </w:ins>
      <w:ins w:id="117" w:author="Ericsson_Maria Liang" w:date="2025-09-11T11:38:00Z">
        <w:r>
          <w:rPr>
            <w:noProof/>
            <w:lang w:eastAsia="zh-CN"/>
          </w:rPr>
          <w:t>)</w:t>
        </w:r>
        <w:r>
          <w:rPr>
            <w:noProof/>
            <w:lang w:eastAsia="zh-CN"/>
          </w:rPr>
          <w:tab/>
          <w:t>if the "event" attribute is "</w:t>
        </w:r>
      </w:ins>
      <w:ins w:id="118" w:author="Ericsson_Maria Liang" w:date="2025-09-11T11:39:00Z">
        <w:r>
          <w:rPr>
            <w:noProof/>
            <w:lang w:eastAsia="zh-CN"/>
          </w:rPr>
          <w:t>UE</w:t>
        </w:r>
      </w:ins>
      <w:ins w:id="119" w:author="Ericsson_Maria Liang" w:date="2025-09-11T11:38:00Z">
        <w:r>
          <w:rPr>
            <w:noProof/>
            <w:lang w:eastAsia="zh-CN"/>
          </w:rPr>
          <w:t>_</w:t>
        </w:r>
      </w:ins>
      <w:ins w:id="120" w:author="Ericsson_Maria Liang" w:date="2025-09-11T11:39:00Z">
        <w:r>
          <w:rPr>
            <w:noProof/>
            <w:lang w:eastAsia="zh-CN"/>
          </w:rPr>
          <w:t>ALTITUDE</w:t>
        </w:r>
      </w:ins>
      <w:ins w:id="121" w:author="Ericsson_Maria Liang" w:date="2025-09-11T11:38:00Z">
        <w:r>
          <w:rPr>
            <w:noProof/>
            <w:lang w:eastAsia="zh-CN"/>
          </w:rPr>
          <w:t>":</w:t>
        </w:r>
      </w:ins>
    </w:p>
    <w:p w14:paraId="647A22BD" w14:textId="55F08739" w:rsidR="00C02012" w:rsidRPr="00E40122" w:rsidRDefault="00C02012" w:rsidP="00C02012">
      <w:pPr>
        <w:pStyle w:val="B3"/>
        <w:rPr>
          <w:ins w:id="122" w:author="Ericsson_Maria Liang" w:date="2025-09-11T11:38:00Z"/>
          <w:noProof/>
          <w:lang w:eastAsia="zh-CN"/>
        </w:rPr>
      </w:pPr>
      <w:ins w:id="123" w:author="Ericsson_Maria Liang" w:date="2025-09-11T11:38:00Z">
        <w:r>
          <w:rPr>
            <w:noProof/>
            <w:lang w:eastAsia="zh-CN"/>
          </w:rPr>
          <w:t>-</w:t>
        </w:r>
        <w:r>
          <w:rPr>
            <w:noProof/>
            <w:lang w:eastAsia="zh-CN"/>
          </w:rPr>
          <w:tab/>
        </w:r>
      </w:ins>
      <w:ins w:id="124" w:author="Ericsson_Maria Liang" w:date="2025-09-11T11:39:00Z">
        <w:r>
          <w:rPr>
            <w:noProof/>
            <w:lang w:eastAsia="zh-CN"/>
          </w:rPr>
          <w:t>UE altitude information</w:t>
        </w:r>
      </w:ins>
      <w:ins w:id="125" w:author="Ericsson_Maria Liang" w:date="2025-09-11T11:38:00Z">
        <w:r>
          <w:rPr>
            <w:noProof/>
            <w:lang w:eastAsia="zh-CN"/>
          </w:rPr>
          <w:t xml:space="preserve"> within the "</w:t>
        </w:r>
      </w:ins>
      <w:ins w:id="126" w:author="Ericsson_Maria Liang" w:date="2025-09-11T11:39:00Z">
        <w:r w:rsidRPr="00C02012">
          <w:rPr>
            <w:noProof/>
            <w:lang w:eastAsia="zh-CN"/>
          </w:rPr>
          <w:t>ueAltitudeInfos</w:t>
        </w:r>
      </w:ins>
      <w:ins w:id="127" w:author="Ericsson_Maria Liang" w:date="2025-09-11T11:38:00Z">
        <w:r>
          <w:rPr>
            <w:noProof/>
            <w:lang w:eastAsia="zh-CN"/>
          </w:rPr>
          <w:t>" attribute.</w:t>
        </w:r>
      </w:ins>
    </w:p>
    <w:p w14:paraId="50385143" w14:textId="3AA71506" w:rsidR="001760FB" w:rsidRDefault="001760FB" w:rsidP="001760FB">
      <w:r>
        <w:t>If the NF service consumer cannot successfully fulfil the received HTTP POST request due to an internal error or an error in the HTTP POST request, the NF service consumer shall send an HTTP error response as specified in clause 5.7.</w:t>
      </w:r>
    </w:p>
    <w:p w14:paraId="1B926137" w14:textId="77777777" w:rsidR="001760FB" w:rsidRDefault="001760FB" w:rsidP="001760FB">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[5]</w:t>
      </w:r>
      <w:r>
        <w:t>.</w:t>
      </w:r>
    </w:p>
    <w:p w14:paraId="59A847B5" w14:textId="77777777" w:rsidR="001760FB" w:rsidRDefault="001760FB" w:rsidP="001760FB">
      <w:pPr>
        <w:rPr>
          <w:noProof/>
        </w:rPr>
      </w:pPr>
      <w:r>
        <w:rPr>
          <w:noProof/>
        </w:rPr>
        <w:t xml:space="preserve">Upon successful reception of the HTTP POST request with "{notifUri}" as request URI and AfEventExposureNotif data structure as request body, the NF service consumer shall send a "204 No Content" HTTP response, as shown in </w:t>
      </w:r>
      <w:r>
        <w:t>step 2 of figure 4.2.4.2-1</w:t>
      </w:r>
      <w:r>
        <w:rPr>
          <w:noProof/>
        </w:rPr>
        <w:t>.</w:t>
      </w:r>
    </w:p>
    <w:p w14:paraId="30C6C710" w14:textId="3896DF62" w:rsidR="00521472" w:rsidRPr="002C393C" w:rsidRDefault="00521472" w:rsidP="0052147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5th</w:t>
      </w:r>
      <w:r w:rsidRPr="008C6891">
        <w:rPr>
          <w:rFonts w:eastAsia="DengXian"/>
          <w:noProof/>
          <w:color w:val="0000FF"/>
          <w:sz w:val="28"/>
          <w:szCs w:val="28"/>
        </w:rPr>
        <w:t xml:space="preserve"> Change ***</w:t>
      </w:r>
    </w:p>
    <w:p w14:paraId="0E42E2E4" w14:textId="77777777" w:rsidR="00CE2D87" w:rsidRDefault="00CE2D87" w:rsidP="00CE2D87">
      <w:pPr>
        <w:pStyle w:val="Heading3"/>
      </w:pPr>
      <w:bookmarkStart w:id="128" w:name="_Toc493666002"/>
      <w:bookmarkStart w:id="129" w:name="_Toc493774049"/>
      <w:bookmarkStart w:id="130" w:name="_Toc494194798"/>
      <w:bookmarkStart w:id="131" w:name="_Toc528159092"/>
      <w:bookmarkStart w:id="132" w:name="_Toc532198053"/>
      <w:bookmarkStart w:id="133" w:name="_Toc34123804"/>
      <w:bookmarkStart w:id="134" w:name="_Toc36038548"/>
      <w:bookmarkStart w:id="135" w:name="_Toc36038636"/>
      <w:bookmarkStart w:id="136" w:name="_Toc36038827"/>
      <w:bookmarkStart w:id="137" w:name="_Toc44680768"/>
      <w:bookmarkStart w:id="138" w:name="_Toc45133680"/>
      <w:bookmarkStart w:id="139" w:name="_Toc45133771"/>
      <w:bookmarkStart w:id="140" w:name="_Toc49417469"/>
      <w:bookmarkStart w:id="141" w:name="_Toc51762436"/>
      <w:bookmarkStart w:id="142" w:name="_Toc58838152"/>
      <w:bookmarkStart w:id="143" w:name="_Toc59017165"/>
      <w:bookmarkStart w:id="144" w:name="_Toc68168311"/>
      <w:bookmarkStart w:id="145" w:name="_Toc200955803"/>
      <w:r>
        <w:t>5.6.1</w:t>
      </w:r>
      <w:r>
        <w:tab/>
        <w:t>General</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37071095" w14:textId="77777777" w:rsidR="00CE2D87" w:rsidRDefault="00CE2D87" w:rsidP="00CE2D87">
      <w:r>
        <w:t>This clause specifies the application data model supported by the API.</w:t>
      </w:r>
    </w:p>
    <w:p w14:paraId="2513F01C" w14:textId="77777777" w:rsidR="00CE2D87" w:rsidRDefault="00CE2D87" w:rsidP="00CE2D87">
      <w:r>
        <w:t xml:space="preserve">Table 5.6.1-1 specifies the data types defined for the </w:t>
      </w:r>
      <w:proofErr w:type="spellStart"/>
      <w:r>
        <w:t>Naf_EventExposure</w:t>
      </w:r>
      <w:proofErr w:type="spellEnd"/>
      <w:r>
        <w:t xml:space="preserve"> </w:t>
      </w:r>
      <w:proofErr w:type="gramStart"/>
      <w:r>
        <w:t>service based</w:t>
      </w:r>
      <w:proofErr w:type="gramEnd"/>
      <w:r>
        <w:t xml:space="preserve"> interface protocol.</w:t>
      </w:r>
    </w:p>
    <w:p w14:paraId="08EF1CB2" w14:textId="77777777" w:rsidR="00CE2D87" w:rsidRDefault="00CE2D87" w:rsidP="00CE2D87">
      <w:pPr>
        <w:pStyle w:val="TH"/>
      </w:pPr>
      <w:r>
        <w:lastRenderedPageBreak/>
        <w:t xml:space="preserve">Table 5.6.1-1: </w:t>
      </w:r>
      <w:proofErr w:type="spellStart"/>
      <w:r>
        <w:t>Naf_EventExposure</w:t>
      </w:r>
      <w:proofErr w:type="spellEnd"/>
      <w:r>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29"/>
        <w:gridCol w:w="2175"/>
        <w:gridCol w:w="429"/>
        <w:gridCol w:w="1099"/>
        <w:gridCol w:w="429"/>
        <w:gridCol w:w="3803"/>
        <w:gridCol w:w="429"/>
        <w:gridCol w:w="951"/>
        <w:gridCol w:w="429"/>
      </w:tblGrid>
      <w:tr w:rsidR="00CE2D87" w14:paraId="28F978E4" w14:textId="77777777" w:rsidTr="00F354AD">
        <w:trPr>
          <w:gridAfter w:val="1"/>
          <w:wAfter w:w="429" w:type="dxa"/>
          <w:jc w:val="center"/>
        </w:trPr>
        <w:tc>
          <w:tcPr>
            <w:tcW w:w="2604" w:type="dxa"/>
            <w:gridSpan w:val="2"/>
            <w:shd w:val="clear" w:color="auto" w:fill="C0C0C0"/>
            <w:hideMark/>
          </w:tcPr>
          <w:p w14:paraId="582C86D2" w14:textId="77777777" w:rsidR="00CE2D87" w:rsidRDefault="00CE2D87" w:rsidP="00F354AD">
            <w:pPr>
              <w:pStyle w:val="TAH"/>
            </w:pPr>
            <w:r>
              <w:t>Data type</w:t>
            </w:r>
          </w:p>
        </w:tc>
        <w:tc>
          <w:tcPr>
            <w:tcW w:w="1528" w:type="dxa"/>
            <w:gridSpan w:val="2"/>
            <w:shd w:val="clear" w:color="auto" w:fill="C0C0C0"/>
            <w:hideMark/>
          </w:tcPr>
          <w:p w14:paraId="3F3CFBEF" w14:textId="77777777" w:rsidR="00CE2D87" w:rsidRDefault="00CE2D87" w:rsidP="00F354AD">
            <w:pPr>
              <w:pStyle w:val="TAH"/>
            </w:pPr>
            <w:r>
              <w:t>Section defined</w:t>
            </w:r>
          </w:p>
        </w:tc>
        <w:tc>
          <w:tcPr>
            <w:tcW w:w="4232" w:type="dxa"/>
            <w:gridSpan w:val="2"/>
            <w:shd w:val="clear" w:color="auto" w:fill="C0C0C0"/>
            <w:hideMark/>
          </w:tcPr>
          <w:p w14:paraId="2199CAE8" w14:textId="77777777" w:rsidR="00CE2D87" w:rsidRDefault="00CE2D87" w:rsidP="00F354AD">
            <w:pPr>
              <w:pStyle w:val="TAH"/>
            </w:pPr>
            <w:r>
              <w:t>Description</w:t>
            </w:r>
          </w:p>
        </w:tc>
        <w:tc>
          <w:tcPr>
            <w:tcW w:w="1380" w:type="dxa"/>
            <w:gridSpan w:val="2"/>
            <w:shd w:val="clear" w:color="auto" w:fill="C0C0C0"/>
          </w:tcPr>
          <w:p w14:paraId="2409D9E9" w14:textId="77777777" w:rsidR="00CE2D87" w:rsidRDefault="00CE2D87" w:rsidP="00F354AD">
            <w:pPr>
              <w:pStyle w:val="TAH"/>
            </w:pPr>
            <w:r>
              <w:t>Applicability</w:t>
            </w:r>
          </w:p>
        </w:tc>
      </w:tr>
      <w:tr w:rsidR="00CE2D87" w14:paraId="61AA6C80" w14:textId="77777777" w:rsidTr="00F354AD">
        <w:trPr>
          <w:gridBefore w:val="1"/>
          <w:wBefore w:w="429" w:type="dxa"/>
          <w:jc w:val="center"/>
        </w:trPr>
        <w:tc>
          <w:tcPr>
            <w:tcW w:w="2604" w:type="dxa"/>
            <w:gridSpan w:val="2"/>
          </w:tcPr>
          <w:p w14:paraId="059F93FB" w14:textId="77777777" w:rsidR="00CE2D87" w:rsidRDefault="00CE2D87" w:rsidP="00F354AD">
            <w:pPr>
              <w:pStyle w:val="TAL"/>
              <w:rPr>
                <w:lang w:eastAsia="zh-CN"/>
              </w:rPr>
            </w:pPr>
            <w:proofErr w:type="spellStart"/>
            <w:r>
              <w:t>ActiveTimeInfo</w:t>
            </w:r>
            <w:proofErr w:type="spellEnd"/>
          </w:p>
        </w:tc>
        <w:tc>
          <w:tcPr>
            <w:tcW w:w="1528" w:type="dxa"/>
            <w:gridSpan w:val="2"/>
          </w:tcPr>
          <w:p w14:paraId="55FCACCB" w14:textId="77777777" w:rsidR="00CE2D87" w:rsidRDefault="00CE2D87" w:rsidP="00F354AD">
            <w:pPr>
              <w:pStyle w:val="TAL"/>
              <w:rPr>
                <w:lang w:eastAsia="zh-CN"/>
              </w:rPr>
            </w:pPr>
            <w:r>
              <w:rPr>
                <w:rFonts w:hint="eastAsia"/>
                <w:lang w:eastAsia="zh-CN"/>
              </w:rPr>
              <w:t>5</w:t>
            </w:r>
            <w:r>
              <w:rPr>
                <w:lang w:eastAsia="zh-CN"/>
              </w:rPr>
              <w:t>.6.2.30</w:t>
            </w:r>
          </w:p>
        </w:tc>
        <w:tc>
          <w:tcPr>
            <w:tcW w:w="4232" w:type="dxa"/>
            <w:gridSpan w:val="2"/>
          </w:tcPr>
          <w:p w14:paraId="597DD2D1" w14:textId="77777777" w:rsidR="00CE2D87" w:rsidRDefault="00CE2D87" w:rsidP="00F354AD">
            <w:pPr>
              <w:pStyle w:val="TAL"/>
              <w:rPr>
                <w:rFonts w:eastAsia="Batang"/>
              </w:rPr>
            </w:pPr>
            <w:r>
              <w:t>Contains the</w:t>
            </w:r>
            <w:r>
              <w:rPr>
                <w:lang w:eastAsia="ko-KR"/>
              </w:rPr>
              <w:t xml:space="preserve"> </w:t>
            </w:r>
            <w:r w:rsidRPr="00BB1E20">
              <w:t>activation time information</w:t>
            </w:r>
            <w:r>
              <w:t>.</w:t>
            </w:r>
          </w:p>
        </w:tc>
        <w:tc>
          <w:tcPr>
            <w:tcW w:w="1380" w:type="dxa"/>
            <w:gridSpan w:val="2"/>
          </w:tcPr>
          <w:p w14:paraId="4B0D8B6B" w14:textId="77777777" w:rsidR="00CE2D87" w:rsidRDefault="00CE2D87" w:rsidP="00F354AD">
            <w:pPr>
              <w:pStyle w:val="TAL"/>
            </w:pPr>
            <w:proofErr w:type="spellStart"/>
            <w:r>
              <w:rPr>
                <w:rFonts w:hint="eastAsia"/>
                <w:lang w:eastAsia="zh-CN"/>
              </w:rPr>
              <w:t>A</w:t>
            </w:r>
            <w:r>
              <w:rPr>
                <w:lang w:eastAsia="zh-CN"/>
              </w:rPr>
              <w:t>ppActiveTime</w:t>
            </w:r>
            <w:proofErr w:type="spellEnd"/>
          </w:p>
        </w:tc>
      </w:tr>
      <w:tr w:rsidR="00CE2D87" w14:paraId="2AE2A044" w14:textId="77777777" w:rsidTr="00F354AD">
        <w:trPr>
          <w:gridBefore w:val="1"/>
          <w:wBefore w:w="429" w:type="dxa"/>
          <w:jc w:val="center"/>
        </w:trPr>
        <w:tc>
          <w:tcPr>
            <w:tcW w:w="2604" w:type="dxa"/>
            <w:gridSpan w:val="2"/>
          </w:tcPr>
          <w:p w14:paraId="6211422A" w14:textId="77777777" w:rsidR="00CE2D87" w:rsidRDefault="00CE2D87" w:rsidP="00F354AD">
            <w:pPr>
              <w:pStyle w:val="TAL"/>
              <w:rPr>
                <w:lang w:eastAsia="zh-CN"/>
              </w:rPr>
            </w:pPr>
            <w:proofErr w:type="spellStart"/>
            <w:r>
              <w:rPr>
                <w:rFonts w:hint="eastAsia"/>
                <w:lang w:eastAsia="zh-CN"/>
              </w:rPr>
              <w:t>A</w:t>
            </w:r>
            <w:r>
              <w:rPr>
                <w:lang w:eastAsia="zh-CN"/>
              </w:rPr>
              <w:t>ddrFqdn</w:t>
            </w:r>
            <w:proofErr w:type="spellEnd"/>
          </w:p>
        </w:tc>
        <w:tc>
          <w:tcPr>
            <w:tcW w:w="1528" w:type="dxa"/>
            <w:gridSpan w:val="2"/>
          </w:tcPr>
          <w:p w14:paraId="4B243307" w14:textId="77777777" w:rsidR="00CE2D87" w:rsidRDefault="00CE2D87" w:rsidP="00F354AD">
            <w:pPr>
              <w:pStyle w:val="TAL"/>
              <w:rPr>
                <w:lang w:eastAsia="zh-CN"/>
              </w:rPr>
            </w:pPr>
            <w:r>
              <w:rPr>
                <w:rFonts w:hint="eastAsia"/>
                <w:lang w:eastAsia="zh-CN"/>
              </w:rPr>
              <w:t>5</w:t>
            </w:r>
            <w:r>
              <w:rPr>
                <w:lang w:eastAsia="zh-CN"/>
              </w:rPr>
              <w:t>.6.2.18</w:t>
            </w:r>
          </w:p>
        </w:tc>
        <w:tc>
          <w:tcPr>
            <w:tcW w:w="4232" w:type="dxa"/>
            <w:gridSpan w:val="2"/>
          </w:tcPr>
          <w:p w14:paraId="46C6715A" w14:textId="77777777" w:rsidR="00CE2D87" w:rsidRDefault="00CE2D87" w:rsidP="00F354AD">
            <w:pPr>
              <w:pStyle w:val="TAL"/>
            </w:pPr>
            <w:r>
              <w:rPr>
                <w:rFonts w:eastAsia="Batang"/>
              </w:rPr>
              <w:t>IP address and/or FQDN.</w:t>
            </w:r>
          </w:p>
        </w:tc>
        <w:tc>
          <w:tcPr>
            <w:tcW w:w="1380" w:type="dxa"/>
            <w:gridSpan w:val="2"/>
          </w:tcPr>
          <w:p w14:paraId="45F7736B" w14:textId="77777777" w:rsidR="00CE2D87" w:rsidRDefault="00CE2D87" w:rsidP="00F354AD">
            <w:pPr>
              <w:pStyle w:val="TAL"/>
            </w:pPr>
            <w:proofErr w:type="spellStart"/>
            <w:r>
              <w:rPr>
                <w:rFonts w:hint="eastAsia"/>
              </w:rPr>
              <w:t>P</w:t>
            </w:r>
            <w:r>
              <w:t>erformanceData</w:t>
            </w:r>
            <w:proofErr w:type="spellEnd"/>
          </w:p>
          <w:p w14:paraId="4113B506" w14:textId="77777777" w:rsidR="00CE2D87" w:rsidRDefault="00CE2D87" w:rsidP="00F354AD">
            <w:pPr>
              <w:pStyle w:val="TAL"/>
              <w:rPr>
                <w:lang w:val="en-IN"/>
              </w:rPr>
            </w:pPr>
            <w:proofErr w:type="spellStart"/>
            <w:r>
              <w:rPr>
                <w:lang w:val="en-IN"/>
              </w:rPr>
              <w:t>ServiceExperienceExt</w:t>
            </w:r>
            <w:proofErr w:type="spellEnd"/>
          </w:p>
          <w:p w14:paraId="2C148943" w14:textId="77777777" w:rsidR="00CE2D87" w:rsidRDefault="00CE2D87" w:rsidP="00F354AD">
            <w:pPr>
              <w:pStyle w:val="TAL"/>
            </w:pPr>
            <w:proofErr w:type="spellStart"/>
            <w:r>
              <w:t>DataVolTransferTime</w:t>
            </w:r>
            <w:proofErr w:type="spellEnd"/>
          </w:p>
        </w:tc>
      </w:tr>
      <w:tr w:rsidR="00CE2D87" w14:paraId="092B42BA" w14:textId="77777777" w:rsidTr="00F354AD">
        <w:trPr>
          <w:gridAfter w:val="1"/>
          <w:wAfter w:w="429" w:type="dxa"/>
          <w:jc w:val="center"/>
        </w:trPr>
        <w:tc>
          <w:tcPr>
            <w:tcW w:w="2604" w:type="dxa"/>
            <w:gridSpan w:val="2"/>
          </w:tcPr>
          <w:p w14:paraId="532B0AC6" w14:textId="77777777" w:rsidR="00CE2D87" w:rsidRDefault="00CE2D87" w:rsidP="00F354AD">
            <w:pPr>
              <w:pStyle w:val="TAL"/>
            </w:pPr>
            <w:proofErr w:type="spellStart"/>
            <w:r>
              <w:t>AfEvent</w:t>
            </w:r>
            <w:proofErr w:type="spellEnd"/>
          </w:p>
        </w:tc>
        <w:tc>
          <w:tcPr>
            <w:tcW w:w="1528" w:type="dxa"/>
            <w:gridSpan w:val="2"/>
          </w:tcPr>
          <w:p w14:paraId="35491F01" w14:textId="77777777" w:rsidR="00CE2D87" w:rsidRDefault="00CE2D87" w:rsidP="00F354AD">
            <w:pPr>
              <w:pStyle w:val="TAL"/>
            </w:pPr>
            <w:r>
              <w:t>5.6.3.3</w:t>
            </w:r>
          </w:p>
        </w:tc>
        <w:tc>
          <w:tcPr>
            <w:tcW w:w="4232" w:type="dxa"/>
            <w:gridSpan w:val="2"/>
          </w:tcPr>
          <w:p w14:paraId="5137315E" w14:textId="77777777" w:rsidR="00CE2D87" w:rsidRDefault="00CE2D87" w:rsidP="00F354AD">
            <w:pPr>
              <w:pStyle w:val="TAL"/>
            </w:pPr>
            <w:r>
              <w:rPr>
                <w:rFonts w:eastAsia="Batang"/>
              </w:rPr>
              <w:t>Represents</w:t>
            </w:r>
            <w:r>
              <w:t xml:space="preserve"> Application Events.</w:t>
            </w:r>
          </w:p>
        </w:tc>
        <w:tc>
          <w:tcPr>
            <w:tcW w:w="1380" w:type="dxa"/>
            <w:gridSpan w:val="2"/>
          </w:tcPr>
          <w:p w14:paraId="4D6DD257" w14:textId="77777777" w:rsidR="00CE2D87" w:rsidRDefault="00CE2D87" w:rsidP="00F354AD">
            <w:pPr>
              <w:pStyle w:val="TAL"/>
            </w:pPr>
          </w:p>
        </w:tc>
      </w:tr>
      <w:tr w:rsidR="00CE2D87" w14:paraId="36A2F8F9" w14:textId="77777777" w:rsidTr="00F354AD">
        <w:trPr>
          <w:gridAfter w:val="1"/>
          <w:wAfter w:w="429" w:type="dxa"/>
          <w:jc w:val="center"/>
        </w:trPr>
        <w:tc>
          <w:tcPr>
            <w:tcW w:w="2604" w:type="dxa"/>
            <w:gridSpan w:val="2"/>
          </w:tcPr>
          <w:p w14:paraId="5BAB9B5B" w14:textId="77777777" w:rsidR="00CE2D87" w:rsidRDefault="00CE2D87" w:rsidP="00F354AD">
            <w:pPr>
              <w:pStyle w:val="TAL"/>
            </w:pPr>
            <w:proofErr w:type="spellStart"/>
            <w:r>
              <w:t>AfEventExposureSubsc</w:t>
            </w:r>
            <w:proofErr w:type="spellEnd"/>
          </w:p>
        </w:tc>
        <w:tc>
          <w:tcPr>
            <w:tcW w:w="1528" w:type="dxa"/>
            <w:gridSpan w:val="2"/>
          </w:tcPr>
          <w:p w14:paraId="6173DE54" w14:textId="77777777" w:rsidR="00CE2D87" w:rsidRDefault="00CE2D87" w:rsidP="00F354AD">
            <w:pPr>
              <w:pStyle w:val="TAL"/>
            </w:pPr>
            <w:r>
              <w:t>5.6.2.2</w:t>
            </w:r>
          </w:p>
        </w:tc>
        <w:tc>
          <w:tcPr>
            <w:tcW w:w="4232" w:type="dxa"/>
            <w:gridSpan w:val="2"/>
          </w:tcPr>
          <w:p w14:paraId="3525286A" w14:textId="77777777" w:rsidR="00CE2D87" w:rsidRDefault="00CE2D87" w:rsidP="00F354AD">
            <w:pPr>
              <w:pStyle w:val="TAL"/>
            </w:pPr>
            <w:r>
              <w:t>Represents an Individual Application Event Subscription resource.</w:t>
            </w:r>
          </w:p>
        </w:tc>
        <w:tc>
          <w:tcPr>
            <w:tcW w:w="1380" w:type="dxa"/>
            <w:gridSpan w:val="2"/>
          </w:tcPr>
          <w:p w14:paraId="6D8C338F" w14:textId="77777777" w:rsidR="00CE2D87" w:rsidRDefault="00CE2D87" w:rsidP="00F354AD">
            <w:pPr>
              <w:pStyle w:val="TAL"/>
            </w:pPr>
          </w:p>
        </w:tc>
      </w:tr>
      <w:tr w:rsidR="00CE2D87" w14:paraId="1F649114" w14:textId="77777777" w:rsidTr="00F354AD">
        <w:trPr>
          <w:gridAfter w:val="1"/>
          <w:wAfter w:w="429" w:type="dxa"/>
          <w:jc w:val="center"/>
        </w:trPr>
        <w:tc>
          <w:tcPr>
            <w:tcW w:w="2604" w:type="dxa"/>
            <w:gridSpan w:val="2"/>
          </w:tcPr>
          <w:p w14:paraId="25364465" w14:textId="77777777" w:rsidR="00CE2D87" w:rsidRDefault="00CE2D87" w:rsidP="00F354AD">
            <w:pPr>
              <w:pStyle w:val="TAL"/>
            </w:pPr>
            <w:proofErr w:type="spellStart"/>
            <w:r>
              <w:t>AfEventExposureNotif</w:t>
            </w:r>
            <w:proofErr w:type="spellEnd"/>
          </w:p>
        </w:tc>
        <w:tc>
          <w:tcPr>
            <w:tcW w:w="1528" w:type="dxa"/>
            <w:gridSpan w:val="2"/>
          </w:tcPr>
          <w:p w14:paraId="2DEAABA9" w14:textId="77777777" w:rsidR="00CE2D87" w:rsidRDefault="00CE2D87" w:rsidP="00F354AD">
            <w:pPr>
              <w:pStyle w:val="TAL"/>
            </w:pPr>
            <w:r>
              <w:t>5.6.2.3</w:t>
            </w:r>
          </w:p>
        </w:tc>
        <w:tc>
          <w:tcPr>
            <w:tcW w:w="4232" w:type="dxa"/>
            <w:gridSpan w:val="2"/>
          </w:tcPr>
          <w:p w14:paraId="1EC84B7D" w14:textId="77777777" w:rsidR="00CE2D87" w:rsidRDefault="00CE2D87" w:rsidP="00F354AD">
            <w:pPr>
              <w:pStyle w:val="TAL"/>
            </w:pPr>
            <w:r>
              <w:t>Describes notifications about application event that occurred in an Individual Application Event Subscription resource.</w:t>
            </w:r>
          </w:p>
        </w:tc>
        <w:tc>
          <w:tcPr>
            <w:tcW w:w="1380" w:type="dxa"/>
            <w:gridSpan w:val="2"/>
          </w:tcPr>
          <w:p w14:paraId="0504ACC4" w14:textId="77777777" w:rsidR="00CE2D87" w:rsidRDefault="00CE2D87" w:rsidP="00F354AD">
            <w:pPr>
              <w:pStyle w:val="TAL"/>
            </w:pPr>
          </w:p>
        </w:tc>
      </w:tr>
      <w:tr w:rsidR="00CE2D87" w14:paraId="698E9AFC" w14:textId="77777777" w:rsidTr="00F354AD">
        <w:trPr>
          <w:gridAfter w:val="1"/>
          <w:wAfter w:w="429" w:type="dxa"/>
          <w:jc w:val="center"/>
        </w:trPr>
        <w:tc>
          <w:tcPr>
            <w:tcW w:w="2604" w:type="dxa"/>
            <w:gridSpan w:val="2"/>
          </w:tcPr>
          <w:p w14:paraId="701E76BE" w14:textId="77777777" w:rsidR="00CE2D87" w:rsidRDefault="00CE2D87" w:rsidP="00F354AD">
            <w:pPr>
              <w:pStyle w:val="TAL"/>
            </w:pPr>
            <w:proofErr w:type="spellStart"/>
            <w:r>
              <w:t>AfEventNotification</w:t>
            </w:r>
            <w:proofErr w:type="spellEnd"/>
          </w:p>
        </w:tc>
        <w:tc>
          <w:tcPr>
            <w:tcW w:w="1528" w:type="dxa"/>
            <w:gridSpan w:val="2"/>
          </w:tcPr>
          <w:p w14:paraId="5BBE45FE" w14:textId="77777777" w:rsidR="00CE2D87" w:rsidRDefault="00CE2D87" w:rsidP="00F354AD">
            <w:pPr>
              <w:pStyle w:val="TAL"/>
            </w:pPr>
            <w:r>
              <w:t>5.6.2.6</w:t>
            </w:r>
          </w:p>
        </w:tc>
        <w:tc>
          <w:tcPr>
            <w:tcW w:w="4232" w:type="dxa"/>
            <w:gridSpan w:val="2"/>
          </w:tcPr>
          <w:p w14:paraId="2D8FFB90" w14:textId="77777777" w:rsidR="00CE2D87" w:rsidRDefault="00CE2D87" w:rsidP="00F354AD">
            <w:pPr>
              <w:pStyle w:val="TAL"/>
            </w:pPr>
            <w:r>
              <w:rPr>
                <w:rFonts w:eastAsia="Batang"/>
              </w:rPr>
              <w:t>Represents information related to an event to be reported.</w:t>
            </w:r>
          </w:p>
        </w:tc>
        <w:tc>
          <w:tcPr>
            <w:tcW w:w="1380" w:type="dxa"/>
            <w:gridSpan w:val="2"/>
          </w:tcPr>
          <w:p w14:paraId="07B2986F" w14:textId="77777777" w:rsidR="00CE2D87" w:rsidRDefault="00CE2D87" w:rsidP="00F354AD">
            <w:pPr>
              <w:pStyle w:val="TAL"/>
            </w:pPr>
          </w:p>
        </w:tc>
      </w:tr>
      <w:tr w:rsidR="00CE2D87" w14:paraId="7B1BC752" w14:textId="77777777" w:rsidTr="00F354AD">
        <w:trPr>
          <w:gridBefore w:val="1"/>
          <w:wBefore w:w="429" w:type="dxa"/>
          <w:jc w:val="center"/>
        </w:trPr>
        <w:tc>
          <w:tcPr>
            <w:tcW w:w="2604" w:type="dxa"/>
            <w:gridSpan w:val="2"/>
          </w:tcPr>
          <w:p w14:paraId="1EDCAC63" w14:textId="77777777" w:rsidR="00CE2D87" w:rsidRDefault="00CE2D87" w:rsidP="00F354AD">
            <w:pPr>
              <w:pStyle w:val="TAL"/>
            </w:pPr>
            <w:proofErr w:type="spellStart"/>
            <w:r>
              <w:t>AppActiveTimeInfo</w:t>
            </w:r>
            <w:proofErr w:type="spellEnd"/>
          </w:p>
        </w:tc>
        <w:tc>
          <w:tcPr>
            <w:tcW w:w="1528" w:type="dxa"/>
            <w:gridSpan w:val="2"/>
          </w:tcPr>
          <w:p w14:paraId="12CE0897" w14:textId="77777777" w:rsidR="00CE2D87" w:rsidRDefault="00CE2D87" w:rsidP="00F354AD">
            <w:pPr>
              <w:pStyle w:val="TAL"/>
              <w:rPr>
                <w:lang w:eastAsia="zh-CN"/>
              </w:rPr>
            </w:pPr>
            <w:r>
              <w:rPr>
                <w:rFonts w:hint="eastAsia"/>
                <w:lang w:eastAsia="zh-CN"/>
              </w:rPr>
              <w:t>5</w:t>
            </w:r>
            <w:r>
              <w:rPr>
                <w:lang w:eastAsia="zh-CN"/>
              </w:rPr>
              <w:t>.6.2.29</w:t>
            </w:r>
          </w:p>
        </w:tc>
        <w:tc>
          <w:tcPr>
            <w:tcW w:w="4232" w:type="dxa"/>
            <w:gridSpan w:val="2"/>
          </w:tcPr>
          <w:p w14:paraId="052C4C4B" w14:textId="77777777" w:rsidR="00CE2D87" w:rsidRDefault="00CE2D87" w:rsidP="00F354AD">
            <w:pPr>
              <w:pStyle w:val="TAL"/>
            </w:pPr>
            <w:r>
              <w:t>Contains the</w:t>
            </w:r>
            <w:r>
              <w:rPr>
                <w:lang w:eastAsia="ko-KR"/>
              </w:rPr>
              <w:t xml:space="preserve"> </w:t>
            </w:r>
            <w:r w:rsidRPr="00BB1E20">
              <w:t>activation time information</w:t>
            </w:r>
            <w:r>
              <w:t xml:space="preserve"> of the application(s).</w:t>
            </w:r>
          </w:p>
        </w:tc>
        <w:tc>
          <w:tcPr>
            <w:tcW w:w="1380" w:type="dxa"/>
            <w:gridSpan w:val="2"/>
          </w:tcPr>
          <w:p w14:paraId="0F779F02" w14:textId="77777777" w:rsidR="00CE2D87" w:rsidRDefault="00CE2D87" w:rsidP="00F354AD">
            <w:pPr>
              <w:pStyle w:val="TAL"/>
            </w:pPr>
            <w:proofErr w:type="spellStart"/>
            <w:r>
              <w:rPr>
                <w:rFonts w:hint="eastAsia"/>
                <w:lang w:eastAsia="zh-CN"/>
              </w:rPr>
              <w:t>A</w:t>
            </w:r>
            <w:r>
              <w:rPr>
                <w:lang w:eastAsia="zh-CN"/>
              </w:rPr>
              <w:t>ppActiveTime</w:t>
            </w:r>
            <w:proofErr w:type="spellEnd"/>
          </w:p>
        </w:tc>
      </w:tr>
      <w:tr w:rsidR="00CE2D87" w14:paraId="1A4CF618" w14:textId="77777777" w:rsidTr="00F354AD">
        <w:trPr>
          <w:gridBefore w:val="1"/>
          <w:wBefore w:w="429" w:type="dxa"/>
          <w:jc w:val="center"/>
        </w:trPr>
        <w:tc>
          <w:tcPr>
            <w:tcW w:w="2604" w:type="dxa"/>
            <w:gridSpan w:val="2"/>
          </w:tcPr>
          <w:p w14:paraId="73BA8C72" w14:textId="77777777" w:rsidR="00CE2D87" w:rsidRDefault="00CE2D87" w:rsidP="00F354AD">
            <w:pPr>
              <w:pStyle w:val="TAL"/>
            </w:pPr>
            <w:proofErr w:type="spellStart"/>
            <w:r>
              <w:t>CollectiveBehaviourFilter</w:t>
            </w:r>
            <w:proofErr w:type="spellEnd"/>
          </w:p>
        </w:tc>
        <w:tc>
          <w:tcPr>
            <w:tcW w:w="1528" w:type="dxa"/>
            <w:gridSpan w:val="2"/>
          </w:tcPr>
          <w:p w14:paraId="56AAF4C3" w14:textId="77777777" w:rsidR="00CE2D87" w:rsidRDefault="00CE2D87" w:rsidP="00F354AD">
            <w:pPr>
              <w:pStyle w:val="TAL"/>
              <w:rPr>
                <w:lang w:eastAsia="zh-CN"/>
              </w:rPr>
            </w:pPr>
            <w:r>
              <w:rPr>
                <w:lang w:eastAsia="zh-CN"/>
              </w:rPr>
              <w:t>5.6.2.19</w:t>
            </w:r>
          </w:p>
        </w:tc>
        <w:tc>
          <w:tcPr>
            <w:tcW w:w="4232" w:type="dxa"/>
            <w:gridSpan w:val="2"/>
          </w:tcPr>
          <w:p w14:paraId="777CC6B6" w14:textId="77777777" w:rsidR="00CE2D87" w:rsidRDefault="00CE2D87" w:rsidP="00F354AD">
            <w:pPr>
              <w:pStyle w:val="TAL"/>
            </w:pPr>
            <w:r>
              <w:t>Contains the parameter type and value pair to express the collective behaviour event filters.</w:t>
            </w:r>
          </w:p>
        </w:tc>
        <w:tc>
          <w:tcPr>
            <w:tcW w:w="1380" w:type="dxa"/>
            <w:gridSpan w:val="2"/>
          </w:tcPr>
          <w:p w14:paraId="08E02736" w14:textId="77777777" w:rsidR="00CE2D87" w:rsidRDefault="00CE2D87" w:rsidP="00F354AD">
            <w:pPr>
              <w:pStyle w:val="TAL"/>
            </w:pPr>
            <w:proofErr w:type="spellStart"/>
            <w:r>
              <w:t>CollectiveBehaviour</w:t>
            </w:r>
            <w:proofErr w:type="spellEnd"/>
          </w:p>
        </w:tc>
      </w:tr>
      <w:tr w:rsidR="00CE2D87" w14:paraId="17A5694D" w14:textId="77777777" w:rsidTr="00F354AD">
        <w:trPr>
          <w:gridBefore w:val="1"/>
          <w:wBefore w:w="429" w:type="dxa"/>
          <w:jc w:val="center"/>
        </w:trPr>
        <w:tc>
          <w:tcPr>
            <w:tcW w:w="2604" w:type="dxa"/>
            <w:gridSpan w:val="2"/>
          </w:tcPr>
          <w:p w14:paraId="1589C865" w14:textId="77777777" w:rsidR="00CE2D87" w:rsidRDefault="00CE2D87" w:rsidP="00F354AD">
            <w:pPr>
              <w:pStyle w:val="TAL"/>
            </w:pPr>
            <w:proofErr w:type="spellStart"/>
            <w:r>
              <w:t>CollectiveBehaviourFilterType</w:t>
            </w:r>
            <w:proofErr w:type="spellEnd"/>
          </w:p>
        </w:tc>
        <w:tc>
          <w:tcPr>
            <w:tcW w:w="1528" w:type="dxa"/>
            <w:gridSpan w:val="2"/>
          </w:tcPr>
          <w:p w14:paraId="61D97DB7" w14:textId="77777777" w:rsidR="00CE2D87" w:rsidRDefault="00CE2D87" w:rsidP="00F354AD">
            <w:pPr>
              <w:pStyle w:val="TAL"/>
              <w:rPr>
                <w:lang w:eastAsia="zh-CN"/>
              </w:rPr>
            </w:pPr>
            <w:r>
              <w:t>5.6.3.4</w:t>
            </w:r>
          </w:p>
        </w:tc>
        <w:tc>
          <w:tcPr>
            <w:tcW w:w="4232" w:type="dxa"/>
            <w:gridSpan w:val="2"/>
          </w:tcPr>
          <w:p w14:paraId="6FB8CA11" w14:textId="77777777" w:rsidR="00CE2D87" w:rsidRDefault="00CE2D87" w:rsidP="00F354AD">
            <w:pPr>
              <w:pStyle w:val="TAL"/>
            </w:pPr>
          </w:p>
        </w:tc>
        <w:tc>
          <w:tcPr>
            <w:tcW w:w="1380" w:type="dxa"/>
            <w:gridSpan w:val="2"/>
          </w:tcPr>
          <w:p w14:paraId="1F2CE04B" w14:textId="77777777" w:rsidR="00CE2D87" w:rsidRDefault="00CE2D87" w:rsidP="00F354AD">
            <w:pPr>
              <w:pStyle w:val="TAL"/>
            </w:pPr>
            <w:proofErr w:type="spellStart"/>
            <w:r>
              <w:t>CollectiveBehaviour</w:t>
            </w:r>
            <w:proofErr w:type="spellEnd"/>
          </w:p>
        </w:tc>
      </w:tr>
      <w:tr w:rsidR="00CE2D87" w14:paraId="42734596" w14:textId="77777777" w:rsidTr="00F354AD">
        <w:trPr>
          <w:gridBefore w:val="1"/>
          <w:wBefore w:w="429" w:type="dxa"/>
          <w:jc w:val="center"/>
        </w:trPr>
        <w:tc>
          <w:tcPr>
            <w:tcW w:w="2604" w:type="dxa"/>
            <w:gridSpan w:val="2"/>
          </w:tcPr>
          <w:p w14:paraId="3FC57076" w14:textId="77777777" w:rsidR="00CE2D87" w:rsidRDefault="00CE2D87" w:rsidP="00F354AD">
            <w:pPr>
              <w:pStyle w:val="TAL"/>
            </w:pPr>
            <w:proofErr w:type="spellStart"/>
            <w:r>
              <w:t>CollectiveBehaviourInfo</w:t>
            </w:r>
            <w:proofErr w:type="spellEnd"/>
          </w:p>
        </w:tc>
        <w:tc>
          <w:tcPr>
            <w:tcW w:w="1528" w:type="dxa"/>
            <w:gridSpan w:val="2"/>
          </w:tcPr>
          <w:p w14:paraId="14782F45" w14:textId="77777777" w:rsidR="00CE2D87" w:rsidRDefault="00CE2D87" w:rsidP="00F354AD">
            <w:pPr>
              <w:pStyle w:val="TAL"/>
              <w:rPr>
                <w:lang w:eastAsia="zh-CN"/>
              </w:rPr>
            </w:pPr>
            <w:r>
              <w:rPr>
                <w:lang w:eastAsia="zh-CN"/>
              </w:rPr>
              <w:t>5.6.2.20</w:t>
            </w:r>
          </w:p>
        </w:tc>
        <w:tc>
          <w:tcPr>
            <w:tcW w:w="4232" w:type="dxa"/>
            <w:gridSpan w:val="2"/>
          </w:tcPr>
          <w:p w14:paraId="61BA19B8" w14:textId="77777777" w:rsidR="00CE2D87" w:rsidRDefault="00CE2D87" w:rsidP="00F354AD">
            <w:pPr>
              <w:pStyle w:val="TAL"/>
            </w:pPr>
            <w:r>
              <w:t>Contains the collective behaviour analytics information.</w:t>
            </w:r>
          </w:p>
        </w:tc>
        <w:tc>
          <w:tcPr>
            <w:tcW w:w="1380" w:type="dxa"/>
            <w:gridSpan w:val="2"/>
          </w:tcPr>
          <w:p w14:paraId="3B7995C4" w14:textId="77777777" w:rsidR="00CE2D87" w:rsidRDefault="00CE2D87" w:rsidP="00F354AD">
            <w:pPr>
              <w:pStyle w:val="TAL"/>
            </w:pPr>
            <w:proofErr w:type="spellStart"/>
            <w:r>
              <w:t>CollectiveBehaviour</w:t>
            </w:r>
            <w:proofErr w:type="spellEnd"/>
          </w:p>
        </w:tc>
      </w:tr>
      <w:tr w:rsidR="00CE2D87" w14:paraId="61B5EBAC" w14:textId="77777777" w:rsidTr="00F354AD">
        <w:trPr>
          <w:gridAfter w:val="1"/>
          <w:wAfter w:w="429" w:type="dxa"/>
          <w:jc w:val="center"/>
        </w:trPr>
        <w:tc>
          <w:tcPr>
            <w:tcW w:w="2604" w:type="dxa"/>
            <w:gridSpan w:val="2"/>
          </w:tcPr>
          <w:p w14:paraId="5B416CF9" w14:textId="77777777" w:rsidR="00CE2D87" w:rsidRDefault="00CE2D87" w:rsidP="00F354AD">
            <w:pPr>
              <w:pStyle w:val="TAL"/>
            </w:pPr>
            <w:proofErr w:type="spellStart"/>
            <w:r>
              <w:t>CommunicationCollection</w:t>
            </w:r>
            <w:proofErr w:type="spellEnd"/>
          </w:p>
        </w:tc>
        <w:tc>
          <w:tcPr>
            <w:tcW w:w="1528" w:type="dxa"/>
            <w:gridSpan w:val="2"/>
          </w:tcPr>
          <w:p w14:paraId="77FE725B" w14:textId="77777777" w:rsidR="00CE2D87" w:rsidRDefault="00CE2D87" w:rsidP="00F354AD">
            <w:pPr>
              <w:pStyle w:val="TAL"/>
            </w:pPr>
            <w:r>
              <w:rPr>
                <w:rFonts w:hint="eastAsia"/>
                <w:lang w:eastAsia="zh-CN"/>
              </w:rPr>
              <w:t>5.6.2.</w:t>
            </w:r>
            <w:r>
              <w:rPr>
                <w:lang w:eastAsia="zh-CN"/>
              </w:rPr>
              <w:t>13</w:t>
            </w:r>
          </w:p>
        </w:tc>
        <w:tc>
          <w:tcPr>
            <w:tcW w:w="4232" w:type="dxa"/>
            <w:gridSpan w:val="2"/>
          </w:tcPr>
          <w:p w14:paraId="77760E75" w14:textId="77777777" w:rsidR="00CE2D87" w:rsidRDefault="00CE2D87" w:rsidP="00F354AD">
            <w:pPr>
              <w:pStyle w:val="TAL"/>
            </w:pPr>
            <w:r>
              <w:rPr>
                <w:rFonts w:eastAsia="Batang"/>
              </w:rPr>
              <w:t>Contains communication information.</w:t>
            </w:r>
          </w:p>
        </w:tc>
        <w:tc>
          <w:tcPr>
            <w:tcW w:w="1380" w:type="dxa"/>
            <w:gridSpan w:val="2"/>
          </w:tcPr>
          <w:p w14:paraId="07159305" w14:textId="77777777" w:rsidR="00CE2D87" w:rsidRDefault="00CE2D87" w:rsidP="00F354AD">
            <w:pPr>
              <w:pStyle w:val="TAL"/>
            </w:pPr>
            <w:proofErr w:type="spellStart"/>
            <w:r>
              <w:t>UeCommunication</w:t>
            </w:r>
            <w:proofErr w:type="spellEnd"/>
          </w:p>
        </w:tc>
      </w:tr>
      <w:tr w:rsidR="00CE2D87" w14:paraId="65ACC2BB" w14:textId="77777777" w:rsidTr="00F354AD">
        <w:trPr>
          <w:gridAfter w:val="1"/>
          <w:wAfter w:w="429" w:type="dxa"/>
          <w:jc w:val="center"/>
        </w:trPr>
        <w:tc>
          <w:tcPr>
            <w:tcW w:w="2604" w:type="dxa"/>
            <w:gridSpan w:val="2"/>
          </w:tcPr>
          <w:p w14:paraId="1B1F22EB" w14:textId="77777777" w:rsidR="00CE2D87" w:rsidRPr="009053A4" w:rsidRDefault="00CE2D87" w:rsidP="00F354AD">
            <w:pPr>
              <w:keepNext/>
              <w:keepLines/>
              <w:spacing w:after="0"/>
              <w:rPr>
                <w:rFonts w:ascii="Arial" w:hAnsi="Arial"/>
                <w:sz w:val="18"/>
              </w:rPr>
            </w:pPr>
            <w:proofErr w:type="spellStart"/>
            <w:r>
              <w:rPr>
                <w:rFonts w:ascii="Arial" w:hAnsi="Arial"/>
                <w:sz w:val="18"/>
              </w:rPr>
              <w:t>DataProcessingType</w:t>
            </w:r>
            <w:proofErr w:type="spellEnd"/>
          </w:p>
        </w:tc>
        <w:tc>
          <w:tcPr>
            <w:tcW w:w="1528" w:type="dxa"/>
            <w:gridSpan w:val="2"/>
          </w:tcPr>
          <w:p w14:paraId="148B4766" w14:textId="77777777" w:rsidR="00CE2D87" w:rsidRPr="009053A4" w:rsidRDefault="00CE2D87" w:rsidP="00F354AD">
            <w:pPr>
              <w:keepNext/>
              <w:keepLines/>
              <w:spacing w:after="0"/>
              <w:rPr>
                <w:rFonts w:ascii="Arial" w:hAnsi="Arial"/>
                <w:sz w:val="18"/>
                <w:lang w:eastAsia="zh-CN"/>
              </w:rPr>
            </w:pPr>
            <w:r>
              <w:rPr>
                <w:rFonts w:ascii="Arial" w:hAnsi="Arial"/>
                <w:sz w:val="18"/>
                <w:lang w:eastAsia="zh-CN"/>
              </w:rPr>
              <w:t>5.6.3.5</w:t>
            </w:r>
          </w:p>
        </w:tc>
        <w:tc>
          <w:tcPr>
            <w:tcW w:w="4232" w:type="dxa"/>
            <w:gridSpan w:val="2"/>
          </w:tcPr>
          <w:p w14:paraId="3E3EC61B" w14:textId="77777777" w:rsidR="00CE2D87" w:rsidRPr="009053A4" w:rsidRDefault="00CE2D87" w:rsidP="00F354AD">
            <w:pPr>
              <w:keepNext/>
              <w:keepLines/>
              <w:spacing w:after="0"/>
              <w:rPr>
                <w:rFonts w:ascii="Arial" w:eastAsia="Batang" w:hAnsi="Arial"/>
                <w:sz w:val="18"/>
              </w:rPr>
            </w:pPr>
            <w:r>
              <w:rPr>
                <w:rFonts w:ascii="Arial" w:eastAsia="Batang" w:hAnsi="Arial"/>
                <w:sz w:val="18"/>
              </w:rPr>
              <w:t>Represents a type of data processing.</w:t>
            </w:r>
          </w:p>
        </w:tc>
        <w:tc>
          <w:tcPr>
            <w:tcW w:w="1380" w:type="dxa"/>
            <w:gridSpan w:val="2"/>
          </w:tcPr>
          <w:p w14:paraId="0942E08A" w14:textId="77777777" w:rsidR="00CE2D87" w:rsidRPr="009053A4" w:rsidRDefault="00CE2D87" w:rsidP="00F354AD">
            <w:pPr>
              <w:keepNext/>
              <w:keepLines/>
              <w:spacing w:after="0"/>
              <w:rPr>
                <w:rFonts w:ascii="Arial" w:hAnsi="Arial"/>
                <w:sz w:val="18"/>
              </w:rPr>
            </w:pPr>
            <w:proofErr w:type="spellStart"/>
            <w:r>
              <w:rPr>
                <w:rFonts w:ascii="Arial" w:hAnsi="Arial"/>
                <w:sz w:val="18"/>
              </w:rPr>
              <w:t>ExtEventFilters</w:t>
            </w:r>
            <w:proofErr w:type="spellEnd"/>
          </w:p>
        </w:tc>
      </w:tr>
      <w:tr w:rsidR="00CE2D87" w14:paraId="4E7FAE06" w14:textId="77777777" w:rsidTr="00F354AD">
        <w:trPr>
          <w:gridAfter w:val="1"/>
          <w:wAfter w:w="429" w:type="dxa"/>
          <w:jc w:val="center"/>
        </w:trPr>
        <w:tc>
          <w:tcPr>
            <w:tcW w:w="2604" w:type="dxa"/>
            <w:gridSpan w:val="2"/>
          </w:tcPr>
          <w:p w14:paraId="2FB76D68" w14:textId="77777777" w:rsidR="00CE2D87" w:rsidRDefault="00CE2D87" w:rsidP="00F354AD">
            <w:pPr>
              <w:pStyle w:val="TAL"/>
            </w:pPr>
            <w:proofErr w:type="spellStart"/>
            <w:r>
              <w:t>DatVolTransTimeCollection</w:t>
            </w:r>
            <w:proofErr w:type="spellEnd"/>
          </w:p>
        </w:tc>
        <w:tc>
          <w:tcPr>
            <w:tcW w:w="1528" w:type="dxa"/>
            <w:gridSpan w:val="2"/>
          </w:tcPr>
          <w:p w14:paraId="2AECF0B8" w14:textId="77777777" w:rsidR="00CE2D87" w:rsidRDefault="00CE2D87" w:rsidP="00F354AD">
            <w:pPr>
              <w:pStyle w:val="TAL"/>
              <w:rPr>
                <w:lang w:eastAsia="zh-CN"/>
              </w:rPr>
            </w:pPr>
            <w:r>
              <w:rPr>
                <w:lang w:eastAsia="zh-CN"/>
              </w:rPr>
              <w:t>5.6.2.28</w:t>
            </w:r>
          </w:p>
        </w:tc>
        <w:tc>
          <w:tcPr>
            <w:tcW w:w="4232" w:type="dxa"/>
            <w:gridSpan w:val="2"/>
          </w:tcPr>
          <w:p w14:paraId="5EDB96B0" w14:textId="77777777" w:rsidR="00CE2D87" w:rsidRDefault="00CE2D87" w:rsidP="00F354AD">
            <w:pPr>
              <w:pStyle w:val="TAL"/>
            </w:pPr>
            <w:r>
              <w:t>Contains data volume transfer time information.</w:t>
            </w:r>
          </w:p>
        </w:tc>
        <w:tc>
          <w:tcPr>
            <w:tcW w:w="1380" w:type="dxa"/>
            <w:gridSpan w:val="2"/>
          </w:tcPr>
          <w:p w14:paraId="2930C198" w14:textId="77777777" w:rsidR="00CE2D87" w:rsidRDefault="00CE2D87" w:rsidP="00F354AD">
            <w:pPr>
              <w:pStyle w:val="TAL"/>
            </w:pPr>
            <w:proofErr w:type="spellStart"/>
            <w:r>
              <w:t>DataVolTransferTime</w:t>
            </w:r>
            <w:proofErr w:type="spellEnd"/>
          </w:p>
        </w:tc>
      </w:tr>
      <w:tr w:rsidR="00CE2D87" w14:paraId="50E7FEEA" w14:textId="77777777" w:rsidTr="00F354AD">
        <w:trPr>
          <w:gridAfter w:val="1"/>
          <w:wAfter w:w="429" w:type="dxa"/>
          <w:jc w:val="center"/>
        </w:trPr>
        <w:tc>
          <w:tcPr>
            <w:tcW w:w="2604" w:type="dxa"/>
            <w:gridSpan w:val="2"/>
          </w:tcPr>
          <w:p w14:paraId="1343F2CD" w14:textId="77777777" w:rsidR="00CE2D87" w:rsidRDefault="00CE2D87" w:rsidP="00F354AD">
            <w:pPr>
              <w:pStyle w:val="TAL"/>
            </w:pPr>
            <w:proofErr w:type="spellStart"/>
            <w:r>
              <w:t>DispersionCollection</w:t>
            </w:r>
            <w:proofErr w:type="spellEnd"/>
          </w:p>
        </w:tc>
        <w:tc>
          <w:tcPr>
            <w:tcW w:w="1528" w:type="dxa"/>
            <w:gridSpan w:val="2"/>
          </w:tcPr>
          <w:p w14:paraId="30C6550D" w14:textId="77777777" w:rsidR="00CE2D87" w:rsidRDefault="00CE2D87" w:rsidP="00F354AD">
            <w:pPr>
              <w:pStyle w:val="TAL"/>
              <w:rPr>
                <w:lang w:eastAsia="zh-CN"/>
              </w:rPr>
            </w:pPr>
            <w:r>
              <w:rPr>
                <w:lang w:eastAsia="zh-CN"/>
              </w:rPr>
              <w:t>5.6.2.21</w:t>
            </w:r>
          </w:p>
        </w:tc>
        <w:tc>
          <w:tcPr>
            <w:tcW w:w="4232" w:type="dxa"/>
            <w:gridSpan w:val="2"/>
          </w:tcPr>
          <w:p w14:paraId="43B99E80" w14:textId="77777777" w:rsidR="00CE2D87" w:rsidRDefault="00CE2D87" w:rsidP="00F354AD">
            <w:pPr>
              <w:pStyle w:val="TAL"/>
            </w:pPr>
            <w:r>
              <w:t>Contains Dispersion information collected.</w:t>
            </w:r>
          </w:p>
        </w:tc>
        <w:tc>
          <w:tcPr>
            <w:tcW w:w="1380" w:type="dxa"/>
            <w:gridSpan w:val="2"/>
          </w:tcPr>
          <w:p w14:paraId="430278FB" w14:textId="77777777" w:rsidR="00CE2D87" w:rsidRDefault="00CE2D87" w:rsidP="00F354AD">
            <w:pPr>
              <w:pStyle w:val="TAL"/>
            </w:pPr>
            <w:r>
              <w:t>Dispersion</w:t>
            </w:r>
          </w:p>
        </w:tc>
      </w:tr>
      <w:tr w:rsidR="00CE2D87" w14:paraId="79F8E874" w14:textId="77777777" w:rsidTr="00F354AD">
        <w:trPr>
          <w:gridAfter w:val="1"/>
          <w:wAfter w:w="429" w:type="dxa"/>
          <w:jc w:val="center"/>
        </w:trPr>
        <w:tc>
          <w:tcPr>
            <w:tcW w:w="2604" w:type="dxa"/>
            <w:gridSpan w:val="2"/>
          </w:tcPr>
          <w:p w14:paraId="6F2B26A7" w14:textId="77777777" w:rsidR="00CE2D87" w:rsidRDefault="00CE2D87" w:rsidP="00F354AD">
            <w:pPr>
              <w:pStyle w:val="TAL"/>
            </w:pPr>
            <w:proofErr w:type="spellStart"/>
            <w:r>
              <w:t>EventFilter</w:t>
            </w:r>
            <w:proofErr w:type="spellEnd"/>
          </w:p>
        </w:tc>
        <w:tc>
          <w:tcPr>
            <w:tcW w:w="1528" w:type="dxa"/>
            <w:gridSpan w:val="2"/>
          </w:tcPr>
          <w:p w14:paraId="6576D817" w14:textId="77777777" w:rsidR="00CE2D87" w:rsidRDefault="00CE2D87" w:rsidP="00F354AD">
            <w:pPr>
              <w:pStyle w:val="TAL"/>
            </w:pPr>
            <w:r>
              <w:rPr>
                <w:lang w:eastAsia="zh-CN"/>
              </w:rPr>
              <w:t>5.6.2.5</w:t>
            </w:r>
          </w:p>
        </w:tc>
        <w:tc>
          <w:tcPr>
            <w:tcW w:w="4232" w:type="dxa"/>
            <w:gridSpan w:val="2"/>
          </w:tcPr>
          <w:p w14:paraId="1B4CDB46" w14:textId="77777777" w:rsidR="00CE2D87" w:rsidRDefault="00CE2D87" w:rsidP="00F354AD">
            <w:pPr>
              <w:pStyle w:val="TAL"/>
            </w:pPr>
            <w:r>
              <w:t>Represents event filter information.</w:t>
            </w:r>
          </w:p>
        </w:tc>
        <w:tc>
          <w:tcPr>
            <w:tcW w:w="1380" w:type="dxa"/>
            <w:gridSpan w:val="2"/>
          </w:tcPr>
          <w:p w14:paraId="6E84DC00" w14:textId="77777777" w:rsidR="00CE2D87" w:rsidRDefault="00CE2D87" w:rsidP="00F354AD">
            <w:pPr>
              <w:pStyle w:val="TAL"/>
            </w:pPr>
          </w:p>
        </w:tc>
      </w:tr>
      <w:tr w:rsidR="00CE2D87" w14:paraId="3B90E765" w14:textId="77777777" w:rsidTr="00F354AD">
        <w:trPr>
          <w:gridAfter w:val="1"/>
          <w:wAfter w:w="429" w:type="dxa"/>
          <w:jc w:val="center"/>
        </w:trPr>
        <w:tc>
          <w:tcPr>
            <w:tcW w:w="2604" w:type="dxa"/>
            <w:gridSpan w:val="2"/>
          </w:tcPr>
          <w:p w14:paraId="5CFA9F1A" w14:textId="77777777" w:rsidR="00CE2D87" w:rsidRDefault="00CE2D87" w:rsidP="00F354AD">
            <w:pPr>
              <w:pStyle w:val="TAL"/>
            </w:pPr>
            <w:proofErr w:type="spellStart"/>
            <w:r>
              <w:t>EventsSubs</w:t>
            </w:r>
            <w:proofErr w:type="spellEnd"/>
          </w:p>
        </w:tc>
        <w:tc>
          <w:tcPr>
            <w:tcW w:w="1528" w:type="dxa"/>
            <w:gridSpan w:val="2"/>
          </w:tcPr>
          <w:p w14:paraId="15B6971E" w14:textId="77777777" w:rsidR="00CE2D87" w:rsidRDefault="00CE2D87" w:rsidP="00F354AD">
            <w:pPr>
              <w:pStyle w:val="TAL"/>
              <w:rPr>
                <w:lang w:eastAsia="zh-CN"/>
              </w:rPr>
            </w:pPr>
            <w:r>
              <w:t>5.6.2.4</w:t>
            </w:r>
          </w:p>
        </w:tc>
        <w:tc>
          <w:tcPr>
            <w:tcW w:w="4232" w:type="dxa"/>
            <w:gridSpan w:val="2"/>
          </w:tcPr>
          <w:p w14:paraId="18D0183E" w14:textId="77777777" w:rsidR="00CE2D87" w:rsidRDefault="00CE2D87" w:rsidP="00F354AD">
            <w:pPr>
              <w:pStyle w:val="TAL"/>
            </w:pPr>
            <w:r>
              <w:rPr>
                <w:rFonts w:eastAsia="Batang"/>
              </w:rPr>
              <w:t>Represents an event to be subscribed and the related event filter information.</w:t>
            </w:r>
          </w:p>
        </w:tc>
        <w:tc>
          <w:tcPr>
            <w:tcW w:w="1380" w:type="dxa"/>
            <w:gridSpan w:val="2"/>
          </w:tcPr>
          <w:p w14:paraId="023EBACC" w14:textId="77777777" w:rsidR="00CE2D87" w:rsidRDefault="00CE2D87" w:rsidP="00F354AD">
            <w:pPr>
              <w:pStyle w:val="TAL"/>
            </w:pPr>
          </w:p>
        </w:tc>
      </w:tr>
      <w:tr w:rsidR="00CE2D87" w14:paraId="1F870662" w14:textId="77777777" w:rsidTr="00F354AD">
        <w:trPr>
          <w:gridAfter w:val="1"/>
          <w:wAfter w:w="429" w:type="dxa"/>
          <w:jc w:val="center"/>
        </w:trPr>
        <w:tc>
          <w:tcPr>
            <w:tcW w:w="2604" w:type="dxa"/>
            <w:gridSpan w:val="2"/>
          </w:tcPr>
          <w:p w14:paraId="4109EBE1" w14:textId="77777777" w:rsidR="00CE2D87" w:rsidRDefault="00CE2D87" w:rsidP="00F354AD">
            <w:pPr>
              <w:pStyle w:val="TAL"/>
            </w:pPr>
            <w:proofErr w:type="spellStart"/>
            <w:r>
              <w:t>ExceptionInfo</w:t>
            </w:r>
            <w:proofErr w:type="spellEnd"/>
          </w:p>
        </w:tc>
        <w:tc>
          <w:tcPr>
            <w:tcW w:w="1528" w:type="dxa"/>
            <w:gridSpan w:val="2"/>
          </w:tcPr>
          <w:p w14:paraId="34AAED95" w14:textId="77777777" w:rsidR="00CE2D87" w:rsidRDefault="00CE2D87" w:rsidP="00F354AD">
            <w:pPr>
              <w:pStyle w:val="TAL"/>
              <w:rPr>
                <w:lang w:eastAsia="zh-CN"/>
              </w:rPr>
            </w:pPr>
            <w:r>
              <w:t>5.6.2.14</w:t>
            </w:r>
          </w:p>
        </w:tc>
        <w:tc>
          <w:tcPr>
            <w:tcW w:w="4232" w:type="dxa"/>
            <w:gridSpan w:val="2"/>
          </w:tcPr>
          <w:p w14:paraId="1C69349D" w14:textId="77777777" w:rsidR="00CE2D87" w:rsidRDefault="00CE2D87" w:rsidP="00F354AD">
            <w:pPr>
              <w:pStyle w:val="TAL"/>
            </w:pPr>
            <w:r>
              <w:t>Describes the exceptions information provided by AF.</w:t>
            </w:r>
          </w:p>
        </w:tc>
        <w:tc>
          <w:tcPr>
            <w:tcW w:w="1380" w:type="dxa"/>
            <w:gridSpan w:val="2"/>
          </w:tcPr>
          <w:p w14:paraId="0B142974" w14:textId="77777777" w:rsidR="00CE2D87" w:rsidRDefault="00CE2D87" w:rsidP="00F354AD">
            <w:pPr>
              <w:pStyle w:val="TAL"/>
            </w:pPr>
            <w:r>
              <w:t>Exceptions</w:t>
            </w:r>
          </w:p>
        </w:tc>
      </w:tr>
      <w:tr w:rsidR="00CE2D87" w14:paraId="097BE977" w14:textId="77777777" w:rsidTr="00F354AD">
        <w:trPr>
          <w:gridAfter w:val="1"/>
          <w:wAfter w:w="429" w:type="dxa"/>
          <w:jc w:val="center"/>
        </w:trPr>
        <w:tc>
          <w:tcPr>
            <w:tcW w:w="2604" w:type="dxa"/>
            <w:gridSpan w:val="2"/>
          </w:tcPr>
          <w:p w14:paraId="1A0C9CC5" w14:textId="77777777" w:rsidR="00CE2D87" w:rsidRDefault="00CE2D87" w:rsidP="00F354AD">
            <w:pPr>
              <w:pStyle w:val="TAL"/>
            </w:pPr>
            <w:proofErr w:type="spellStart"/>
            <w:r>
              <w:t>MSAccessActivityCollection</w:t>
            </w:r>
            <w:proofErr w:type="spellEnd"/>
          </w:p>
        </w:tc>
        <w:tc>
          <w:tcPr>
            <w:tcW w:w="1528" w:type="dxa"/>
            <w:gridSpan w:val="2"/>
          </w:tcPr>
          <w:p w14:paraId="70E6E9C3" w14:textId="77777777" w:rsidR="00CE2D87" w:rsidRDefault="00CE2D87" w:rsidP="00F354AD">
            <w:pPr>
              <w:pStyle w:val="TAL"/>
              <w:rPr>
                <w:lang w:eastAsia="zh-CN"/>
              </w:rPr>
            </w:pPr>
            <w:r>
              <w:t>5.6.2.27</w:t>
            </w:r>
          </w:p>
        </w:tc>
        <w:tc>
          <w:tcPr>
            <w:tcW w:w="4232" w:type="dxa"/>
            <w:gridSpan w:val="2"/>
          </w:tcPr>
          <w:p w14:paraId="65A2C085" w14:textId="77777777" w:rsidR="00CE2D87" w:rsidRPr="002017E2" w:rsidRDefault="00CE2D87" w:rsidP="00F354AD">
            <w:pPr>
              <w:pStyle w:val="TAL"/>
              <w:rPr>
                <w:rFonts w:eastAsia="Batang"/>
              </w:rPr>
            </w:pPr>
            <w:r w:rsidRPr="003F0417">
              <w:t xml:space="preserve">Represents the </w:t>
            </w:r>
            <w:r>
              <w:t xml:space="preserve">Media Streaming access activities </w:t>
            </w:r>
            <w:r w:rsidRPr="003F0417">
              <w:t>of UE Application collected via Data Collection AF.</w:t>
            </w:r>
          </w:p>
        </w:tc>
        <w:tc>
          <w:tcPr>
            <w:tcW w:w="1380" w:type="dxa"/>
            <w:gridSpan w:val="2"/>
          </w:tcPr>
          <w:p w14:paraId="2FC090B3" w14:textId="77777777" w:rsidR="00CE2D87" w:rsidRDefault="00CE2D87" w:rsidP="00F354AD">
            <w:pPr>
              <w:pStyle w:val="TAL"/>
            </w:pPr>
            <w:proofErr w:type="spellStart"/>
            <w:r w:rsidRPr="00174EA9">
              <w:t>MSAccessActivity</w:t>
            </w:r>
            <w:proofErr w:type="spellEnd"/>
          </w:p>
        </w:tc>
      </w:tr>
      <w:tr w:rsidR="00CE2D87" w14:paraId="0CD3398B" w14:textId="77777777" w:rsidTr="00F354AD">
        <w:trPr>
          <w:gridAfter w:val="1"/>
          <w:wAfter w:w="429" w:type="dxa"/>
          <w:jc w:val="center"/>
        </w:trPr>
        <w:tc>
          <w:tcPr>
            <w:tcW w:w="2604" w:type="dxa"/>
            <w:gridSpan w:val="2"/>
          </w:tcPr>
          <w:p w14:paraId="71B823D0" w14:textId="77777777" w:rsidR="00CE2D87" w:rsidRDefault="00CE2D87" w:rsidP="00F354AD">
            <w:pPr>
              <w:pStyle w:val="TAL"/>
            </w:pPr>
            <w:proofErr w:type="spellStart"/>
            <w:r>
              <w:t>MsConsumptionCollection</w:t>
            </w:r>
            <w:proofErr w:type="spellEnd"/>
          </w:p>
        </w:tc>
        <w:tc>
          <w:tcPr>
            <w:tcW w:w="1528" w:type="dxa"/>
            <w:gridSpan w:val="2"/>
          </w:tcPr>
          <w:p w14:paraId="4042DB7F" w14:textId="77777777" w:rsidR="00CE2D87" w:rsidRDefault="00CE2D87" w:rsidP="00F354AD">
            <w:pPr>
              <w:pStyle w:val="TAL"/>
            </w:pPr>
            <w:r>
              <w:t>5.6.2.24</w:t>
            </w:r>
          </w:p>
        </w:tc>
        <w:tc>
          <w:tcPr>
            <w:tcW w:w="4232" w:type="dxa"/>
            <w:gridSpan w:val="2"/>
          </w:tcPr>
          <w:p w14:paraId="5FEB7791" w14:textId="77777777" w:rsidR="00CE2D87" w:rsidRPr="003F0417" w:rsidRDefault="00CE2D87" w:rsidP="00F354AD">
            <w:pPr>
              <w:pStyle w:val="TAL"/>
            </w:pPr>
            <w:r w:rsidRPr="000A4ABD">
              <w:t>Represents the Media Streaming Consumption reports of UE Application collected via Data Collection AF.</w:t>
            </w:r>
          </w:p>
        </w:tc>
        <w:tc>
          <w:tcPr>
            <w:tcW w:w="1380" w:type="dxa"/>
            <w:gridSpan w:val="2"/>
          </w:tcPr>
          <w:p w14:paraId="6756ED1C" w14:textId="77777777" w:rsidR="00CE2D87" w:rsidRPr="00174EA9" w:rsidRDefault="00CE2D87" w:rsidP="00F354AD">
            <w:pPr>
              <w:pStyle w:val="TAL"/>
            </w:pPr>
            <w:proofErr w:type="spellStart"/>
            <w:r>
              <w:t>MSConsumption</w:t>
            </w:r>
            <w:proofErr w:type="spellEnd"/>
          </w:p>
        </w:tc>
      </w:tr>
      <w:tr w:rsidR="00CE2D87" w14:paraId="3486C8E4" w14:textId="77777777" w:rsidTr="00F354AD">
        <w:trPr>
          <w:gridAfter w:val="1"/>
          <w:wAfter w:w="429" w:type="dxa"/>
          <w:jc w:val="center"/>
        </w:trPr>
        <w:tc>
          <w:tcPr>
            <w:tcW w:w="2604" w:type="dxa"/>
            <w:gridSpan w:val="2"/>
          </w:tcPr>
          <w:p w14:paraId="1E535254" w14:textId="77777777" w:rsidR="00CE2D87" w:rsidRDefault="00CE2D87" w:rsidP="00F354AD">
            <w:pPr>
              <w:pStyle w:val="TAL"/>
            </w:pPr>
            <w:proofErr w:type="spellStart"/>
            <w:r>
              <w:rPr>
                <w:rFonts w:hint="eastAsia"/>
                <w:lang w:eastAsia="zh-CN"/>
              </w:rPr>
              <w:t>M</w:t>
            </w:r>
            <w:r>
              <w:rPr>
                <w:lang w:eastAsia="zh-CN"/>
              </w:rPr>
              <w:t>s</w:t>
            </w:r>
            <w:r>
              <w:t>DynPolicyInvocationCollection</w:t>
            </w:r>
            <w:proofErr w:type="spellEnd"/>
          </w:p>
        </w:tc>
        <w:tc>
          <w:tcPr>
            <w:tcW w:w="1528" w:type="dxa"/>
            <w:gridSpan w:val="2"/>
          </w:tcPr>
          <w:p w14:paraId="7D8A2944" w14:textId="77777777" w:rsidR="00CE2D87" w:rsidRDefault="00CE2D87" w:rsidP="00F354AD">
            <w:pPr>
              <w:pStyle w:val="TAL"/>
            </w:pPr>
            <w:r>
              <w:t>5.6.2.26</w:t>
            </w:r>
          </w:p>
        </w:tc>
        <w:tc>
          <w:tcPr>
            <w:tcW w:w="4232" w:type="dxa"/>
            <w:gridSpan w:val="2"/>
          </w:tcPr>
          <w:p w14:paraId="385E2438" w14:textId="77777777" w:rsidR="00CE2D87" w:rsidRPr="000A4ABD" w:rsidRDefault="00CE2D87" w:rsidP="00F354AD">
            <w:pPr>
              <w:pStyle w:val="TAL"/>
            </w:pPr>
            <w:r w:rsidRPr="0010560D">
              <w:t xml:space="preserve">Represents the </w:t>
            </w:r>
            <w:r>
              <w:t xml:space="preserve">Media Streaming Dynamic </w:t>
            </w:r>
            <w:r w:rsidRPr="0010560D">
              <w:t>Policy invocation of UE Application collected via Data Collection AF.</w:t>
            </w:r>
          </w:p>
        </w:tc>
        <w:tc>
          <w:tcPr>
            <w:tcW w:w="1380" w:type="dxa"/>
            <w:gridSpan w:val="2"/>
          </w:tcPr>
          <w:p w14:paraId="0EA03E68" w14:textId="77777777" w:rsidR="00CE2D87" w:rsidRDefault="00CE2D87" w:rsidP="00F354AD">
            <w:pPr>
              <w:pStyle w:val="TAL"/>
            </w:pPr>
            <w:r>
              <w:t>MSDynPolicyInvocation</w:t>
            </w:r>
          </w:p>
        </w:tc>
      </w:tr>
      <w:tr w:rsidR="00CE2D87" w14:paraId="15461610" w14:textId="77777777" w:rsidTr="00F354AD">
        <w:trPr>
          <w:gridAfter w:val="1"/>
          <w:wAfter w:w="429" w:type="dxa"/>
          <w:jc w:val="center"/>
        </w:trPr>
        <w:tc>
          <w:tcPr>
            <w:tcW w:w="2604" w:type="dxa"/>
            <w:gridSpan w:val="2"/>
          </w:tcPr>
          <w:p w14:paraId="31D593A4" w14:textId="77777777" w:rsidR="00CE2D87" w:rsidRDefault="00CE2D87" w:rsidP="00F354AD">
            <w:pPr>
              <w:pStyle w:val="TAL"/>
            </w:pPr>
            <w:proofErr w:type="spellStart"/>
            <w:r>
              <w:t>MsQoeMetricsCollection</w:t>
            </w:r>
            <w:proofErr w:type="spellEnd"/>
          </w:p>
        </w:tc>
        <w:tc>
          <w:tcPr>
            <w:tcW w:w="1528" w:type="dxa"/>
            <w:gridSpan w:val="2"/>
          </w:tcPr>
          <w:p w14:paraId="698DD8FC" w14:textId="77777777" w:rsidR="00CE2D87" w:rsidRDefault="00CE2D87" w:rsidP="00F354AD">
            <w:pPr>
              <w:pStyle w:val="TAL"/>
              <w:rPr>
                <w:lang w:eastAsia="zh-CN"/>
              </w:rPr>
            </w:pPr>
            <w:r>
              <w:t>5.6.2.23</w:t>
            </w:r>
          </w:p>
        </w:tc>
        <w:tc>
          <w:tcPr>
            <w:tcW w:w="4232" w:type="dxa"/>
            <w:gridSpan w:val="2"/>
          </w:tcPr>
          <w:p w14:paraId="01CA36A8" w14:textId="77777777" w:rsidR="00CE2D87" w:rsidRPr="002017E2" w:rsidRDefault="00CE2D87" w:rsidP="00F354AD">
            <w:pPr>
              <w:pStyle w:val="TAL"/>
              <w:rPr>
                <w:rFonts w:eastAsia="Batang"/>
              </w:rPr>
            </w:pPr>
            <w:r>
              <w:t xml:space="preserve">Represents the Media Streaming </w:t>
            </w:r>
            <w:proofErr w:type="spellStart"/>
            <w:r>
              <w:t>QoE</w:t>
            </w:r>
            <w:proofErr w:type="spellEnd"/>
            <w:r>
              <w:t xml:space="preserve"> Metrics of UE Application collected via Data Collection AF.</w:t>
            </w:r>
          </w:p>
        </w:tc>
        <w:tc>
          <w:tcPr>
            <w:tcW w:w="1380" w:type="dxa"/>
            <w:gridSpan w:val="2"/>
          </w:tcPr>
          <w:p w14:paraId="459F8F37" w14:textId="77777777" w:rsidR="00CE2D87" w:rsidRDefault="00CE2D87" w:rsidP="00F354AD">
            <w:pPr>
              <w:pStyle w:val="TAL"/>
            </w:pPr>
            <w:proofErr w:type="spellStart"/>
            <w:r w:rsidRPr="008547D0">
              <w:t>MSQoeMetrics</w:t>
            </w:r>
            <w:proofErr w:type="spellEnd"/>
          </w:p>
        </w:tc>
      </w:tr>
      <w:tr w:rsidR="00CE2D87" w14:paraId="0AAFABAC" w14:textId="77777777" w:rsidTr="00F354AD">
        <w:trPr>
          <w:gridAfter w:val="1"/>
          <w:wAfter w:w="429" w:type="dxa"/>
          <w:jc w:val="center"/>
        </w:trPr>
        <w:tc>
          <w:tcPr>
            <w:tcW w:w="2604" w:type="dxa"/>
            <w:gridSpan w:val="2"/>
          </w:tcPr>
          <w:p w14:paraId="3CC92F91" w14:textId="77777777" w:rsidR="00CE2D87" w:rsidRDefault="00CE2D87" w:rsidP="00F354AD">
            <w:pPr>
              <w:pStyle w:val="TAL"/>
            </w:pPr>
            <w:proofErr w:type="spellStart"/>
            <w:r>
              <w:t>MsNetAssInvocationCollection</w:t>
            </w:r>
            <w:proofErr w:type="spellEnd"/>
          </w:p>
        </w:tc>
        <w:tc>
          <w:tcPr>
            <w:tcW w:w="1528" w:type="dxa"/>
            <w:gridSpan w:val="2"/>
          </w:tcPr>
          <w:p w14:paraId="0D3299A8" w14:textId="77777777" w:rsidR="00CE2D87" w:rsidRDefault="00CE2D87" w:rsidP="00F354AD">
            <w:pPr>
              <w:pStyle w:val="TAL"/>
            </w:pPr>
            <w:r>
              <w:rPr>
                <w:lang w:eastAsia="zh-CN"/>
              </w:rPr>
              <w:t>5.6.2.25</w:t>
            </w:r>
          </w:p>
        </w:tc>
        <w:tc>
          <w:tcPr>
            <w:tcW w:w="4232" w:type="dxa"/>
            <w:gridSpan w:val="2"/>
          </w:tcPr>
          <w:p w14:paraId="693D7C8C" w14:textId="77777777" w:rsidR="00CE2D87" w:rsidRDefault="00CE2D87" w:rsidP="00F354AD">
            <w:pPr>
              <w:pStyle w:val="TAL"/>
            </w:pPr>
            <w:r w:rsidRPr="002017E2">
              <w:rPr>
                <w:rFonts w:eastAsia="Batang"/>
              </w:rPr>
              <w:t xml:space="preserve">Represents the </w:t>
            </w:r>
            <w:r>
              <w:rPr>
                <w:rFonts w:eastAsia="Batang"/>
              </w:rPr>
              <w:t xml:space="preserve">Media Streaming Network Assistance invocation </w:t>
            </w:r>
            <w:r w:rsidRPr="002017E2">
              <w:rPr>
                <w:rFonts w:eastAsia="Batang"/>
              </w:rPr>
              <w:t>of UE Application collected via Data Collection AF.</w:t>
            </w:r>
          </w:p>
        </w:tc>
        <w:tc>
          <w:tcPr>
            <w:tcW w:w="1380" w:type="dxa"/>
            <w:gridSpan w:val="2"/>
          </w:tcPr>
          <w:p w14:paraId="76E001BD" w14:textId="77777777" w:rsidR="00CE2D87" w:rsidRDefault="00CE2D87" w:rsidP="00F354AD">
            <w:pPr>
              <w:pStyle w:val="TAL"/>
            </w:pPr>
            <w:proofErr w:type="spellStart"/>
            <w:r>
              <w:t>MSNetAssInvocation</w:t>
            </w:r>
            <w:proofErr w:type="spellEnd"/>
          </w:p>
        </w:tc>
      </w:tr>
      <w:tr w:rsidR="00CE2D87" w14:paraId="1CA04537" w14:textId="77777777" w:rsidTr="00F354AD">
        <w:trPr>
          <w:gridAfter w:val="1"/>
          <w:wAfter w:w="429" w:type="dxa"/>
          <w:jc w:val="center"/>
        </w:trPr>
        <w:tc>
          <w:tcPr>
            <w:tcW w:w="2604" w:type="dxa"/>
            <w:gridSpan w:val="2"/>
          </w:tcPr>
          <w:p w14:paraId="10598A47" w14:textId="77777777" w:rsidR="00CE2D87" w:rsidRDefault="00CE2D87" w:rsidP="00F354AD">
            <w:pPr>
              <w:pStyle w:val="TAL"/>
            </w:pPr>
            <w:proofErr w:type="spellStart"/>
            <w:r>
              <w:t>PerformanceData</w:t>
            </w:r>
            <w:proofErr w:type="spellEnd"/>
          </w:p>
        </w:tc>
        <w:tc>
          <w:tcPr>
            <w:tcW w:w="1528" w:type="dxa"/>
            <w:gridSpan w:val="2"/>
          </w:tcPr>
          <w:p w14:paraId="561A8063" w14:textId="77777777" w:rsidR="00CE2D87" w:rsidRDefault="00CE2D87" w:rsidP="00F354AD">
            <w:pPr>
              <w:pStyle w:val="TAL"/>
            </w:pPr>
            <w:r>
              <w:rPr>
                <w:rFonts w:hint="eastAsia"/>
                <w:lang w:eastAsia="zh-CN"/>
              </w:rPr>
              <w:t>5</w:t>
            </w:r>
            <w:r>
              <w:rPr>
                <w:lang w:eastAsia="zh-CN"/>
              </w:rPr>
              <w:t>.6.2.17</w:t>
            </w:r>
          </w:p>
        </w:tc>
        <w:tc>
          <w:tcPr>
            <w:tcW w:w="4232" w:type="dxa"/>
            <w:gridSpan w:val="2"/>
          </w:tcPr>
          <w:p w14:paraId="51BC3174" w14:textId="77777777" w:rsidR="00CE2D87" w:rsidRDefault="00CE2D87" w:rsidP="00F354AD">
            <w:pPr>
              <w:pStyle w:val="TAL"/>
            </w:pPr>
            <w:r>
              <w:t>Indicates the performance data.</w:t>
            </w:r>
          </w:p>
        </w:tc>
        <w:tc>
          <w:tcPr>
            <w:tcW w:w="1380" w:type="dxa"/>
            <w:gridSpan w:val="2"/>
          </w:tcPr>
          <w:p w14:paraId="3BC200AA" w14:textId="77777777" w:rsidR="00CE2D87" w:rsidRDefault="00CE2D87" w:rsidP="00F354AD">
            <w:pPr>
              <w:pStyle w:val="TAL"/>
            </w:pPr>
            <w:proofErr w:type="spellStart"/>
            <w:r>
              <w:rPr>
                <w:rFonts w:cs="Arial" w:hint="eastAsia"/>
                <w:szCs w:val="18"/>
              </w:rPr>
              <w:t>P</w:t>
            </w:r>
            <w:r>
              <w:rPr>
                <w:rFonts w:cs="Arial"/>
                <w:szCs w:val="18"/>
              </w:rPr>
              <w:t>erformanceData</w:t>
            </w:r>
            <w:proofErr w:type="spellEnd"/>
          </w:p>
        </w:tc>
      </w:tr>
      <w:tr w:rsidR="00CE2D87" w14:paraId="7979879C" w14:textId="77777777" w:rsidTr="00F354AD">
        <w:trPr>
          <w:gridBefore w:val="1"/>
          <w:wBefore w:w="429" w:type="dxa"/>
          <w:jc w:val="center"/>
        </w:trPr>
        <w:tc>
          <w:tcPr>
            <w:tcW w:w="2604" w:type="dxa"/>
            <w:gridSpan w:val="2"/>
          </w:tcPr>
          <w:p w14:paraId="4B8BFF16" w14:textId="77777777" w:rsidR="00CE2D87" w:rsidRDefault="00CE2D87" w:rsidP="00F354AD">
            <w:pPr>
              <w:pStyle w:val="TAL"/>
            </w:pPr>
            <w:proofErr w:type="spellStart"/>
            <w:r>
              <w:t>PerformanceDataCollection</w:t>
            </w:r>
            <w:proofErr w:type="spellEnd"/>
          </w:p>
        </w:tc>
        <w:tc>
          <w:tcPr>
            <w:tcW w:w="1528" w:type="dxa"/>
            <w:gridSpan w:val="2"/>
          </w:tcPr>
          <w:p w14:paraId="54C5B9FF" w14:textId="77777777" w:rsidR="00CE2D87" w:rsidRDefault="00CE2D87" w:rsidP="00F354AD">
            <w:pPr>
              <w:pStyle w:val="TAL"/>
              <w:rPr>
                <w:lang w:eastAsia="zh-CN"/>
              </w:rPr>
            </w:pPr>
            <w:r>
              <w:rPr>
                <w:rFonts w:hint="eastAsia"/>
                <w:lang w:eastAsia="zh-CN"/>
              </w:rPr>
              <w:t>5</w:t>
            </w:r>
            <w:r>
              <w:rPr>
                <w:lang w:eastAsia="zh-CN"/>
              </w:rPr>
              <w:t>.6.2.16</w:t>
            </w:r>
          </w:p>
        </w:tc>
        <w:tc>
          <w:tcPr>
            <w:tcW w:w="4232" w:type="dxa"/>
            <w:gridSpan w:val="2"/>
          </w:tcPr>
          <w:p w14:paraId="407D3EA8" w14:textId="77777777" w:rsidR="00CE2D87" w:rsidRDefault="00CE2D87" w:rsidP="00F354AD">
            <w:pPr>
              <w:pStyle w:val="TAL"/>
            </w:pPr>
            <w:r>
              <w:rPr>
                <w:rFonts w:cs="Arial"/>
                <w:szCs w:val="18"/>
              </w:rPr>
              <w:t>Represents the performance data information collected for an AF application.</w:t>
            </w:r>
          </w:p>
        </w:tc>
        <w:tc>
          <w:tcPr>
            <w:tcW w:w="1380" w:type="dxa"/>
            <w:gridSpan w:val="2"/>
          </w:tcPr>
          <w:p w14:paraId="1FD996C3" w14:textId="77777777" w:rsidR="00CE2D87" w:rsidRDefault="00CE2D87" w:rsidP="00F354AD">
            <w:pPr>
              <w:pStyle w:val="TAL"/>
            </w:pPr>
            <w:proofErr w:type="spellStart"/>
            <w:r>
              <w:rPr>
                <w:rFonts w:cs="Arial" w:hint="eastAsia"/>
                <w:szCs w:val="18"/>
              </w:rPr>
              <w:t>P</w:t>
            </w:r>
            <w:r>
              <w:rPr>
                <w:rFonts w:cs="Arial"/>
                <w:szCs w:val="18"/>
              </w:rPr>
              <w:t>erformanceData</w:t>
            </w:r>
            <w:proofErr w:type="spellEnd"/>
          </w:p>
        </w:tc>
      </w:tr>
      <w:tr w:rsidR="00CE2D87" w14:paraId="68615E9D" w14:textId="77777777" w:rsidTr="00F354AD">
        <w:trPr>
          <w:gridBefore w:val="1"/>
          <w:wBefore w:w="429" w:type="dxa"/>
          <w:jc w:val="center"/>
        </w:trPr>
        <w:tc>
          <w:tcPr>
            <w:tcW w:w="2604" w:type="dxa"/>
            <w:gridSpan w:val="2"/>
          </w:tcPr>
          <w:p w14:paraId="46546488" w14:textId="77777777" w:rsidR="00CE2D87" w:rsidRDefault="00CE2D87" w:rsidP="00F354AD">
            <w:pPr>
              <w:pStyle w:val="TAL"/>
            </w:pPr>
            <w:proofErr w:type="spellStart"/>
            <w:r>
              <w:t>PerUeAttribute</w:t>
            </w:r>
            <w:proofErr w:type="spellEnd"/>
          </w:p>
        </w:tc>
        <w:tc>
          <w:tcPr>
            <w:tcW w:w="1528" w:type="dxa"/>
            <w:gridSpan w:val="2"/>
          </w:tcPr>
          <w:p w14:paraId="2EA18ECC" w14:textId="77777777" w:rsidR="00CE2D87" w:rsidRDefault="00CE2D87" w:rsidP="00F354AD">
            <w:pPr>
              <w:pStyle w:val="TAL"/>
              <w:rPr>
                <w:lang w:eastAsia="zh-CN"/>
              </w:rPr>
            </w:pPr>
            <w:r>
              <w:rPr>
                <w:lang w:eastAsia="zh-CN"/>
              </w:rPr>
              <w:t>5.6.2.22</w:t>
            </w:r>
          </w:p>
        </w:tc>
        <w:tc>
          <w:tcPr>
            <w:tcW w:w="4232" w:type="dxa"/>
            <w:gridSpan w:val="2"/>
          </w:tcPr>
          <w:p w14:paraId="06EFF657" w14:textId="77777777" w:rsidR="00CE2D87" w:rsidRDefault="00CE2D87" w:rsidP="00F354AD">
            <w:pPr>
              <w:pStyle w:val="TAL"/>
              <w:rPr>
                <w:rFonts w:cs="Arial"/>
                <w:szCs w:val="18"/>
              </w:rPr>
            </w:pPr>
            <w:r>
              <w:t>UE application data collected per UE.</w:t>
            </w:r>
          </w:p>
        </w:tc>
        <w:tc>
          <w:tcPr>
            <w:tcW w:w="1380" w:type="dxa"/>
            <w:gridSpan w:val="2"/>
          </w:tcPr>
          <w:p w14:paraId="3ECA0CFF" w14:textId="77777777" w:rsidR="00CE2D87" w:rsidRDefault="00CE2D87" w:rsidP="00F354AD">
            <w:pPr>
              <w:pStyle w:val="TAL"/>
              <w:rPr>
                <w:rFonts w:cs="Arial"/>
                <w:szCs w:val="18"/>
              </w:rPr>
            </w:pPr>
            <w:proofErr w:type="spellStart"/>
            <w:r>
              <w:rPr>
                <w:rFonts w:cs="Arial"/>
                <w:szCs w:val="18"/>
              </w:rPr>
              <w:t>CollectiveBehaviour</w:t>
            </w:r>
            <w:proofErr w:type="spellEnd"/>
          </w:p>
        </w:tc>
      </w:tr>
      <w:tr w:rsidR="00CE2D87" w14:paraId="6E3CA042" w14:textId="77777777" w:rsidTr="00F354AD">
        <w:trPr>
          <w:gridBefore w:val="1"/>
          <w:wBefore w:w="429" w:type="dxa"/>
          <w:jc w:val="center"/>
        </w:trPr>
        <w:tc>
          <w:tcPr>
            <w:tcW w:w="2604" w:type="dxa"/>
            <w:gridSpan w:val="2"/>
          </w:tcPr>
          <w:p w14:paraId="7A778DEA" w14:textId="77777777" w:rsidR="00CE2D87" w:rsidRDefault="00CE2D87" w:rsidP="00F354AD">
            <w:pPr>
              <w:pStyle w:val="TAL"/>
            </w:pPr>
            <w:proofErr w:type="spellStart"/>
            <w:r w:rsidRPr="004C31A1">
              <w:t>Relative</w:t>
            </w:r>
            <w:r>
              <w:t>Direction</w:t>
            </w:r>
            <w:proofErr w:type="spellEnd"/>
          </w:p>
        </w:tc>
        <w:tc>
          <w:tcPr>
            <w:tcW w:w="1528" w:type="dxa"/>
            <w:gridSpan w:val="2"/>
          </w:tcPr>
          <w:p w14:paraId="578C44E4" w14:textId="77777777" w:rsidR="00CE2D87" w:rsidRDefault="00CE2D87" w:rsidP="00F354AD">
            <w:pPr>
              <w:pStyle w:val="TAL"/>
              <w:rPr>
                <w:lang w:eastAsia="zh-CN"/>
              </w:rPr>
            </w:pPr>
            <w:r>
              <w:rPr>
                <w:rFonts w:hint="eastAsia"/>
                <w:lang w:eastAsia="zh-CN"/>
              </w:rPr>
              <w:t>5</w:t>
            </w:r>
            <w:r>
              <w:rPr>
                <w:lang w:eastAsia="zh-CN"/>
              </w:rPr>
              <w:t>.6.3.6</w:t>
            </w:r>
          </w:p>
        </w:tc>
        <w:tc>
          <w:tcPr>
            <w:tcW w:w="4232" w:type="dxa"/>
            <w:gridSpan w:val="2"/>
          </w:tcPr>
          <w:p w14:paraId="3B3BB479" w14:textId="77777777" w:rsidR="00CE2D87" w:rsidRDefault="00CE2D87" w:rsidP="00F354AD">
            <w:pPr>
              <w:pStyle w:val="TAL"/>
            </w:pPr>
            <w:r>
              <w:t xml:space="preserve">Contains </w:t>
            </w:r>
            <w:r>
              <w:rPr>
                <w:rFonts w:cs="Arial"/>
                <w:szCs w:val="18"/>
              </w:rPr>
              <w:t>the h</w:t>
            </w:r>
            <w:r w:rsidRPr="004C31A1">
              <w:t>eading of the UE movement with respect to another UE.</w:t>
            </w:r>
          </w:p>
        </w:tc>
        <w:tc>
          <w:tcPr>
            <w:tcW w:w="1380" w:type="dxa"/>
            <w:gridSpan w:val="2"/>
          </w:tcPr>
          <w:p w14:paraId="7C875108" w14:textId="77777777" w:rsidR="00CE2D87" w:rsidRDefault="00CE2D87" w:rsidP="00F354AD">
            <w:pPr>
              <w:pStyle w:val="TAL"/>
              <w:rPr>
                <w:rFonts w:cs="Arial"/>
                <w:szCs w:val="18"/>
              </w:rPr>
            </w:pPr>
            <w:proofErr w:type="spellStart"/>
            <w:r>
              <w:rPr>
                <w:lang w:eastAsia="zh-CN"/>
              </w:rPr>
              <w:t>RelativeProximity</w:t>
            </w:r>
            <w:proofErr w:type="spellEnd"/>
          </w:p>
        </w:tc>
      </w:tr>
      <w:tr w:rsidR="00CE2D87" w14:paraId="7AD28350" w14:textId="77777777" w:rsidTr="00F354AD">
        <w:trPr>
          <w:gridAfter w:val="1"/>
          <w:wAfter w:w="429" w:type="dxa"/>
          <w:jc w:val="center"/>
        </w:trPr>
        <w:tc>
          <w:tcPr>
            <w:tcW w:w="2604" w:type="dxa"/>
            <w:gridSpan w:val="2"/>
          </w:tcPr>
          <w:p w14:paraId="26DCE3A9" w14:textId="77777777" w:rsidR="00CE2D87" w:rsidRDefault="00CE2D87" w:rsidP="00F354AD">
            <w:pPr>
              <w:pStyle w:val="TAL"/>
            </w:pPr>
            <w:proofErr w:type="spellStart"/>
            <w:r>
              <w:t>ServiceExperienceInfoPerApp</w:t>
            </w:r>
            <w:proofErr w:type="spellEnd"/>
          </w:p>
        </w:tc>
        <w:tc>
          <w:tcPr>
            <w:tcW w:w="1528" w:type="dxa"/>
            <w:gridSpan w:val="2"/>
          </w:tcPr>
          <w:p w14:paraId="0316A297" w14:textId="77777777" w:rsidR="00CE2D87" w:rsidRDefault="00CE2D87" w:rsidP="00F354AD">
            <w:pPr>
              <w:pStyle w:val="TAL"/>
              <w:rPr>
                <w:lang w:eastAsia="zh-CN"/>
              </w:rPr>
            </w:pPr>
            <w:r>
              <w:t>5.6.2.7</w:t>
            </w:r>
          </w:p>
        </w:tc>
        <w:tc>
          <w:tcPr>
            <w:tcW w:w="4232" w:type="dxa"/>
            <w:gridSpan w:val="2"/>
          </w:tcPr>
          <w:p w14:paraId="16682651" w14:textId="77777777" w:rsidR="00CE2D87" w:rsidRDefault="00CE2D87" w:rsidP="00F354AD">
            <w:pPr>
              <w:pStyle w:val="TAL"/>
            </w:pPr>
            <w:r>
              <w:t>Contains service experience associated with the application.</w:t>
            </w:r>
          </w:p>
        </w:tc>
        <w:tc>
          <w:tcPr>
            <w:tcW w:w="1380" w:type="dxa"/>
            <w:gridSpan w:val="2"/>
          </w:tcPr>
          <w:p w14:paraId="3492B264" w14:textId="77777777" w:rsidR="00CE2D87" w:rsidRDefault="00CE2D87" w:rsidP="00F354AD">
            <w:pPr>
              <w:pStyle w:val="TAL"/>
            </w:pPr>
            <w:proofErr w:type="spellStart"/>
            <w:r>
              <w:t>ServiceExperience</w:t>
            </w:r>
            <w:proofErr w:type="spellEnd"/>
          </w:p>
        </w:tc>
      </w:tr>
      <w:tr w:rsidR="00CE2D87" w14:paraId="7FA394C5" w14:textId="77777777" w:rsidTr="00F354AD">
        <w:trPr>
          <w:gridAfter w:val="1"/>
          <w:wAfter w:w="429" w:type="dxa"/>
          <w:jc w:val="center"/>
        </w:trPr>
        <w:tc>
          <w:tcPr>
            <w:tcW w:w="2604" w:type="dxa"/>
            <w:gridSpan w:val="2"/>
          </w:tcPr>
          <w:p w14:paraId="79047DDC" w14:textId="77777777" w:rsidR="00CE2D87" w:rsidRDefault="00CE2D87" w:rsidP="00F354AD">
            <w:pPr>
              <w:pStyle w:val="TAL"/>
            </w:pPr>
            <w:proofErr w:type="spellStart"/>
            <w:r>
              <w:t>ServiceExperienceInfoPerFlow</w:t>
            </w:r>
            <w:proofErr w:type="spellEnd"/>
          </w:p>
        </w:tc>
        <w:tc>
          <w:tcPr>
            <w:tcW w:w="1528" w:type="dxa"/>
            <w:gridSpan w:val="2"/>
          </w:tcPr>
          <w:p w14:paraId="3C5D4D0B" w14:textId="77777777" w:rsidR="00CE2D87" w:rsidRDefault="00CE2D87" w:rsidP="00F354AD">
            <w:pPr>
              <w:pStyle w:val="TAL"/>
              <w:rPr>
                <w:lang w:eastAsia="zh-CN"/>
              </w:rPr>
            </w:pPr>
            <w:r>
              <w:t>5.6.2.8</w:t>
            </w:r>
          </w:p>
        </w:tc>
        <w:tc>
          <w:tcPr>
            <w:tcW w:w="4232" w:type="dxa"/>
            <w:gridSpan w:val="2"/>
          </w:tcPr>
          <w:p w14:paraId="62617D08" w14:textId="77777777" w:rsidR="00CE2D87" w:rsidRDefault="00CE2D87" w:rsidP="00F354AD">
            <w:pPr>
              <w:pStyle w:val="TAL"/>
            </w:pPr>
            <w:r>
              <w:t>Contains service experience associated with the service flow.</w:t>
            </w:r>
          </w:p>
        </w:tc>
        <w:tc>
          <w:tcPr>
            <w:tcW w:w="1380" w:type="dxa"/>
            <w:gridSpan w:val="2"/>
          </w:tcPr>
          <w:p w14:paraId="5106742C" w14:textId="77777777" w:rsidR="00CE2D87" w:rsidRDefault="00CE2D87" w:rsidP="00F354AD">
            <w:pPr>
              <w:pStyle w:val="TAL"/>
            </w:pPr>
            <w:proofErr w:type="spellStart"/>
            <w:r>
              <w:t>ServiceExperience</w:t>
            </w:r>
            <w:proofErr w:type="spellEnd"/>
          </w:p>
        </w:tc>
      </w:tr>
      <w:tr w:rsidR="00CE2D87" w14:paraId="1CA6F4A8" w14:textId="77777777" w:rsidTr="00F354AD">
        <w:trPr>
          <w:gridAfter w:val="1"/>
          <w:wAfter w:w="429" w:type="dxa"/>
          <w:jc w:val="center"/>
        </w:trPr>
        <w:tc>
          <w:tcPr>
            <w:tcW w:w="2604" w:type="dxa"/>
            <w:gridSpan w:val="2"/>
          </w:tcPr>
          <w:p w14:paraId="418F5323" w14:textId="77777777" w:rsidR="00CE2D87" w:rsidRDefault="00CE2D87" w:rsidP="00F354AD">
            <w:pPr>
              <w:pStyle w:val="TAL"/>
            </w:pPr>
            <w:proofErr w:type="spellStart"/>
            <w:r>
              <w:t>SvcExperience</w:t>
            </w:r>
            <w:proofErr w:type="spellEnd"/>
          </w:p>
        </w:tc>
        <w:tc>
          <w:tcPr>
            <w:tcW w:w="1528" w:type="dxa"/>
            <w:gridSpan w:val="2"/>
          </w:tcPr>
          <w:p w14:paraId="32752C13" w14:textId="77777777" w:rsidR="00CE2D87" w:rsidRDefault="00CE2D87" w:rsidP="00F354AD">
            <w:pPr>
              <w:pStyle w:val="TAL"/>
            </w:pPr>
            <w:r>
              <w:t>5.6.2.9</w:t>
            </w:r>
          </w:p>
        </w:tc>
        <w:tc>
          <w:tcPr>
            <w:tcW w:w="4232" w:type="dxa"/>
            <w:gridSpan w:val="2"/>
          </w:tcPr>
          <w:p w14:paraId="54289DE2" w14:textId="77777777" w:rsidR="00CE2D87" w:rsidRDefault="00CE2D87" w:rsidP="00F354AD">
            <w:pPr>
              <w:pStyle w:val="TAL"/>
            </w:pPr>
            <w:r>
              <w:rPr>
                <w:rFonts w:cs="Arial"/>
                <w:szCs w:val="18"/>
              </w:rPr>
              <w:t>Contains a mean opinion score with the customized range</w:t>
            </w:r>
            <w:r>
              <w:t>.</w:t>
            </w:r>
          </w:p>
        </w:tc>
        <w:tc>
          <w:tcPr>
            <w:tcW w:w="1380" w:type="dxa"/>
            <w:gridSpan w:val="2"/>
          </w:tcPr>
          <w:p w14:paraId="353DBDCB" w14:textId="77777777" w:rsidR="00CE2D87" w:rsidRDefault="00CE2D87" w:rsidP="00F354AD">
            <w:pPr>
              <w:pStyle w:val="TAL"/>
            </w:pPr>
            <w:proofErr w:type="spellStart"/>
            <w:r>
              <w:t>ServiceExperience</w:t>
            </w:r>
            <w:proofErr w:type="spellEnd"/>
          </w:p>
        </w:tc>
      </w:tr>
      <w:tr w:rsidR="00762283" w14:paraId="7ACD75B7" w14:textId="77777777" w:rsidTr="00F354AD">
        <w:trPr>
          <w:gridAfter w:val="1"/>
          <w:wAfter w:w="429" w:type="dxa"/>
          <w:jc w:val="center"/>
          <w:ins w:id="146" w:author="Ericsson_Maria Liang" w:date="2025-09-11T11:48:00Z"/>
        </w:trPr>
        <w:tc>
          <w:tcPr>
            <w:tcW w:w="2604" w:type="dxa"/>
            <w:gridSpan w:val="2"/>
          </w:tcPr>
          <w:p w14:paraId="62A98F7A" w14:textId="1F4ADC53" w:rsidR="00762283" w:rsidRDefault="00762283" w:rsidP="00F354AD">
            <w:pPr>
              <w:pStyle w:val="TAL"/>
              <w:rPr>
                <w:ins w:id="147" w:author="Ericsson_Maria Liang" w:date="2025-09-11T11:48:00Z"/>
              </w:rPr>
            </w:pPr>
            <w:proofErr w:type="spellStart"/>
            <w:ins w:id="148" w:author="Ericsson_Maria Liang" w:date="2025-09-11T11:48:00Z">
              <w:r>
                <w:t>UeAltitudeInfo</w:t>
              </w:r>
              <w:proofErr w:type="spellEnd"/>
            </w:ins>
          </w:p>
        </w:tc>
        <w:tc>
          <w:tcPr>
            <w:tcW w:w="1528" w:type="dxa"/>
            <w:gridSpan w:val="2"/>
          </w:tcPr>
          <w:p w14:paraId="1DF229EB" w14:textId="533CBADE" w:rsidR="00762283" w:rsidRDefault="00762283" w:rsidP="00F354AD">
            <w:pPr>
              <w:pStyle w:val="TAL"/>
              <w:rPr>
                <w:ins w:id="149" w:author="Ericsson_Maria Liang" w:date="2025-09-11T11:48:00Z"/>
              </w:rPr>
            </w:pPr>
            <w:ins w:id="150" w:author="Ericsson_Maria Liang" w:date="2025-09-11T11:49:00Z">
              <w:r>
                <w:t>5.6.2.31</w:t>
              </w:r>
            </w:ins>
          </w:p>
        </w:tc>
        <w:tc>
          <w:tcPr>
            <w:tcW w:w="4232" w:type="dxa"/>
            <w:gridSpan w:val="2"/>
          </w:tcPr>
          <w:p w14:paraId="6E3ED3BE" w14:textId="57B8F0B0" w:rsidR="00762283" w:rsidRDefault="00762283" w:rsidP="00F354AD">
            <w:pPr>
              <w:pStyle w:val="TAL"/>
              <w:rPr>
                <w:ins w:id="151" w:author="Ericsson_Maria Liang" w:date="2025-09-11T11:48:00Z"/>
                <w:rFonts w:cs="Arial"/>
                <w:szCs w:val="18"/>
              </w:rPr>
            </w:pPr>
            <w:ins w:id="152" w:author="Ericsson_Maria Liang" w:date="2025-09-11T11:49:00Z">
              <w:r>
                <w:rPr>
                  <w:rFonts w:cs="Arial"/>
                  <w:szCs w:val="18"/>
                </w:rPr>
                <w:t>Contains UE altitude information.</w:t>
              </w:r>
            </w:ins>
          </w:p>
        </w:tc>
        <w:tc>
          <w:tcPr>
            <w:tcW w:w="1380" w:type="dxa"/>
            <w:gridSpan w:val="2"/>
          </w:tcPr>
          <w:p w14:paraId="7B4E02C7" w14:textId="440E0A5F" w:rsidR="00762283" w:rsidRDefault="00762283" w:rsidP="00F354AD">
            <w:pPr>
              <w:pStyle w:val="TAL"/>
              <w:rPr>
                <w:ins w:id="153" w:author="Ericsson_Maria Liang" w:date="2025-09-11T11:48:00Z"/>
              </w:rPr>
            </w:pPr>
            <w:proofErr w:type="spellStart"/>
            <w:ins w:id="154" w:author="Ericsson_Maria Liang" w:date="2025-09-11T11:49:00Z">
              <w:r>
                <w:t>UeAltitude</w:t>
              </w:r>
            </w:ins>
            <w:proofErr w:type="spellEnd"/>
          </w:p>
        </w:tc>
      </w:tr>
      <w:tr w:rsidR="00CE2D87" w14:paraId="236C294C" w14:textId="77777777" w:rsidTr="00F354AD">
        <w:trPr>
          <w:gridAfter w:val="1"/>
          <w:wAfter w:w="429" w:type="dxa"/>
          <w:jc w:val="center"/>
        </w:trPr>
        <w:tc>
          <w:tcPr>
            <w:tcW w:w="2604" w:type="dxa"/>
            <w:gridSpan w:val="2"/>
          </w:tcPr>
          <w:p w14:paraId="4C0497B0" w14:textId="77777777" w:rsidR="00CE2D87" w:rsidRDefault="00CE2D87" w:rsidP="00F354AD">
            <w:pPr>
              <w:pStyle w:val="TAL"/>
            </w:pPr>
            <w:proofErr w:type="spellStart"/>
            <w:r>
              <w:t>UeCommunicationCollection</w:t>
            </w:r>
            <w:proofErr w:type="spellEnd"/>
          </w:p>
        </w:tc>
        <w:tc>
          <w:tcPr>
            <w:tcW w:w="1528" w:type="dxa"/>
            <w:gridSpan w:val="2"/>
          </w:tcPr>
          <w:p w14:paraId="673C1FCA" w14:textId="77777777" w:rsidR="00CE2D87" w:rsidRDefault="00CE2D87" w:rsidP="00F354AD">
            <w:pPr>
              <w:pStyle w:val="TAL"/>
            </w:pPr>
            <w:r>
              <w:t>5.6.2.11</w:t>
            </w:r>
          </w:p>
        </w:tc>
        <w:tc>
          <w:tcPr>
            <w:tcW w:w="4232" w:type="dxa"/>
            <w:gridSpan w:val="2"/>
          </w:tcPr>
          <w:p w14:paraId="089C74F5" w14:textId="5AC3D50A" w:rsidR="00CE2D87" w:rsidRDefault="00CE2D87" w:rsidP="00F354AD">
            <w:pPr>
              <w:pStyle w:val="TAL"/>
            </w:pPr>
            <w:r>
              <w:t xml:space="preserve">Contains UE communication information </w:t>
            </w:r>
            <w:r>
              <w:lastRenderedPageBreak/>
              <w:t>associated with the application.</w:t>
            </w:r>
          </w:p>
        </w:tc>
        <w:tc>
          <w:tcPr>
            <w:tcW w:w="1380" w:type="dxa"/>
            <w:gridSpan w:val="2"/>
          </w:tcPr>
          <w:p w14:paraId="753F960B" w14:textId="77777777" w:rsidR="00CE2D87" w:rsidRDefault="00CE2D87" w:rsidP="00F354AD">
            <w:pPr>
              <w:pStyle w:val="TAL"/>
            </w:pPr>
            <w:proofErr w:type="spellStart"/>
            <w:r>
              <w:lastRenderedPageBreak/>
              <w:t>UeCommunicat</w:t>
            </w:r>
            <w:r>
              <w:lastRenderedPageBreak/>
              <w:t>ion</w:t>
            </w:r>
            <w:proofErr w:type="spellEnd"/>
          </w:p>
        </w:tc>
      </w:tr>
      <w:tr w:rsidR="00CE2D87" w14:paraId="6283893A" w14:textId="77777777" w:rsidTr="00F354AD">
        <w:trPr>
          <w:gridAfter w:val="1"/>
          <w:wAfter w:w="429" w:type="dxa"/>
          <w:jc w:val="center"/>
        </w:trPr>
        <w:tc>
          <w:tcPr>
            <w:tcW w:w="2604" w:type="dxa"/>
            <w:gridSpan w:val="2"/>
          </w:tcPr>
          <w:p w14:paraId="0779017C" w14:textId="77777777" w:rsidR="00CE2D87" w:rsidRDefault="00CE2D87" w:rsidP="00F354AD">
            <w:pPr>
              <w:pStyle w:val="TAL"/>
            </w:pPr>
            <w:proofErr w:type="spellStart"/>
            <w:r>
              <w:lastRenderedPageBreak/>
              <w:t>UeMobilityCollection</w:t>
            </w:r>
            <w:proofErr w:type="spellEnd"/>
          </w:p>
        </w:tc>
        <w:tc>
          <w:tcPr>
            <w:tcW w:w="1528" w:type="dxa"/>
            <w:gridSpan w:val="2"/>
          </w:tcPr>
          <w:p w14:paraId="483AA05A" w14:textId="77777777" w:rsidR="00CE2D87" w:rsidRDefault="00CE2D87" w:rsidP="00F354AD">
            <w:pPr>
              <w:pStyle w:val="TAL"/>
            </w:pPr>
            <w:r>
              <w:t>5.6.2.10</w:t>
            </w:r>
          </w:p>
        </w:tc>
        <w:tc>
          <w:tcPr>
            <w:tcW w:w="4232" w:type="dxa"/>
            <w:gridSpan w:val="2"/>
          </w:tcPr>
          <w:p w14:paraId="0C268047" w14:textId="77777777" w:rsidR="00CE2D87" w:rsidRDefault="00CE2D87" w:rsidP="00F354AD">
            <w:pPr>
              <w:pStyle w:val="TAL"/>
            </w:pPr>
            <w:r>
              <w:t>Contains UE mobility information associated with the application.</w:t>
            </w:r>
          </w:p>
        </w:tc>
        <w:tc>
          <w:tcPr>
            <w:tcW w:w="1380" w:type="dxa"/>
            <w:gridSpan w:val="2"/>
          </w:tcPr>
          <w:p w14:paraId="3C13E6A1" w14:textId="77777777" w:rsidR="00CE2D87" w:rsidRDefault="00CE2D87" w:rsidP="00F354AD">
            <w:pPr>
              <w:pStyle w:val="TAL"/>
            </w:pPr>
            <w:proofErr w:type="spellStart"/>
            <w:r>
              <w:t>UeMobility</w:t>
            </w:r>
            <w:proofErr w:type="spellEnd"/>
          </w:p>
        </w:tc>
      </w:tr>
      <w:tr w:rsidR="00CE2D87" w14:paraId="79686789" w14:textId="77777777" w:rsidTr="00F354AD">
        <w:trPr>
          <w:gridAfter w:val="1"/>
          <w:wAfter w:w="429" w:type="dxa"/>
          <w:jc w:val="center"/>
        </w:trPr>
        <w:tc>
          <w:tcPr>
            <w:tcW w:w="2604" w:type="dxa"/>
            <w:gridSpan w:val="2"/>
          </w:tcPr>
          <w:p w14:paraId="6B344EA2" w14:textId="77777777" w:rsidR="00CE2D87" w:rsidRDefault="00CE2D87" w:rsidP="00F354AD">
            <w:pPr>
              <w:pStyle w:val="TAL"/>
            </w:pPr>
            <w:proofErr w:type="spellStart"/>
            <w:r>
              <w:t>UeTrajectoryCollection</w:t>
            </w:r>
            <w:proofErr w:type="spellEnd"/>
          </w:p>
        </w:tc>
        <w:tc>
          <w:tcPr>
            <w:tcW w:w="1528" w:type="dxa"/>
            <w:gridSpan w:val="2"/>
          </w:tcPr>
          <w:p w14:paraId="50B99184" w14:textId="77777777" w:rsidR="00CE2D87" w:rsidRDefault="00CE2D87" w:rsidP="00F354AD">
            <w:pPr>
              <w:pStyle w:val="TAL"/>
            </w:pPr>
            <w:r>
              <w:rPr>
                <w:rFonts w:hint="eastAsia"/>
                <w:lang w:eastAsia="zh-CN"/>
              </w:rPr>
              <w:t>5.6.2.</w:t>
            </w:r>
            <w:r>
              <w:rPr>
                <w:lang w:eastAsia="zh-CN"/>
              </w:rPr>
              <w:t>12</w:t>
            </w:r>
          </w:p>
        </w:tc>
        <w:tc>
          <w:tcPr>
            <w:tcW w:w="4232" w:type="dxa"/>
            <w:gridSpan w:val="2"/>
          </w:tcPr>
          <w:p w14:paraId="7A1047BF" w14:textId="77777777" w:rsidR="00CE2D87" w:rsidRDefault="00CE2D87" w:rsidP="00F354AD">
            <w:pPr>
              <w:pStyle w:val="TAL"/>
            </w:pPr>
            <w:r>
              <w:rPr>
                <w:rFonts w:eastAsia="Batang"/>
              </w:rPr>
              <w:t>Contains UE trajectory information associated with the application.</w:t>
            </w:r>
          </w:p>
        </w:tc>
        <w:tc>
          <w:tcPr>
            <w:tcW w:w="1380" w:type="dxa"/>
            <w:gridSpan w:val="2"/>
          </w:tcPr>
          <w:p w14:paraId="5D9D5F93" w14:textId="77777777" w:rsidR="00CE2D87" w:rsidRDefault="00CE2D87" w:rsidP="00F354AD">
            <w:pPr>
              <w:pStyle w:val="TAL"/>
            </w:pPr>
            <w:proofErr w:type="spellStart"/>
            <w:r>
              <w:t>UeMobility</w:t>
            </w:r>
            <w:proofErr w:type="spellEnd"/>
          </w:p>
        </w:tc>
      </w:tr>
      <w:tr w:rsidR="00CE2D87" w14:paraId="44EE6AB1" w14:textId="77777777" w:rsidTr="00F354AD">
        <w:trPr>
          <w:gridAfter w:val="1"/>
          <w:wAfter w:w="429" w:type="dxa"/>
          <w:jc w:val="center"/>
        </w:trPr>
        <w:tc>
          <w:tcPr>
            <w:tcW w:w="2604" w:type="dxa"/>
            <w:gridSpan w:val="2"/>
          </w:tcPr>
          <w:p w14:paraId="3558EA82" w14:textId="77777777" w:rsidR="00CE2D87" w:rsidRDefault="00CE2D87" w:rsidP="00F354AD">
            <w:pPr>
              <w:pStyle w:val="TAL"/>
            </w:pPr>
            <w:proofErr w:type="spellStart"/>
            <w:r>
              <w:t>UserDataCongestionCollection</w:t>
            </w:r>
            <w:proofErr w:type="spellEnd"/>
          </w:p>
        </w:tc>
        <w:tc>
          <w:tcPr>
            <w:tcW w:w="1528" w:type="dxa"/>
            <w:gridSpan w:val="2"/>
          </w:tcPr>
          <w:p w14:paraId="2F293AE5" w14:textId="77777777" w:rsidR="00CE2D87" w:rsidRDefault="00CE2D87" w:rsidP="00F354AD">
            <w:pPr>
              <w:pStyle w:val="TAL"/>
              <w:rPr>
                <w:lang w:eastAsia="zh-CN"/>
              </w:rPr>
            </w:pPr>
            <w:r>
              <w:rPr>
                <w:lang w:eastAsia="zh-CN"/>
              </w:rPr>
              <w:t>5.6.2.15</w:t>
            </w:r>
          </w:p>
        </w:tc>
        <w:tc>
          <w:tcPr>
            <w:tcW w:w="4232" w:type="dxa"/>
            <w:gridSpan w:val="2"/>
          </w:tcPr>
          <w:p w14:paraId="5BC52979" w14:textId="77777777" w:rsidR="00CE2D87" w:rsidRDefault="00CE2D87" w:rsidP="00F354AD">
            <w:pPr>
              <w:pStyle w:val="TAL"/>
            </w:pPr>
            <w:bookmarkStart w:id="155" w:name="_Hlk71813545"/>
            <w:r>
              <w:t>Contains User Data Congestion Analytics related information collected.</w:t>
            </w:r>
            <w:bookmarkEnd w:id="155"/>
          </w:p>
        </w:tc>
        <w:tc>
          <w:tcPr>
            <w:tcW w:w="1380" w:type="dxa"/>
            <w:gridSpan w:val="2"/>
          </w:tcPr>
          <w:p w14:paraId="35D4EF55" w14:textId="77777777" w:rsidR="00CE2D87" w:rsidRDefault="00CE2D87" w:rsidP="00F354AD">
            <w:pPr>
              <w:pStyle w:val="TAL"/>
            </w:pPr>
            <w:proofErr w:type="spellStart"/>
            <w:r>
              <w:t>UserDataCongestion</w:t>
            </w:r>
            <w:proofErr w:type="spellEnd"/>
          </w:p>
        </w:tc>
      </w:tr>
    </w:tbl>
    <w:p w14:paraId="097FE7D7" w14:textId="77777777" w:rsidR="00CE2D87" w:rsidRDefault="00CE2D87" w:rsidP="00CE2D87"/>
    <w:p w14:paraId="0AEDC6ED" w14:textId="77777777" w:rsidR="00CE2D87" w:rsidRDefault="00CE2D87" w:rsidP="00CE2D87">
      <w:r>
        <w:t xml:space="preserve">Table 5.6.1-2 specifies data types re-used by the </w:t>
      </w:r>
      <w:proofErr w:type="spellStart"/>
      <w:r>
        <w:t>Naf_EventExposure</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Naf_EventExposure</w:t>
      </w:r>
      <w:proofErr w:type="spellEnd"/>
      <w:r>
        <w:t xml:space="preserve"> </w:t>
      </w:r>
      <w:proofErr w:type="gramStart"/>
      <w:r>
        <w:t>service based</w:t>
      </w:r>
      <w:proofErr w:type="gramEnd"/>
      <w:r>
        <w:t xml:space="preserve"> interface.</w:t>
      </w:r>
    </w:p>
    <w:p w14:paraId="5EF51ED4" w14:textId="77777777" w:rsidR="00CE2D87" w:rsidRDefault="00CE2D87" w:rsidP="00CE2D87">
      <w:pPr>
        <w:pStyle w:val="TH"/>
      </w:pPr>
      <w:r>
        <w:lastRenderedPageBreak/>
        <w:t xml:space="preserve">Table 5.6.1-2: </w:t>
      </w:r>
      <w:proofErr w:type="spellStart"/>
      <w:r>
        <w:t>Naf_EventExposure</w:t>
      </w:r>
      <w:proofErr w:type="spellEnd"/>
      <w:r>
        <w:t xml:space="preserv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7"/>
        <w:gridCol w:w="2088"/>
        <w:gridCol w:w="317"/>
        <w:gridCol w:w="1668"/>
        <w:gridCol w:w="317"/>
        <w:gridCol w:w="3510"/>
        <w:gridCol w:w="317"/>
        <w:gridCol w:w="1095"/>
        <w:gridCol w:w="317"/>
      </w:tblGrid>
      <w:tr w:rsidR="00CE2D87" w14:paraId="25249668" w14:textId="77777777" w:rsidTr="00F354AD">
        <w:trPr>
          <w:gridAfter w:val="1"/>
          <w:wAfter w:w="317" w:type="dxa"/>
          <w:jc w:val="center"/>
        </w:trPr>
        <w:tc>
          <w:tcPr>
            <w:tcW w:w="2405" w:type="dxa"/>
            <w:gridSpan w:val="2"/>
            <w:shd w:val="clear" w:color="auto" w:fill="C0C0C0"/>
            <w:hideMark/>
          </w:tcPr>
          <w:p w14:paraId="7CAC95B6" w14:textId="77777777" w:rsidR="00CE2D87" w:rsidRDefault="00CE2D87" w:rsidP="00F354AD">
            <w:pPr>
              <w:pStyle w:val="TAH"/>
            </w:pPr>
            <w:r>
              <w:t>Data type</w:t>
            </w:r>
          </w:p>
        </w:tc>
        <w:tc>
          <w:tcPr>
            <w:tcW w:w="1985" w:type="dxa"/>
            <w:gridSpan w:val="2"/>
            <w:shd w:val="clear" w:color="auto" w:fill="C0C0C0"/>
            <w:hideMark/>
          </w:tcPr>
          <w:p w14:paraId="03F85A23" w14:textId="77777777" w:rsidR="00CE2D87" w:rsidRDefault="00CE2D87" w:rsidP="00F354AD">
            <w:pPr>
              <w:pStyle w:val="TAH"/>
            </w:pPr>
            <w:r>
              <w:t>Reference</w:t>
            </w:r>
          </w:p>
        </w:tc>
        <w:tc>
          <w:tcPr>
            <w:tcW w:w="3827" w:type="dxa"/>
            <w:gridSpan w:val="2"/>
            <w:shd w:val="clear" w:color="auto" w:fill="C0C0C0"/>
            <w:hideMark/>
          </w:tcPr>
          <w:p w14:paraId="69A69D4C" w14:textId="77777777" w:rsidR="00CE2D87" w:rsidRDefault="00CE2D87" w:rsidP="00F354AD">
            <w:pPr>
              <w:pStyle w:val="TAH"/>
            </w:pPr>
            <w:r>
              <w:t>Comments</w:t>
            </w:r>
          </w:p>
        </w:tc>
        <w:tc>
          <w:tcPr>
            <w:tcW w:w="1412" w:type="dxa"/>
            <w:gridSpan w:val="2"/>
            <w:shd w:val="clear" w:color="auto" w:fill="C0C0C0"/>
          </w:tcPr>
          <w:p w14:paraId="37ED495F" w14:textId="77777777" w:rsidR="00CE2D87" w:rsidRDefault="00CE2D87" w:rsidP="00F354AD">
            <w:pPr>
              <w:pStyle w:val="TAH"/>
            </w:pPr>
            <w:r>
              <w:t>Applicability</w:t>
            </w:r>
          </w:p>
        </w:tc>
      </w:tr>
      <w:tr w:rsidR="00CE2D87" w14:paraId="69249F7F" w14:textId="77777777" w:rsidTr="00F354AD">
        <w:trPr>
          <w:gridAfter w:val="1"/>
          <w:wAfter w:w="317" w:type="dxa"/>
          <w:jc w:val="center"/>
        </w:trPr>
        <w:tc>
          <w:tcPr>
            <w:tcW w:w="2405" w:type="dxa"/>
            <w:gridSpan w:val="2"/>
          </w:tcPr>
          <w:p w14:paraId="07AAE5E8" w14:textId="77777777" w:rsidR="00CE2D87" w:rsidRDefault="00CE2D87" w:rsidP="00F354AD">
            <w:pPr>
              <w:pStyle w:val="TAL"/>
            </w:pPr>
            <w:proofErr w:type="spellStart"/>
            <w:r>
              <w:rPr>
                <w:rFonts w:hint="eastAsia"/>
                <w:lang w:eastAsia="zh-CN"/>
              </w:rPr>
              <w:t>ApplicationId</w:t>
            </w:r>
            <w:proofErr w:type="spellEnd"/>
          </w:p>
        </w:tc>
        <w:tc>
          <w:tcPr>
            <w:tcW w:w="1985" w:type="dxa"/>
            <w:gridSpan w:val="2"/>
          </w:tcPr>
          <w:p w14:paraId="4242ABC1" w14:textId="77777777" w:rsidR="00CE2D87" w:rsidRDefault="00CE2D87" w:rsidP="00F354AD">
            <w:pPr>
              <w:pStyle w:val="TAL"/>
            </w:pPr>
            <w:r>
              <w:t>3GPP TS 29.571 [13]</w:t>
            </w:r>
          </w:p>
        </w:tc>
        <w:tc>
          <w:tcPr>
            <w:tcW w:w="3827" w:type="dxa"/>
            <w:gridSpan w:val="2"/>
          </w:tcPr>
          <w:p w14:paraId="12C3E6FA" w14:textId="77777777" w:rsidR="00CE2D87" w:rsidRDefault="00CE2D87" w:rsidP="00F354AD">
            <w:pPr>
              <w:pStyle w:val="TAL"/>
            </w:pPr>
            <w:r>
              <w:t>Application Identifier.</w:t>
            </w:r>
          </w:p>
        </w:tc>
        <w:tc>
          <w:tcPr>
            <w:tcW w:w="1412" w:type="dxa"/>
            <w:gridSpan w:val="2"/>
          </w:tcPr>
          <w:p w14:paraId="0080D2D3" w14:textId="77777777" w:rsidR="00CE2D87" w:rsidRDefault="00CE2D87" w:rsidP="00F354AD">
            <w:pPr>
              <w:pStyle w:val="TAL"/>
            </w:pPr>
          </w:p>
        </w:tc>
      </w:tr>
      <w:tr w:rsidR="0098014F" w:rsidRPr="008B1C02" w14:paraId="7734BA93" w14:textId="77777777" w:rsidTr="0098014F">
        <w:trPr>
          <w:gridAfter w:val="1"/>
          <w:wAfter w:w="317" w:type="dxa"/>
          <w:jc w:val="center"/>
          <w:ins w:id="156" w:author="Ericsson_Maria Liang" w:date="2025-09-10T14:16:00Z"/>
        </w:trPr>
        <w:tc>
          <w:tcPr>
            <w:tcW w:w="2405" w:type="dxa"/>
            <w:gridSpan w:val="2"/>
            <w:tcBorders>
              <w:top w:val="single" w:sz="6" w:space="0" w:color="auto"/>
              <w:left w:val="single" w:sz="6" w:space="0" w:color="auto"/>
              <w:bottom w:val="single" w:sz="6" w:space="0" w:color="auto"/>
              <w:right w:val="single" w:sz="6" w:space="0" w:color="auto"/>
            </w:tcBorders>
          </w:tcPr>
          <w:p w14:paraId="14B0C6C3" w14:textId="77777777" w:rsidR="0098014F" w:rsidRDefault="0098014F" w:rsidP="00F354AD">
            <w:pPr>
              <w:pStyle w:val="TAL"/>
              <w:rPr>
                <w:ins w:id="157" w:author="Ericsson_Maria Liang" w:date="2025-09-10T14:16:00Z"/>
                <w:lang w:eastAsia="zh-CN"/>
              </w:rPr>
            </w:pPr>
            <w:ins w:id="158" w:author="Ericsson_Maria Liang" w:date="2025-09-10T14:16:00Z">
              <w:r>
                <w:rPr>
                  <w:lang w:eastAsia="zh-CN"/>
                </w:rPr>
                <w:t>Altitude</w:t>
              </w:r>
            </w:ins>
          </w:p>
        </w:tc>
        <w:tc>
          <w:tcPr>
            <w:tcW w:w="1985" w:type="dxa"/>
            <w:gridSpan w:val="2"/>
            <w:tcBorders>
              <w:top w:val="single" w:sz="6" w:space="0" w:color="auto"/>
              <w:left w:val="single" w:sz="6" w:space="0" w:color="auto"/>
              <w:bottom w:val="single" w:sz="6" w:space="0" w:color="auto"/>
              <w:right w:val="single" w:sz="6" w:space="0" w:color="auto"/>
            </w:tcBorders>
          </w:tcPr>
          <w:p w14:paraId="5CC5E075" w14:textId="7BC1981D" w:rsidR="0098014F" w:rsidRDefault="0098014F" w:rsidP="0098014F">
            <w:pPr>
              <w:pStyle w:val="TAL"/>
              <w:rPr>
                <w:ins w:id="159" w:author="Ericsson_Maria Liang" w:date="2025-09-10T14:16:00Z"/>
              </w:rPr>
            </w:pPr>
            <w:ins w:id="160" w:author="Ericsson_Maria Liang" w:date="2025-09-10T14:16:00Z">
              <w:r w:rsidRPr="008B1C02">
                <w:t>3GPP</w:t>
              </w:r>
              <w:r w:rsidRPr="008B1C02">
                <w:rPr>
                  <w:rFonts w:hint="eastAsia"/>
                </w:rPr>
                <w:t> </w:t>
              </w:r>
              <w:r w:rsidRPr="008B1C02">
                <w:t>TS</w:t>
              </w:r>
              <w:r w:rsidRPr="008B1C02">
                <w:rPr>
                  <w:rFonts w:hint="eastAsia"/>
                </w:rPr>
                <w:t> </w:t>
              </w:r>
              <w:r w:rsidRPr="008B1C02">
                <w:t>29.572</w:t>
              </w:r>
              <w:r w:rsidRPr="008B1C02">
                <w:rPr>
                  <w:rFonts w:hint="eastAsia"/>
                </w:rPr>
                <w:t> </w:t>
              </w:r>
              <w:r w:rsidRPr="008B1C02">
                <w:t>[3</w:t>
              </w:r>
              <w:r>
                <w:t>3</w:t>
              </w:r>
              <w:r w:rsidRPr="008B1C02">
                <w:t>]</w:t>
              </w:r>
            </w:ins>
          </w:p>
        </w:tc>
        <w:tc>
          <w:tcPr>
            <w:tcW w:w="3827" w:type="dxa"/>
            <w:gridSpan w:val="2"/>
            <w:tcBorders>
              <w:top w:val="single" w:sz="6" w:space="0" w:color="auto"/>
              <w:left w:val="single" w:sz="6" w:space="0" w:color="auto"/>
              <w:bottom w:val="single" w:sz="6" w:space="0" w:color="auto"/>
              <w:right w:val="single" w:sz="6" w:space="0" w:color="auto"/>
            </w:tcBorders>
          </w:tcPr>
          <w:p w14:paraId="2E40DC7F" w14:textId="77777777" w:rsidR="0098014F" w:rsidRPr="0098014F" w:rsidRDefault="0098014F" w:rsidP="00F354AD">
            <w:pPr>
              <w:pStyle w:val="TAL"/>
              <w:rPr>
                <w:ins w:id="161" w:author="Ericsson_Maria Liang" w:date="2025-09-10T14:16:00Z"/>
              </w:rPr>
            </w:pPr>
            <w:ins w:id="162" w:author="Ericsson_Maria Liang" w:date="2025-09-10T14:16:00Z">
              <w:r w:rsidRPr="0098014F">
                <w:t>Represents an altitude.</w:t>
              </w:r>
            </w:ins>
          </w:p>
        </w:tc>
        <w:tc>
          <w:tcPr>
            <w:tcW w:w="1412" w:type="dxa"/>
            <w:gridSpan w:val="2"/>
            <w:tcBorders>
              <w:top w:val="single" w:sz="6" w:space="0" w:color="auto"/>
              <w:left w:val="single" w:sz="6" w:space="0" w:color="auto"/>
              <w:bottom w:val="single" w:sz="6" w:space="0" w:color="auto"/>
              <w:right w:val="single" w:sz="6" w:space="0" w:color="auto"/>
            </w:tcBorders>
          </w:tcPr>
          <w:p w14:paraId="0957AE82" w14:textId="52C2D773" w:rsidR="0098014F" w:rsidRPr="0098014F" w:rsidRDefault="00105CF1" w:rsidP="00F354AD">
            <w:pPr>
              <w:pStyle w:val="TAL"/>
              <w:rPr>
                <w:ins w:id="163" w:author="Ericsson_Maria Liang" w:date="2025-09-10T14:16:00Z"/>
              </w:rPr>
            </w:pPr>
            <w:proofErr w:type="spellStart"/>
            <w:ins w:id="164" w:author="Ericsson_Maria Liang" w:date="2025-09-10T14:19:00Z">
              <w:r>
                <w:t>UeAltitude</w:t>
              </w:r>
            </w:ins>
            <w:proofErr w:type="spellEnd"/>
          </w:p>
        </w:tc>
      </w:tr>
      <w:tr w:rsidR="00CE2D87" w14:paraId="7E69D2C2" w14:textId="77777777" w:rsidTr="00F354AD">
        <w:trPr>
          <w:gridAfter w:val="1"/>
          <w:wAfter w:w="317" w:type="dxa"/>
          <w:jc w:val="center"/>
        </w:trPr>
        <w:tc>
          <w:tcPr>
            <w:tcW w:w="2405" w:type="dxa"/>
            <w:gridSpan w:val="2"/>
          </w:tcPr>
          <w:p w14:paraId="3D07C9D8" w14:textId="77777777" w:rsidR="00CE2D87" w:rsidRDefault="00CE2D87" w:rsidP="00F354AD">
            <w:pPr>
              <w:pStyle w:val="TAL"/>
              <w:rPr>
                <w:lang w:eastAsia="zh-CN"/>
              </w:rPr>
            </w:pPr>
            <w:proofErr w:type="spellStart"/>
            <w:r>
              <w:t>BitRate</w:t>
            </w:r>
            <w:proofErr w:type="spellEnd"/>
          </w:p>
        </w:tc>
        <w:tc>
          <w:tcPr>
            <w:tcW w:w="1985" w:type="dxa"/>
            <w:gridSpan w:val="2"/>
          </w:tcPr>
          <w:p w14:paraId="6ED72853" w14:textId="77777777" w:rsidR="00CE2D87" w:rsidRDefault="00CE2D87" w:rsidP="00F354AD">
            <w:pPr>
              <w:pStyle w:val="TAL"/>
            </w:pPr>
            <w:r>
              <w:t>3GPP TS 29.571 [13]</w:t>
            </w:r>
          </w:p>
        </w:tc>
        <w:tc>
          <w:tcPr>
            <w:tcW w:w="3827" w:type="dxa"/>
            <w:gridSpan w:val="2"/>
          </w:tcPr>
          <w:p w14:paraId="4F32F595" w14:textId="77777777" w:rsidR="00CE2D87" w:rsidRDefault="00CE2D87" w:rsidP="00F354AD">
            <w:pPr>
              <w:pStyle w:val="TAL"/>
            </w:pPr>
            <w:r>
              <w:t>String representing a bit rate that shall be formatted as follows:</w:t>
            </w:r>
          </w:p>
          <w:p w14:paraId="710431AA" w14:textId="77777777" w:rsidR="00CE2D87" w:rsidRDefault="00CE2D87" w:rsidP="00F354AD">
            <w:pPr>
              <w:pStyle w:val="TAL"/>
            </w:pPr>
          </w:p>
          <w:p w14:paraId="48F22D1C" w14:textId="77777777" w:rsidR="00CE2D87" w:rsidRDefault="00CE2D87" w:rsidP="00F354AD">
            <w:pPr>
              <w:pStyle w:val="TAL"/>
            </w:pPr>
            <w:r>
              <w:t>pattern: "^\d+(\.\d+)? (</w:t>
            </w:r>
            <w:proofErr w:type="spellStart"/>
            <w:r>
              <w:t>bps|Kbps|Mbps|Gbps|</w:t>
            </w:r>
            <w:proofErr w:type="gramStart"/>
            <w:r>
              <w:t>Tbps</w:t>
            </w:r>
            <w:proofErr w:type="spellEnd"/>
            <w:r>
              <w:t>)$</w:t>
            </w:r>
            <w:proofErr w:type="gramEnd"/>
            <w:r>
              <w:t>"</w:t>
            </w:r>
          </w:p>
          <w:p w14:paraId="0DB969CF" w14:textId="77777777" w:rsidR="00CE2D87" w:rsidRDefault="00CE2D87" w:rsidP="00F354AD">
            <w:pPr>
              <w:pStyle w:val="TAL"/>
            </w:pPr>
            <w:r>
              <w:t xml:space="preserve">Examples: </w:t>
            </w:r>
          </w:p>
          <w:p w14:paraId="1D1CED7D" w14:textId="77777777" w:rsidR="00CE2D87" w:rsidRDefault="00CE2D87" w:rsidP="00F354AD">
            <w:pPr>
              <w:pStyle w:val="TAL"/>
            </w:pPr>
            <w:r>
              <w:t>"125 Mbps", "0.125 Gbps", "125000 Kbps".</w:t>
            </w:r>
          </w:p>
        </w:tc>
        <w:tc>
          <w:tcPr>
            <w:tcW w:w="1412" w:type="dxa"/>
            <w:gridSpan w:val="2"/>
          </w:tcPr>
          <w:p w14:paraId="79CF8C3B" w14:textId="77777777" w:rsidR="00CE2D87" w:rsidRDefault="00CE2D87" w:rsidP="00F354AD">
            <w:pPr>
              <w:pStyle w:val="TAL"/>
            </w:pPr>
            <w:proofErr w:type="spellStart"/>
            <w:r>
              <w:t>UserDataCongestion</w:t>
            </w:r>
            <w:proofErr w:type="spellEnd"/>
          </w:p>
          <w:p w14:paraId="2A4399A3" w14:textId="77777777" w:rsidR="00CE2D87" w:rsidRDefault="00CE2D87" w:rsidP="00F354AD">
            <w:pPr>
              <w:pStyle w:val="TAL"/>
            </w:pPr>
            <w:proofErr w:type="spellStart"/>
            <w:r>
              <w:t>CollectiveBehaviour</w:t>
            </w:r>
            <w:proofErr w:type="spellEnd"/>
          </w:p>
        </w:tc>
      </w:tr>
      <w:tr w:rsidR="00CE2D87" w14:paraId="378B2E0C" w14:textId="77777777" w:rsidTr="00F354AD">
        <w:trPr>
          <w:gridBefore w:val="1"/>
          <w:wBefore w:w="317" w:type="dxa"/>
          <w:jc w:val="center"/>
        </w:trPr>
        <w:tc>
          <w:tcPr>
            <w:tcW w:w="2405" w:type="dxa"/>
            <w:gridSpan w:val="2"/>
          </w:tcPr>
          <w:p w14:paraId="3CC766CB" w14:textId="77777777" w:rsidR="00CE2D87" w:rsidRDefault="00CE2D87" w:rsidP="00F354AD">
            <w:pPr>
              <w:pStyle w:val="TAL"/>
            </w:pPr>
            <w:proofErr w:type="spellStart"/>
            <w:r w:rsidRPr="0030180C">
              <w:rPr>
                <w:rFonts w:cs="Arial"/>
                <w:szCs w:val="18"/>
              </w:rPr>
              <w:t>Consumption</w:t>
            </w:r>
            <w:r>
              <w:rPr>
                <w:rFonts w:cs="Arial"/>
                <w:szCs w:val="18"/>
              </w:rPr>
              <w:t>Reporting</w:t>
            </w:r>
            <w:r w:rsidRPr="0030180C">
              <w:rPr>
                <w:rFonts w:cs="Arial"/>
                <w:szCs w:val="18"/>
              </w:rPr>
              <w:t>UnitsCollection</w:t>
            </w:r>
            <w:proofErr w:type="spellEnd"/>
          </w:p>
        </w:tc>
        <w:tc>
          <w:tcPr>
            <w:tcW w:w="1985" w:type="dxa"/>
            <w:gridSpan w:val="2"/>
          </w:tcPr>
          <w:p w14:paraId="48BF5F93" w14:textId="77777777" w:rsidR="00CE2D87" w:rsidRDefault="00CE2D87" w:rsidP="00F354AD">
            <w:pPr>
              <w:pStyle w:val="TAL"/>
            </w:pPr>
            <w:r>
              <w:t>3GPP TS 26.512 [30]</w:t>
            </w:r>
          </w:p>
        </w:tc>
        <w:tc>
          <w:tcPr>
            <w:tcW w:w="3827" w:type="dxa"/>
            <w:gridSpan w:val="2"/>
          </w:tcPr>
          <w:p w14:paraId="70C25E78" w14:textId="77777777" w:rsidR="00CE2D87" w:rsidRDefault="00CE2D87" w:rsidP="00F354AD">
            <w:pPr>
              <w:pStyle w:val="TAL"/>
            </w:pPr>
            <w:r w:rsidRPr="00886451">
              <w:t xml:space="preserve">Represents the </w:t>
            </w:r>
            <w:r>
              <w:t xml:space="preserve">collection of Media Streaming </w:t>
            </w:r>
            <w:r>
              <w:rPr>
                <w:rFonts w:cs="Arial"/>
                <w:szCs w:val="18"/>
              </w:rPr>
              <w:t>Consumption event records</w:t>
            </w:r>
            <w:r>
              <w:t>.</w:t>
            </w:r>
          </w:p>
        </w:tc>
        <w:tc>
          <w:tcPr>
            <w:tcW w:w="1412" w:type="dxa"/>
            <w:gridSpan w:val="2"/>
          </w:tcPr>
          <w:p w14:paraId="6BAF1A27" w14:textId="77777777" w:rsidR="00CE2D87" w:rsidRDefault="00CE2D87" w:rsidP="00F354AD">
            <w:pPr>
              <w:pStyle w:val="TAL"/>
            </w:pPr>
            <w:proofErr w:type="spellStart"/>
            <w:r>
              <w:rPr>
                <w:rFonts w:hint="eastAsia"/>
                <w:lang w:eastAsia="zh-CN"/>
              </w:rPr>
              <w:t>M</w:t>
            </w:r>
            <w:r>
              <w:rPr>
                <w:lang w:eastAsia="zh-CN"/>
              </w:rPr>
              <w:t>SEventExposure</w:t>
            </w:r>
            <w:proofErr w:type="spellEnd"/>
          </w:p>
        </w:tc>
      </w:tr>
      <w:tr w:rsidR="00CE2D87" w14:paraId="5F219FB0" w14:textId="77777777" w:rsidTr="00F354AD">
        <w:trPr>
          <w:gridAfter w:val="1"/>
          <w:wAfter w:w="317" w:type="dxa"/>
          <w:jc w:val="center"/>
        </w:trPr>
        <w:tc>
          <w:tcPr>
            <w:tcW w:w="2405" w:type="dxa"/>
            <w:gridSpan w:val="2"/>
          </w:tcPr>
          <w:p w14:paraId="71726124" w14:textId="77777777" w:rsidR="00CE2D87" w:rsidRDefault="00CE2D87" w:rsidP="00F354AD">
            <w:pPr>
              <w:pStyle w:val="TAL"/>
            </w:pPr>
            <w:proofErr w:type="spellStart"/>
            <w:r>
              <w:t>CpParameterSet</w:t>
            </w:r>
            <w:proofErr w:type="spellEnd"/>
          </w:p>
        </w:tc>
        <w:tc>
          <w:tcPr>
            <w:tcW w:w="1985" w:type="dxa"/>
            <w:gridSpan w:val="2"/>
          </w:tcPr>
          <w:p w14:paraId="4C0599AA" w14:textId="77777777" w:rsidR="00CE2D87" w:rsidRDefault="00CE2D87" w:rsidP="00F354AD">
            <w:pPr>
              <w:pStyle w:val="TAL"/>
            </w:pPr>
            <w:r>
              <w:t>3GPP TS 29.122 [17]</w:t>
            </w:r>
          </w:p>
        </w:tc>
        <w:tc>
          <w:tcPr>
            <w:tcW w:w="3827" w:type="dxa"/>
            <w:gridSpan w:val="2"/>
          </w:tcPr>
          <w:p w14:paraId="0DE4E4B4" w14:textId="77777777" w:rsidR="00CE2D87" w:rsidRDefault="00CE2D87" w:rsidP="00F354AD">
            <w:pPr>
              <w:pStyle w:val="TAL"/>
            </w:pPr>
            <w:r>
              <w:t xml:space="preserve">The </w:t>
            </w:r>
            <w:r w:rsidRPr="00140E21">
              <w:rPr>
                <w:rFonts w:eastAsia="Malgun Gothic"/>
              </w:rPr>
              <w:t>Expected UE Behaviour parameters</w:t>
            </w:r>
            <w:r>
              <w:rPr>
                <w:rFonts w:ascii="SimSun" w:hAnsi="SimSun" w:hint="eastAsia"/>
                <w:lang w:eastAsia="zh-CN"/>
              </w:rPr>
              <w:t>.</w:t>
            </w:r>
          </w:p>
        </w:tc>
        <w:tc>
          <w:tcPr>
            <w:tcW w:w="1412" w:type="dxa"/>
            <w:gridSpan w:val="2"/>
          </w:tcPr>
          <w:p w14:paraId="21268DFB" w14:textId="77777777" w:rsidR="00CE2D87" w:rsidRDefault="00CE2D87" w:rsidP="00F354AD">
            <w:pPr>
              <w:pStyle w:val="TAL"/>
            </w:pPr>
            <w:proofErr w:type="spellStart"/>
            <w:r w:rsidRPr="00D165ED">
              <w:t>UeCommunication</w:t>
            </w:r>
            <w:r>
              <w:t>Ext_eNA</w:t>
            </w:r>
            <w:proofErr w:type="spellEnd"/>
          </w:p>
        </w:tc>
      </w:tr>
      <w:tr w:rsidR="00CE2D87" w14:paraId="2FD518B3" w14:textId="77777777" w:rsidTr="00F354AD">
        <w:trPr>
          <w:gridAfter w:val="1"/>
          <w:wAfter w:w="317" w:type="dxa"/>
          <w:jc w:val="center"/>
        </w:trPr>
        <w:tc>
          <w:tcPr>
            <w:tcW w:w="2405" w:type="dxa"/>
            <w:gridSpan w:val="2"/>
          </w:tcPr>
          <w:p w14:paraId="27F8040C" w14:textId="77777777" w:rsidR="00CE2D87" w:rsidRDefault="00CE2D87" w:rsidP="00F354AD">
            <w:pPr>
              <w:pStyle w:val="TAL"/>
              <w:rPr>
                <w:lang w:eastAsia="zh-CN"/>
              </w:rPr>
            </w:pPr>
            <w:proofErr w:type="spellStart"/>
            <w:r>
              <w:rPr>
                <w:lang w:eastAsia="zh-CN"/>
              </w:rPr>
              <w:t>DateTime</w:t>
            </w:r>
            <w:proofErr w:type="spellEnd"/>
          </w:p>
        </w:tc>
        <w:tc>
          <w:tcPr>
            <w:tcW w:w="1985" w:type="dxa"/>
            <w:gridSpan w:val="2"/>
          </w:tcPr>
          <w:p w14:paraId="70C0036B" w14:textId="77777777" w:rsidR="00CE2D87" w:rsidRDefault="00CE2D87" w:rsidP="00F354AD">
            <w:pPr>
              <w:pStyle w:val="TAL"/>
            </w:pPr>
            <w:r>
              <w:t>3GPP TS 29.571 [13]</w:t>
            </w:r>
          </w:p>
        </w:tc>
        <w:tc>
          <w:tcPr>
            <w:tcW w:w="3827" w:type="dxa"/>
            <w:gridSpan w:val="2"/>
          </w:tcPr>
          <w:p w14:paraId="11500F84" w14:textId="77777777" w:rsidR="00CE2D87" w:rsidRDefault="00CE2D87" w:rsidP="00F354AD">
            <w:pPr>
              <w:pStyle w:val="TAL"/>
            </w:pPr>
            <w:r>
              <w:t>Contains a date and a time.</w:t>
            </w:r>
          </w:p>
        </w:tc>
        <w:tc>
          <w:tcPr>
            <w:tcW w:w="1412" w:type="dxa"/>
            <w:gridSpan w:val="2"/>
          </w:tcPr>
          <w:p w14:paraId="4770074E" w14:textId="77777777" w:rsidR="00CE2D87" w:rsidRDefault="00CE2D87" w:rsidP="00F354AD">
            <w:pPr>
              <w:pStyle w:val="TAL"/>
            </w:pPr>
          </w:p>
        </w:tc>
      </w:tr>
      <w:tr w:rsidR="00CE2D87" w14:paraId="3D89E445" w14:textId="77777777" w:rsidTr="00F354AD">
        <w:trPr>
          <w:gridAfter w:val="1"/>
          <w:wAfter w:w="317" w:type="dxa"/>
          <w:jc w:val="center"/>
        </w:trPr>
        <w:tc>
          <w:tcPr>
            <w:tcW w:w="2405" w:type="dxa"/>
            <w:gridSpan w:val="2"/>
          </w:tcPr>
          <w:p w14:paraId="1D214AF2" w14:textId="77777777" w:rsidR="00CE2D87" w:rsidRDefault="00CE2D87" w:rsidP="00F354AD">
            <w:pPr>
              <w:pStyle w:val="TAL"/>
            </w:pPr>
            <w:proofErr w:type="spellStart"/>
            <w:r>
              <w:t>Dnai</w:t>
            </w:r>
            <w:proofErr w:type="spellEnd"/>
          </w:p>
        </w:tc>
        <w:tc>
          <w:tcPr>
            <w:tcW w:w="1985" w:type="dxa"/>
            <w:gridSpan w:val="2"/>
          </w:tcPr>
          <w:p w14:paraId="2144D712" w14:textId="77777777" w:rsidR="00CE2D87" w:rsidRDefault="00CE2D87" w:rsidP="00F354AD">
            <w:pPr>
              <w:pStyle w:val="TAL"/>
            </w:pPr>
            <w:r>
              <w:t>3GPP TS 29.571 [13]</w:t>
            </w:r>
          </w:p>
        </w:tc>
        <w:tc>
          <w:tcPr>
            <w:tcW w:w="3827" w:type="dxa"/>
            <w:gridSpan w:val="2"/>
          </w:tcPr>
          <w:p w14:paraId="68FB8702" w14:textId="77777777" w:rsidR="00CE2D87" w:rsidRDefault="00CE2D87" w:rsidP="00F354AD">
            <w:pPr>
              <w:pStyle w:val="TAL"/>
            </w:pPr>
            <w:r>
              <w:t>Identifies a DNAI.</w:t>
            </w:r>
          </w:p>
        </w:tc>
        <w:tc>
          <w:tcPr>
            <w:tcW w:w="1412" w:type="dxa"/>
            <w:gridSpan w:val="2"/>
          </w:tcPr>
          <w:p w14:paraId="14773DC8" w14:textId="77777777" w:rsidR="00CE2D87" w:rsidRDefault="00CE2D87" w:rsidP="00F354AD">
            <w:pPr>
              <w:pStyle w:val="TAL"/>
            </w:pPr>
          </w:p>
        </w:tc>
      </w:tr>
      <w:tr w:rsidR="00CE2D87" w14:paraId="1C8E727A" w14:textId="77777777" w:rsidTr="00F354AD">
        <w:trPr>
          <w:gridAfter w:val="1"/>
          <w:wAfter w:w="317" w:type="dxa"/>
          <w:jc w:val="center"/>
        </w:trPr>
        <w:tc>
          <w:tcPr>
            <w:tcW w:w="2405" w:type="dxa"/>
            <w:gridSpan w:val="2"/>
          </w:tcPr>
          <w:p w14:paraId="6E06F0E6" w14:textId="77777777" w:rsidR="00CE2D87" w:rsidRDefault="00CE2D87" w:rsidP="00F354AD">
            <w:pPr>
              <w:pStyle w:val="TAL"/>
            </w:pPr>
            <w:r>
              <w:rPr>
                <w:lang w:eastAsia="zh-CN"/>
              </w:rPr>
              <w:t>Direction</w:t>
            </w:r>
          </w:p>
        </w:tc>
        <w:tc>
          <w:tcPr>
            <w:tcW w:w="1985" w:type="dxa"/>
            <w:gridSpan w:val="2"/>
          </w:tcPr>
          <w:p w14:paraId="1B548C7C" w14:textId="77777777" w:rsidR="00CE2D87" w:rsidRDefault="00CE2D87" w:rsidP="00F354AD">
            <w:pPr>
              <w:pStyle w:val="TAL"/>
            </w:pPr>
            <w:r>
              <w:t>3GPP TS 29.520 [19]</w:t>
            </w:r>
          </w:p>
        </w:tc>
        <w:tc>
          <w:tcPr>
            <w:tcW w:w="3827" w:type="dxa"/>
            <w:gridSpan w:val="2"/>
          </w:tcPr>
          <w:p w14:paraId="159E3E4D" w14:textId="77777777" w:rsidR="00CE2D87" w:rsidRDefault="00CE2D87" w:rsidP="00F354AD">
            <w:pPr>
              <w:pStyle w:val="TAL"/>
            </w:pPr>
            <w:r>
              <w:rPr>
                <w:lang w:eastAsia="zh-CN"/>
              </w:rPr>
              <w:t>Heading directions of the UE flow in the target area.</w:t>
            </w:r>
          </w:p>
        </w:tc>
        <w:tc>
          <w:tcPr>
            <w:tcW w:w="1412" w:type="dxa"/>
            <w:gridSpan w:val="2"/>
          </w:tcPr>
          <w:p w14:paraId="72C8CDDC" w14:textId="77777777" w:rsidR="00CE2D87" w:rsidRDefault="00CE2D87" w:rsidP="00F354AD">
            <w:pPr>
              <w:pStyle w:val="TAL"/>
            </w:pPr>
            <w:proofErr w:type="spellStart"/>
            <w:r>
              <w:rPr>
                <w:lang w:eastAsia="zh-CN"/>
              </w:rPr>
              <w:t>RelativeProximity</w:t>
            </w:r>
            <w:proofErr w:type="spellEnd"/>
          </w:p>
        </w:tc>
      </w:tr>
      <w:tr w:rsidR="00CE2D87" w14:paraId="09DFBB51" w14:textId="77777777" w:rsidTr="00F354AD">
        <w:trPr>
          <w:gridAfter w:val="1"/>
          <w:wAfter w:w="317" w:type="dxa"/>
          <w:jc w:val="center"/>
        </w:trPr>
        <w:tc>
          <w:tcPr>
            <w:tcW w:w="2405" w:type="dxa"/>
            <w:gridSpan w:val="2"/>
          </w:tcPr>
          <w:p w14:paraId="1FCA680C" w14:textId="77777777" w:rsidR="00CE2D87" w:rsidRDefault="00CE2D87" w:rsidP="00F354AD">
            <w:pPr>
              <w:pStyle w:val="TAL"/>
            </w:pPr>
            <w:proofErr w:type="spellStart"/>
            <w:r>
              <w:t>DurationSec</w:t>
            </w:r>
            <w:proofErr w:type="spellEnd"/>
          </w:p>
        </w:tc>
        <w:tc>
          <w:tcPr>
            <w:tcW w:w="1985" w:type="dxa"/>
            <w:gridSpan w:val="2"/>
          </w:tcPr>
          <w:p w14:paraId="330650E7" w14:textId="77777777" w:rsidR="00CE2D87" w:rsidRDefault="00CE2D87" w:rsidP="00F354AD">
            <w:pPr>
              <w:pStyle w:val="TAL"/>
            </w:pPr>
            <w:r>
              <w:t>3GPP TS 29.571 [13]</w:t>
            </w:r>
          </w:p>
        </w:tc>
        <w:tc>
          <w:tcPr>
            <w:tcW w:w="3827" w:type="dxa"/>
            <w:gridSpan w:val="2"/>
          </w:tcPr>
          <w:p w14:paraId="145A7EC5" w14:textId="77777777" w:rsidR="00CE2D87" w:rsidRDefault="00CE2D87" w:rsidP="00F354AD">
            <w:pPr>
              <w:pStyle w:val="TAL"/>
            </w:pPr>
            <w:r>
              <w:rPr>
                <w:rFonts w:hint="eastAsia"/>
                <w:lang w:eastAsia="zh-CN"/>
              </w:rPr>
              <w:t>I</w:t>
            </w:r>
            <w:r>
              <w:rPr>
                <w:lang w:eastAsia="zh-CN"/>
              </w:rPr>
              <w:t xml:space="preserve">ndicates </w:t>
            </w:r>
            <w:proofErr w:type="gramStart"/>
            <w:r w:rsidRPr="001D2CEF">
              <w:rPr>
                <w:lang w:eastAsia="zh-CN"/>
              </w:rPr>
              <w:t>a period of time</w:t>
            </w:r>
            <w:proofErr w:type="gramEnd"/>
            <w:r w:rsidRPr="001D2CEF">
              <w:rPr>
                <w:lang w:eastAsia="zh-CN"/>
              </w:rPr>
              <w:t xml:space="preserve"> in units of seconds</w:t>
            </w:r>
            <w:r>
              <w:rPr>
                <w:lang w:eastAsia="zh-CN"/>
              </w:rPr>
              <w:t>.</w:t>
            </w:r>
          </w:p>
        </w:tc>
        <w:tc>
          <w:tcPr>
            <w:tcW w:w="1412" w:type="dxa"/>
            <w:gridSpan w:val="2"/>
          </w:tcPr>
          <w:p w14:paraId="6EBDFEAA" w14:textId="77777777" w:rsidR="00CE2D87" w:rsidRDefault="00CE2D87" w:rsidP="00F354AD">
            <w:pPr>
              <w:pStyle w:val="TAL"/>
            </w:pPr>
            <w:r>
              <w:t>Dispersion</w:t>
            </w:r>
          </w:p>
        </w:tc>
      </w:tr>
      <w:tr w:rsidR="00CE2D87" w14:paraId="3F89F6EB" w14:textId="77777777" w:rsidTr="00F354AD">
        <w:trPr>
          <w:gridAfter w:val="1"/>
          <w:wAfter w:w="317" w:type="dxa"/>
          <w:jc w:val="center"/>
        </w:trPr>
        <w:tc>
          <w:tcPr>
            <w:tcW w:w="2405" w:type="dxa"/>
            <w:gridSpan w:val="2"/>
          </w:tcPr>
          <w:p w14:paraId="6721DA21" w14:textId="77777777" w:rsidR="00CE2D87" w:rsidRDefault="00CE2D87" w:rsidP="00F354AD">
            <w:pPr>
              <w:pStyle w:val="TAL"/>
            </w:pPr>
            <w:proofErr w:type="spellStart"/>
            <w:r w:rsidRPr="0010560D">
              <w:t>DynamicPolicy</w:t>
            </w:r>
            <w:proofErr w:type="spellEnd"/>
          </w:p>
        </w:tc>
        <w:tc>
          <w:tcPr>
            <w:tcW w:w="1985" w:type="dxa"/>
            <w:gridSpan w:val="2"/>
          </w:tcPr>
          <w:p w14:paraId="18BA1DAD" w14:textId="77777777" w:rsidR="00CE2D87" w:rsidRDefault="00CE2D87" w:rsidP="00F354AD">
            <w:pPr>
              <w:pStyle w:val="TAL"/>
            </w:pPr>
            <w:r>
              <w:t>3GPP TS 26.512 [30]</w:t>
            </w:r>
          </w:p>
        </w:tc>
        <w:tc>
          <w:tcPr>
            <w:tcW w:w="3827" w:type="dxa"/>
            <w:gridSpan w:val="2"/>
          </w:tcPr>
          <w:p w14:paraId="371128BA" w14:textId="77777777" w:rsidR="00CE2D87" w:rsidRPr="00606633" w:rsidRDefault="00CE2D87" w:rsidP="00F354AD">
            <w:pPr>
              <w:pStyle w:val="TAL"/>
            </w:pPr>
            <w:r w:rsidRPr="00886451">
              <w:t xml:space="preserve">Represents the </w:t>
            </w:r>
            <w:r>
              <w:t>Media Streaming Dynamic Policy.</w:t>
            </w:r>
          </w:p>
        </w:tc>
        <w:tc>
          <w:tcPr>
            <w:tcW w:w="1412" w:type="dxa"/>
            <w:gridSpan w:val="2"/>
          </w:tcPr>
          <w:p w14:paraId="285427DC" w14:textId="77777777" w:rsidR="00CE2D87" w:rsidRDefault="00CE2D87" w:rsidP="00F354AD">
            <w:pPr>
              <w:pStyle w:val="TAL"/>
            </w:pPr>
            <w:r>
              <w:t>MSDynPolicyInvocation</w:t>
            </w:r>
          </w:p>
        </w:tc>
      </w:tr>
      <w:tr w:rsidR="00CE2D87" w14:paraId="461BC6D4" w14:textId="77777777" w:rsidTr="00F354AD">
        <w:trPr>
          <w:gridBefore w:val="1"/>
          <w:wBefore w:w="317" w:type="dxa"/>
          <w:jc w:val="center"/>
        </w:trPr>
        <w:tc>
          <w:tcPr>
            <w:tcW w:w="2405" w:type="dxa"/>
            <w:gridSpan w:val="2"/>
          </w:tcPr>
          <w:p w14:paraId="2AD2609A" w14:textId="77777777" w:rsidR="00CE2D87" w:rsidRPr="0010560D" w:rsidRDefault="00CE2D87" w:rsidP="00F354AD">
            <w:pPr>
              <w:pStyle w:val="TAL"/>
            </w:pPr>
            <w:proofErr w:type="spellStart"/>
            <w:r w:rsidRPr="0030180C">
              <w:rPr>
                <w:rFonts w:cs="Arial"/>
                <w:szCs w:val="18"/>
              </w:rPr>
              <w:t>Dyn</w:t>
            </w:r>
            <w:r>
              <w:rPr>
                <w:rFonts w:cs="Arial"/>
                <w:szCs w:val="18"/>
              </w:rPr>
              <w:t>amic</w:t>
            </w:r>
            <w:r w:rsidRPr="0030180C">
              <w:rPr>
                <w:rFonts w:cs="Arial"/>
                <w:szCs w:val="18"/>
              </w:rPr>
              <w:t>PolicyInvocation</w:t>
            </w:r>
            <w:r>
              <w:rPr>
                <w:rFonts w:cs="Arial"/>
                <w:szCs w:val="18"/>
              </w:rPr>
              <w:t>s</w:t>
            </w:r>
            <w:r w:rsidRPr="0030180C">
              <w:rPr>
                <w:rFonts w:cs="Arial"/>
                <w:szCs w:val="18"/>
              </w:rPr>
              <w:t>Collection</w:t>
            </w:r>
            <w:proofErr w:type="spellEnd"/>
          </w:p>
        </w:tc>
        <w:tc>
          <w:tcPr>
            <w:tcW w:w="1985" w:type="dxa"/>
            <w:gridSpan w:val="2"/>
          </w:tcPr>
          <w:p w14:paraId="63D0B581" w14:textId="77777777" w:rsidR="00CE2D87" w:rsidRDefault="00CE2D87" w:rsidP="00F354AD">
            <w:pPr>
              <w:pStyle w:val="TAL"/>
            </w:pPr>
            <w:r>
              <w:t>3GPP TS 26.512 [30]</w:t>
            </w:r>
          </w:p>
        </w:tc>
        <w:tc>
          <w:tcPr>
            <w:tcW w:w="3827" w:type="dxa"/>
            <w:gridSpan w:val="2"/>
          </w:tcPr>
          <w:p w14:paraId="58D01397" w14:textId="77777777" w:rsidR="00CE2D87" w:rsidRPr="00886451" w:rsidRDefault="00CE2D87" w:rsidP="00F354AD">
            <w:pPr>
              <w:pStyle w:val="TAL"/>
            </w:pPr>
            <w:r w:rsidRPr="00886451">
              <w:t xml:space="preserve">Represents the </w:t>
            </w:r>
            <w:r>
              <w:t xml:space="preserve">collection of Media Streaming </w:t>
            </w:r>
            <w:r>
              <w:rPr>
                <w:rFonts w:cs="Arial"/>
                <w:szCs w:val="18"/>
              </w:rPr>
              <w:t>Dynamic Policy invocation event records</w:t>
            </w:r>
            <w:r>
              <w:t>.</w:t>
            </w:r>
          </w:p>
        </w:tc>
        <w:tc>
          <w:tcPr>
            <w:tcW w:w="1412" w:type="dxa"/>
            <w:gridSpan w:val="2"/>
          </w:tcPr>
          <w:p w14:paraId="418C801E" w14:textId="77777777" w:rsidR="00CE2D87" w:rsidRDefault="00CE2D87" w:rsidP="00F354AD">
            <w:pPr>
              <w:pStyle w:val="TAL"/>
            </w:pPr>
            <w:proofErr w:type="spellStart"/>
            <w:r>
              <w:rPr>
                <w:rFonts w:hint="eastAsia"/>
                <w:lang w:eastAsia="zh-CN"/>
              </w:rPr>
              <w:t>M</w:t>
            </w:r>
            <w:r>
              <w:rPr>
                <w:lang w:eastAsia="zh-CN"/>
              </w:rPr>
              <w:t>SEventExposure</w:t>
            </w:r>
            <w:proofErr w:type="spellEnd"/>
          </w:p>
        </w:tc>
      </w:tr>
      <w:tr w:rsidR="00CE2D87" w14:paraId="6E4BF156" w14:textId="77777777" w:rsidTr="00F354AD">
        <w:trPr>
          <w:gridAfter w:val="1"/>
          <w:wAfter w:w="317" w:type="dxa"/>
          <w:jc w:val="center"/>
        </w:trPr>
        <w:tc>
          <w:tcPr>
            <w:tcW w:w="2405" w:type="dxa"/>
            <w:gridSpan w:val="2"/>
          </w:tcPr>
          <w:p w14:paraId="32A79B3E" w14:textId="77777777" w:rsidR="00CE2D87" w:rsidRDefault="00CE2D87" w:rsidP="00F354AD">
            <w:pPr>
              <w:pStyle w:val="TAL"/>
            </w:pPr>
            <w:proofErr w:type="spellStart"/>
            <w:r>
              <w:t>EthFlowDescription</w:t>
            </w:r>
            <w:proofErr w:type="spellEnd"/>
          </w:p>
        </w:tc>
        <w:tc>
          <w:tcPr>
            <w:tcW w:w="1985" w:type="dxa"/>
            <w:gridSpan w:val="2"/>
          </w:tcPr>
          <w:p w14:paraId="62FB6666" w14:textId="77777777" w:rsidR="00CE2D87" w:rsidRDefault="00CE2D87" w:rsidP="00F354AD">
            <w:pPr>
              <w:pStyle w:val="TAL"/>
            </w:pPr>
            <w:r>
              <w:t>3GPP TS 29.514 [18]</w:t>
            </w:r>
          </w:p>
        </w:tc>
        <w:tc>
          <w:tcPr>
            <w:tcW w:w="3827" w:type="dxa"/>
            <w:gridSpan w:val="2"/>
          </w:tcPr>
          <w:p w14:paraId="61943ED4" w14:textId="77777777" w:rsidR="00CE2D87" w:rsidRDefault="00CE2D87" w:rsidP="00F354AD">
            <w:pPr>
              <w:pStyle w:val="TAL"/>
            </w:pPr>
            <w:r w:rsidRPr="00606633">
              <w:t>Defines a packet filter for an Ethernet flow</w:t>
            </w:r>
            <w:r>
              <w:t>.</w:t>
            </w:r>
          </w:p>
        </w:tc>
        <w:tc>
          <w:tcPr>
            <w:tcW w:w="1412" w:type="dxa"/>
            <w:gridSpan w:val="2"/>
          </w:tcPr>
          <w:p w14:paraId="0F3B3AD0" w14:textId="77777777" w:rsidR="00CE2D87" w:rsidRDefault="00CE2D87" w:rsidP="00F354AD">
            <w:pPr>
              <w:pStyle w:val="TAL"/>
            </w:pPr>
          </w:p>
        </w:tc>
      </w:tr>
      <w:tr w:rsidR="00CE2D87" w14:paraId="33F18930" w14:textId="77777777" w:rsidTr="00F354AD">
        <w:trPr>
          <w:gridAfter w:val="1"/>
          <w:wAfter w:w="317" w:type="dxa"/>
          <w:jc w:val="center"/>
        </w:trPr>
        <w:tc>
          <w:tcPr>
            <w:tcW w:w="2405" w:type="dxa"/>
            <w:gridSpan w:val="2"/>
          </w:tcPr>
          <w:p w14:paraId="72765DC9" w14:textId="77777777" w:rsidR="00CE2D87" w:rsidRDefault="00CE2D87" w:rsidP="00F354AD">
            <w:pPr>
              <w:pStyle w:val="TAL"/>
            </w:pPr>
            <w:r>
              <w:rPr>
                <w:rFonts w:eastAsia="Times New Roman"/>
              </w:rPr>
              <w:t>Exception</w:t>
            </w:r>
          </w:p>
        </w:tc>
        <w:tc>
          <w:tcPr>
            <w:tcW w:w="1985" w:type="dxa"/>
            <w:gridSpan w:val="2"/>
          </w:tcPr>
          <w:p w14:paraId="41F8D770" w14:textId="77777777" w:rsidR="00CE2D87" w:rsidRDefault="00CE2D87" w:rsidP="00F354AD">
            <w:pPr>
              <w:pStyle w:val="TAL"/>
            </w:pPr>
            <w:r>
              <w:t>3GPP TS 29.520 [19]</w:t>
            </w:r>
          </w:p>
        </w:tc>
        <w:tc>
          <w:tcPr>
            <w:tcW w:w="3827" w:type="dxa"/>
            <w:gridSpan w:val="2"/>
          </w:tcPr>
          <w:p w14:paraId="026DC16D" w14:textId="77777777" w:rsidR="00CE2D87" w:rsidRDefault="00CE2D87" w:rsidP="00F354AD">
            <w:pPr>
              <w:pStyle w:val="TAL"/>
            </w:pPr>
            <w:r w:rsidRPr="00606633">
              <w:t>Describes the Exception information.</w:t>
            </w:r>
          </w:p>
        </w:tc>
        <w:tc>
          <w:tcPr>
            <w:tcW w:w="1412" w:type="dxa"/>
            <w:gridSpan w:val="2"/>
          </w:tcPr>
          <w:p w14:paraId="47A22EFD" w14:textId="77777777" w:rsidR="00CE2D87" w:rsidRDefault="00CE2D87" w:rsidP="00F354AD">
            <w:pPr>
              <w:pStyle w:val="TAL"/>
            </w:pPr>
          </w:p>
        </w:tc>
      </w:tr>
      <w:tr w:rsidR="00CE2D87" w14:paraId="7EFEC8C2" w14:textId="77777777" w:rsidTr="00F354AD">
        <w:trPr>
          <w:gridBefore w:val="1"/>
          <w:wBefore w:w="317" w:type="dxa"/>
          <w:jc w:val="center"/>
        </w:trPr>
        <w:tc>
          <w:tcPr>
            <w:tcW w:w="2405" w:type="dxa"/>
            <w:gridSpan w:val="2"/>
          </w:tcPr>
          <w:p w14:paraId="5428C8C8" w14:textId="77777777" w:rsidR="00CE2D87" w:rsidRDefault="00CE2D87" w:rsidP="00F354AD">
            <w:pPr>
              <w:pStyle w:val="TAL"/>
            </w:pPr>
            <w:proofErr w:type="spellStart"/>
            <w:r>
              <w:t>ExtGroupId</w:t>
            </w:r>
            <w:proofErr w:type="spellEnd"/>
          </w:p>
        </w:tc>
        <w:tc>
          <w:tcPr>
            <w:tcW w:w="1985" w:type="dxa"/>
            <w:gridSpan w:val="2"/>
          </w:tcPr>
          <w:p w14:paraId="3BAB9266" w14:textId="77777777" w:rsidR="00CE2D87" w:rsidRDefault="00CE2D87" w:rsidP="00F354AD">
            <w:pPr>
              <w:pStyle w:val="TAL"/>
            </w:pPr>
            <w:r>
              <w:t>3GPP TS 29.503 [27]</w:t>
            </w:r>
          </w:p>
        </w:tc>
        <w:tc>
          <w:tcPr>
            <w:tcW w:w="3827" w:type="dxa"/>
            <w:gridSpan w:val="2"/>
          </w:tcPr>
          <w:p w14:paraId="401C228E" w14:textId="77777777" w:rsidR="00CE2D87" w:rsidRPr="00606633" w:rsidRDefault="00CE2D87" w:rsidP="00F354AD">
            <w:pPr>
              <w:pStyle w:val="TAL"/>
            </w:pPr>
            <w:r w:rsidRPr="00E87F75">
              <w:t>External Group Identifier for a user group.</w:t>
            </w:r>
          </w:p>
        </w:tc>
        <w:tc>
          <w:tcPr>
            <w:tcW w:w="1412" w:type="dxa"/>
            <w:gridSpan w:val="2"/>
          </w:tcPr>
          <w:p w14:paraId="126670B7" w14:textId="77777777" w:rsidR="00CE2D87" w:rsidRDefault="00CE2D87" w:rsidP="00F354AD">
            <w:pPr>
              <w:pStyle w:val="TAL"/>
            </w:pPr>
          </w:p>
        </w:tc>
      </w:tr>
      <w:tr w:rsidR="00CE2D87" w14:paraId="7DBFF034" w14:textId="77777777" w:rsidTr="00F354AD">
        <w:trPr>
          <w:gridAfter w:val="1"/>
          <w:wAfter w:w="317" w:type="dxa"/>
          <w:jc w:val="center"/>
        </w:trPr>
        <w:tc>
          <w:tcPr>
            <w:tcW w:w="2405" w:type="dxa"/>
            <w:gridSpan w:val="2"/>
          </w:tcPr>
          <w:p w14:paraId="0F68C818" w14:textId="77777777" w:rsidR="00CE2D87" w:rsidRDefault="00CE2D87" w:rsidP="00F354AD">
            <w:pPr>
              <w:pStyle w:val="TAL"/>
            </w:pPr>
            <w:r>
              <w:t>Float</w:t>
            </w:r>
          </w:p>
        </w:tc>
        <w:tc>
          <w:tcPr>
            <w:tcW w:w="1985" w:type="dxa"/>
            <w:gridSpan w:val="2"/>
          </w:tcPr>
          <w:p w14:paraId="41D0FFE2" w14:textId="77777777" w:rsidR="00CE2D87" w:rsidRDefault="00CE2D87" w:rsidP="00F354AD">
            <w:pPr>
              <w:pStyle w:val="TAL"/>
            </w:pPr>
            <w:r>
              <w:t>3GPP TS 29.571 [13]</w:t>
            </w:r>
          </w:p>
        </w:tc>
        <w:tc>
          <w:tcPr>
            <w:tcW w:w="3827" w:type="dxa"/>
            <w:gridSpan w:val="2"/>
          </w:tcPr>
          <w:p w14:paraId="09F55FAA" w14:textId="77777777" w:rsidR="00CE2D87" w:rsidRDefault="00CE2D87" w:rsidP="00F354AD">
            <w:pPr>
              <w:pStyle w:val="TAL"/>
            </w:pPr>
            <w:r w:rsidRPr="00606633">
              <w:t>Number with format "float" as defined in OpenAPI Specification [</w:t>
            </w:r>
            <w:r>
              <w:t>8</w:t>
            </w:r>
            <w:r w:rsidRPr="00606633">
              <w:t>]</w:t>
            </w:r>
            <w:r>
              <w:t>.</w:t>
            </w:r>
          </w:p>
        </w:tc>
        <w:tc>
          <w:tcPr>
            <w:tcW w:w="1412" w:type="dxa"/>
            <w:gridSpan w:val="2"/>
          </w:tcPr>
          <w:p w14:paraId="2563B914" w14:textId="77777777" w:rsidR="00CE2D87" w:rsidRDefault="00CE2D87" w:rsidP="00F354AD">
            <w:pPr>
              <w:pStyle w:val="TAL"/>
            </w:pPr>
          </w:p>
        </w:tc>
      </w:tr>
      <w:tr w:rsidR="00CE2D87" w14:paraId="6FC8E088" w14:textId="77777777" w:rsidTr="00F354AD">
        <w:trPr>
          <w:gridBefore w:val="1"/>
          <w:wBefore w:w="317" w:type="dxa"/>
          <w:jc w:val="center"/>
        </w:trPr>
        <w:tc>
          <w:tcPr>
            <w:tcW w:w="2405" w:type="dxa"/>
            <w:gridSpan w:val="2"/>
          </w:tcPr>
          <w:p w14:paraId="476F0715" w14:textId="77777777" w:rsidR="00CE2D87" w:rsidRDefault="00CE2D87" w:rsidP="00F354AD">
            <w:pPr>
              <w:pStyle w:val="TAL"/>
            </w:pPr>
            <w:proofErr w:type="spellStart"/>
            <w:r>
              <w:t>FlowDescription</w:t>
            </w:r>
            <w:proofErr w:type="spellEnd"/>
          </w:p>
        </w:tc>
        <w:tc>
          <w:tcPr>
            <w:tcW w:w="1985" w:type="dxa"/>
            <w:gridSpan w:val="2"/>
          </w:tcPr>
          <w:p w14:paraId="096F84C7" w14:textId="77777777" w:rsidR="00CE2D87" w:rsidRDefault="00CE2D87" w:rsidP="00F354AD">
            <w:pPr>
              <w:pStyle w:val="TAL"/>
            </w:pPr>
            <w:r>
              <w:t>3GPP TS 29.514 [18]</w:t>
            </w:r>
          </w:p>
        </w:tc>
        <w:tc>
          <w:tcPr>
            <w:tcW w:w="3827" w:type="dxa"/>
            <w:gridSpan w:val="2"/>
          </w:tcPr>
          <w:p w14:paraId="16457919" w14:textId="77777777" w:rsidR="00CE2D87" w:rsidRDefault="00CE2D87" w:rsidP="00F354AD">
            <w:pPr>
              <w:pStyle w:val="TAL"/>
            </w:pPr>
            <w:r>
              <w:t>Only IP 5-tuple (protocol, source and destination IP address, Source and destination port) is applicable.</w:t>
            </w:r>
          </w:p>
        </w:tc>
        <w:tc>
          <w:tcPr>
            <w:tcW w:w="1412" w:type="dxa"/>
            <w:gridSpan w:val="2"/>
          </w:tcPr>
          <w:p w14:paraId="02436D68" w14:textId="77777777" w:rsidR="00CE2D87" w:rsidRDefault="00CE2D87" w:rsidP="00F354AD">
            <w:pPr>
              <w:pStyle w:val="TAL"/>
            </w:pPr>
            <w:r>
              <w:t>Dispersion</w:t>
            </w:r>
          </w:p>
        </w:tc>
      </w:tr>
      <w:tr w:rsidR="00CE2D87" w14:paraId="5EAE0F81" w14:textId="77777777" w:rsidTr="00F354AD">
        <w:trPr>
          <w:gridAfter w:val="1"/>
          <w:wAfter w:w="317" w:type="dxa"/>
          <w:jc w:val="center"/>
        </w:trPr>
        <w:tc>
          <w:tcPr>
            <w:tcW w:w="2405" w:type="dxa"/>
            <w:gridSpan w:val="2"/>
          </w:tcPr>
          <w:p w14:paraId="085AB2A1" w14:textId="77777777" w:rsidR="00CE2D87" w:rsidRDefault="00CE2D87" w:rsidP="00F354AD">
            <w:pPr>
              <w:pStyle w:val="TAL"/>
            </w:pPr>
            <w:proofErr w:type="spellStart"/>
            <w:r>
              <w:rPr>
                <w:rFonts w:hint="eastAsia"/>
                <w:lang w:eastAsia="zh-CN"/>
              </w:rPr>
              <w:t>Flow</w:t>
            </w:r>
            <w:r>
              <w:rPr>
                <w:lang w:eastAsia="zh-CN"/>
              </w:rPr>
              <w:t>Info</w:t>
            </w:r>
            <w:proofErr w:type="spellEnd"/>
          </w:p>
        </w:tc>
        <w:tc>
          <w:tcPr>
            <w:tcW w:w="1985" w:type="dxa"/>
            <w:gridSpan w:val="2"/>
          </w:tcPr>
          <w:p w14:paraId="1A838037" w14:textId="77777777" w:rsidR="00CE2D87" w:rsidRDefault="00CE2D87" w:rsidP="00F354AD">
            <w:pPr>
              <w:pStyle w:val="TAL"/>
            </w:pPr>
            <w:r>
              <w:t>3GPP TS 29.122 [17]</w:t>
            </w:r>
          </w:p>
        </w:tc>
        <w:tc>
          <w:tcPr>
            <w:tcW w:w="3827" w:type="dxa"/>
            <w:gridSpan w:val="2"/>
          </w:tcPr>
          <w:p w14:paraId="41DA7A86" w14:textId="77777777" w:rsidR="00CE2D87" w:rsidRDefault="00CE2D87" w:rsidP="00F354AD">
            <w:pPr>
              <w:pStyle w:val="TAL"/>
            </w:pPr>
            <w:r w:rsidRPr="00606633">
              <w:t>Represents flow information</w:t>
            </w:r>
            <w:r>
              <w:t>.</w:t>
            </w:r>
          </w:p>
        </w:tc>
        <w:tc>
          <w:tcPr>
            <w:tcW w:w="1412" w:type="dxa"/>
            <w:gridSpan w:val="2"/>
          </w:tcPr>
          <w:p w14:paraId="759B3786" w14:textId="77777777" w:rsidR="00CE2D87" w:rsidRDefault="00CE2D87" w:rsidP="00F354AD">
            <w:pPr>
              <w:pStyle w:val="TAL"/>
            </w:pPr>
          </w:p>
        </w:tc>
      </w:tr>
      <w:tr w:rsidR="00CE2D87" w14:paraId="29090170" w14:textId="77777777" w:rsidTr="00F354AD">
        <w:trPr>
          <w:gridBefore w:val="1"/>
          <w:wBefore w:w="317" w:type="dxa"/>
          <w:jc w:val="center"/>
        </w:trPr>
        <w:tc>
          <w:tcPr>
            <w:tcW w:w="2405" w:type="dxa"/>
            <w:gridSpan w:val="2"/>
          </w:tcPr>
          <w:p w14:paraId="5695C392" w14:textId="77777777" w:rsidR="00CE2D87" w:rsidRDefault="00CE2D87" w:rsidP="00F354AD">
            <w:pPr>
              <w:pStyle w:val="TAL"/>
            </w:pPr>
            <w:proofErr w:type="spellStart"/>
            <w:r w:rsidRPr="00E40122">
              <w:t>GNSSAssistDataInfo</w:t>
            </w:r>
            <w:proofErr w:type="spellEnd"/>
          </w:p>
        </w:tc>
        <w:tc>
          <w:tcPr>
            <w:tcW w:w="1985" w:type="dxa"/>
            <w:gridSpan w:val="2"/>
          </w:tcPr>
          <w:p w14:paraId="4A7C8D9B" w14:textId="77777777" w:rsidR="00CE2D87" w:rsidRDefault="00CE2D87" w:rsidP="00F354AD">
            <w:pPr>
              <w:pStyle w:val="TAL"/>
            </w:pPr>
            <w:r>
              <w:t>3GPP TS 29.591 [</w:t>
            </w:r>
            <w:r w:rsidRPr="00E40122">
              <w:t>31</w:t>
            </w:r>
            <w:r>
              <w:t>]</w:t>
            </w:r>
          </w:p>
        </w:tc>
        <w:tc>
          <w:tcPr>
            <w:tcW w:w="3827" w:type="dxa"/>
            <w:gridSpan w:val="2"/>
          </w:tcPr>
          <w:p w14:paraId="27515DC9" w14:textId="77777777" w:rsidR="00CE2D87" w:rsidRPr="00606633" w:rsidRDefault="00CE2D87" w:rsidP="00F354AD">
            <w:pPr>
              <w:pStyle w:val="TAL"/>
            </w:pPr>
            <w:r>
              <w:t>Represents GNSS Assistance Data information.</w:t>
            </w:r>
          </w:p>
        </w:tc>
        <w:tc>
          <w:tcPr>
            <w:tcW w:w="1412" w:type="dxa"/>
            <w:gridSpan w:val="2"/>
          </w:tcPr>
          <w:p w14:paraId="77879FC3" w14:textId="77777777" w:rsidR="00CE2D87" w:rsidRDefault="00CE2D87" w:rsidP="00F354AD">
            <w:pPr>
              <w:pStyle w:val="TAL"/>
            </w:pPr>
            <w:proofErr w:type="spellStart"/>
            <w:r>
              <w:t>GNSSAssistData</w:t>
            </w:r>
            <w:proofErr w:type="spellEnd"/>
          </w:p>
        </w:tc>
      </w:tr>
      <w:tr w:rsidR="00CE2D87" w14:paraId="71A5E7B0" w14:textId="77777777" w:rsidTr="00F354AD">
        <w:trPr>
          <w:gridAfter w:val="1"/>
          <w:wAfter w:w="317" w:type="dxa"/>
          <w:jc w:val="center"/>
        </w:trPr>
        <w:tc>
          <w:tcPr>
            <w:tcW w:w="2405" w:type="dxa"/>
            <w:gridSpan w:val="2"/>
          </w:tcPr>
          <w:p w14:paraId="5988FA6E" w14:textId="77777777" w:rsidR="00CE2D87" w:rsidRDefault="00CE2D87" w:rsidP="00F354AD">
            <w:pPr>
              <w:pStyle w:val="TAL"/>
              <w:rPr>
                <w:lang w:eastAsia="zh-CN"/>
              </w:rPr>
            </w:pPr>
            <w:proofErr w:type="spellStart"/>
            <w:r>
              <w:t>Gpsi</w:t>
            </w:r>
            <w:proofErr w:type="spellEnd"/>
          </w:p>
        </w:tc>
        <w:tc>
          <w:tcPr>
            <w:tcW w:w="1985" w:type="dxa"/>
            <w:gridSpan w:val="2"/>
          </w:tcPr>
          <w:p w14:paraId="76FC3882" w14:textId="77777777" w:rsidR="00CE2D87" w:rsidRDefault="00CE2D87" w:rsidP="00F354AD">
            <w:pPr>
              <w:pStyle w:val="TAL"/>
            </w:pPr>
            <w:r>
              <w:t>3GPP TS 29.571 [13]</w:t>
            </w:r>
          </w:p>
        </w:tc>
        <w:tc>
          <w:tcPr>
            <w:tcW w:w="3827" w:type="dxa"/>
            <w:gridSpan w:val="2"/>
          </w:tcPr>
          <w:p w14:paraId="4510B84E" w14:textId="77777777" w:rsidR="00CE2D87" w:rsidRDefault="00CE2D87" w:rsidP="00F354AD">
            <w:pPr>
              <w:pStyle w:val="TAL"/>
            </w:pPr>
            <w:r>
              <w:t>Identifies a GPSI.</w:t>
            </w:r>
          </w:p>
        </w:tc>
        <w:tc>
          <w:tcPr>
            <w:tcW w:w="1412" w:type="dxa"/>
            <w:gridSpan w:val="2"/>
          </w:tcPr>
          <w:p w14:paraId="2D7B6386" w14:textId="77777777" w:rsidR="00CE2D87" w:rsidRDefault="00CE2D87" w:rsidP="00F354AD">
            <w:pPr>
              <w:pStyle w:val="TAL"/>
            </w:pPr>
          </w:p>
        </w:tc>
      </w:tr>
      <w:tr w:rsidR="00CE2D87" w14:paraId="64C701B2" w14:textId="77777777" w:rsidTr="00F354AD">
        <w:trPr>
          <w:gridAfter w:val="1"/>
          <w:wAfter w:w="317" w:type="dxa"/>
          <w:jc w:val="center"/>
        </w:trPr>
        <w:tc>
          <w:tcPr>
            <w:tcW w:w="2405" w:type="dxa"/>
            <w:gridSpan w:val="2"/>
          </w:tcPr>
          <w:p w14:paraId="04B64D3E" w14:textId="77777777" w:rsidR="00CE2D87" w:rsidRDefault="00CE2D87" w:rsidP="00F354AD">
            <w:pPr>
              <w:pStyle w:val="TAL"/>
            </w:pPr>
            <w:proofErr w:type="spellStart"/>
            <w:r>
              <w:t>GroupId</w:t>
            </w:r>
            <w:proofErr w:type="spellEnd"/>
          </w:p>
        </w:tc>
        <w:tc>
          <w:tcPr>
            <w:tcW w:w="1985" w:type="dxa"/>
            <w:gridSpan w:val="2"/>
          </w:tcPr>
          <w:p w14:paraId="60BDF234" w14:textId="77777777" w:rsidR="00CE2D87" w:rsidRDefault="00CE2D87" w:rsidP="00F354AD">
            <w:pPr>
              <w:pStyle w:val="TAL"/>
            </w:pPr>
            <w:r>
              <w:t>3GPP TS 29.571 [13]</w:t>
            </w:r>
          </w:p>
        </w:tc>
        <w:tc>
          <w:tcPr>
            <w:tcW w:w="3827" w:type="dxa"/>
            <w:gridSpan w:val="2"/>
          </w:tcPr>
          <w:p w14:paraId="720194F2" w14:textId="77777777" w:rsidR="00CE2D87" w:rsidRDefault="00CE2D87" w:rsidP="00F354AD">
            <w:pPr>
              <w:pStyle w:val="TAL"/>
            </w:pPr>
            <w:r>
              <w:t>Contains a Group identifier.</w:t>
            </w:r>
          </w:p>
        </w:tc>
        <w:tc>
          <w:tcPr>
            <w:tcW w:w="1412" w:type="dxa"/>
            <w:gridSpan w:val="2"/>
          </w:tcPr>
          <w:p w14:paraId="41BC02DF" w14:textId="77777777" w:rsidR="00CE2D87" w:rsidRDefault="00CE2D87" w:rsidP="00F354AD">
            <w:pPr>
              <w:pStyle w:val="TAL"/>
            </w:pPr>
          </w:p>
        </w:tc>
      </w:tr>
      <w:tr w:rsidR="00CE2D87" w:rsidRPr="00F27609" w14:paraId="16A99168" w14:textId="77777777" w:rsidTr="00F354AD">
        <w:trPr>
          <w:gridBefore w:val="1"/>
          <w:wBefore w:w="317" w:type="dxa"/>
          <w:jc w:val="center"/>
        </w:trPr>
        <w:tc>
          <w:tcPr>
            <w:tcW w:w="2405" w:type="dxa"/>
            <w:gridSpan w:val="2"/>
          </w:tcPr>
          <w:p w14:paraId="4198FDF4" w14:textId="77777777" w:rsidR="00CE2D87" w:rsidRDefault="00CE2D87" w:rsidP="00F354AD">
            <w:pPr>
              <w:pStyle w:val="TAL"/>
            </w:pPr>
            <w:proofErr w:type="spellStart"/>
            <w:r>
              <w:t>IpAddr</w:t>
            </w:r>
            <w:proofErr w:type="spellEnd"/>
          </w:p>
        </w:tc>
        <w:tc>
          <w:tcPr>
            <w:tcW w:w="1985" w:type="dxa"/>
            <w:gridSpan w:val="2"/>
          </w:tcPr>
          <w:p w14:paraId="25534FE3" w14:textId="77777777" w:rsidR="00CE2D87" w:rsidRDefault="00CE2D87" w:rsidP="00F354AD">
            <w:pPr>
              <w:pStyle w:val="TAL"/>
            </w:pPr>
            <w:r>
              <w:t>3GPP TS 29.571 [13]</w:t>
            </w:r>
          </w:p>
        </w:tc>
        <w:tc>
          <w:tcPr>
            <w:tcW w:w="3827" w:type="dxa"/>
            <w:gridSpan w:val="2"/>
          </w:tcPr>
          <w:p w14:paraId="082C6D91" w14:textId="77777777" w:rsidR="00CE2D87" w:rsidRPr="00F27609" w:rsidRDefault="00CE2D87" w:rsidP="00F354AD">
            <w:pPr>
              <w:pStyle w:val="TAL"/>
            </w:pPr>
            <w:r w:rsidRPr="00F27609">
              <w:t>Identifies IP address.</w:t>
            </w:r>
          </w:p>
        </w:tc>
        <w:tc>
          <w:tcPr>
            <w:tcW w:w="1412" w:type="dxa"/>
            <w:gridSpan w:val="2"/>
          </w:tcPr>
          <w:p w14:paraId="2B740CB3" w14:textId="77777777" w:rsidR="00CE2D87" w:rsidRDefault="00CE2D87" w:rsidP="00F354AD">
            <w:pPr>
              <w:pStyle w:val="TAL"/>
              <w:rPr>
                <w:lang w:eastAsia="zh-CN"/>
              </w:rPr>
            </w:pPr>
            <w:r>
              <w:t>Dispersion</w:t>
            </w:r>
          </w:p>
          <w:p w14:paraId="1E17EB46" w14:textId="77777777" w:rsidR="00CE2D87" w:rsidRPr="00F27609" w:rsidRDefault="00CE2D87" w:rsidP="00F354AD">
            <w:pPr>
              <w:pStyle w:val="TAL"/>
            </w:pPr>
            <w:proofErr w:type="spellStart"/>
            <w:r w:rsidRPr="00806EE8">
              <w:rPr>
                <w:rFonts w:hint="eastAsia"/>
                <w:lang w:eastAsia="zh-CN"/>
              </w:rPr>
              <w:t>E</w:t>
            </w:r>
            <w:r w:rsidRPr="00806EE8">
              <w:rPr>
                <w:lang w:eastAsia="zh-CN"/>
              </w:rPr>
              <w:t>n</w:t>
            </w:r>
            <w:r w:rsidRPr="00806EE8">
              <w:rPr>
                <w:rFonts w:cs="Arial" w:hint="eastAsia"/>
                <w:szCs w:val="18"/>
              </w:rPr>
              <w:t>P</w:t>
            </w:r>
            <w:r w:rsidRPr="00806EE8">
              <w:rPr>
                <w:rFonts w:cs="Arial"/>
                <w:szCs w:val="18"/>
              </w:rPr>
              <w:t>erformanceData</w:t>
            </w:r>
            <w:proofErr w:type="spellEnd"/>
          </w:p>
        </w:tc>
      </w:tr>
      <w:tr w:rsidR="00CE2D87" w14:paraId="4124415D" w14:textId="77777777" w:rsidTr="00F354AD">
        <w:trPr>
          <w:gridAfter w:val="1"/>
          <w:wAfter w:w="317" w:type="dxa"/>
          <w:jc w:val="center"/>
        </w:trPr>
        <w:tc>
          <w:tcPr>
            <w:tcW w:w="2405" w:type="dxa"/>
            <w:gridSpan w:val="2"/>
          </w:tcPr>
          <w:p w14:paraId="023C065F" w14:textId="77777777" w:rsidR="00CE2D87" w:rsidRDefault="00CE2D87" w:rsidP="00F354AD">
            <w:pPr>
              <w:pStyle w:val="TAL"/>
            </w:pPr>
            <w:r>
              <w:t>LocationArea5G</w:t>
            </w:r>
          </w:p>
        </w:tc>
        <w:tc>
          <w:tcPr>
            <w:tcW w:w="1985" w:type="dxa"/>
            <w:gridSpan w:val="2"/>
          </w:tcPr>
          <w:p w14:paraId="53CD17D8" w14:textId="77777777" w:rsidR="00CE2D87" w:rsidRDefault="00CE2D87" w:rsidP="00F354AD">
            <w:pPr>
              <w:pStyle w:val="TAL"/>
            </w:pPr>
            <w:r>
              <w:t>3GPP TS 29.122 [17]</w:t>
            </w:r>
          </w:p>
        </w:tc>
        <w:tc>
          <w:tcPr>
            <w:tcW w:w="3827" w:type="dxa"/>
            <w:gridSpan w:val="2"/>
          </w:tcPr>
          <w:p w14:paraId="7E188F30" w14:textId="77777777" w:rsidR="00CE2D87" w:rsidRDefault="00CE2D87" w:rsidP="00F354AD">
            <w:pPr>
              <w:pStyle w:val="TAL"/>
            </w:pPr>
            <w:r w:rsidRPr="00606633">
              <w:t>Represents a user location area when the UE is attached to 5G.</w:t>
            </w:r>
          </w:p>
        </w:tc>
        <w:tc>
          <w:tcPr>
            <w:tcW w:w="1412" w:type="dxa"/>
            <w:gridSpan w:val="2"/>
          </w:tcPr>
          <w:p w14:paraId="0F3A0D7E" w14:textId="77777777" w:rsidR="00CE2D87" w:rsidRDefault="00CE2D87" w:rsidP="00F354AD">
            <w:pPr>
              <w:pStyle w:val="TAL"/>
            </w:pPr>
          </w:p>
        </w:tc>
      </w:tr>
      <w:tr w:rsidR="00CE2D87" w14:paraId="203A7259" w14:textId="77777777" w:rsidTr="00F354AD">
        <w:trPr>
          <w:gridBefore w:val="1"/>
          <w:wBefore w:w="317" w:type="dxa"/>
          <w:jc w:val="center"/>
        </w:trPr>
        <w:tc>
          <w:tcPr>
            <w:tcW w:w="2405" w:type="dxa"/>
            <w:gridSpan w:val="2"/>
          </w:tcPr>
          <w:p w14:paraId="26EC552B" w14:textId="77777777" w:rsidR="00CE2D87" w:rsidRDefault="00CE2D87" w:rsidP="00F354AD">
            <w:pPr>
              <w:pStyle w:val="TAL"/>
            </w:pPr>
            <w:proofErr w:type="spellStart"/>
            <w:r w:rsidRPr="0030180C">
              <w:rPr>
                <w:rFonts w:cs="Arial"/>
                <w:szCs w:val="18"/>
              </w:rPr>
              <w:t>M</w:t>
            </w:r>
            <w:r>
              <w:rPr>
                <w:rFonts w:cs="Arial"/>
                <w:szCs w:val="18"/>
              </w:rPr>
              <w:t>edia</w:t>
            </w:r>
            <w:r w:rsidRPr="0030180C">
              <w:rPr>
                <w:rFonts w:cs="Arial"/>
                <w:szCs w:val="18"/>
              </w:rPr>
              <w:t>S</w:t>
            </w:r>
            <w:r>
              <w:rPr>
                <w:rFonts w:cs="Arial"/>
                <w:szCs w:val="18"/>
              </w:rPr>
              <w:t>treaming</w:t>
            </w:r>
            <w:r w:rsidRPr="0030180C">
              <w:rPr>
                <w:rFonts w:cs="Arial"/>
                <w:szCs w:val="18"/>
              </w:rPr>
              <w:t>Access</w:t>
            </w:r>
            <w:r>
              <w:rPr>
                <w:rFonts w:cs="Arial"/>
                <w:szCs w:val="18"/>
              </w:rPr>
              <w:t>es</w:t>
            </w:r>
            <w:r w:rsidRPr="0030180C">
              <w:rPr>
                <w:rFonts w:cs="Arial"/>
                <w:szCs w:val="18"/>
              </w:rPr>
              <w:t>Collection</w:t>
            </w:r>
            <w:proofErr w:type="spellEnd"/>
          </w:p>
        </w:tc>
        <w:tc>
          <w:tcPr>
            <w:tcW w:w="1985" w:type="dxa"/>
            <w:gridSpan w:val="2"/>
          </w:tcPr>
          <w:p w14:paraId="538C17EE" w14:textId="77777777" w:rsidR="00CE2D87" w:rsidRDefault="00CE2D87" w:rsidP="00F354AD">
            <w:pPr>
              <w:pStyle w:val="TAL"/>
            </w:pPr>
            <w:r>
              <w:t>3GPP TS 26.512 [30]</w:t>
            </w:r>
          </w:p>
        </w:tc>
        <w:tc>
          <w:tcPr>
            <w:tcW w:w="3827" w:type="dxa"/>
            <w:gridSpan w:val="2"/>
          </w:tcPr>
          <w:p w14:paraId="407EDFFA" w14:textId="77777777" w:rsidR="00CE2D87" w:rsidRPr="00606633" w:rsidRDefault="00CE2D87" w:rsidP="00F354AD">
            <w:pPr>
              <w:pStyle w:val="TAL"/>
            </w:pPr>
            <w:r w:rsidRPr="00886451">
              <w:t xml:space="preserve">Represents the </w:t>
            </w:r>
            <w:r>
              <w:t xml:space="preserve">collection of Media Streaming </w:t>
            </w:r>
            <w:r>
              <w:rPr>
                <w:rFonts w:cs="Arial"/>
                <w:szCs w:val="18"/>
              </w:rPr>
              <w:t>access event records</w:t>
            </w:r>
            <w:r>
              <w:t>.</w:t>
            </w:r>
          </w:p>
        </w:tc>
        <w:tc>
          <w:tcPr>
            <w:tcW w:w="1412" w:type="dxa"/>
            <w:gridSpan w:val="2"/>
          </w:tcPr>
          <w:p w14:paraId="5E633D7B" w14:textId="77777777" w:rsidR="00CE2D87" w:rsidRDefault="00CE2D87" w:rsidP="00F354AD">
            <w:pPr>
              <w:pStyle w:val="TAL"/>
            </w:pPr>
            <w:proofErr w:type="spellStart"/>
            <w:r>
              <w:rPr>
                <w:rFonts w:hint="eastAsia"/>
                <w:lang w:eastAsia="zh-CN"/>
              </w:rPr>
              <w:t>M</w:t>
            </w:r>
            <w:r>
              <w:rPr>
                <w:lang w:eastAsia="zh-CN"/>
              </w:rPr>
              <w:t>SEventExposure</w:t>
            </w:r>
            <w:proofErr w:type="spellEnd"/>
          </w:p>
        </w:tc>
      </w:tr>
      <w:tr w:rsidR="00CE2D87" w14:paraId="6A4E5607" w14:textId="77777777" w:rsidTr="00F354AD">
        <w:trPr>
          <w:gridAfter w:val="1"/>
          <w:wAfter w:w="317" w:type="dxa"/>
          <w:jc w:val="center"/>
        </w:trPr>
        <w:tc>
          <w:tcPr>
            <w:tcW w:w="2405" w:type="dxa"/>
            <w:gridSpan w:val="2"/>
          </w:tcPr>
          <w:p w14:paraId="7D4191ED" w14:textId="77777777" w:rsidR="00CE2D87" w:rsidRDefault="00CE2D87" w:rsidP="00F354AD">
            <w:pPr>
              <w:pStyle w:val="TAL"/>
            </w:pPr>
            <w:proofErr w:type="spellStart"/>
            <w:r w:rsidRPr="003D2DE6">
              <w:t>MediaStreamingAccessRecord</w:t>
            </w:r>
            <w:proofErr w:type="spellEnd"/>
          </w:p>
        </w:tc>
        <w:tc>
          <w:tcPr>
            <w:tcW w:w="1985" w:type="dxa"/>
            <w:gridSpan w:val="2"/>
          </w:tcPr>
          <w:p w14:paraId="578829E2" w14:textId="77777777" w:rsidR="00CE2D87" w:rsidRDefault="00CE2D87" w:rsidP="00F354AD">
            <w:pPr>
              <w:pStyle w:val="TAL"/>
            </w:pPr>
            <w:r>
              <w:t>3GPP TS 26.512 [30]</w:t>
            </w:r>
          </w:p>
        </w:tc>
        <w:tc>
          <w:tcPr>
            <w:tcW w:w="3827" w:type="dxa"/>
            <w:gridSpan w:val="2"/>
          </w:tcPr>
          <w:p w14:paraId="1DBB9573" w14:textId="77777777" w:rsidR="00CE2D87" w:rsidRPr="00606633" w:rsidRDefault="00CE2D87" w:rsidP="00F354AD">
            <w:pPr>
              <w:pStyle w:val="TAL"/>
            </w:pPr>
            <w:r>
              <w:t xml:space="preserve">Represents the </w:t>
            </w:r>
            <w:r w:rsidRPr="003D2DE6">
              <w:t>Media</w:t>
            </w:r>
            <w:r>
              <w:t xml:space="preserve"> </w:t>
            </w:r>
            <w:r w:rsidRPr="003D2DE6">
              <w:t>Streaming</w:t>
            </w:r>
            <w:r>
              <w:t xml:space="preserve"> </w:t>
            </w:r>
            <w:r w:rsidRPr="003D2DE6">
              <w:t>Access</w:t>
            </w:r>
            <w:r>
              <w:t xml:space="preserve"> activity r</w:t>
            </w:r>
            <w:r w:rsidRPr="003D2DE6">
              <w:t>ecord</w:t>
            </w:r>
            <w:r>
              <w:t>.</w:t>
            </w:r>
          </w:p>
        </w:tc>
        <w:tc>
          <w:tcPr>
            <w:tcW w:w="1412" w:type="dxa"/>
            <w:gridSpan w:val="2"/>
          </w:tcPr>
          <w:p w14:paraId="40612828" w14:textId="77777777" w:rsidR="00CE2D87" w:rsidRDefault="00CE2D87" w:rsidP="00F354AD">
            <w:pPr>
              <w:pStyle w:val="TAL"/>
            </w:pPr>
            <w:proofErr w:type="spellStart"/>
            <w:r w:rsidRPr="007656E2">
              <w:t>MSAccessActivity</w:t>
            </w:r>
            <w:proofErr w:type="spellEnd"/>
          </w:p>
        </w:tc>
      </w:tr>
      <w:tr w:rsidR="00CE2D87" w:rsidRPr="007656E2" w14:paraId="6F289F9B" w14:textId="77777777" w:rsidTr="00F354AD">
        <w:trPr>
          <w:gridBefore w:val="1"/>
          <w:wBefore w:w="317" w:type="dxa"/>
          <w:jc w:val="center"/>
        </w:trPr>
        <w:tc>
          <w:tcPr>
            <w:tcW w:w="2405" w:type="dxa"/>
            <w:gridSpan w:val="2"/>
          </w:tcPr>
          <w:p w14:paraId="5A474007" w14:textId="77777777" w:rsidR="00CE2D87" w:rsidRPr="003D2DE6" w:rsidRDefault="00CE2D87" w:rsidP="00F354AD">
            <w:pPr>
              <w:pStyle w:val="TAL"/>
            </w:pPr>
            <w:proofErr w:type="spellStart"/>
            <w:r w:rsidRPr="0030180C">
              <w:rPr>
                <w:rFonts w:cs="Arial"/>
                <w:szCs w:val="18"/>
              </w:rPr>
              <w:t>Net</w:t>
            </w:r>
            <w:r>
              <w:rPr>
                <w:rFonts w:cs="Arial"/>
                <w:szCs w:val="18"/>
              </w:rPr>
              <w:t>work</w:t>
            </w:r>
            <w:r w:rsidRPr="0030180C">
              <w:rPr>
                <w:rFonts w:cs="Arial"/>
                <w:szCs w:val="18"/>
              </w:rPr>
              <w:t>Ass</w:t>
            </w:r>
            <w:r>
              <w:rPr>
                <w:rFonts w:cs="Arial"/>
                <w:szCs w:val="18"/>
              </w:rPr>
              <w:t>istance</w:t>
            </w:r>
            <w:r w:rsidRPr="0030180C">
              <w:rPr>
                <w:rFonts w:cs="Arial"/>
                <w:szCs w:val="18"/>
              </w:rPr>
              <w:t>Invocation</w:t>
            </w:r>
            <w:r>
              <w:rPr>
                <w:rFonts w:cs="Arial"/>
                <w:szCs w:val="18"/>
              </w:rPr>
              <w:t>s</w:t>
            </w:r>
            <w:r w:rsidRPr="0030180C">
              <w:rPr>
                <w:rFonts w:cs="Arial"/>
                <w:szCs w:val="18"/>
              </w:rPr>
              <w:t>Collection</w:t>
            </w:r>
            <w:proofErr w:type="spellEnd"/>
          </w:p>
        </w:tc>
        <w:tc>
          <w:tcPr>
            <w:tcW w:w="1985" w:type="dxa"/>
            <w:gridSpan w:val="2"/>
          </w:tcPr>
          <w:p w14:paraId="7A70458D" w14:textId="77777777" w:rsidR="00CE2D87" w:rsidRDefault="00CE2D87" w:rsidP="00F354AD">
            <w:pPr>
              <w:pStyle w:val="TAL"/>
            </w:pPr>
            <w:r>
              <w:t>3GPP TS 26.512 [30]</w:t>
            </w:r>
          </w:p>
        </w:tc>
        <w:tc>
          <w:tcPr>
            <w:tcW w:w="3827" w:type="dxa"/>
            <w:gridSpan w:val="2"/>
          </w:tcPr>
          <w:p w14:paraId="40291979" w14:textId="77777777" w:rsidR="00CE2D87" w:rsidRDefault="00CE2D87" w:rsidP="00F354AD">
            <w:pPr>
              <w:pStyle w:val="TAL"/>
            </w:pPr>
            <w:r w:rsidRPr="00886451">
              <w:t xml:space="preserve">Represents the </w:t>
            </w:r>
            <w:r>
              <w:t xml:space="preserve">collection of Media Streaming </w:t>
            </w:r>
            <w:r>
              <w:rPr>
                <w:rFonts w:cs="Arial"/>
                <w:szCs w:val="18"/>
              </w:rPr>
              <w:t>Network Assistance invocation event records</w:t>
            </w:r>
            <w:r>
              <w:t>.</w:t>
            </w:r>
          </w:p>
        </w:tc>
        <w:tc>
          <w:tcPr>
            <w:tcW w:w="1412" w:type="dxa"/>
            <w:gridSpan w:val="2"/>
          </w:tcPr>
          <w:p w14:paraId="03C31C7D" w14:textId="77777777" w:rsidR="00CE2D87" w:rsidRPr="007656E2" w:rsidRDefault="00CE2D87" w:rsidP="00F354AD">
            <w:pPr>
              <w:pStyle w:val="TAL"/>
            </w:pPr>
            <w:proofErr w:type="spellStart"/>
            <w:r>
              <w:rPr>
                <w:rFonts w:hint="eastAsia"/>
                <w:lang w:eastAsia="zh-CN"/>
              </w:rPr>
              <w:t>M</w:t>
            </w:r>
            <w:r>
              <w:rPr>
                <w:lang w:eastAsia="zh-CN"/>
              </w:rPr>
              <w:t>SEventExposure</w:t>
            </w:r>
            <w:proofErr w:type="spellEnd"/>
          </w:p>
        </w:tc>
      </w:tr>
      <w:tr w:rsidR="00CE2D87" w14:paraId="5572D477" w14:textId="77777777" w:rsidTr="00F354AD">
        <w:trPr>
          <w:gridBefore w:val="1"/>
          <w:wBefore w:w="317" w:type="dxa"/>
          <w:jc w:val="center"/>
        </w:trPr>
        <w:tc>
          <w:tcPr>
            <w:tcW w:w="2405" w:type="dxa"/>
            <w:gridSpan w:val="2"/>
          </w:tcPr>
          <w:p w14:paraId="047FDFFE" w14:textId="77777777" w:rsidR="00CE2D87" w:rsidRDefault="00CE2D87" w:rsidP="00F354AD">
            <w:pPr>
              <w:pStyle w:val="TAL"/>
            </w:pPr>
            <w:proofErr w:type="spellStart"/>
            <w:r w:rsidRPr="004663D3">
              <w:t>NetworkAssistance</w:t>
            </w:r>
            <w:r>
              <w:t>Session</w:t>
            </w:r>
            <w:proofErr w:type="spellEnd"/>
          </w:p>
        </w:tc>
        <w:tc>
          <w:tcPr>
            <w:tcW w:w="1985" w:type="dxa"/>
            <w:gridSpan w:val="2"/>
          </w:tcPr>
          <w:p w14:paraId="38C0CF4B" w14:textId="77777777" w:rsidR="00CE2D87" w:rsidRDefault="00CE2D87" w:rsidP="00F354AD">
            <w:pPr>
              <w:pStyle w:val="TAL"/>
            </w:pPr>
            <w:r>
              <w:t>3GPP TS 26.512 [30]</w:t>
            </w:r>
          </w:p>
        </w:tc>
        <w:tc>
          <w:tcPr>
            <w:tcW w:w="3827" w:type="dxa"/>
            <w:gridSpan w:val="2"/>
          </w:tcPr>
          <w:p w14:paraId="57DD36AD" w14:textId="77777777" w:rsidR="00CE2D87" w:rsidRPr="00EB14B8" w:rsidRDefault="00CE2D87" w:rsidP="00F354AD">
            <w:pPr>
              <w:pStyle w:val="TAL"/>
            </w:pPr>
            <w:r w:rsidRPr="00886451">
              <w:t xml:space="preserve">Represents the </w:t>
            </w:r>
            <w:r>
              <w:t>Media Streaming Network Assistance Session Recommendation.</w:t>
            </w:r>
          </w:p>
        </w:tc>
        <w:tc>
          <w:tcPr>
            <w:tcW w:w="1412" w:type="dxa"/>
            <w:gridSpan w:val="2"/>
          </w:tcPr>
          <w:p w14:paraId="5C878128" w14:textId="77777777" w:rsidR="00CE2D87" w:rsidRPr="00E14861" w:rsidRDefault="00CE2D87" w:rsidP="00F354AD">
            <w:pPr>
              <w:pStyle w:val="TAL"/>
              <w:rPr>
                <w:rFonts w:cs="Arial"/>
                <w:szCs w:val="18"/>
              </w:rPr>
            </w:pPr>
            <w:proofErr w:type="spellStart"/>
            <w:r>
              <w:t>MSNetAssInvocation</w:t>
            </w:r>
            <w:proofErr w:type="spellEnd"/>
          </w:p>
        </w:tc>
      </w:tr>
      <w:tr w:rsidR="00CE2D87" w14:paraId="79181820" w14:textId="77777777" w:rsidTr="00F354AD">
        <w:trPr>
          <w:gridBefore w:val="1"/>
          <w:wBefore w:w="317" w:type="dxa"/>
          <w:jc w:val="center"/>
        </w:trPr>
        <w:tc>
          <w:tcPr>
            <w:tcW w:w="2405" w:type="dxa"/>
            <w:gridSpan w:val="2"/>
          </w:tcPr>
          <w:p w14:paraId="314DB984" w14:textId="77777777" w:rsidR="00CE2D87" w:rsidRPr="004663D3" w:rsidRDefault="00CE2D87" w:rsidP="00F354AD">
            <w:pPr>
              <w:pStyle w:val="TAL"/>
            </w:pPr>
            <w:proofErr w:type="spellStart"/>
            <w:r>
              <w:t>NfSignallingInfo</w:t>
            </w:r>
            <w:proofErr w:type="spellEnd"/>
          </w:p>
        </w:tc>
        <w:tc>
          <w:tcPr>
            <w:tcW w:w="1985" w:type="dxa"/>
            <w:gridSpan w:val="2"/>
          </w:tcPr>
          <w:p w14:paraId="0DD2C018" w14:textId="77777777" w:rsidR="00CE2D87" w:rsidRDefault="00CE2D87" w:rsidP="00F354AD">
            <w:pPr>
              <w:pStyle w:val="TAL"/>
            </w:pPr>
            <w:r w:rsidRPr="00C8147E">
              <w:t>3GPP TS 29.571 [1</w:t>
            </w:r>
            <w:r>
              <w:t>3</w:t>
            </w:r>
            <w:r w:rsidRPr="00C8147E">
              <w:t>]</w:t>
            </w:r>
          </w:p>
        </w:tc>
        <w:tc>
          <w:tcPr>
            <w:tcW w:w="3827" w:type="dxa"/>
            <w:gridSpan w:val="2"/>
          </w:tcPr>
          <w:p w14:paraId="6920029A" w14:textId="77777777" w:rsidR="00CE2D87" w:rsidRPr="00886451" w:rsidRDefault="00CE2D87" w:rsidP="00F354AD">
            <w:pPr>
              <w:pStyle w:val="TAL"/>
            </w:pPr>
            <w:r>
              <w:t>Contains NF signalling information.</w:t>
            </w:r>
          </w:p>
        </w:tc>
        <w:tc>
          <w:tcPr>
            <w:tcW w:w="1412" w:type="dxa"/>
            <w:gridSpan w:val="2"/>
          </w:tcPr>
          <w:p w14:paraId="0C10BC65" w14:textId="77777777" w:rsidR="00CE2D87" w:rsidRDefault="00CE2D87" w:rsidP="00F354AD">
            <w:pPr>
              <w:pStyle w:val="TAL"/>
            </w:pPr>
            <w:proofErr w:type="spellStart"/>
            <w:r>
              <w:t>SignallingInfo</w:t>
            </w:r>
            <w:proofErr w:type="spellEnd"/>
          </w:p>
        </w:tc>
      </w:tr>
      <w:tr w:rsidR="00CE2D87" w14:paraId="707E255A" w14:textId="77777777" w:rsidTr="00F354AD">
        <w:trPr>
          <w:gridBefore w:val="1"/>
          <w:wBefore w:w="317" w:type="dxa"/>
          <w:jc w:val="center"/>
        </w:trPr>
        <w:tc>
          <w:tcPr>
            <w:tcW w:w="2405" w:type="dxa"/>
            <w:gridSpan w:val="2"/>
          </w:tcPr>
          <w:p w14:paraId="2C626EA0" w14:textId="77777777" w:rsidR="00CE2D87" w:rsidRDefault="00CE2D87" w:rsidP="00F354AD">
            <w:pPr>
              <w:pStyle w:val="TAL"/>
            </w:pPr>
            <w:proofErr w:type="spellStart"/>
            <w:r>
              <w:t>PacketDelBudget</w:t>
            </w:r>
            <w:proofErr w:type="spellEnd"/>
          </w:p>
        </w:tc>
        <w:tc>
          <w:tcPr>
            <w:tcW w:w="1985" w:type="dxa"/>
            <w:gridSpan w:val="2"/>
          </w:tcPr>
          <w:p w14:paraId="573AB249" w14:textId="77777777" w:rsidR="00CE2D87" w:rsidRDefault="00CE2D87" w:rsidP="00F354AD">
            <w:pPr>
              <w:pStyle w:val="TAL"/>
            </w:pPr>
            <w:r>
              <w:t>3GPP TS 29.571 [13]</w:t>
            </w:r>
          </w:p>
        </w:tc>
        <w:tc>
          <w:tcPr>
            <w:tcW w:w="3827" w:type="dxa"/>
            <w:gridSpan w:val="2"/>
          </w:tcPr>
          <w:p w14:paraId="01D68346" w14:textId="77777777" w:rsidR="00CE2D87" w:rsidRDefault="00CE2D87" w:rsidP="00F354AD">
            <w:pPr>
              <w:pStyle w:val="TAL"/>
            </w:pPr>
            <w:r w:rsidRPr="00EB14B8">
              <w:t>Indicates average Packet Delay.</w:t>
            </w:r>
          </w:p>
        </w:tc>
        <w:tc>
          <w:tcPr>
            <w:tcW w:w="1412" w:type="dxa"/>
            <w:gridSpan w:val="2"/>
          </w:tcPr>
          <w:p w14:paraId="1D76C55C" w14:textId="77777777" w:rsidR="00CE2D87" w:rsidRDefault="00CE2D87" w:rsidP="00F354AD">
            <w:pPr>
              <w:pStyle w:val="TAL"/>
            </w:pPr>
            <w:proofErr w:type="spellStart"/>
            <w:r w:rsidRPr="00E14861">
              <w:rPr>
                <w:rFonts w:cs="Arial"/>
                <w:szCs w:val="18"/>
              </w:rPr>
              <w:t>PerformanceData</w:t>
            </w:r>
            <w:proofErr w:type="spellEnd"/>
          </w:p>
        </w:tc>
      </w:tr>
      <w:tr w:rsidR="00CE2D87" w14:paraId="6B202F14" w14:textId="77777777" w:rsidTr="00F354AD">
        <w:trPr>
          <w:gridBefore w:val="1"/>
          <w:wBefore w:w="317" w:type="dxa"/>
          <w:jc w:val="center"/>
        </w:trPr>
        <w:tc>
          <w:tcPr>
            <w:tcW w:w="2405" w:type="dxa"/>
            <w:gridSpan w:val="2"/>
          </w:tcPr>
          <w:p w14:paraId="326BD0C0" w14:textId="77777777" w:rsidR="00CE2D87" w:rsidRDefault="00CE2D87" w:rsidP="00F354AD">
            <w:pPr>
              <w:pStyle w:val="TAL"/>
            </w:pPr>
            <w:proofErr w:type="spellStart"/>
            <w:r w:rsidRPr="00F11966">
              <w:t>PacketLossRate</w:t>
            </w:r>
            <w:proofErr w:type="spellEnd"/>
          </w:p>
        </w:tc>
        <w:tc>
          <w:tcPr>
            <w:tcW w:w="1985" w:type="dxa"/>
            <w:gridSpan w:val="2"/>
          </w:tcPr>
          <w:p w14:paraId="6D3434AF" w14:textId="77777777" w:rsidR="00CE2D87" w:rsidRDefault="00CE2D87" w:rsidP="00F354AD">
            <w:pPr>
              <w:pStyle w:val="TAL"/>
            </w:pPr>
            <w:r>
              <w:t>3GPP TS 29.571 [13]</w:t>
            </w:r>
          </w:p>
        </w:tc>
        <w:tc>
          <w:tcPr>
            <w:tcW w:w="3827" w:type="dxa"/>
            <w:gridSpan w:val="2"/>
          </w:tcPr>
          <w:p w14:paraId="06D5FCBD" w14:textId="77777777" w:rsidR="00CE2D87" w:rsidRDefault="00CE2D87" w:rsidP="00F354AD">
            <w:pPr>
              <w:pStyle w:val="TAL"/>
            </w:pPr>
            <w:r w:rsidRPr="00EB14B8">
              <w:t>Indicates average Loss Rate.</w:t>
            </w:r>
          </w:p>
        </w:tc>
        <w:tc>
          <w:tcPr>
            <w:tcW w:w="1412" w:type="dxa"/>
            <w:gridSpan w:val="2"/>
          </w:tcPr>
          <w:p w14:paraId="5A4D8625" w14:textId="77777777" w:rsidR="00CE2D87" w:rsidRDefault="00CE2D87" w:rsidP="00F354AD">
            <w:pPr>
              <w:pStyle w:val="TAL"/>
            </w:pPr>
            <w:proofErr w:type="spellStart"/>
            <w:r w:rsidRPr="00E14861">
              <w:rPr>
                <w:rFonts w:cs="Arial"/>
                <w:szCs w:val="18"/>
              </w:rPr>
              <w:t>PerformanceData</w:t>
            </w:r>
            <w:proofErr w:type="spellEnd"/>
          </w:p>
        </w:tc>
      </w:tr>
      <w:tr w:rsidR="00CE2D87" w14:paraId="6AA5F527" w14:textId="77777777" w:rsidTr="00F354AD">
        <w:trPr>
          <w:gridBefore w:val="1"/>
          <w:wBefore w:w="317" w:type="dxa"/>
          <w:jc w:val="center"/>
        </w:trPr>
        <w:tc>
          <w:tcPr>
            <w:tcW w:w="2405" w:type="dxa"/>
            <w:gridSpan w:val="2"/>
          </w:tcPr>
          <w:p w14:paraId="4CBAF2D9" w14:textId="77777777" w:rsidR="00CE2D87" w:rsidRDefault="00CE2D87" w:rsidP="00F354AD">
            <w:pPr>
              <w:pStyle w:val="TAL"/>
            </w:pPr>
            <w:proofErr w:type="spellStart"/>
            <w:r w:rsidRPr="00D146FD">
              <w:rPr>
                <w:rFonts w:cs="Arial"/>
                <w:szCs w:val="18"/>
              </w:rPr>
              <w:t>QoEMetricsCollection</w:t>
            </w:r>
            <w:proofErr w:type="spellEnd"/>
          </w:p>
        </w:tc>
        <w:tc>
          <w:tcPr>
            <w:tcW w:w="1985" w:type="dxa"/>
            <w:gridSpan w:val="2"/>
          </w:tcPr>
          <w:p w14:paraId="3B034DEB" w14:textId="77777777" w:rsidR="00CE2D87" w:rsidRDefault="00CE2D87" w:rsidP="00F354AD">
            <w:pPr>
              <w:pStyle w:val="TAL"/>
            </w:pPr>
            <w:r>
              <w:t>3GPP TS 26.512 [30]</w:t>
            </w:r>
          </w:p>
        </w:tc>
        <w:tc>
          <w:tcPr>
            <w:tcW w:w="3827" w:type="dxa"/>
            <w:gridSpan w:val="2"/>
          </w:tcPr>
          <w:p w14:paraId="08D0F71B" w14:textId="77777777" w:rsidR="00CE2D87" w:rsidRDefault="00CE2D87" w:rsidP="00F354AD">
            <w:pPr>
              <w:pStyle w:val="TAL"/>
            </w:pPr>
            <w:r w:rsidRPr="00886451">
              <w:t xml:space="preserve">Represents the </w:t>
            </w:r>
            <w:r>
              <w:t xml:space="preserve">collection of Media Streaming </w:t>
            </w:r>
            <w:proofErr w:type="spellStart"/>
            <w:r>
              <w:rPr>
                <w:rFonts w:cs="Arial"/>
                <w:szCs w:val="18"/>
              </w:rPr>
              <w:t>QoE</w:t>
            </w:r>
            <w:proofErr w:type="spellEnd"/>
            <w:r>
              <w:rPr>
                <w:rFonts w:cs="Arial"/>
                <w:szCs w:val="18"/>
              </w:rPr>
              <w:t xml:space="preserve"> metrics event records</w:t>
            </w:r>
            <w:r>
              <w:t>.</w:t>
            </w:r>
          </w:p>
        </w:tc>
        <w:tc>
          <w:tcPr>
            <w:tcW w:w="1412" w:type="dxa"/>
            <w:gridSpan w:val="2"/>
          </w:tcPr>
          <w:p w14:paraId="53A48C44" w14:textId="77777777" w:rsidR="00CE2D87" w:rsidRDefault="00CE2D87" w:rsidP="00F354AD">
            <w:pPr>
              <w:pStyle w:val="TAL"/>
            </w:pPr>
            <w:proofErr w:type="spellStart"/>
            <w:r>
              <w:rPr>
                <w:rFonts w:hint="eastAsia"/>
                <w:lang w:eastAsia="zh-CN"/>
              </w:rPr>
              <w:t>M</w:t>
            </w:r>
            <w:r>
              <w:rPr>
                <w:lang w:eastAsia="zh-CN"/>
              </w:rPr>
              <w:t>SEventExposure</w:t>
            </w:r>
            <w:proofErr w:type="spellEnd"/>
          </w:p>
        </w:tc>
      </w:tr>
      <w:tr w:rsidR="00CE2D87" w14:paraId="119F6E73" w14:textId="77777777" w:rsidTr="00F354AD">
        <w:trPr>
          <w:gridAfter w:val="1"/>
          <w:wAfter w:w="317" w:type="dxa"/>
          <w:jc w:val="center"/>
        </w:trPr>
        <w:tc>
          <w:tcPr>
            <w:tcW w:w="2405" w:type="dxa"/>
            <w:gridSpan w:val="2"/>
          </w:tcPr>
          <w:p w14:paraId="7BBABAF2" w14:textId="77777777" w:rsidR="00CE2D87" w:rsidRDefault="00CE2D87" w:rsidP="00F354AD">
            <w:pPr>
              <w:pStyle w:val="TAL"/>
            </w:pPr>
            <w:proofErr w:type="spellStart"/>
            <w:r>
              <w:t>RedirectResponse</w:t>
            </w:r>
            <w:proofErr w:type="spellEnd"/>
          </w:p>
        </w:tc>
        <w:tc>
          <w:tcPr>
            <w:tcW w:w="1985" w:type="dxa"/>
            <w:gridSpan w:val="2"/>
          </w:tcPr>
          <w:p w14:paraId="45A2D7B1" w14:textId="77777777" w:rsidR="00CE2D87" w:rsidRDefault="00CE2D87" w:rsidP="00F354AD">
            <w:pPr>
              <w:pStyle w:val="TAL"/>
            </w:pPr>
            <w:r>
              <w:t>3GPP TS 29.571 [13]</w:t>
            </w:r>
          </w:p>
        </w:tc>
        <w:tc>
          <w:tcPr>
            <w:tcW w:w="3827" w:type="dxa"/>
            <w:gridSpan w:val="2"/>
          </w:tcPr>
          <w:p w14:paraId="13396BDC" w14:textId="77777777" w:rsidR="00CE2D87" w:rsidRDefault="00CE2D87" w:rsidP="00F354AD">
            <w:pPr>
              <w:pStyle w:val="TAL"/>
            </w:pPr>
            <w:r>
              <w:t>Contains redirection related information.</w:t>
            </w:r>
          </w:p>
        </w:tc>
        <w:tc>
          <w:tcPr>
            <w:tcW w:w="1412" w:type="dxa"/>
            <w:gridSpan w:val="2"/>
          </w:tcPr>
          <w:p w14:paraId="1CEB8023" w14:textId="77777777" w:rsidR="00CE2D87" w:rsidRDefault="00CE2D87" w:rsidP="00F354AD">
            <w:pPr>
              <w:pStyle w:val="TAL"/>
            </w:pPr>
            <w:r>
              <w:t>ES3XX</w:t>
            </w:r>
          </w:p>
        </w:tc>
      </w:tr>
      <w:tr w:rsidR="00CE2D87" w14:paraId="3029A28B" w14:textId="77777777" w:rsidTr="00F354AD">
        <w:trPr>
          <w:gridAfter w:val="1"/>
          <w:wAfter w:w="317" w:type="dxa"/>
          <w:jc w:val="center"/>
        </w:trPr>
        <w:tc>
          <w:tcPr>
            <w:tcW w:w="2405" w:type="dxa"/>
            <w:gridSpan w:val="2"/>
          </w:tcPr>
          <w:p w14:paraId="2C5CD9F1" w14:textId="77777777" w:rsidR="00CE2D87" w:rsidRDefault="00CE2D87" w:rsidP="00F354AD">
            <w:pPr>
              <w:pStyle w:val="TAL"/>
            </w:pPr>
            <w:proofErr w:type="spellStart"/>
            <w:r>
              <w:t>ReportingInformation</w:t>
            </w:r>
            <w:proofErr w:type="spellEnd"/>
          </w:p>
        </w:tc>
        <w:tc>
          <w:tcPr>
            <w:tcW w:w="1985" w:type="dxa"/>
            <w:gridSpan w:val="2"/>
          </w:tcPr>
          <w:p w14:paraId="0121B3D1" w14:textId="77777777" w:rsidR="00CE2D87" w:rsidRDefault="00CE2D87" w:rsidP="00F354AD">
            <w:pPr>
              <w:pStyle w:val="TAL"/>
            </w:pPr>
            <w:r>
              <w:t>3GPP TS 29.523 [12]</w:t>
            </w:r>
          </w:p>
        </w:tc>
        <w:tc>
          <w:tcPr>
            <w:tcW w:w="3827" w:type="dxa"/>
            <w:gridSpan w:val="2"/>
          </w:tcPr>
          <w:p w14:paraId="04FC146C" w14:textId="77777777" w:rsidR="00CE2D87" w:rsidRDefault="00CE2D87" w:rsidP="00F354AD">
            <w:pPr>
              <w:pStyle w:val="TAL"/>
            </w:pPr>
            <w:r w:rsidRPr="00606633">
              <w:t>Represents the requirements of reporting the subscription.</w:t>
            </w:r>
          </w:p>
        </w:tc>
        <w:tc>
          <w:tcPr>
            <w:tcW w:w="1412" w:type="dxa"/>
            <w:gridSpan w:val="2"/>
          </w:tcPr>
          <w:p w14:paraId="55A82F41" w14:textId="77777777" w:rsidR="00CE2D87" w:rsidRDefault="00CE2D87" w:rsidP="00F354AD">
            <w:pPr>
              <w:pStyle w:val="TAL"/>
            </w:pPr>
          </w:p>
        </w:tc>
      </w:tr>
      <w:tr w:rsidR="00CE2D87" w14:paraId="235B3EE4" w14:textId="77777777" w:rsidTr="00F354AD">
        <w:trPr>
          <w:gridBefore w:val="1"/>
          <w:wBefore w:w="317" w:type="dxa"/>
          <w:jc w:val="center"/>
        </w:trPr>
        <w:tc>
          <w:tcPr>
            <w:tcW w:w="2405" w:type="dxa"/>
            <w:gridSpan w:val="2"/>
            <w:hideMark/>
          </w:tcPr>
          <w:p w14:paraId="484D857D" w14:textId="77777777" w:rsidR="00CE2D87" w:rsidRDefault="00CE2D87" w:rsidP="00F354AD">
            <w:pPr>
              <w:pStyle w:val="TAL"/>
            </w:pPr>
            <w:r>
              <w:t>Supi</w:t>
            </w:r>
          </w:p>
        </w:tc>
        <w:tc>
          <w:tcPr>
            <w:tcW w:w="1985" w:type="dxa"/>
            <w:gridSpan w:val="2"/>
            <w:hideMark/>
          </w:tcPr>
          <w:p w14:paraId="6106E1D4" w14:textId="77777777" w:rsidR="00CE2D87" w:rsidRDefault="00CE2D87" w:rsidP="00F354AD">
            <w:pPr>
              <w:pStyle w:val="TAL"/>
            </w:pPr>
            <w:r>
              <w:t>3GPP TS 29.571 [13]</w:t>
            </w:r>
          </w:p>
        </w:tc>
        <w:tc>
          <w:tcPr>
            <w:tcW w:w="3827" w:type="dxa"/>
            <w:gridSpan w:val="2"/>
          </w:tcPr>
          <w:p w14:paraId="60125E8D" w14:textId="77777777" w:rsidR="00CE2D87" w:rsidRDefault="00CE2D87" w:rsidP="00F354AD">
            <w:pPr>
              <w:pStyle w:val="TAL"/>
            </w:pPr>
            <w:r>
              <w:t>Contains a SUPI.</w:t>
            </w:r>
          </w:p>
        </w:tc>
        <w:tc>
          <w:tcPr>
            <w:tcW w:w="1412" w:type="dxa"/>
            <w:gridSpan w:val="2"/>
          </w:tcPr>
          <w:p w14:paraId="3BC22D93" w14:textId="77777777" w:rsidR="00CE2D87" w:rsidRDefault="00CE2D87" w:rsidP="00F354AD">
            <w:pPr>
              <w:pStyle w:val="TAL"/>
            </w:pPr>
          </w:p>
        </w:tc>
      </w:tr>
      <w:tr w:rsidR="00CE2D87" w14:paraId="62C5067E" w14:textId="77777777" w:rsidTr="00F354AD">
        <w:trPr>
          <w:gridAfter w:val="1"/>
          <w:wAfter w:w="317" w:type="dxa"/>
          <w:jc w:val="center"/>
        </w:trPr>
        <w:tc>
          <w:tcPr>
            <w:tcW w:w="2405" w:type="dxa"/>
            <w:gridSpan w:val="2"/>
          </w:tcPr>
          <w:p w14:paraId="7E88662C" w14:textId="77777777" w:rsidR="00CE2D87" w:rsidRDefault="00CE2D87" w:rsidP="00F354AD">
            <w:pPr>
              <w:pStyle w:val="TAL"/>
            </w:pPr>
            <w:proofErr w:type="spellStart"/>
            <w:r>
              <w:t>SupportedFeatures</w:t>
            </w:r>
            <w:proofErr w:type="spellEnd"/>
          </w:p>
        </w:tc>
        <w:tc>
          <w:tcPr>
            <w:tcW w:w="1985" w:type="dxa"/>
            <w:gridSpan w:val="2"/>
          </w:tcPr>
          <w:p w14:paraId="51C4B2C6" w14:textId="77777777" w:rsidR="00CE2D87" w:rsidRDefault="00CE2D87" w:rsidP="00F354AD">
            <w:pPr>
              <w:pStyle w:val="TAL"/>
            </w:pPr>
            <w:r>
              <w:t>3GPP TS 29.571 [13]</w:t>
            </w:r>
          </w:p>
        </w:tc>
        <w:tc>
          <w:tcPr>
            <w:tcW w:w="3827" w:type="dxa"/>
            <w:gridSpan w:val="2"/>
          </w:tcPr>
          <w:p w14:paraId="020B3B76" w14:textId="77777777" w:rsidR="00CE2D87" w:rsidRDefault="00CE2D87" w:rsidP="00F354AD">
            <w:pPr>
              <w:pStyle w:val="TAL"/>
            </w:pPr>
            <w:r>
              <w:t>Indicates the features supported.</w:t>
            </w:r>
          </w:p>
        </w:tc>
        <w:tc>
          <w:tcPr>
            <w:tcW w:w="1412" w:type="dxa"/>
            <w:gridSpan w:val="2"/>
          </w:tcPr>
          <w:p w14:paraId="03F4D611" w14:textId="77777777" w:rsidR="00CE2D87" w:rsidRDefault="00CE2D87" w:rsidP="00F354AD">
            <w:pPr>
              <w:pStyle w:val="TAL"/>
            </w:pPr>
          </w:p>
        </w:tc>
      </w:tr>
      <w:tr w:rsidR="00CE2D87" w14:paraId="4677D0DB" w14:textId="77777777" w:rsidTr="00F354AD">
        <w:trPr>
          <w:gridAfter w:val="1"/>
          <w:wAfter w:w="317" w:type="dxa"/>
          <w:jc w:val="center"/>
        </w:trPr>
        <w:tc>
          <w:tcPr>
            <w:tcW w:w="2405" w:type="dxa"/>
            <w:gridSpan w:val="2"/>
          </w:tcPr>
          <w:p w14:paraId="3B970913" w14:textId="77777777" w:rsidR="00CE2D87" w:rsidRDefault="00CE2D87" w:rsidP="00F354AD">
            <w:pPr>
              <w:pStyle w:val="TAL"/>
            </w:pPr>
            <w:proofErr w:type="spellStart"/>
            <w:r>
              <w:rPr>
                <w:rFonts w:eastAsia="Times New Roman"/>
              </w:rPr>
              <w:t>TimeWindow</w:t>
            </w:r>
            <w:proofErr w:type="spellEnd"/>
          </w:p>
        </w:tc>
        <w:tc>
          <w:tcPr>
            <w:tcW w:w="1985" w:type="dxa"/>
            <w:gridSpan w:val="2"/>
          </w:tcPr>
          <w:p w14:paraId="2C43EB61" w14:textId="77777777" w:rsidR="00CE2D87" w:rsidRDefault="00CE2D87" w:rsidP="00F354AD">
            <w:pPr>
              <w:pStyle w:val="TAL"/>
            </w:pPr>
            <w:r>
              <w:t>3GPP TS 29.122 [17]</w:t>
            </w:r>
          </w:p>
        </w:tc>
        <w:tc>
          <w:tcPr>
            <w:tcW w:w="3827" w:type="dxa"/>
            <w:gridSpan w:val="2"/>
          </w:tcPr>
          <w:p w14:paraId="44A9BB09" w14:textId="77777777" w:rsidR="00CE2D87" w:rsidRDefault="00CE2D87" w:rsidP="00F354AD">
            <w:pPr>
              <w:pStyle w:val="TAL"/>
            </w:pPr>
            <w:r w:rsidRPr="00606633">
              <w:t>Represents a time window identified by a start time and a stop time.</w:t>
            </w:r>
          </w:p>
        </w:tc>
        <w:tc>
          <w:tcPr>
            <w:tcW w:w="1412" w:type="dxa"/>
            <w:gridSpan w:val="2"/>
          </w:tcPr>
          <w:p w14:paraId="3E791718" w14:textId="77777777" w:rsidR="00CE2D87" w:rsidRDefault="00CE2D87" w:rsidP="00F354AD">
            <w:pPr>
              <w:pStyle w:val="TAL"/>
            </w:pPr>
          </w:p>
        </w:tc>
      </w:tr>
      <w:tr w:rsidR="00CE2D87" w14:paraId="37BD8769" w14:textId="77777777" w:rsidTr="00F354AD">
        <w:trPr>
          <w:gridBefore w:val="1"/>
          <w:wBefore w:w="317" w:type="dxa"/>
          <w:jc w:val="center"/>
        </w:trPr>
        <w:tc>
          <w:tcPr>
            <w:tcW w:w="2405" w:type="dxa"/>
            <w:gridSpan w:val="2"/>
            <w:tcBorders>
              <w:top w:val="single" w:sz="6" w:space="0" w:color="auto"/>
              <w:left w:val="single" w:sz="6" w:space="0" w:color="auto"/>
              <w:bottom w:val="single" w:sz="6" w:space="0" w:color="auto"/>
              <w:right w:val="single" w:sz="6" w:space="0" w:color="auto"/>
            </w:tcBorders>
            <w:hideMark/>
          </w:tcPr>
          <w:p w14:paraId="7D9432ED" w14:textId="77777777" w:rsidR="00CE2D87" w:rsidRDefault="00CE2D87" w:rsidP="00F354AD">
            <w:pPr>
              <w:pStyle w:val="TAL"/>
            </w:pPr>
            <w:proofErr w:type="spellStart"/>
            <w:r>
              <w:t>Uinteger</w:t>
            </w:r>
            <w:proofErr w:type="spellEnd"/>
          </w:p>
        </w:tc>
        <w:tc>
          <w:tcPr>
            <w:tcW w:w="1985" w:type="dxa"/>
            <w:gridSpan w:val="2"/>
            <w:tcBorders>
              <w:top w:val="single" w:sz="6" w:space="0" w:color="auto"/>
              <w:left w:val="single" w:sz="6" w:space="0" w:color="auto"/>
              <w:bottom w:val="single" w:sz="6" w:space="0" w:color="auto"/>
              <w:right w:val="single" w:sz="6" w:space="0" w:color="auto"/>
            </w:tcBorders>
            <w:hideMark/>
          </w:tcPr>
          <w:p w14:paraId="3972B857" w14:textId="77777777" w:rsidR="00CE2D87" w:rsidRDefault="00CE2D87" w:rsidP="00F354AD">
            <w:pPr>
              <w:pStyle w:val="TAL"/>
            </w:pPr>
            <w:r>
              <w:t>3GPP TS 29.571 [13]</w:t>
            </w:r>
          </w:p>
        </w:tc>
        <w:tc>
          <w:tcPr>
            <w:tcW w:w="3827" w:type="dxa"/>
            <w:gridSpan w:val="2"/>
            <w:tcBorders>
              <w:top w:val="single" w:sz="6" w:space="0" w:color="auto"/>
              <w:left w:val="single" w:sz="6" w:space="0" w:color="auto"/>
              <w:bottom w:val="single" w:sz="6" w:space="0" w:color="auto"/>
              <w:right w:val="single" w:sz="6" w:space="0" w:color="auto"/>
            </w:tcBorders>
          </w:tcPr>
          <w:p w14:paraId="0116C065" w14:textId="77777777" w:rsidR="00CE2D87" w:rsidRPr="00E87F75" w:rsidRDefault="00CE2D87" w:rsidP="00F354AD">
            <w:pPr>
              <w:pStyle w:val="TAL"/>
            </w:pPr>
            <w:r>
              <w:t>Unsigned integer.</w:t>
            </w:r>
          </w:p>
        </w:tc>
        <w:tc>
          <w:tcPr>
            <w:tcW w:w="1412" w:type="dxa"/>
            <w:gridSpan w:val="2"/>
            <w:tcBorders>
              <w:top w:val="single" w:sz="6" w:space="0" w:color="auto"/>
              <w:left w:val="single" w:sz="6" w:space="0" w:color="auto"/>
              <w:bottom w:val="single" w:sz="6" w:space="0" w:color="auto"/>
              <w:right w:val="single" w:sz="6" w:space="0" w:color="auto"/>
            </w:tcBorders>
          </w:tcPr>
          <w:p w14:paraId="60DF8D8C" w14:textId="77777777" w:rsidR="00CE2D87" w:rsidRDefault="00CE2D87" w:rsidP="00F354AD">
            <w:pPr>
              <w:pStyle w:val="TAL"/>
            </w:pPr>
            <w:r w:rsidRPr="00657859">
              <w:t>ServiceExperie</w:t>
            </w:r>
            <w:r w:rsidRPr="00657859">
              <w:lastRenderedPageBreak/>
              <w:t>nceExt</w:t>
            </w:r>
            <w:r>
              <w:t>2</w:t>
            </w:r>
            <w:r w:rsidRPr="00657859">
              <w:t>_eNA</w:t>
            </w:r>
          </w:p>
          <w:p w14:paraId="7B46302A" w14:textId="77777777" w:rsidR="00CE2D87" w:rsidRDefault="00CE2D87" w:rsidP="00F354AD">
            <w:pPr>
              <w:pStyle w:val="TAL"/>
              <w:rPr>
                <w:lang w:eastAsia="zh-CN"/>
              </w:rPr>
            </w:pPr>
            <w:proofErr w:type="spellStart"/>
            <w:r>
              <w:rPr>
                <w:lang w:eastAsia="zh-CN"/>
              </w:rPr>
              <w:t>RelativeProximity</w:t>
            </w:r>
            <w:proofErr w:type="spellEnd"/>
          </w:p>
          <w:p w14:paraId="4EB2ADAC" w14:textId="77777777" w:rsidR="00CE2D87" w:rsidRDefault="00CE2D87" w:rsidP="00F354AD">
            <w:pPr>
              <w:pStyle w:val="TAL"/>
            </w:pPr>
            <w:proofErr w:type="spellStart"/>
            <w:r>
              <w:rPr>
                <w:rFonts w:hint="eastAsia"/>
                <w:lang w:eastAsia="zh-CN"/>
              </w:rPr>
              <w:t>A</w:t>
            </w:r>
            <w:r>
              <w:rPr>
                <w:lang w:eastAsia="zh-CN"/>
              </w:rPr>
              <w:t>ppActiveTime</w:t>
            </w:r>
            <w:proofErr w:type="spellEnd"/>
          </w:p>
        </w:tc>
      </w:tr>
      <w:tr w:rsidR="00CE2D87" w14:paraId="3FA7C725" w14:textId="77777777" w:rsidTr="00F354AD">
        <w:trPr>
          <w:gridAfter w:val="1"/>
          <w:wAfter w:w="317" w:type="dxa"/>
          <w:jc w:val="center"/>
        </w:trPr>
        <w:tc>
          <w:tcPr>
            <w:tcW w:w="2405" w:type="dxa"/>
            <w:gridSpan w:val="2"/>
          </w:tcPr>
          <w:p w14:paraId="7D009E82" w14:textId="77777777" w:rsidR="00CE2D87" w:rsidRDefault="00CE2D87" w:rsidP="00F354AD">
            <w:pPr>
              <w:pStyle w:val="TAL"/>
              <w:rPr>
                <w:rFonts w:eastAsia="Times New Roman"/>
              </w:rPr>
            </w:pPr>
            <w:r>
              <w:lastRenderedPageBreak/>
              <w:t>Uri</w:t>
            </w:r>
          </w:p>
        </w:tc>
        <w:tc>
          <w:tcPr>
            <w:tcW w:w="1985" w:type="dxa"/>
            <w:gridSpan w:val="2"/>
          </w:tcPr>
          <w:p w14:paraId="1BCDD97D" w14:textId="77777777" w:rsidR="00CE2D87" w:rsidRDefault="00CE2D87" w:rsidP="00F354AD">
            <w:pPr>
              <w:pStyle w:val="TAL"/>
            </w:pPr>
            <w:r>
              <w:t>3GPP TS 29.571 [13]</w:t>
            </w:r>
          </w:p>
        </w:tc>
        <w:tc>
          <w:tcPr>
            <w:tcW w:w="3827" w:type="dxa"/>
            <w:gridSpan w:val="2"/>
          </w:tcPr>
          <w:p w14:paraId="431D586B" w14:textId="77777777" w:rsidR="00CE2D87" w:rsidRDefault="00CE2D87" w:rsidP="00F354AD">
            <w:pPr>
              <w:pStyle w:val="TAL"/>
            </w:pPr>
            <w:r>
              <w:t>Contains a URI.</w:t>
            </w:r>
          </w:p>
        </w:tc>
        <w:tc>
          <w:tcPr>
            <w:tcW w:w="1412" w:type="dxa"/>
            <w:gridSpan w:val="2"/>
          </w:tcPr>
          <w:p w14:paraId="57D5C9B3" w14:textId="77777777" w:rsidR="00CE2D87" w:rsidRDefault="00CE2D87" w:rsidP="00F354AD">
            <w:pPr>
              <w:pStyle w:val="TAL"/>
            </w:pPr>
          </w:p>
        </w:tc>
      </w:tr>
      <w:tr w:rsidR="00CE2D87" w14:paraId="0690E0F6" w14:textId="77777777" w:rsidTr="00F354AD">
        <w:trPr>
          <w:gridBefore w:val="1"/>
          <w:wBefore w:w="317" w:type="dxa"/>
          <w:jc w:val="center"/>
        </w:trPr>
        <w:tc>
          <w:tcPr>
            <w:tcW w:w="2405" w:type="dxa"/>
            <w:gridSpan w:val="2"/>
          </w:tcPr>
          <w:p w14:paraId="228FBE98" w14:textId="77777777" w:rsidR="00CE2D87" w:rsidRDefault="00CE2D87" w:rsidP="00F354AD">
            <w:pPr>
              <w:pStyle w:val="TAL"/>
            </w:pPr>
            <w:proofErr w:type="spellStart"/>
            <w:r>
              <w:t>UsageThreshold</w:t>
            </w:r>
            <w:proofErr w:type="spellEnd"/>
          </w:p>
        </w:tc>
        <w:tc>
          <w:tcPr>
            <w:tcW w:w="1985" w:type="dxa"/>
            <w:gridSpan w:val="2"/>
          </w:tcPr>
          <w:p w14:paraId="7F8F9320" w14:textId="77777777" w:rsidR="00CE2D87" w:rsidRDefault="00CE2D87" w:rsidP="00F354AD">
            <w:pPr>
              <w:pStyle w:val="TAL"/>
            </w:pPr>
            <w:r>
              <w:t>3GPP TS 29.122 [17]</w:t>
            </w:r>
          </w:p>
        </w:tc>
        <w:tc>
          <w:tcPr>
            <w:tcW w:w="3827" w:type="dxa"/>
            <w:gridSpan w:val="2"/>
          </w:tcPr>
          <w:p w14:paraId="420C1E86" w14:textId="77777777" w:rsidR="00CE2D87" w:rsidRDefault="00CE2D87" w:rsidP="00F354AD">
            <w:pPr>
              <w:pStyle w:val="TAL"/>
            </w:pPr>
            <w:r w:rsidRPr="00E6447C">
              <w:t>data volume during the period</w:t>
            </w:r>
          </w:p>
        </w:tc>
        <w:tc>
          <w:tcPr>
            <w:tcW w:w="1412" w:type="dxa"/>
            <w:gridSpan w:val="2"/>
          </w:tcPr>
          <w:p w14:paraId="65FBC3BC" w14:textId="77777777" w:rsidR="00CE2D87" w:rsidRDefault="00CE2D87" w:rsidP="00F354AD">
            <w:pPr>
              <w:pStyle w:val="TAL"/>
            </w:pPr>
            <w:r>
              <w:t>Dispersion</w:t>
            </w:r>
          </w:p>
        </w:tc>
      </w:tr>
      <w:tr w:rsidR="00CE2D87" w14:paraId="7107B6A2" w14:textId="77777777" w:rsidTr="00F354AD">
        <w:trPr>
          <w:gridBefore w:val="1"/>
          <w:wBefore w:w="317" w:type="dxa"/>
          <w:jc w:val="center"/>
        </w:trPr>
        <w:tc>
          <w:tcPr>
            <w:tcW w:w="2405" w:type="dxa"/>
            <w:gridSpan w:val="2"/>
          </w:tcPr>
          <w:p w14:paraId="7F12F2CA" w14:textId="77777777" w:rsidR="00CE2D87" w:rsidRDefault="00CE2D87" w:rsidP="00F354AD">
            <w:pPr>
              <w:pStyle w:val="TAL"/>
            </w:pPr>
            <w:proofErr w:type="spellStart"/>
            <w:r>
              <w:t>VelocityEstimate</w:t>
            </w:r>
            <w:proofErr w:type="spellEnd"/>
          </w:p>
        </w:tc>
        <w:tc>
          <w:tcPr>
            <w:tcW w:w="1985" w:type="dxa"/>
            <w:gridSpan w:val="2"/>
          </w:tcPr>
          <w:p w14:paraId="14F91CC8" w14:textId="77777777" w:rsidR="00CE2D87" w:rsidRDefault="00CE2D87" w:rsidP="00F354AD">
            <w:pPr>
              <w:pStyle w:val="TAL"/>
            </w:pPr>
            <w:r>
              <w:t>3GPP TS 29.572 [33]</w:t>
            </w:r>
          </w:p>
        </w:tc>
        <w:tc>
          <w:tcPr>
            <w:tcW w:w="3827" w:type="dxa"/>
            <w:gridSpan w:val="2"/>
          </w:tcPr>
          <w:p w14:paraId="33D1DFA0" w14:textId="77777777" w:rsidR="00CE2D87" w:rsidRPr="00E6447C" w:rsidRDefault="00CE2D87" w:rsidP="00F354AD">
            <w:pPr>
              <w:pStyle w:val="TAL"/>
            </w:pPr>
            <w:r>
              <w:t>Velocity estimate</w:t>
            </w:r>
            <w:r w:rsidRPr="00606633">
              <w:t>.</w:t>
            </w:r>
          </w:p>
        </w:tc>
        <w:tc>
          <w:tcPr>
            <w:tcW w:w="1412" w:type="dxa"/>
            <w:gridSpan w:val="2"/>
          </w:tcPr>
          <w:p w14:paraId="157CD518" w14:textId="77777777" w:rsidR="00CE2D87" w:rsidRDefault="00CE2D87" w:rsidP="00F354AD">
            <w:pPr>
              <w:pStyle w:val="TAL"/>
            </w:pPr>
            <w:proofErr w:type="spellStart"/>
            <w:r>
              <w:rPr>
                <w:lang w:eastAsia="zh-CN"/>
              </w:rPr>
              <w:t>EnhUeDataExposure</w:t>
            </w:r>
            <w:proofErr w:type="spellEnd"/>
          </w:p>
        </w:tc>
      </w:tr>
      <w:tr w:rsidR="00CE2D87" w14:paraId="30F8F282" w14:textId="77777777" w:rsidTr="00F354AD">
        <w:trPr>
          <w:gridAfter w:val="1"/>
          <w:wAfter w:w="317" w:type="dxa"/>
          <w:jc w:val="center"/>
        </w:trPr>
        <w:tc>
          <w:tcPr>
            <w:tcW w:w="2405" w:type="dxa"/>
            <w:gridSpan w:val="2"/>
          </w:tcPr>
          <w:p w14:paraId="4FF6588A" w14:textId="77777777" w:rsidR="00CE2D87" w:rsidRDefault="00CE2D87" w:rsidP="00F354AD">
            <w:pPr>
              <w:pStyle w:val="TAL"/>
              <w:rPr>
                <w:rFonts w:eastAsia="Times New Roman"/>
              </w:rPr>
            </w:pPr>
            <w:r>
              <w:t>Volume</w:t>
            </w:r>
          </w:p>
        </w:tc>
        <w:tc>
          <w:tcPr>
            <w:tcW w:w="1985" w:type="dxa"/>
            <w:gridSpan w:val="2"/>
          </w:tcPr>
          <w:p w14:paraId="38AF915B" w14:textId="77777777" w:rsidR="00CE2D87" w:rsidRDefault="00CE2D87" w:rsidP="00F354AD">
            <w:pPr>
              <w:pStyle w:val="TAL"/>
            </w:pPr>
            <w:r>
              <w:t>3GPP TS 29.122 [17]</w:t>
            </w:r>
          </w:p>
        </w:tc>
        <w:tc>
          <w:tcPr>
            <w:tcW w:w="3827" w:type="dxa"/>
            <w:gridSpan w:val="2"/>
          </w:tcPr>
          <w:p w14:paraId="42682720" w14:textId="77777777" w:rsidR="00CE2D87" w:rsidRDefault="00CE2D87" w:rsidP="00F354AD">
            <w:pPr>
              <w:pStyle w:val="TAL"/>
            </w:pPr>
            <w:r w:rsidRPr="00606633">
              <w:t>Unsigned integer identifying a volume in units of bytes.</w:t>
            </w:r>
          </w:p>
        </w:tc>
        <w:tc>
          <w:tcPr>
            <w:tcW w:w="1412" w:type="dxa"/>
            <w:gridSpan w:val="2"/>
          </w:tcPr>
          <w:p w14:paraId="30B1D303" w14:textId="77777777" w:rsidR="00CE2D87" w:rsidRDefault="00CE2D87" w:rsidP="00F354AD">
            <w:pPr>
              <w:pStyle w:val="TAL"/>
            </w:pPr>
          </w:p>
        </w:tc>
      </w:tr>
    </w:tbl>
    <w:p w14:paraId="597C2597" w14:textId="77777777" w:rsidR="00CE2D87" w:rsidRPr="009E2C5F" w:rsidRDefault="00CE2D87" w:rsidP="00CE2D87"/>
    <w:p w14:paraId="7AAB7ABF" w14:textId="77777777" w:rsidR="00CE2D87" w:rsidRPr="002C393C" w:rsidRDefault="00CE2D87" w:rsidP="00CE2D87">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6th</w:t>
      </w:r>
      <w:r w:rsidRPr="008C6891">
        <w:rPr>
          <w:rFonts w:eastAsia="DengXian"/>
          <w:noProof/>
          <w:color w:val="0000FF"/>
          <w:sz w:val="28"/>
          <w:szCs w:val="28"/>
        </w:rPr>
        <w:t xml:space="preserve"> Change ***</w:t>
      </w:r>
    </w:p>
    <w:p w14:paraId="4295F0CA" w14:textId="77777777" w:rsidR="00F10E3F" w:rsidRDefault="00F10E3F" w:rsidP="00F10E3F">
      <w:pPr>
        <w:pStyle w:val="Heading4"/>
      </w:pPr>
      <w:bookmarkStart w:id="165" w:name="_Toc34123810"/>
      <w:bookmarkStart w:id="166" w:name="_Toc36038554"/>
      <w:bookmarkStart w:id="167" w:name="_Toc36038642"/>
      <w:bookmarkStart w:id="168" w:name="_Toc36038833"/>
      <w:bookmarkStart w:id="169" w:name="_Toc44680774"/>
      <w:bookmarkStart w:id="170" w:name="_Toc45133686"/>
      <w:bookmarkStart w:id="171" w:name="_Toc45133777"/>
      <w:bookmarkStart w:id="172" w:name="_Toc49417475"/>
      <w:bookmarkStart w:id="173" w:name="_Toc51762442"/>
      <w:bookmarkStart w:id="174" w:name="_Toc58838158"/>
      <w:bookmarkStart w:id="175" w:name="_Toc59017171"/>
      <w:bookmarkStart w:id="176" w:name="_Toc68168317"/>
      <w:bookmarkStart w:id="177" w:name="_Toc200955809"/>
      <w:r>
        <w:lastRenderedPageBreak/>
        <w:t>5.6.2.5</w:t>
      </w:r>
      <w:r>
        <w:tab/>
        <w:t xml:space="preserve">Type </w:t>
      </w:r>
      <w:proofErr w:type="spellStart"/>
      <w:r>
        <w:t>EventFilter</w:t>
      </w:r>
      <w:bookmarkEnd w:id="165"/>
      <w:bookmarkEnd w:id="166"/>
      <w:bookmarkEnd w:id="167"/>
      <w:bookmarkEnd w:id="168"/>
      <w:bookmarkEnd w:id="169"/>
      <w:bookmarkEnd w:id="170"/>
      <w:bookmarkEnd w:id="171"/>
      <w:bookmarkEnd w:id="172"/>
      <w:bookmarkEnd w:id="173"/>
      <w:bookmarkEnd w:id="174"/>
      <w:bookmarkEnd w:id="175"/>
      <w:bookmarkEnd w:id="176"/>
      <w:bookmarkEnd w:id="177"/>
      <w:proofErr w:type="spellEnd"/>
    </w:p>
    <w:p w14:paraId="0D4358BE" w14:textId="77777777" w:rsidR="00F10E3F" w:rsidRDefault="00F10E3F" w:rsidP="00F10E3F">
      <w:pPr>
        <w:pStyle w:val="TH"/>
      </w:pPr>
      <w:r>
        <w:rPr>
          <w:noProof/>
        </w:rPr>
        <w:t>Table </w:t>
      </w:r>
      <w:r>
        <w:t xml:space="preserve">5.6.2.5-1: </w:t>
      </w:r>
      <w:r>
        <w:rPr>
          <w:noProof/>
        </w:rPr>
        <w:t>Definition of type EventFilter</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6"/>
        <w:gridCol w:w="1217"/>
        <w:gridCol w:w="305"/>
        <w:gridCol w:w="1396"/>
        <w:gridCol w:w="305"/>
        <w:gridCol w:w="120"/>
        <w:gridCol w:w="305"/>
        <w:gridCol w:w="829"/>
        <w:gridCol w:w="305"/>
        <w:gridCol w:w="2388"/>
        <w:gridCol w:w="307"/>
        <w:gridCol w:w="1784"/>
        <w:gridCol w:w="307"/>
      </w:tblGrid>
      <w:tr w:rsidR="00F10E3F" w14:paraId="181EAF99" w14:textId="77777777" w:rsidTr="00F354AD">
        <w:trPr>
          <w:gridBefore w:val="1"/>
          <w:wBefore w:w="306" w:type="dxa"/>
          <w:jc w:val="center"/>
        </w:trPr>
        <w:tc>
          <w:tcPr>
            <w:tcW w:w="1522" w:type="dxa"/>
            <w:gridSpan w:val="2"/>
            <w:shd w:val="clear" w:color="auto" w:fill="C0C0C0"/>
            <w:hideMark/>
          </w:tcPr>
          <w:p w14:paraId="6BB01EF4" w14:textId="77777777" w:rsidR="00F10E3F" w:rsidRDefault="00F10E3F" w:rsidP="00F354AD">
            <w:pPr>
              <w:pStyle w:val="TAH"/>
            </w:pPr>
            <w:r>
              <w:t>Attribute name</w:t>
            </w:r>
          </w:p>
        </w:tc>
        <w:tc>
          <w:tcPr>
            <w:tcW w:w="1701" w:type="dxa"/>
            <w:gridSpan w:val="2"/>
            <w:shd w:val="clear" w:color="auto" w:fill="C0C0C0"/>
            <w:hideMark/>
          </w:tcPr>
          <w:p w14:paraId="5EA05DBE" w14:textId="77777777" w:rsidR="00F10E3F" w:rsidRDefault="00F10E3F" w:rsidP="00F354AD">
            <w:pPr>
              <w:pStyle w:val="TAH"/>
            </w:pPr>
            <w:r>
              <w:t>Data type</w:t>
            </w:r>
          </w:p>
        </w:tc>
        <w:tc>
          <w:tcPr>
            <w:tcW w:w="425" w:type="dxa"/>
            <w:gridSpan w:val="2"/>
            <w:shd w:val="clear" w:color="auto" w:fill="C0C0C0"/>
            <w:hideMark/>
          </w:tcPr>
          <w:p w14:paraId="49391977" w14:textId="77777777" w:rsidR="00F10E3F" w:rsidRDefault="00F10E3F" w:rsidP="00F354AD">
            <w:pPr>
              <w:pStyle w:val="TAH"/>
            </w:pPr>
            <w:r>
              <w:t>P</w:t>
            </w:r>
          </w:p>
        </w:tc>
        <w:tc>
          <w:tcPr>
            <w:tcW w:w="1134" w:type="dxa"/>
            <w:gridSpan w:val="2"/>
            <w:shd w:val="clear" w:color="auto" w:fill="C0C0C0"/>
            <w:hideMark/>
          </w:tcPr>
          <w:p w14:paraId="2E92C319" w14:textId="77777777" w:rsidR="00F10E3F" w:rsidRDefault="00F10E3F" w:rsidP="00F354AD">
            <w:pPr>
              <w:pStyle w:val="TAH"/>
            </w:pPr>
            <w:r>
              <w:t>Cardinality</w:t>
            </w:r>
          </w:p>
        </w:tc>
        <w:tc>
          <w:tcPr>
            <w:tcW w:w="2695" w:type="dxa"/>
            <w:gridSpan w:val="2"/>
            <w:shd w:val="clear" w:color="auto" w:fill="C0C0C0"/>
            <w:hideMark/>
          </w:tcPr>
          <w:p w14:paraId="4F5359E4" w14:textId="77777777" w:rsidR="00F10E3F" w:rsidRDefault="00F10E3F" w:rsidP="00F354AD">
            <w:pPr>
              <w:pStyle w:val="TAH"/>
            </w:pPr>
            <w:r>
              <w:t>Description</w:t>
            </w:r>
          </w:p>
        </w:tc>
        <w:tc>
          <w:tcPr>
            <w:tcW w:w="2091" w:type="dxa"/>
            <w:gridSpan w:val="2"/>
            <w:shd w:val="clear" w:color="auto" w:fill="C0C0C0"/>
          </w:tcPr>
          <w:p w14:paraId="4BAC686D" w14:textId="77777777" w:rsidR="00F10E3F" w:rsidRDefault="00F10E3F" w:rsidP="00F354AD">
            <w:pPr>
              <w:pStyle w:val="TAH"/>
            </w:pPr>
            <w:r>
              <w:t>Applicability</w:t>
            </w:r>
          </w:p>
          <w:p w14:paraId="302F0D51" w14:textId="77777777" w:rsidR="00F10E3F" w:rsidRDefault="00F10E3F" w:rsidP="00F354AD">
            <w:pPr>
              <w:pStyle w:val="TAH"/>
            </w:pPr>
            <w:r>
              <w:t>(NOTE 4)</w:t>
            </w:r>
          </w:p>
        </w:tc>
      </w:tr>
      <w:tr w:rsidR="00F10E3F" w14:paraId="2B1DB88E" w14:textId="77777777" w:rsidTr="00F354AD">
        <w:trPr>
          <w:gridBefore w:val="1"/>
          <w:wBefore w:w="306" w:type="dxa"/>
          <w:jc w:val="center"/>
        </w:trPr>
        <w:tc>
          <w:tcPr>
            <w:tcW w:w="1522" w:type="dxa"/>
            <w:gridSpan w:val="2"/>
          </w:tcPr>
          <w:p w14:paraId="6C434BE2" w14:textId="77777777" w:rsidR="00F10E3F" w:rsidRDefault="00F10E3F" w:rsidP="00F354AD">
            <w:pPr>
              <w:pStyle w:val="TAL"/>
            </w:pPr>
            <w:proofErr w:type="spellStart"/>
            <w:r>
              <w:rPr>
                <w:rFonts w:hint="eastAsia"/>
                <w:lang w:eastAsia="zh-CN"/>
              </w:rPr>
              <w:t>gpsi</w:t>
            </w:r>
            <w:r>
              <w:rPr>
                <w:lang w:eastAsia="zh-CN"/>
              </w:rPr>
              <w:t>s</w:t>
            </w:r>
            <w:proofErr w:type="spellEnd"/>
          </w:p>
        </w:tc>
        <w:tc>
          <w:tcPr>
            <w:tcW w:w="1701" w:type="dxa"/>
            <w:gridSpan w:val="2"/>
          </w:tcPr>
          <w:p w14:paraId="6CC30BFE" w14:textId="77777777" w:rsidR="00F10E3F" w:rsidRDefault="00F10E3F" w:rsidP="00F354AD">
            <w:pPr>
              <w:pStyle w:val="TAL"/>
              <w:rPr>
                <w:lang w:eastAsia="zh-CN"/>
              </w:rPr>
            </w:pPr>
            <w:proofErr w:type="gramStart"/>
            <w:r>
              <w:rPr>
                <w:lang w:eastAsia="zh-CN"/>
              </w:rPr>
              <w:t>array(</w:t>
            </w:r>
            <w:proofErr w:type="spellStart"/>
            <w:proofErr w:type="gramEnd"/>
            <w:r>
              <w:rPr>
                <w:lang w:eastAsia="zh-CN"/>
              </w:rPr>
              <w:t>Gpsi</w:t>
            </w:r>
            <w:proofErr w:type="spellEnd"/>
            <w:r>
              <w:rPr>
                <w:lang w:eastAsia="zh-CN"/>
              </w:rPr>
              <w:t>)</w:t>
            </w:r>
          </w:p>
        </w:tc>
        <w:tc>
          <w:tcPr>
            <w:tcW w:w="425" w:type="dxa"/>
            <w:gridSpan w:val="2"/>
          </w:tcPr>
          <w:p w14:paraId="11B008E3" w14:textId="77777777" w:rsidR="00F10E3F" w:rsidRDefault="00F10E3F" w:rsidP="00F354AD">
            <w:pPr>
              <w:pStyle w:val="TAC"/>
            </w:pPr>
            <w:r>
              <w:t>O</w:t>
            </w:r>
          </w:p>
        </w:tc>
        <w:tc>
          <w:tcPr>
            <w:tcW w:w="1134" w:type="dxa"/>
            <w:gridSpan w:val="2"/>
          </w:tcPr>
          <w:p w14:paraId="29519873" w14:textId="77777777" w:rsidR="00F10E3F" w:rsidRDefault="00F10E3F" w:rsidP="00F354AD">
            <w:pPr>
              <w:pStyle w:val="TAC"/>
            </w:pPr>
            <w:proofErr w:type="gramStart"/>
            <w:r>
              <w:t>1..N</w:t>
            </w:r>
            <w:proofErr w:type="gramEnd"/>
          </w:p>
        </w:tc>
        <w:tc>
          <w:tcPr>
            <w:tcW w:w="2695" w:type="dxa"/>
            <w:gridSpan w:val="2"/>
          </w:tcPr>
          <w:p w14:paraId="3A523F28" w14:textId="77777777" w:rsidR="00F10E3F" w:rsidRDefault="00F10E3F" w:rsidP="00F354AD">
            <w:pPr>
              <w:pStyle w:val="TAL"/>
            </w:pPr>
            <w:r>
              <w:t>Each element represents external UE identifier.</w:t>
            </w:r>
          </w:p>
          <w:p w14:paraId="004DB109" w14:textId="6A3BA76C" w:rsidR="00F10E3F" w:rsidRDefault="00F10E3F" w:rsidP="00F354AD">
            <w:pPr>
              <w:pStyle w:val="TAL"/>
              <w:rPr>
                <w:lang w:eastAsia="zh-CN"/>
              </w:rPr>
            </w:pPr>
            <w:r>
              <w:rPr>
                <w:rFonts w:hint="eastAsia"/>
                <w:lang w:eastAsia="zh-CN"/>
              </w:rPr>
              <w:t>(</w:t>
            </w:r>
            <w:r>
              <w:t>NOTE 1, NOTE 2</w:t>
            </w:r>
            <w:r>
              <w:rPr>
                <w:rFonts w:cs="Arial"/>
                <w:szCs w:val="18"/>
              </w:rPr>
              <w:t>, NOTE 7</w:t>
            </w:r>
            <w:ins w:id="178" w:author="Ericsson_Maria Liang" w:date="2025-09-11T11:42:00Z">
              <w:r w:rsidR="00D3037D">
                <w:rPr>
                  <w:rFonts w:cs="Arial"/>
                  <w:szCs w:val="18"/>
                </w:rPr>
                <w:t>, NOTE 8</w:t>
              </w:r>
            </w:ins>
            <w:r>
              <w:rPr>
                <w:rFonts w:hint="eastAsia"/>
                <w:lang w:eastAsia="zh-CN"/>
              </w:rPr>
              <w:t>)</w:t>
            </w:r>
          </w:p>
        </w:tc>
        <w:tc>
          <w:tcPr>
            <w:tcW w:w="2091" w:type="dxa"/>
            <w:gridSpan w:val="2"/>
          </w:tcPr>
          <w:p w14:paraId="3F8D4F08" w14:textId="77777777" w:rsidR="00F10E3F" w:rsidRDefault="00F10E3F" w:rsidP="00F354AD">
            <w:pPr>
              <w:pStyle w:val="TAL"/>
            </w:pPr>
          </w:p>
        </w:tc>
      </w:tr>
      <w:tr w:rsidR="00F10E3F" w14:paraId="31BC1E1D" w14:textId="77777777" w:rsidTr="00F354AD">
        <w:trPr>
          <w:gridAfter w:val="1"/>
          <w:wAfter w:w="307" w:type="dxa"/>
          <w:jc w:val="center"/>
        </w:trPr>
        <w:tc>
          <w:tcPr>
            <w:tcW w:w="1523" w:type="dxa"/>
            <w:gridSpan w:val="2"/>
            <w:hideMark/>
          </w:tcPr>
          <w:p w14:paraId="2E3DEEDD" w14:textId="77777777" w:rsidR="00F10E3F" w:rsidRDefault="00F10E3F" w:rsidP="00F354AD">
            <w:pPr>
              <w:pStyle w:val="TAL"/>
              <w:rPr>
                <w:lang w:eastAsia="zh-CN"/>
              </w:rPr>
            </w:pPr>
            <w:proofErr w:type="spellStart"/>
            <w:r>
              <w:rPr>
                <w:lang w:eastAsia="zh-CN"/>
              </w:rPr>
              <w:t>supis</w:t>
            </w:r>
            <w:proofErr w:type="spellEnd"/>
          </w:p>
        </w:tc>
        <w:tc>
          <w:tcPr>
            <w:tcW w:w="1701" w:type="dxa"/>
            <w:gridSpan w:val="2"/>
            <w:hideMark/>
          </w:tcPr>
          <w:p w14:paraId="19014E82" w14:textId="77777777" w:rsidR="00F10E3F" w:rsidRDefault="00F10E3F" w:rsidP="00F354AD">
            <w:pPr>
              <w:pStyle w:val="TAL"/>
              <w:rPr>
                <w:lang w:eastAsia="zh-CN"/>
              </w:rPr>
            </w:pPr>
            <w:proofErr w:type="gramStart"/>
            <w:r>
              <w:rPr>
                <w:lang w:eastAsia="zh-CN"/>
              </w:rPr>
              <w:t>array(</w:t>
            </w:r>
            <w:proofErr w:type="gramEnd"/>
            <w:r>
              <w:rPr>
                <w:lang w:eastAsia="zh-CN"/>
              </w:rPr>
              <w:t>Supi)</w:t>
            </w:r>
          </w:p>
        </w:tc>
        <w:tc>
          <w:tcPr>
            <w:tcW w:w="425" w:type="dxa"/>
            <w:gridSpan w:val="2"/>
            <w:hideMark/>
          </w:tcPr>
          <w:p w14:paraId="622D89DF" w14:textId="77777777" w:rsidR="00F10E3F" w:rsidRDefault="00F10E3F" w:rsidP="00F354AD">
            <w:pPr>
              <w:pStyle w:val="TAC"/>
            </w:pPr>
            <w:r>
              <w:t>O</w:t>
            </w:r>
          </w:p>
        </w:tc>
        <w:tc>
          <w:tcPr>
            <w:tcW w:w="1134" w:type="dxa"/>
            <w:gridSpan w:val="2"/>
            <w:hideMark/>
          </w:tcPr>
          <w:p w14:paraId="080F1625" w14:textId="77777777" w:rsidR="00F10E3F" w:rsidRDefault="00F10E3F" w:rsidP="00F354AD">
            <w:pPr>
              <w:pStyle w:val="TAC"/>
            </w:pPr>
            <w:proofErr w:type="gramStart"/>
            <w:r>
              <w:t>1..N</w:t>
            </w:r>
            <w:proofErr w:type="gramEnd"/>
          </w:p>
        </w:tc>
        <w:tc>
          <w:tcPr>
            <w:tcW w:w="2693" w:type="dxa"/>
            <w:gridSpan w:val="2"/>
            <w:hideMark/>
          </w:tcPr>
          <w:p w14:paraId="45D12CA8" w14:textId="32E58FC3" w:rsidR="00F10E3F" w:rsidRDefault="00F10E3F" w:rsidP="00F354AD">
            <w:pPr>
              <w:pStyle w:val="TAL"/>
              <w:rPr>
                <w:rFonts w:cs="Arial"/>
                <w:szCs w:val="18"/>
              </w:rPr>
            </w:pPr>
            <w:r>
              <w:rPr>
                <w:rFonts w:cs="Arial"/>
                <w:szCs w:val="18"/>
              </w:rPr>
              <w:t>Each element represents a SUPI identifying a UE (NOTE 1, NOTE 2, NOTE 7</w:t>
            </w:r>
            <w:ins w:id="179" w:author="Ericsson_Maria Liang" w:date="2025-09-11T11:42:00Z">
              <w:r w:rsidR="00D3037D">
                <w:rPr>
                  <w:rFonts w:cs="Arial"/>
                  <w:szCs w:val="18"/>
                </w:rPr>
                <w:t>, NOTE 8</w:t>
              </w:r>
            </w:ins>
            <w:r>
              <w:rPr>
                <w:rFonts w:cs="Arial"/>
                <w:szCs w:val="18"/>
              </w:rPr>
              <w:t>)</w:t>
            </w:r>
          </w:p>
        </w:tc>
        <w:tc>
          <w:tcPr>
            <w:tcW w:w="2091" w:type="dxa"/>
            <w:gridSpan w:val="2"/>
            <w:hideMark/>
          </w:tcPr>
          <w:p w14:paraId="04AB111C" w14:textId="77777777" w:rsidR="00F10E3F" w:rsidRDefault="00F10E3F" w:rsidP="00F354AD">
            <w:pPr>
              <w:pStyle w:val="TAL"/>
            </w:pPr>
          </w:p>
        </w:tc>
      </w:tr>
      <w:tr w:rsidR="00F10E3F" w14:paraId="0A49E5E5" w14:textId="77777777" w:rsidTr="00F354AD">
        <w:trPr>
          <w:gridBefore w:val="1"/>
          <w:wBefore w:w="306" w:type="dxa"/>
          <w:jc w:val="center"/>
        </w:trPr>
        <w:tc>
          <w:tcPr>
            <w:tcW w:w="1522" w:type="dxa"/>
            <w:gridSpan w:val="2"/>
          </w:tcPr>
          <w:p w14:paraId="18DC0831" w14:textId="77777777" w:rsidR="00F10E3F" w:rsidRDefault="00F10E3F" w:rsidP="00F354AD">
            <w:pPr>
              <w:pStyle w:val="TAL"/>
              <w:rPr>
                <w:lang w:eastAsia="zh-CN"/>
              </w:rPr>
            </w:pPr>
            <w:proofErr w:type="spellStart"/>
            <w:r>
              <w:rPr>
                <w:lang w:eastAsia="zh-CN"/>
              </w:rPr>
              <w:t>exterGroupIds</w:t>
            </w:r>
            <w:proofErr w:type="spellEnd"/>
          </w:p>
        </w:tc>
        <w:tc>
          <w:tcPr>
            <w:tcW w:w="1701" w:type="dxa"/>
            <w:gridSpan w:val="2"/>
          </w:tcPr>
          <w:p w14:paraId="4C33087B" w14:textId="77777777" w:rsidR="00F10E3F" w:rsidRDefault="00F10E3F" w:rsidP="00F354AD">
            <w:pPr>
              <w:pStyle w:val="TAL"/>
              <w:rPr>
                <w:lang w:eastAsia="zh-CN"/>
              </w:rPr>
            </w:pPr>
            <w:proofErr w:type="gramStart"/>
            <w:r>
              <w:rPr>
                <w:lang w:eastAsia="zh-CN"/>
              </w:rPr>
              <w:t>array(</w:t>
            </w:r>
            <w:proofErr w:type="spellStart"/>
            <w:proofErr w:type="gramEnd"/>
            <w:r>
              <w:rPr>
                <w:lang w:eastAsia="zh-CN"/>
              </w:rPr>
              <w:t>ExtGroupId</w:t>
            </w:r>
            <w:proofErr w:type="spellEnd"/>
            <w:r>
              <w:rPr>
                <w:lang w:eastAsia="zh-CN"/>
              </w:rPr>
              <w:t>)</w:t>
            </w:r>
          </w:p>
        </w:tc>
        <w:tc>
          <w:tcPr>
            <w:tcW w:w="425" w:type="dxa"/>
            <w:gridSpan w:val="2"/>
          </w:tcPr>
          <w:p w14:paraId="5CD937DD" w14:textId="77777777" w:rsidR="00F10E3F" w:rsidRDefault="00F10E3F" w:rsidP="00F354AD">
            <w:pPr>
              <w:pStyle w:val="TAC"/>
            </w:pPr>
            <w:r>
              <w:t>O</w:t>
            </w:r>
          </w:p>
        </w:tc>
        <w:tc>
          <w:tcPr>
            <w:tcW w:w="1134" w:type="dxa"/>
            <w:gridSpan w:val="2"/>
          </w:tcPr>
          <w:p w14:paraId="144109AE" w14:textId="77777777" w:rsidR="00F10E3F" w:rsidRDefault="00F10E3F" w:rsidP="00F354AD">
            <w:pPr>
              <w:pStyle w:val="TAC"/>
            </w:pPr>
            <w:proofErr w:type="gramStart"/>
            <w:r>
              <w:t>1..N</w:t>
            </w:r>
            <w:proofErr w:type="gramEnd"/>
          </w:p>
        </w:tc>
        <w:tc>
          <w:tcPr>
            <w:tcW w:w="2695" w:type="dxa"/>
            <w:gridSpan w:val="2"/>
          </w:tcPr>
          <w:p w14:paraId="1E1D1D5F" w14:textId="77777777" w:rsidR="00F10E3F" w:rsidRDefault="00F10E3F" w:rsidP="00F354AD">
            <w:pPr>
              <w:pStyle w:val="TAL"/>
            </w:pPr>
            <w:r>
              <w:t>Each element represents a group of UEs identified by an External Group Identifier.</w:t>
            </w:r>
          </w:p>
          <w:p w14:paraId="5DFC9216" w14:textId="77777777" w:rsidR="00F10E3F" w:rsidRDefault="00F10E3F" w:rsidP="00F354AD">
            <w:pPr>
              <w:pStyle w:val="TAL"/>
            </w:pPr>
            <w:r>
              <w:rPr>
                <w:rFonts w:hint="eastAsia"/>
                <w:lang w:eastAsia="zh-CN"/>
              </w:rPr>
              <w:t>(</w:t>
            </w:r>
            <w:r>
              <w:t>NOTE 1, NOTE 2</w:t>
            </w:r>
            <w:r>
              <w:rPr>
                <w:rFonts w:cs="Arial"/>
                <w:szCs w:val="18"/>
              </w:rPr>
              <w:t>, NOTE 7</w:t>
            </w:r>
            <w:r>
              <w:rPr>
                <w:rFonts w:hint="eastAsia"/>
                <w:lang w:eastAsia="zh-CN"/>
              </w:rPr>
              <w:t>)</w:t>
            </w:r>
          </w:p>
        </w:tc>
        <w:tc>
          <w:tcPr>
            <w:tcW w:w="2091" w:type="dxa"/>
            <w:gridSpan w:val="2"/>
          </w:tcPr>
          <w:p w14:paraId="3D7D4842" w14:textId="77777777" w:rsidR="00F10E3F" w:rsidRDefault="00F10E3F" w:rsidP="00F354AD">
            <w:pPr>
              <w:pStyle w:val="TAL"/>
            </w:pPr>
          </w:p>
        </w:tc>
      </w:tr>
      <w:tr w:rsidR="00F10E3F" w14:paraId="1E0DED92" w14:textId="77777777" w:rsidTr="00F354AD">
        <w:trPr>
          <w:gridAfter w:val="1"/>
          <w:wAfter w:w="307" w:type="dxa"/>
          <w:jc w:val="center"/>
        </w:trPr>
        <w:tc>
          <w:tcPr>
            <w:tcW w:w="1523" w:type="dxa"/>
            <w:gridSpan w:val="2"/>
            <w:hideMark/>
          </w:tcPr>
          <w:p w14:paraId="50053478" w14:textId="77777777" w:rsidR="00F10E3F" w:rsidRDefault="00F10E3F" w:rsidP="00F354AD">
            <w:pPr>
              <w:pStyle w:val="TAL"/>
              <w:rPr>
                <w:lang w:eastAsia="zh-CN"/>
              </w:rPr>
            </w:pPr>
            <w:proofErr w:type="spellStart"/>
            <w:r>
              <w:rPr>
                <w:lang w:eastAsia="zh-CN"/>
              </w:rPr>
              <w:t>interGroupIds</w:t>
            </w:r>
            <w:proofErr w:type="spellEnd"/>
          </w:p>
        </w:tc>
        <w:tc>
          <w:tcPr>
            <w:tcW w:w="1701" w:type="dxa"/>
            <w:gridSpan w:val="2"/>
            <w:hideMark/>
          </w:tcPr>
          <w:p w14:paraId="72BAB4DC" w14:textId="77777777" w:rsidR="00F10E3F" w:rsidRDefault="00F10E3F" w:rsidP="00F354AD">
            <w:pPr>
              <w:pStyle w:val="TAL"/>
              <w:rPr>
                <w:lang w:eastAsia="zh-CN"/>
              </w:rPr>
            </w:pPr>
            <w:proofErr w:type="gramStart"/>
            <w:r>
              <w:rPr>
                <w:lang w:eastAsia="zh-CN"/>
              </w:rPr>
              <w:t>array(</w:t>
            </w:r>
            <w:proofErr w:type="spellStart"/>
            <w:proofErr w:type="gramEnd"/>
            <w:r>
              <w:rPr>
                <w:lang w:eastAsia="zh-CN"/>
              </w:rPr>
              <w:t>GroupId</w:t>
            </w:r>
            <w:proofErr w:type="spellEnd"/>
            <w:r>
              <w:rPr>
                <w:lang w:eastAsia="zh-CN"/>
              </w:rPr>
              <w:t>)</w:t>
            </w:r>
          </w:p>
        </w:tc>
        <w:tc>
          <w:tcPr>
            <w:tcW w:w="425" w:type="dxa"/>
            <w:gridSpan w:val="2"/>
            <w:hideMark/>
          </w:tcPr>
          <w:p w14:paraId="7FB950E2" w14:textId="77777777" w:rsidR="00F10E3F" w:rsidRDefault="00F10E3F" w:rsidP="00F354AD">
            <w:pPr>
              <w:pStyle w:val="TAC"/>
            </w:pPr>
            <w:r>
              <w:t>O</w:t>
            </w:r>
          </w:p>
        </w:tc>
        <w:tc>
          <w:tcPr>
            <w:tcW w:w="1134" w:type="dxa"/>
            <w:gridSpan w:val="2"/>
            <w:hideMark/>
          </w:tcPr>
          <w:p w14:paraId="0360DCC6" w14:textId="77777777" w:rsidR="00F10E3F" w:rsidRDefault="00F10E3F" w:rsidP="00F354AD">
            <w:pPr>
              <w:pStyle w:val="TAC"/>
            </w:pPr>
            <w:proofErr w:type="gramStart"/>
            <w:r>
              <w:t>1..N</w:t>
            </w:r>
            <w:proofErr w:type="gramEnd"/>
          </w:p>
        </w:tc>
        <w:tc>
          <w:tcPr>
            <w:tcW w:w="2693" w:type="dxa"/>
            <w:gridSpan w:val="2"/>
            <w:hideMark/>
          </w:tcPr>
          <w:p w14:paraId="36025659" w14:textId="77777777" w:rsidR="00F10E3F" w:rsidRDefault="00F10E3F" w:rsidP="00F354AD">
            <w:pPr>
              <w:pStyle w:val="TAL"/>
              <w:rPr>
                <w:rFonts w:cs="Arial"/>
                <w:szCs w:val="18"/>
              </w:rPr>
            </w:pPr>
            <w:r>
              <w:rPr>
                <w:rFonts w:cs="Arial"/>
                <w:szCs w:val="18"/>
              </w:rPr>
              <w:t>Each element represents a group of UEs identified by an Internal Group Identifier. (NOTE 1, NOTE 2, NOTE 7)</w:t>
            </w:r>
          </w:p>
        </w:tc>
        <w:tc>
          <w:tcPr>
            <w:tcW w:w="2091" w:type="dxa"/>
            <w:gridSpan w:val="2"/>
            <w:hideMark/>
          </w:tcPr>
          <w:p w14:paraId="12B75393" w14:textId="77777777" w:rsidR="00F10E3F" w:rsidRDefault="00F10E3F" w:rsidP="00F354AD">
            <w:pPr>
              <w:pStyle w:val="TAL"/>
            </w:pPr>
          </w:p>
        </w:tc>
      </w:tr>
      <w:tr w:rsidR="00F10E3F" w14:paraId="5FD8837E" w14:textId="77777777" w:rsidTr="00F354AD">
        <w:trPr>
          <w:gridBefore w:val="1"/>
          <w:wBefore w:w="306" w:type="dxa"/>
          <w:jc w:val="center"/>
        </w:trPr>
        <w:tc>
          <w:tcPr>
            <w:tcW w:w="1522" w:type="dxa"/>
            <w:gridSpan w:val="2"/>
          </w:tcPr>
          <w:p w14:paraId="175FB23D" w14:textId="77777777" w:rsidR="00F10E3F" w:rsidRDefault="00F10E3F" w:rsidP="00F354AD">
            <w:pPr>
              <w:pStyle w:val="TAL"/>
              <w:rPr>
                <w:lang w:eastAsia="zh-CN"/>
              </w:rPr>
            </w:pPr>
            <w:proofErr w:type="spellStart"/>
            <w:r>
              <w:t>anyUeInd</w:t>
            </w:r>
            <w:proofErr w:type="spellEnd"/>
          </w:p>
        </w:tc>
        <w:tc>
          <w:tcPr>
            <w:tcW w:w="1701" w:type="dxa"/>
            <w:gridSpan w:val="2"/>
          </w:tcPr>
          <w:p w14:paraId="4D458A7A" w14:textId="77777777" w:rsidR="00F10E3F" w:rsidRDefault="00F10E3F" w:rsidP="00F354AD">
            <w:pPr>
              <w:pStyle w:val="TAL"/>
              <w:rPr>
                <w:lang w:eastAsia="zh-CN"/>
              </w:rPr>
            </w:pPr>
            <w:proofErr w:type="spellStart"/>
            <w:r>
              <w:t>boolean</w:t>
            </w:r>
            <w:proofErr w:type="spellEnd"/>
          </w:p>
        </w:tc>
        <w:tc>
          <w:tcPr>
            <w:tcW w:w="425" w:type="dxa"/>
            <w:gridSpan w:val="2"/>
          </w:tcPr>
          <w:p w14:paraId="7FDE4C9F" w14:textId="77777777" w:rsidR="00F10E3F" w:rsidRDefault="00F10E3F" w:rsidP="00F354AD">
            <w:pPr>
              <w:pStyle w:val="TAC"/>
            </w:pPr>
            <w:r>
              <w:t>O</w:t>
            </w:r>
          </w:p>
        </w:tc>
        <w:tc>
          <w:tcPr>
            <w:tcW w:w="1134" w:type="dxa"/>
            <w:gridSpan w:val="2"/>
          </w:tcPr>
          <w:p w14:paraId="0E2E7BF5" w14:textId="77777777" w:rsidR="00F10E3F" w:rsidRDefault="00F10E3F" w:rsidP="00F354AD">
            <w:pPr>
              <w:pStyle w:val="TAC"/>
            </w:pPr>
            <w:r>
              <w:t>0..1</w:t>
            </w:r>
          </w:p>
        </w:tc>
        <w:tc>
          <w:tcPr>
            <w:tcW w:w="2695" w:type="dxa"/>
            <w:gridSpan w:val="2"/>
          </w:tcPr>
          <w:p w14:paraId="285613C9" w14:textId="77777777" w:rsidR="00F10E3F" w:rsidRDefault="00F10E3F" w:rsidP="00F354AD">
            <w:pPr>
              <w:pStyle w:val="TAL"/>
              <w:rPr>
                <w:rFonts w:cs="Arial"/>
                <w:szCs w:val="18"/>
              </w:rPr>
            </w:pPr>
            <w:r>
              <w:rPr>
                <w:rFonts w:cs="Arial" w:hint="eastAsia"/>
                <w:szCs w:val="18"/>
                <w:lang w:eastAsia="zh-CN"/>
              </w:rPr>
              <w:t xml:space="preserve">Identifies whether </w:t>
            </w:r>
            <w:r>
              <w:rPr>
                <w:lang w:eastAsia="zh-CN"/>
              </w:rPr>
              <w:t>the request applies to any UE</w:t>
            </w:r>
            <w:r>
              <w:rPr>
                <w:rFonts w:cs="Arial"/>
                <w:szCs w:val="18"/>
              </w:rPr>
              <w:t xml:space="preserve">. </w:t>
            </w:r>
          </w:p>
          <w:p w14:paraId="0941DF30" w14:textId="77777777" w:rsidR="00F10E3F" w:rsidRDefault="00F10E3F" w:rsidP="00F354AD">
            <w:pPr>
              <w:pStyle w:val="TAL"/>
              <w:rPr>
                <w:lang w:eastAsia="zh-CN"/>
              </w:rPr>
            </w:pPr>
            <w:r>
              <w:rPr>
                <w:rFonts w:cs="Arial"/>
                <w:szCs w:val="18"/>
              </w:rPr>
              <w:t xml:space="preserve">This attribute shall set to </w:t>
            </w:r>
            <w:r>
              <w:rPr>
                <w:lang w:eastAsia="zh-CN"/>
              </w:rPr>
              <w:t>"true" if applicable for any UE, otherwise, set to "false".</w:t>
            </w:r>
          </w:p>
          <w:p w14:paraId="3F1BEDC2" w14:textId="77777777" w:rsidR="00F10E3F" w:rsidRDefault="00F10E3F" w:rsidP="00F354AD">
            <w:pPr>
              <w:pStyle w:val="TAL"/>
              <w:rPr>
                <w:lang w:eastAsia="zh-CN"/>
              </w:rPr>
            </w:pPr>
            <w:r>
              <w:rPr>
                <w:rFonts w:cs="Arial"/>
                <w:szCs w:val="18"/>
              </w:rPr>
              <w:t xml:space="preserve">May only be present and sets to </w:t>
            </w:r>
            <w:r>
              <w:rPr>
                <w:lang w:eastAsia="zh-CN"/>
              </w:rPr>
              <w:t xml:space="preserve">"true" </w:t>
            </w:r>
            <w:r>
              <w:rPr>
                <w:rFonts w:cs="Arial"/>
                <w:szCs w:val="18"/>
              </w:rPr>
              <w:t xml:space="preserve">if </w:t>
            </w:r>
            <w:r>
              <w:rPr>
                <w:noProof/>
              </w:rPr>
              <w:t>"</w:t>
            </w:r>
            <w:proofErr w:type="spellStart"/>
            <w:r>
              <w:rPr>
                <w:rFonts w:cs="Arial"/>
                <w:szCs w:val="18"/>
              </w:rPr>
              <w:t>AfEvent</w:t>
            </w:r>
            <w:proofErr w:type="spellEnd"/>
            <w:r>
              <w:rPr>
                <w:noProof/>
              </w:rPr>
              <w:t>"</w:t>
            </w:r>
            <w:r>
              <w:rPr>
                <w:rFonts w:cs="Arial"/>
                <w:szCs w:val="18"/>
              </w:rPr>
              <w:t xml:space="preserve"> sets to </w:t>
            </w:r>
            <w:r>
              <w:rPr>
                <w:noProof/>
              </w:rPr>
              <w:t>"</w:t>
            </w:r>
            <w:r>
              <w:t>SVC_EXPERIENCE</w:t>
            </w:r>
            <w:r>
              <w:rPr>
                <w:lang w:eastAsia="zh-CN"/>
              </w:rPr>
              <w:t xml:space="preserve">", </w:t>
            </w:r>
            <w:r>
              <w:rPr>
                <w:noProof/>
              </w:rPr>
              <w:t>"</w:t>
            </w:r>
            <w:r>
              <w:t>EXCEPTIONS</w:t>
            </w:r>
            <w:r>
              <w:rPr>
                <w:lang w:eastAsia="zh-CN"/>
              </w:rPr>
              <w:t>",</w:t>
            </w:r>
            <w:r>
              <w:t xml:space="preserve"> "GNSS_ASSISTANCE_DATA",</w:t>
            </w:r>
            <w:r>
              <w:rPr>
                <w:lang w:eastAsia="zh-CN"/>
              </w:rPr>
              <w:t xml:space="preserve"> </w:t>
            </w:r>
            <w:r w:rsidRPr="00E2491B">
              <w:rPr>
                <w:lang w:eastAsia="zh-CN"/>
              </w:rPr>
              <w:t>"USER_DATA_CONGESTION"</w:t>
            </w:r>
            <w:r>
              <w:rPr>
                <w:lang w:eastAsia="zh-CN"/>
              </w:rPr>
              <w:t>, or "SIGNALLING_INFO".</w:t>
            </w:r>
          </w:p>
          <w:p w14:paraId="2D7D0398" w14:textId="77777777" w:rsidR="00F10E3F" w:rsidRDefault="00F10E3F" w:rsidP="00F354AD">
            <w:pPr>
              <w:pStyle w:val="TAL"/>
              <w:rPr>
                <w:rFonts w:cs="Arial"/>
                <w:szCs w:val="18"/>
              </w:rPr>
            </w:pPr>
            <w:r>
              <w:rPr>
                <w:rFonts w:cs="Arial" w:hint="eastAsia"/>
                <w:szCs w:val="18"/>
                <w:lang w:eastAsia="zh-CN"/>
              </w:rPr>
              <w:t>(</w:t>
            </w:r>
            <w:r>
              <w:rPr>
                <w:rFonts w:cs="Arial"/>
                <w:szCs w:val="18"/>
              </w:rPr>
              <w:t>NOTE 2, NOTE 7</w:t>
            </w:r>
            <w:r>
              <w:rPr>
                <w:rFonts w:cs="Arial" w:hint="eastAsia"/>
                <w:szCs w:val="18"/>
                <w:lang w:eastAsia="zh-CN"/>
              </w:rPr>
              <w:t>)</w:t>
            </w:r>
          </w:p>
        </w:tc>
        <w:tc>
          <w:tcPr>
            <w:tcW w:w="2091" w:type="dxa"/>
            <w:gridSpan w:val="2"/>
          </w:tcPr>
          <w:p w14:paraId="2FFFA913" w14:textId="77777777" w:rsidR="00F10E3F" w:rsidRDefault="00F10E3F" w:rsidP="00F354AD">
            <w:pPr>
              <w:pStyle w:val="TAL"/>
            </w:pPr>
            <w:proofErr w:type="spellStart"/>
            <w:r>
              <w:t>ServiceExperience</w:t>
            </w:r>
            <w:proofErr w:type="spellEnd"/>
          </w:p>
          <w:p w14:paraId="7E0602FC" w14:textId="77777777" w:rsidR="00F10E3F" w:rsidRDefault="00F10E3F" w:rsidP="00F354AD">
            <w:pPr>
              <w:pStyle w:val="TAL"/>
            </w:pPr>
            <w:r>
              <w:t>Exceptions</w:t>
            </w:r>
          </w:p>
          <w:p w14:paraId="47AD6985" w14:textId="77777777" w:rsidR="00F10E3F" w:rsidRDefault="00F10E3F" w:rsidP="00F354AD">
            <w:pPr>
              <w:pStyle w:val="TAL"/>
            </w:pPr>
            <w:proofErr w:type="spellStart"/>
            <w:r>
              <w:t>UserDataCongestion</w:t>
            </w:r>
            <w:proofErr w:type="spellEnd"/>
          </w:p>
          <w:p w14:paraId="62B5E36A" w14:textId="77777777" w:rsidR="00F10E3F" w:rsidRDefault="00F10E3F" w:rsidP="00F354AD">
            <w:pPr>
              <w:pStyle w:val="TAL"/>
              <w:rPr>
                <w:lang w:eastAsia="zh-CN"/>
              </w:rPr>
            </w:pPr>
            <w:proofErr w:type="spellStart"/>
            <w:r w:rsidRPr="00E40122">
              <w:rPr>
                <w:lang w:eastAsia="zh-CN"/>
              </w:rPr>
              <w:t>GNSSAssistData</w:t>
            </w:r>
            <w:proofErr w:type="spellEnd"/>
          </w:p>
          <w:p w14:paraId="76E23A03" w14:textId="77777777" w:rsidR="00F10E3F" w:rsidRDefault="00F10E3F" w:rsidP="00F354AD">
            <w:pPr>
              <w:pStyle w:val="TAL"/>
            </w:pPr>
            <w:proofErr w:type="spellStart"/>
            <w:r>
              <w:rPr>
                <w:lang w:eastAsia="zh-CN"/>
              </w:rPr>
              <w:t>SignallingInfo</w:t>
            </w:r>
            <w:proofErr w:type="spellEnd"/>
          </w:p>
        </w:tc>
      </w:tr>
      <w:tr w:rsidR="00F10E3F" w14:paraId="21F1CBB6" w14:textId="77777777" w:rsidTr="00F354AD">
        <w:trPr>
          <w:gridBefore w:val="1"/>
          <w:wBefore w:w="306" w:type="dxa"/>
          <w:jc w:val="center"/>
        </w:trPr>
        <w:tc>
          <w:tcPr>
            <w:tcW w:w="1522" w:type="dxa"/>
            <w:gridSpan w:val="2"/>
          </w:tcPr>
          <w:p w14:paraId="1039631A" w14:textId="77777777" w:rsidR="00F10E3F" w:rsidRDefault="00F10E3F" w:rsidP="00F354AD">
            <w:pPr>
              <w:pStyle w:val="TAL"/>
            </w:pPr>
            <w:proofErr w:type="spellStart"/>
            <w:r>
              <w:rPr>
                <w:rFonts w:hint="eastAsia"/>
                <w:lang w:eastAsia="zh-CN"/>
              </w:rPr>
              <w:t>u</w:t>
            </w:r>
            <w:r>
              <w:rPr>
                <w:lang w:eastAsia="zh-CN"/>
              </w:rPr>
              <w:t>eIpAddr</w:t>
            </w:r>
            <w:proofErr w:type="spellEnd"/>
          </w:p>
        </w:tc>
        <w:tc>
          <w:tcPr>
            <w:tcW w:w="1701" w:type="dxa"/>
            <w:gridSpan w:val="2"/>
          </w:tcPr>
          <w:p w14:paraId="049B8642" w14:textId="77777777" w:rsidR="00F10E3F" w:rsidRDefault="00F10E3F" w:rsidP="00F354AD">
            <w:pPr>
              <w:pStyle w:val="TAL"/>
              <w:rPr>
                <w:lang w:eastAsia="zh-CN"/>
              </w:rPr>
            </w:pPr>
            <w:proofErr w:type="spellStart"/>
            <w:r>
              <w:rPr>
                <w:lang w:eastAsia="zh-CN"/>
              </w:rPr>
              <w:t>IpAddr</w:t>
            </w:r>
            <w:proofErr w:type="spellEnd"/>
          </w:p>
        </w:tc>
        <w:tc>
          <w:tcPr>
            <w:tcW w:w="425" w:type="dxa"/>
            <w:gridSpan w:val="2"/>
          </w:tcPr>
          <w:p w14:paraId="5D7A5316" w14:textId="77777777" w:rsidR="00F10E3F" w:rsidRDefault="00F10E3F" w:rsidP="00F354AD">
            <w:pPr>
              <w:pStyle w:val="TAC"/>
            </w:pPr>
            <w:r>
              <w:t>O</w:t>
            </w:r>
          </w:p>
        </w:tc>
        <w:tc>
          <w:tcPr>
            <w:tcW w:w="1134" w:type="dxa"/>
            <w:gridSpan w:val="2"/>
          </w:tcPr>
          <w:p w14:paraId="38D26D47" w14:textId="77777777" w:rsidR="00F10E3F" w:rsidRDefault="00F10E3F" w:rsidP="00F354AD">
            <w:pPr>
              <w:pStyle w:val="TAC"/>
            </w:pPr>
            <w:r>
              <w:t>0..1</w:t>
            </w:r>
          </w:p>
        </w:tc>
        <w:tc>
          <w:tcPr>
            <w:tcW w:w="2695" w:type="dxa"/>
            <w:gridSpan w:val="2"/>
          </w:tcPr>
          <w:p w14:paraId="7BB7010D" w14:textId="77777777" w:rsidR="00F10E3F" w:rsidRDefault="00F10E3F" w:rsidP="00F354AD">
            <w:pPr>
              <w:pStyle w:val="TAL"/>
              <w:rPr>
                <w:rFonts w:cs="Arial"/>
                <w:szCs w:val="18"/>
              </w:rPr>
            </w:pPr>
            <w:r>
              <w:rPr>
                <w:rFonts w:hint="eastAsia"/>
              </w:rPr>
              <w:t xml:space="preserve">Identifies </w:t>
            </w:r>
            <w:r>
              <w:t xml:space="preserve">the UE IP address. </w:t>
            </w:r>
            <w:r>
              <w:rPr>
                <w:rFonts w:hint="eastAsia"/>
                <w:lang w:eastAsia="zh-CN"/>
              </w:rPr>
              <w:t>(</w:t>
            </w:r>
            <w:r>
              <w:t>NOTE 2</w:t>
            </w:r>
            <w:r>
              <w:rPr>
                <w:rFonts w:hint="eastAsia"/>
                <w:lang w:eastAsia="zh-CN"/>
              </w:rPr>
              <w:t>)</w:t>
            </w:r>
          </w:p>
        </w:tc>
        <w:tc>
          <w:tcPr>
            <w:tcW w:w="2091" w:type="dxa"/>
            <w:gridSpan w:val="2"/>
          </w:tcPr>
          <w:p w14:paraId="36B03BC5" w14:textId="77777777" w:rsidR="00F10E3F" w:rsidRPr="00E84A7F" w:rsidRDefault="00F10E3F" w:rsidP="00F354AD">
            <w:pPr>
              <w:pStyle w:val="TAL"/>
              <w:rPr>
                <w:rFonts w:cs="Arial"/>
                <w:szCs w:val="18"/>
              </w:rPr>
            </w:pPr>
            <w:proofErr w:type="spellStart"/>
            <w:r>
              <w:rPr>
                <w:rFonts w:hint="eastAsia"/>
                <w:lang w:eastAsia="zh-CN"/>
              </w:rPr>
              <w:t>E</w:t>
            </w:r>
            <w:r>
              <w:rPr>
                <w:lang w:eastAsia="zh-CN"/>
              </w:rPr>
              <w:t>n</w:t>
            </w:r>
            <w:r>
              <w:rPr>
                <w:rFonts w:cs="Arial" w:hint="eastAsia"/>
                <w:szCs w:val="18"/>
              </w:rPr>
              <w:t>P</w:t>
            </w:r>
            <w:r>
              <w:rPr>
                <w:rFonts w:cs="Arial"/>
                <w:szCs w:val="18"/>
              </w:rPr>
              <w:t>erformanceData</w:t>
            </w:r>
            <w:proofErr w:type="spellEnd"/>
          </w:p>
        </w:tc>
      </w:tr>
      <w:tr w:rsidR="00F10E3F" w14:paraId="628FBCB1" w14:textId="77777777" w:rsidTr="00F354AD">
        <w:trPr>
          <w:gridBefore w:val="1"/>
          <w:wBefore w:w="306" w:type="dxa"/>
          <w:jc w:val="center"/>
        </w:trPr>
        <w:tc>
          <w:tcPr>
            <w:tcW w:w="1522" w:type="dxa"/>
            <w:gridSpan w:val="2"/>
          </w:tcPr>
          <w:p w14:paraId="5420C21C" w14:textId="77777777" w:rsidR="00F10E3F" w:rsidRDefault="00F10E3F" w:rsidP="00F354AD">
            <w:pPr>
              <w:pStyle w:val="TAL"/>
            </w:pPr>
            <w:proofErr w:type="spellStart"/>
            <w:r>
              <w:t>appIds</w:t>
            </w:r>
            <w:proofErr w:type="spellEnd"/>
          </w:p>
        </w:tc>
        <w:tc>
          <w:tcPr>
            <w:tcW w:w="1701" w:type="dxa"/>
            <w:gridSpan w:val="2"/>
          </w:tcPr>
          <w:p w14:paraId="07C38078" w14:textId="77777777" w:rsidR="00F10E3F" w:rsidRDefault="00F10E3F" w:rsidP="00F354AD">
            <w:pPr>
              <w:pStyle w:val="TAL"/>
              <w:rPr>
                <w:lang w:eastAsia="zh-CN"/>
              </w:rPr>
            </w:pPr>
            <w:proofErr w:type="gramStart"/>
            <w:r>
              <w:rPr>
                <w:lang w:eastAsia="zh-CN"/>
              </w:rPr>
              <w:t>array(</w:t>
            </w:r>
            <w:proofErr w:type="spellStart"/>
            <w:proofErr w:type="gramEnd"/>
            <w:r>
              <w:rPr>
                <w:lang w:eastAsia="zh-CN"/>
              </w:rPr>
              <w:t>ApplicationId</w:t>
            </w:r>
            <w:proofErr w:type="spellEnd"/>
            <w:r>
              <w:rPr>
                <w:lang w:eastAsia="zh-CN"/>
              </w:rPr>
              <w:t>)</w:t>
            </w:r>
          </w:p>
        </w:tc>
        <w:tc>
          <w:tcPr>
            <w:tcW w:w="425" w:type="dxa"/>
            <w:gridSpan w:val="2"/>
          </w:tcPr>
          <w:p w14:paraId="72243C54" w14:textId="77777777" w:rsidR="00F10E3F" w:rsidRDefault="00F10E3F" w:rsidP="00F354AD">
            <w:pPr>
              <w:pStyle w:val="TAC"/>
            </w:pPr>
            <w:r>
              <w:t>O</w:t>
            </w:r>
          </w:p>
        </w:tc>
        <w:tc>
          <w:tcPr>
            <w:tcW w:w="1134" w:type="dxa"/>
            <w:gridSpan w:val="2"/>
          </w:tcPr>
          <w:p w14:paraId="732B6051" w14:textId="77777777" w:rsidR="00F10E3F" w:rsidRDefault="00F10E3F" w:rsidP="00F354AD">
            <w:pPr>
              <w:pStyle w:val="TAC"/>
            </w:pPr>
            <w:proofErr w:type="gramStart"/>
            <w:r>
              <w:t>1..N</w:t>
            </w:r>
            <w:proofErr w:type="gramEnd"/>
          </w:p>
        </w:tc>
        <w:tc>
          <w:tcPr>
            <w:tcW w:w="2695" w:type="dxa"/>
            <w:gridSpan w:val="2"/>
          </w:tcPr>
          <w:p w14:paraId="621B02BA" w14:textId="77777777" w:rsidR="00F10E3F" w:rsidRDefault="00F10E3F" w:rsidP="00F354AD">
            <w:pPr>
              <w:pStyle w:val="TAL"/>
              <w:rPr>
                <w:rFonts w:cs="Arial"/>
                <w:szCs w:val="18"/>
              </w:rPr>
            </w:pPr>
            <w:r>
              <w:rPr>
                <w:rFonts w:cs="Arial"/>
                <w:szCs w:val="18"/>
              </w:rPr>
              <w:t>Each element indicates an application identifier.</w:t>
            </w:r>
          </w:p>
          <w:p w14:paraId="41448ACA" w14:textId="77777777" w:rsidR="00F10E3F" w:rsidRDefault="00F10E3F" w:rsidP="00F354AD">
            <w:pPr>
              <w:pStyle w:val="TAL"/>
              <w:rPr>
                <w:lang w:eastAsia="zh-CN"/>
              </w:rPr>
            </w:pPr>
            <w:r>
              <w:rPr>
                <w:lang w:eastAsia="zh-CN"/>
              </w:rPr>
              <w:t xml:space="preserve">If absent, the </w:t>
            </w:r>
            <w:proofErr w:type="spellStart"/>
            <w:r>
              <w:rPr>
                <w:lang w:eastAsia="zh-CN"/>
              </w:rPr>
              <w:t>EventFilter</w:t>
            </w:r>
            <w:proofErr w:type="spellEnd"/>
            <w:r>
              <w:rPr>
                <w:lang w:eastAsia="zh-CN"/>
              </w:rPr>
              <w:t xml:space="preserve"> data </w:t>
            </w:r>
            <w:r>
              <w:t>applies to any application (i.e. all applications).</w:t>
            </w:r>
          </w:p>
          <w:p w14:paraId="7D8D2C77" w14:textId="77777777" w:rsidR="00F10E3F" w:rsidRDefault="00F10E3F" w:rsidP="00F354AD">
            <w:pPr>
              <w:pStyle w:val="TAL"/>
              <w:rPr>
                <w:rFonts w:cs="Arial"/>
                <w:szCs w:val="18"/>
              </w:rPr>
            </w:pPr>
            <w:r>
              <w:rPr>
                <w:lang w:eastAsia="zh-CN"/>
              </w:rPr>
              <w:t>(NOTE</w:t>
            </w:r>
            <w:r>
              <w:rPr>
                <w:lang w:val="en-US" w:eastAsia="zh-CN"/>
              </w:rPr>
              <w:t> 3</w:t>
            </w:r>
            <w:r>
              <w:rPr>
                <w:lang w:eastAsia="zh-CN"/>
              </w:rPr>
              <w:t>)</w:t>
            </w:r>
          </w:p>
        </w:tc>
        <w:tc>
          <w:tcPr>
            <w:tcW w:w="2091" w:type="dxa"/>
            <w:gridSpan w:val="2"/>
          </w:tcPr>
          <w:p w14:paraId="2BEFBD34" w14:textId="77777777" w:rsidR="00F10E3F" w:rsidRPr="00E84A7F" w:rsidRDefault="00F10E3F" w:rsidP="00F354AD">
            <w:pPr>
              <w:pStyle w:val="TAL"/>
              <w:rPr>
                <w:rFonts w:cs="Arial"/>
                <w:szCs w:val="18"/>
              </w:rPr>
            </w:pPr>
            <w:proofErr w:type="spellStart"/>
            <w:r w:rsidRPr="00E84A7F">
              <w:rPr>
                <w:rFonts w:cs="Arial"/>
                <w:szCs w:val="18"/>
              </w:rPr>
              <w:t>ServiceExperience</w:t>
            </w:r>
            <w:proofErr w:type="spellEnd"/>
          </w:p>
          <w:p w14:paraId="273A43FE" w14:textId="77777777" w:rsidR="00F10E3F" w:rsidRPr="00E84A7F" w:rsidRDefault="00F10E3F" w:rsidP="00F354AD">
            <w:pPr>
              <w:pStyle w:val="TAL"/>
              <w:rPr>
                <w:rFonts w:cs="Arial"/>
                <w:szCs w:val="18"/>
              </w:rPr>
            </w:pPr>
            <w:proofErr w:type="spellStart"/>
            <w:r w:rsidRPr="00E84A7F">
              <w:rPr>
                <w:rFonts w:cs="Arial"/>
                <w:szCs w:val="18"/>
              </w:rPr>
              <w:t>UeMobility</w:t>
            </w:r>
            <w:proofErr w:type="spellEnd"/>
          </w:p>
          <w:p w14:paraId="014F216C" w14:textId="77777777" w:rsidR="00F10E3F" w:rsidRPr="00E84A7F" w:rsidRDefault="00F10E3F" w:rsidP="00F354AD">
            <w:pPr>
              <w:pStyle w:val="TAL"/>
              <w:rPr>
                <w:rFonts w:cs="Arial"/>
                <w:szCs w:val="18"/>
              </w:rPr>
            </w:pPr>
            <w:proofErr w:type="spellStart"/>
            <w:r w:rsidRPr="00E84A7F">
              <w:rPr>
                <w:rFonts w:cs="Arial"/>
                <w:szCs w:val="18"/>
              </w:rPr>
              <w:t>UeCommunication</w:t>
            </w:r>
            <w:proofErr w:type="spellEnd"/>
          </w:p>
          <w:p w14:paraId="53C1DDE9" w14:textId="77777777" w:rsidR="00F10E3F" w:rsidRDefault="00F10E3F" w:rsidP="00F354AD">
            <w:pPr>
              <w:pStyle w:val="TAL"/>
              <w:rPr>
                <w:rFonts w:cs="Arial"/>
                <w:szCs w:val="18"/>
              </w:rPr>
            </w:pPr>
            <w:r w:rsidRPr="00E84A7F">
              <w:rPr>
                <w:rFonts w:cs="Arial"/>
                <w:szCs w:val="18"/>
              </w:rPr>
              <w:t>Exceptions</w:t>
            </w:r>
          </w:p>
          <w:p w14:paraId="4F6B1DE5" w14:textId="77777777" w:rsidR="00F10E3F" w:rsidRPr="00E84A7F" w:rsidRDefault="00F10E3F" w:rsidP="00F354AD">
            <w:pPr>
              <w:pStyle w:val="TAL"/>
              <w:rPr>
                <w:rFonts w:cs="Arial"/>
                <w:szCs w:val="18"/>
              </w:rPr>
            </w:pPr>
            <w:proofErr w:type="spellStart"/>
            <w:r w:rsidRPr="00E84A7F">
              <w:rPr>
                <w:rFonts w:cs="Arial"/>
                <w:szCs w:val="18"/>
              </w:rPr>
              <w:t>UserDataCongestion</w:t>
            </w:r>
            <w:proofErr w:type="spellEnd"/>
          </w:p>
          <w:p w14:paraId="5B66AEDC" w14:textId="77777777" w:rsidR="00F10E3F" w:rsidRPr="00E84A7F" w:rsidRDefault="00F10E3F" w:rsidP="00F354AD">
            <w:pPr>
              <w:pStyle w:val="TAL"/>
              <w:rPr>
                <w:rFonts w:cs="Arial"/>
                <w:szCs w:val="18"/>
              </w:rPr>
            </w:pPr>
            <w:proofErr w:type="spellStart"/>
            <w:r w:rsidRPr="00E84A7F">
              <w:rPr>
                <w:rFonts w:cs="Arial"/>
                <w:szCs w:val="18"/>
              </w:rPr>
              <w:t>PerformanceData</w:t>
            </w:r>
            <w:proofErr w:type="spellEnd"/>
          </w:p>
          <w:p w14:paraId="0D4F1181" w14:textId="77777777" w:rsidR="00F10E3F" w:rsidRPr="00E84A7F" w:rsidRDefault="00F10E3F" w:rsidP="00F354AD">
            <w:pPr>
              <w:pStyle w:val="TAL"/>
              <w:rPr>
                <w:rFonts w:cs="Arial"/>
                <w:szCs w:val="18"/>
              </w:rPr>
            </w:pPr>
            <w:r w:rsidRPr="00E84A7F">
              <w:rPr>
                <w:rFonts w:cs="Arial"/>
                <w:szCs w:val="18"/>
              </w:rPr>
              <w:t>Dispersion</w:t>
            </w:r>
          </w:p>
          <w:p w14:paraId="2D5F44B3" w14:textId="77777777" w:rsidR="00F10E3F" w:rsidRDefault="00F10E3F" w:rsidP="00F354AD">
            <w:pPr>
              <w:pStyle w:val="TAL"/>
              <w:rPr>
                <w:rFonts w:cs="Arial"/>
                <w:szCs w:val="18"/>
              </w:rPr>
            </w:pPr>
            <w:proofErr w:type="spellStart"/>
            <w:r w:rsidRPr="00E84A7F">
              <w:rPr>
                <w:rFonts w:cs="Arial"/>
                <w:szCs w:val="18"/>
              </w:rPr>
              <w:t>CollectiveBehaviour</w:t>
            </w:r>
            <w:proofErr w:type="spellEnd"/>
          </w:p>
          <w:p w14:paraId="3ADB61C4" w14:textId="77777777" w:rsidR="00F10E3F" w:rsidRDefault="00F10E3F" w:rsidP="00F354AD">
            <w:pPr>
              <w:pStyle w:val="TAL"/>
              <w:rPr>
                <w:rFonts w:cs="Arial"/>
                <w:szCs w:val="18"/>
              </w:rPr>
            </w:pPr>
            <w:proofErr w:type="spellStart"/>
            <w:r>
              <w:rPr>
                <w:rFonts w:cs="Arial"/>
                <w:szCs w:val="18"/>
              </w:rPr>
              <w:t>MSQoeMetrics</w:t>
            </w:r>
            <w:proofErr w:type="spellEnd"/>
          </w:p>
          <w:p w14:paraId="0D4274C6" w14:textId="77777777" w:rsidR="00F10E3F" w:rsidRDefault="00F10E3F" w:rsidP="00F354AD">
            <w:pPr>
              <w:pStyle w:val="TAL"/>
              <w:rPr>
                <w:rFonts w:cs="Arial"/>
                <w:szCs w:val="18"/>
              </w:rPr>
            </w:pPr>
            <w:proofErr w:type="spellStart"/>
            <w:r>
              <w:rPr>
                <w:rFonts w:cs="Arial"/>
                <w:szCs w:val="18"/>
              </w:rPr>
              <w:t>MSConsumption</w:t>
            </w:r>
            <w:proofErr w:type="spellEnd"/>
          </w:p>
          <w:p w14:paraId="498677DE" w14:textId="77777777" w:rsidR="00F10E3F" w:rsidRDefault="00F10E3F" w:rsidP="00F354AD">
            <w:pPr>
              <w:pStyle w:val="TAL"/>
              <w:rPr>
                <w:rFonts w:cs="Arial"/>
                <w:szCs w:val="18"/>
              </w:rPr>
            </w:pPr>
            <w:proofErr w:type="spellStart"/>
            <w:r>
              <w:rPr>
                <w:rFonts w:cs="Arial"/>
                <w:szCs w:val="18"/>
              </w:rPr>
              <w:t>MSNetAssInvocation</w:t>
            </w:r>
            <w:proofErr w:type="spellEnd"/>
          </w:p>
          <w:p w14:paraId="46B1525F" w14:textId="77777777" w:rsidR="00F10E3F" w:rsidRDefault="00F10E3F" w:rsidP="00F354AD">
            <w:pPr>
              <w:pStyle w:val="TAL"/>
              <w:rPr>
                <w:rFonts w:cs="Arial"/>
                <w:szCs w:val="18"/>
              </w:rPr>
            </w:pPr>
            <w:r>
              <w:rPr>
                <w:rFonts w:cs="Arial"/>
                <w:szCs w:val="18"/>
              </w:rPr>
              <w:t>MSDynPolicyInvocation</w:t>
            </w:r>
          </w:p>
          <w:p w14:paraId="1BB1CE5F" w14:textId="77777777" w:rsidR="00F10E3F" w:rsidRDefault="00F10E3F" w:rsidP="00F354AD">
            <w:pPr>
              <w:pStyle w:val="TAL"/>
              <w:rPr>
                <w:rFonts w:cs="Arial"/>
                <w:szCs w:val="18"/>
              </w:rPr>
            </w:pPr>
            <w:proofErr w:type="spellStart"/>
            <w:r>
              <w:rPr>
                <w:rFonts w:cs="Arial"/>
                <w:szCs w:val="18"/>
              </w:rPr>
              <w:t>MSAccessActivity</w:t>
            </w:r>
            <w:proofErr w:type="spellEnd"/>
          </w:p>
          <w:p w14:paraId="0F46CD69" w14:textId="77777777" w:rsidR="00F10E3F" w:rsidRDefault="00F10E3F" w:rsidP="00F354AD">
            <w:pPr>
              <w:pStyle w:val="TAL"/>
              <w:rPr>
                <w:noProof/>
              </w:rPr>
            </w:pPr>
            <w:r>
              <w:rPr>
                <w:noProof/>
              </w:rPr>
              <w:t>DataVolTransferTime</w:t>
            </w:r>
          </w:p>
          <w:p w14:paraId="2A42DFC8" w14:textId="77777777" w:rsidR="00F10E3F" w:rsidRDefault="00F10E3F" w:rsidP="00F354AD">
            <w:pPr>
              <w:pStyle w:val="TAL"/>
              <w:rPr>
                <w:rFonts w:cs="Arial"/>
                <w:szCs w:val="18"/>
              </w:rPr>
            </w:pPr>
            <w:proofErr w:type="spellStart"/>
            <w:r>
              <w:rPr>
                <w:rFonts w:hint="eastAsia"/>
                <w:lang w:eastAsia="zh-CN"/>
              </w:rPr>
              <w:t>A</w:t>
            </w:r>
            <w:r>
              <w:rPr>
                <w:lang w:eastAsia="zh-CN"/>
              </w:rPr>
              <w:t>ppActiveTime</w:t>
            </w:r>
            <w:proofErr w:type="spellEnd"/>
          </w:p>
        </w:tc>
      </w:tr>
      <w:tr w:rsidR="00F10E3F" w14:paraId="29CD9B25" w14:textId="77777777" w:rsidTr="00F354AD">
        <w:trPr>
          <w:gridBefore w:val="1"/>
          <w:wBefore w:w="306" w:type="dxa"/>
          <w:jc w:val="center"/>
        </w:trPr>
        <w:tc>
          <w:tcPr>
            <w:tcW w:w="1522" w:type="dxa"/>
            <w:gridSpan w:val="2"/>
          </w:tcPr>
          <w:p w14:paraId="3F46C59E" w14:textId="77777777" w:rsidR="00F10E3F" w:rsidRDefault="00F10E3F" w:rsidP="00F354AD">
            <w:pPr>
              <w:pStyle w:val="TAL"/>
            </w:pPr>
            <w:proofErr w:type="spellStart"/>
            <w:r>
              <w:t>locArea</w:t>
            </w:r>
            <w:proofErr w:type="spellEnd"/>
          </w:p>
        </w:tc>
        <w:tc>
          <w:tcPr>
            <w:tcW w:w="1701" w:type="dxa"/>
            <w:gridSpan w:val="2"/>
          </w:tcPr>
          <w:p w14:paraId="191806C8" w14:textId="77777777" w:rsidR="00F10E3F" w:rsidRDefault="00F10E3F" w:rsidP="00F354AD">
            <w:pPr>
              <w:pStyle w:val="TAL"/>
              <w:rPr>
                <w:lang w:eastAsia="zh-CN"/>
              </w:rPr>
            </w:pPr>
            <w:r>
              <w:t>LocationArea5G</w:t>
            </w:r>
          </w:p>
        </w:tc>
        <w:tc>
          <w:tcPr>
            <w:tcW w:w="425" w:type="dxa"/>
            <w:gridSpan w:val="2"/>
          </w:tcPr>
          <w:p w14:paraId="49C8EBF7" w14:textId="77777777" w:rsidR="00F10E3F" w:rsidRDefault="00F10E3F" w:rsidP="00F354AD">
            <w:pPr>
              <w:pStyle w:val="TAC"/>
            </w:pPr>
            <w:r>
              <w:t>O</w:t>
            </w:r>
          </w:p>
        </w:tc>
        <w:tc>
          <w:tcPr>
            <w:tcW w:w="1134" w:type="dxa"/>
            <w:gridSpan w:val="2"/>
          </w:tcPr>
          <w:p w14:paraId="3C113D3F" w14:textId="77777777" w:rsidR="00F10E3F" w:rsidRDefault="00F10E3F" w:rsidP="00F354AD">
            <w:pPr>
              <w:pStyle w:val="TAC"/>
            </w:pPr>
            <w:r>
              <w:t>0..1</w:t>
            </w:r>
          </w:p>
        </w:tc>
        <w:tc>
          <w:tcPr>
            <w:tcW w:w="2695" w:type="dxa"/>
            <w:gridSpan w:val="2"/>
          </w:tcPr>
          <w:p w14:paraId="7C675D8B" w14:textId="77777777" w:rsidR="00F10E3F" w:rsidRDefault="00F10E3F" w:rsidP="00F354AD">
            <w:pPr>
              <w:pStyle w:val="TAL"/>
              <w:rPr>
                <w:rFonts w:cs="Arial"/>
                <w:szCs w:val="18"/>
              </w:rPr>
            </w:pPr>
            <w:r>
              <w:rPr>
                <w:rFonts w:cs="Arial"/>
                <w:szCs w:val="18"/>
              </w:rPr>
              <w:t>Represents area of interest.</w:t>
            </w:r>
            <w:r>
              <w:rPr>
                <w:lang w:eastAsia="zh-CN"/>
              </w:rPr>
              <w:t xml:space="preserve"> (NOTE</w:t>
            </w:r>
            <w:r>
              <w:rPr>
                <w:lang w:val="en-US" w:eastAsia="zh-CN"/>
              </w:rPr>
              <w:t> 5</w:t>
            </w:r>
            <w:r>
              <w:rPr>
                <w:lang w:eastAsia="zh-CN"/>
              </w:rPr>
              <w:t>)</w:t>
            </w:r>
          </w:p>
        </w:tc>
        <w:tc>
          <w:tcPr>
            <w:tcW w:w="2091" w:type="dxa"/>
            <w:gridSpan w:val="2"/>
          </w:tcPr>
          <w:p w14:paraId="247C9E86" w14:textId="77777777" w:rsidR="00F10E3F" w:rsidRPr="00E84A7F" w:rsidRDefault="00F10E3F" w:rsidP="00F354AD">
            <w:pPr>
              <w:pStyle w:val="TAL"/>
              <w:rPr>
                <w:rFonts w:cs="Arial"/>
                <w:szCs w:val="18"/>
              </w:rPr>
            </w:pPr>
            <w:proofErr w:type="spellStart"/>
            <w:r w:rsidRPr="00E84A7F">
              <w:rPr>
                <w:rFonts w:cs="Arial"/>
                <w:szCs w:val="18"/>
              </w:rPr>
              <w:t>ServiceExperience</w:t>
            </w:r>
            <w:proofErr w:type="spellEnd"/>
          </w:p>
          <w:p w14:paraId="5BDA4C6D" w14:textId="77777777" w:rsidR="00F10E3F" w:rsidRPr="00E84A7F" w:rsidRDefault="00F10E3F" w:rsidP="00F354AD">
            <w:pPr>
              <w:pStyle w:val="TAL"/>
              <w:rPr>
                <w:rFonts w:cs="Arial"/>
                <w:szCs w:val="18"/>
              </w:rPr>
            </w:pPr>
            <w:proofErr w:type="spellStart"/>
            <w:r w:rsidRPr="00E84A7F">
              <w:rPr>
                <w:rFonts w:cs="Arial"/>
                <w:szCs w:val="18"/>
              </w:rPr>
              <w:t>UeMobility</w:t>
            </w:r>
            <w:proofErr w:type="spellEnd"/>
          </w:p>
          <w:p w14:paraId="60B2D1F4" w14:textId="77777777" w:rsidR="00F10E3F" w:rsidRPr="00E84A7F" w:rsidRDefault="00F10E3F" w:rsidP="00F354AD">
            <w:pPr>
              <w:pStyle w:val="TAL"/>
              <w:rPr>
                <w:rFonts w:cs="Arial"/>
                <w:szCs w:val="18"/>
              </w:rPr>
            </w:pPr>
            <w:proofErr w:type="spellStart"/>
            <w:r w:rsidRPr="00E84A7F">
              <w:rPr>
                <w:rFonts w:cs="Arial"/>
                <w:szCs w:val="18"/>
              </w:rPr>
              <w:t>UeCommunication</w:t>
            </w:r>
            <w:proofErr w:type="spellEnd"/>
          </w:p>
          <w:p w14:paraId="472D6E1C" w14:textId="77777777" w:rsidR="00F10E3F" w:rsidRDefault="00F10E3F" w:rsidP="00F354AD">
            <w:pPr>
              <w:pStyle w:val="TAL"/>
              <w:rPr>
                <w:rFonts w:cs="Arial"/>
                <w:szCs w:val="18"/>
              </w:rPr>
            </w:pPr>
            <w:r w:rsidRPr="00E84A7F">
              <w:rPr>
                <w:rFonts w:cs="Arial"/>
                <w:szCs w:val="18"/>
              </w:rPr>
              <w:t>Exceptions</w:t>
            </w:r>
          </w:p>
          <w:p w14:paraId="34E5F44D" w14:textId="77777777" w:rsidR="00F10E3F" w:rsidRPr="00E84A7F" w:rsidRDefault="00F10E3F" w:rsidP="00F354AD">
            <w:pPr>
              <w:pStyle w:val="TAL"/>
              <w:rPr>
                <w:rFonts w:cs="Arial"/>
                <w:szCs w:val="18"/>
              </w:rPr>
            </w:pPr>
            <w:proofErr w:type="spellStart"/>
            <w:r w:rsidRPr="00E84A7F">
              <w:rPr>
                <w:rFonts w:cs="Arial"/>
                <w:szCs w:val="18"/>
              </w:rPr>
              <w:t>UserDataCongestion</w:t>
            </w:r>
            <w:proofErr w:type="spellEnd"/>
          </w:p>
          <w:p w14:paraId="74D9F66D" w14:textId="77777777" w:rsidR="00F10E3F" w:rsidRPr="00E84A7F" w:rsidRDefault="00F10E3F" w:rsidP="00F354AD">
            <w:pPr>
              <w:pStyle w:val="TAL"/>
              <w:rPr>
                <w:rFonts w:cs="Arial"/>
                <w:szCs w:val="18"/>
              </w:rPr>
            </w:pPr>
            <w:proofErr w:type="spellStart"/>
            <w:r w:rsidRPr="00E84A7F">
              <w:rPr>
                <w:rFonts w:cs="Arial"/>
                <w:szCs w:val="18"/>
              </w:rPr>
              <w:t>PerformanceData</w:t>
            </w:r>
            <w:proofErr w:type="spellEnd"/>
          </w:p>
          <w:p w14:paraId="68CFA63C" w14:textId="77777777" w:rsidR="00F10E3F" w:rsidRPr="00E84A7F" w:rsidRDefault="00F10E3F" w:rsidP="00F354AD">
            <w:pPr>
              <w:pStyle w:val="TAL"/>
              <w:rPr>
                <w:rFonts w:cs="Arial"/>
                <w:szCs w:val="18"/>
              </w:rPr>
            </w:pPr>
            <w:r w:rsidRPr="00E84A7F">
              <w:rPr>
                <w:rFonts w:cs="Arial"/>
                <w:szCs w:val="18"/>
              </w:rPr>
              <w:t>Dispersion</w:t>
            </w:r>
          </w:p>
          <w:p w14:paraId="012948B5" w14:textId="77777777" w:rsidR="00F10E3F" w:rsidRDefault="00F10E3F" w:rsidP="00F354AD">
            <w:pPr>
              <w:pStyle w:val="TAL"/>
              <w:rPr>
                <w:rFonts w:cs="Arial"/>
                <w:szCs w:val="18"/>
              </w:rPr>
            </w:pPr>
            <w:proofErr w:type="spellStart"/>
            <w:r w:rsidRPr="00E84A7F">
              <w:rPr>
                <w:rFonts w:cs="Arial"/>
                <w:szCs w:val="18"/>
              </w:rPr>
              <w:t>CollectiveBehaviour</w:t>
            </w:r>
            <w:proofErr w:type="spellEnd"/>
          </w:p>
          <w:p w14:paraId="27D6F35D" w14:textId="77777777" w:rsidR="00F10E3F" w:rsidRDefault="00F10E3F" w:rsidP="00F354AD">
            <w:pPr>
              <w:pStyle w:val="TAL"/>
              <w:rPr>
                <w:rFonts w:cs="Arial"/>
                <w:szCs w:val="18"/>
              </w:rPr>
            </w:pPr>
            <w:proofErr w:type="spellStart"/>
            <w:r>
              <w:rPr>
                <w:rFonts w:cs="Arial"/>
                <w:szCs w:val="18"/>
              </w:rPr>
              <w:t>MSQoeMetrics</w:t>
            </w:r>
            <w:proofErr w:type="spellEnd"/>
          </w:p>
          <w:p w14:paraId="7C4305AF" w14:textId="77777777" w:rsidR="00F10E3F" w:rsidRDefault="00F10E3F" w:rsidP="00F354AD">
            <w:pPr>
              <w:pStyle w:val="TAL"/>
              <w:rPr>
                <w:rFonts w:cs="Arial"/>
                <w:szCs w:val="18"/>
              </w:rPr>
            </w:pPr>
            <w:proofErr w:type="spellStart"/>
            <w:r>
              <w:rPr>
                <w:rFonts w:cs="Arial"/>
                <w:szCs w:val="18"/>
              </w:rPr>
              <w:t>MSConsumption</w:t>
            </w:r>
            <w:proofErr w:type="spellEnd"/>
          </w:p>
          <w:p w14:paraId="323DFA2E" w14:textId="77777777" w:rsidR="00F10E3F" w:rsidRDefault="00F10E3F" w:rsidP="00F354AD">
            <w:pPr>
              <w:pStyle w:val="TAL"/>
              <w:rPr>
                <w:rFonts w:cs="Arial"/>
                <w:szCs w:val="18"/>
              </w:rPr>
            </w:pPr>
            <w:proofErr w:type="spellStart"/>
            <w:r>
              <w:rPr>
                <w:rFonts w:cs="Arial"/>
                <w:szCs w:val="18"/>
              </w:rPr>
              <w:t>MSNetAssInvocation</w:t>
            </w:r>
            <w:proofErr w:type="spellEnd"/>
          </w:p>
          <w:p w14:paraId="0EB392A7" w14:textId="77777777" w:rsidR="00F10E3F" w:rsidRDefault="00F10E3F" w:rsidP="00F354AD">
            <w:pPr>
              <w:pStyle w:val="TAL"/>
              <w:rPr>
                <w:rFonts w:cs="Arial"/>
                <w:szCs w:val="18"/>
              </w:rPr>
            </w:pPr>
            <w:r>
              <w:rPr>
                <w:rFonts w:cs="Arial"/>
                <w:szCs w:val="18"/>
              </w:rPr>
              <w:t>MSDynPolicyInvocation</w:t>
            </w:r>
          </w:p>
          <w:p w14:paraId="1A0DBF47" w14:textId="77777777" w:rsidR="00F10E3F" w:rsidRDefault="00F10E3F" w:rsidP="00F354AD">
            <w:pPr>
              <w:pStyle w:val="TAL"/>
              <w:rPr>
                <w:rFonts w:cs="Arial"/>
                <w:szCs w:val="18"/>
              </w:rPr>
            </w:pPr>
            <w:proofErr w:type="spellStart"/>
            <w:r>
              <w:rPr>
                <w:rFonts w:cs="Arial"/>
                <w:szCs w:val="18"/>
              </w:rPr>
              <w:t>MSAccessActivity</w:t>
            </w:r>
            <w:proofErr w:type="spellEnd"/>
          </w:p>
          <w:p w14:paraId="1C6FB986" w14:textId="77777777" w:rsidR="00F10E3F" w:rsidRDefault="00F10E3F" w:rsidP="00F354AD">
            <w:pPr>
              <w:pStyle w:val="TAL"/>
              <w:rPr>
                <w:noProof/>
              </w:rPr>
            </w:pPr>
            <w:r>
              <w:rPr>
                <w:noProof/>
              </w:rPr>
              <w:t>DataVolTransferTime</w:t>
            </w:r>
          </w:p>
          <w:p w14:paraId="052CFC09" w14:textId="77777777" w:rsidR="00F10E3F" w:rsidRDefault="00F10E3F" w:rsidP="00F354AD">
            <w:pPr>
              <w:pStyle w:val="TAL"/>
            </w:pPr>
            <w:proofErr w:type="spellStart"/>
            <w:r>
              <w:t>GNSSAssistData</w:t>
            </w:r>
            <w:proofErr w:type="spellEnd"/>
          </w:p>
        </w:tc>
      </w:tr>
      <w:tr w:rsidR="00F10E3F" w14:paraId="783CB613" w14:textId="77777777" w:rsidTr="00F354AD">
        <w:trPr>
          <w:gridAfter w:val="1"/>
          <w:wAfter w:w="307" w:type="dxa"/>
          <w:jc w:val="center"/>
        </w:trPr>
        <w:tc>
          <w:tcPr>
            <w:tcW w:w="1523" w:type="dxa"/>
            <w:gridSpan w:val="2"/>
          </w:tcPr>
          <w:p w14:paraId="4FC5A4EB" w14:textId="77777777" w:rsidR="00F10E3F" w:rsidRDefault="00F10E3F" w:rsidP="00F354AD">
            <w:pPr>
              <w:pStyle w:val="TAL"/>
            </w:pPr>
            <w:proofErr w:type="spellStart"/>
            <w:r>
              <w:t>collAttrs</w:t>
            </w:r>
            <w:proofErr w:type="spellEnd"/>
          </w:p>
        </w:tc>
        <w:tc>
          <w:tcPr>
            <w:tcW w:w="1701" w:type="dxa"/>
            <w:gridSpan w:val="2"/>
          </w:tcPr>
          <w:p w14:paraId="6C54BA56" w14:textId="77777777" w:rsidR="00F10E3F" w:rsidRDefault="00F10E3F" w:rsidP="00F354AD">
            <w:pPr>
              <w:pStyle w:val="TAL"/>
            </w:pPr>
            <w:proofErr w:type="gramStart"/>
            <w:r>
              <w:t>array(</w:t>
            </w:r>
            <w:proofErr w:type="spellStart"/>
            <w:proofErr w:type="gramEnd"/>
            <w:r>
              <w:t>CollectiveBe</w:t>
            </w:r>
            <w:r>
              <w:lastRenderedPageBreak/>
              <w:t>haviourFilter</w:t>
            </w:r>
            <w:proofErr w:type="spellEnd"/>
            <w:r>
              <w:t>)</w:t>
            </w:r>
          </w:p>
        </w:tc>
        <w:tc>
          <w:tcPr>
            <w:tcW w:w="425" w:type="dxa"/>
            <w:gridSpan w:val="2"/>
          </w:tcPr>
          <w:p w14:paraId="097D75D3" w14:textId="77777777" w:rsidR="00F10E3F" w:rsidRDefault="00F10E3F" w:rsidP="00F354AD">
            <w:pPr>
              <w:pStyle w:val="TAC"/>
            </w:pPr>
            <w:r>
              <w:lastRenderedPageBreak/>
              <w:t>O</w:t>
            </w:r>
          </w:p>
        </w:tc>
        <w:tc>
          <w:tcPr>
            <w:tcW w:w="1134" w:type="dxa"/>
            <w:gridSpan w:val="2"/>
          </w:tcPr>
          <w:p w14:paraId="2D1DC771" w14:textId="77777777" w:rsidR="00F10E3F" w:rsidRDefault="00F10E3F" w:rsidP="00F354AD">
            <w:pPr>
              <w:pStyle w:val="TAC"/>
            </w:pPr>
            <w:proofErr w:type="gramStart"/>
            <w:r>
              <w:t>1..N</w:t>
            </w:r>
            <w:proofErr w:type="gramEnd"/>
          </w:p>
        </w:tc>
        <w:tc>
          <w:tcPr>
            <w:tcW w:w="2693" w:type="dxa"/>
            <w:gridSpan w:val="2"/>
          </w:tcPr>
          <w:p w14:paraId="6A78FED5" w14:textId="77777777" w:rsidR="00F10E3F" w:rsidRDefault="00F10E3F" w:rsidP="00F354AD">
            <w:pPr>
              <w:pStyle w:val="TAL"/>
              <w:rPr>
                <w:rFonts w:cs="Arial"/>
                <w:szCs w:val="18"/>
              </w:rPr>
            </w:pPr>
            <w:r>
              <w:rPr>
                <w:rFonts w:cs="Arial"/>
                <w:szCs w:val="18"/>
              </w:rPr>
              <w:t xml:space="preserve">Each element indicates a </w:t>
            </w:r>
            <w:r>
              <w:rPr>
                <w:rFonts w:cs="Arial"/>
                <w:szCs w:val="18"/>
              </w:rPr>
              <w:lastRenderedPageBreak/>
              <w:t>collective attribute parameter type and value.</w:t>
            </w:r>
          </w:p>
          <w:p w14:paraId="3ED527D7" w14:textId="77777777" w:rsidR="00F10E3F" w:rsidRDefault="00F10E3F" w:rsidP="00F354AD">
            <w:pPr>
              <w:pStyle w:val="TAL"/>
              <w:rPr>
                <w:rFonts w:cs="Arial"/>
                <w:szCs w:val="18"/>
              </w:rPr>
            </w:pPr>
            <w:r w:rsidRPr="00D165ED">
              <w:t>This attribute</w:t>
            </w:r>
            <w:r>
              <w:t xml:space="preserve"> may be </w:t>
            </w:r>
            <w:r w:rsidRPr="00D165ED">
              <w:t>included</w:t>
            </w:r>
            <w:r>
              <w:t xml:space="preserve"> </w:t>
            </w:r>
            <w:r w:rsidRPr="00D165ED">
              <w:t xml:space="preserve">when </w:t>
            </w:r>
            <w:r>
              <w:t xml:space="preserve">the </w:t>
            </w:r>
            <w:r w:rsidRPr="00D165ED">
              <w:t>subscribed event is</w:t>
            </w:r>
            <w:r>
              <w:t xml:space="preserve"> "COLLECTIVE_BEHAVIOUR".</w:t>
            </w:r>
          </w:p>
        </w:tc>
        <w:tc>
          <w:tcPr>
            <w:tcW w:w="2091" w:type="dxa"/>
            <w:gridSpan w:val="2"/>
          </w:tcPr>
          <w:p w14:paraId="1266439E" w14:textId="77777777" w:rsidR="00F10E3F" w:rsidRDefault="00F10E3F" w:rsidP="00F354AD">
            <w:pPr>
              <w:pStyle w:val="TAL"/>
            </w:pPr>
            <w:proofErr w:type="spellStart"/>
            <w:r>
              <w:lastRenderedPageBreak/>
              <w:t>CollectiveBehaviour</w:t>
            </w:r>
            <w:proofErr w:type="spellEnd"/>
          </w:p>
        </w:tc>
      </w:tr>
      <w:tr w:rsidR="00F10E3F" w14:paraId="01B35D77" w14:textId="77777777" w:rsidTr="00F354AD">
        <w:trPr>
          <w:gridAfter w:val="1"/>
          <w:wAfter w:w="307" w:type="dxa"/>
          <w:jc w:val="center"/>
        </w:trPr>
        <w:tc>
          <w:tcPr>
            <w:tcW w:w="1523" w:type="dxa"/>
            <w:gridSpan w:val="2"/>
          </w:tcPr>
          <w:p w14:paraId="4C21E126" w14:textId="77777777" w:rsidR="00F10E3F" w:rsidRDefault="00F10E3F" w:rsidP="00F354AD">
            <w:pPr>
              <w:pStyle w:val="TAL"/>
            </w:pPr>
            <w:proofErr w:type="spellStart"/>
            <w:r w:rsidRPr="00D165ED">
              <w:t>excep</w:t>
            </w:r>
            <w:r>
              <w:t>tion</w:t>
            </w:r>
            <w:r w:rsidRPr="00D165ED">
              <w:t>Reqs</w:t>
            </w:r>
            <w:proofErr w:type="spellEnd"/>
          </w:p>
        </w:tc>
        <w:tc>
          <w:tcPr>
            <w:tcW w:w="1701" w:type="dxa"/>
            <w:gridSpan w:val="2"/>
          </w:tcPr>
          <w:p w14:paraId="4AC75E86" w14:textId="77777777" w:rsidR="00F10E3F" w:rsidRDefault="00F10E3F" w:rsidP="00F354AD">
            <w:pPr>
              <w:pStyle w:val="TAL"/>
            </w:pPr>
            <w:proofErr w:type="gramStart"/>
            <w:r w:rsidRPr="00D165ED">
              <w:t>array(</w:t>
            </w:r>
            <w:proofErr w:type="gramEnd"/>
            <w:r w:rsidRPr="00D165ED">
              <w:t>Exception)</w:t>
            </w:r>
          </w:p>
        </w:tc>
        <w:tc>
          <w:tcPr>
            <w:tcW w:w="425" w:type="dxa"/>
            <w:gridSpan w:val="2"/>
          </w:tcPr>
          <w:p w14:paraId="5D820DD9" w14:textId="77777777" w:rsidR="00F10E3F" w:rsidRDefault="00F10E3F" w:rsidP="00F354AD">
            <w:pPr>
              <w:pStyle w:val="TAC"/>
            </w:pPr>
            <w:r>
              <w:rPr>
                <w:rFonts w:cs="Arial"/>
                <w:szCs w:val="18"/>
                <w:lang w:eastAsia="zh-CN"/>
              </w:rPr>
              <w:t>O</w:t>
            </w:r>
          </w:p>
        </w:tc>
        <w:tc>
          <w:tcPr>
            <w:tcW w:w="1134" w:type="dxa"/>
            <w:gridSpan w:val="2"/>
          </w:tcPr>
          <w:p w14:paraId="615A2F7F" w14:textId="77777777" w:rsidR="00F10E3F" w:rsidRDefault="00F10E3F" w:rsidP="00F354AD">
            <w:pPr>
              <w:pStyle w:val="TAC"/>
            </w:pPr>
            <w:proofErr w:type="gramStart"/>
            <w:r w:rsidRPr="00D165ED">
              <w:rPr>
                <w:rFonts w:cs="Arial"/>
                <w:szCs w:val="18"/>
                <w:lang w:eastAsia="zh-CN"/>
              </w:rPr>
              <w:t>1..N</w:t>
            </w:r>
            <w:proofErr w:type="gramEnd"/>
          </w:p>
        </w:tc>
        <w:tc>
          <w:tcPr>
            <w:tcW w:w="2693" w:type="dxa"/>
            <w:gridSpan w:val="2"/>
          </w:tcPr>
          <w:p w14:paraId="5BDD0A07" w14:textId="77777777" w:rsidR="00F10E3F" w:rsidRPr="00D165ED" w:rsidRDefault="00F10E3F" w:rsidP="00F354AD">
            <w:pPr>
              <w:pStyle w:val="TAL"/>
              <w:rPr>
                <w:rFonts w:cs="Arial"/>
                <w:szCs w:val="18"/>
              </w:rPr>
            </w:pPr>
            <w:r>
              <w:rPr>
                <w:rFonts w:cs="Arial"/>
                <w:szCs w:val="18"/>
              </w:rPr>
              <w:t>Each element indicates an Exception Id</w:t>
            </w:r>
            <w:r w:rsidRPr="00D165ED">
              <w:rPr>
                <w:rFonts w:cs="Arial"/>
                <w:szCs w:val="18"/>
              </w:rPr>
              <w:t xml:space="preserve"> with ass</w:t>
            </w:r>
            <w:r>
              <w:rPr>
                <w:rFonts w:cs="Arial"/>
                <w:szCs w:val="18"/>
              </w:rPr>
              <w:t>ociated threshold</w:t>
            </w:r>
            <w:r w:rsidRPr="00D165ED">
              <w:rPr>
                <w:rFonts w:cs="Arial"/>
                <w:szCs w:val="18"/>
              </w:rPr>
              <w:t>.</w:t>
            </w:r>
            <w:r w:rsidRPr="00D165ED">
              <w:t xml:space="preserve"> This attribute </w:t>
            </w:r>
            <w:r>
              <w:t>may</w:t>
            </w:r>
            <w:r w:rsidRPr="00D165ED">
              <w:t xml:space="preserve"> be included when </w:t>
            </w:r>
            <w:r>
              <w:t xml:space="preserve">the </w:t>
            </w:r>
            <w:r w:rsidRPr="00D165ED">
              <w:t>subscribed event is</w:t>
            </w:r>
            <w:r w:rsidRPr="00D165ED">
              <w:rPr>
                <w:rFonts w:cs="Arial"/>
                <w:szCs w:val="18"/>
              </w:rPr>
              <w:t xml:space="preserve"> "</w:t>
            </w:r>
            <w:r>
              <w:t>EXCEPTIONS</w:t>
            </w:r>
            <w:r w:rsidRPr="00D165ED">
              <w:rPr>
                <w:rFonts w:cs="Arial"/>
                <w:szCs w:val="18"/>
              </w:rPr>
              <w:t>".</w:t>
            </w:r>
          </w:p>
          <w:p w14:paraId="49D6A827" w14:textId="77777777" w:rsidR="00F10E3F" w:rsidRDefault="00F10E3F" w:rsidP="00F354AD">
            <w:pPr>
              <w:pStyle w:val="TAL"/>
              <w:rPr>
                <w:rFonts w:cs="Arial"/>
                <w:szCs w:val="18"/>
              </w:rPr>
            </w:pPr>
            <w:r w:rsidRPr="00D165ED">
              <w:rPr>
                <w:rFonts w:cs="Arial"/>
                <w:szCs w:val="18"/>
              </w:rPr>
              <w:t>(</w:t>
            </w:r>
            <w:r w:rsidRPr="00D165ED">
              <w:rPr>
                <w:rFonts w:cs="Arial" w:hint="eastAsia"/>
                <w:szCs w:val="18"/>
                <w:lang w:eastAsia="zh-CN"/>
              </w:rPr>
              <w:t>NOTE </w:t>
            </w:r>
            <w:r>
              <w:rPr>
                <w:rFonts w:cs="Arial"/>
                <w:szCs w:val="18"/>
                <w:lang w:eastAsia="zh-CN"/>
              </w:rPr>
              <w:t>6</w:t>
            </w:r>
            <w:r w:rsidRPr="00D165ED">
              <w:rPr>
                <w:rFonts w:cs="Arial"/>
                <w:szCs w:val="18"/>
              </w:rPr>
              <w:t>)</w:t>
            </w:r>
          </w:p>
        </w:tc>
        <w:tc>
          <w:tcPr>
            <w:tcW w:w="2091" w:type="dxa"/>
            <w:gridSpan w:val="2"/>
          </w:tcPr>
          <w:p w14:paraId="4AFDB270" w14:textId="77777777" w:rsidR="00F10E3F" w:rsidRDefault="00F10E3F" w:rsidP="00F354AD">
            <w:pPr>
              <w:pStyle w:val="TAL"/>
            </w:pPr>
            <w:proofErr w:type="spellStart"/>
            <w:r>
              <w:rPr>
                <w:rFonts w:hint="eastAsia"/>
                <w:lang w:eastAsia="zh-CN"/>
              </w:rPr>
              <w:t>E</w:t>
            </w:r>
            <w:r>
              <w:rPr>
                <w:lang w:eastAsia="zh-CN"/>
              </w:rPr>
              <w:t>n</w:t>
            </w:r>
            <w:r>
              <w:rPr>
                <w:rFonts w:cs="Arial" w:hint="eastAsia"/>
                <w:szCs w:val="18"/>
              </w:rPr>
              <w:t>P</w:t>
            </w:r>
            <w:r>
              <w:rPr>
                <w:rFonts w:cs="Arial"/>
                <w:szCs w:val="18"/>
              </w:rPr>
              <w:t>erformanceData</w:t>
            </w:r>
            <w:proofErr w:type="spellEnd"/>
          </w:p>
        </w:tc>
      </w:tr>
      <w:tr w:rsidR="00F10E3F" w14:paraId="6B7C17E2" w14:textId="77777777" w:rsidTr="00F354AD">
        <w:trPr>
          <w:gridAfter w:val="1"/>
          <w:wAfter w:w="307" w:type="dxa"/>
          <w:jc w:val="center"/>
        </w:trPr>
        <w:tc>
          <w:tcPr>
            <w:tcW w:w="1523" w:type="dxa"/>
            <w:gridSpan w:val="2"/>
          </w:tcPr>
          <w:p w14:paraId="59154B7C" w14:textId="77777777" w:rsidR="00F10E3F" w:rsidRPr="00D165ED" w:rsidRDefault="00F10E3F" w:rsidP="00F354AD">
            <w:pPr>
              <w:pStyle w:val="TAL"/>
            </w:pPr>
            <w:proofErr w:type="spellStart"/>
            <w:r>
              <w:t>tws</w:t>
            </w:r>
            <w:proofErr w:type="spellEnd"/>
          </w:p>
        </w:tc>
        <w:tc>
          <w:tcPr>
            <w:tcW w:w="1701" w:type="dxa"/>
            <w:gridSpan w:val="2"/>
          </w:tcPr>
          <w:p w14:paraId="20FDC92A" w14:textId="77777777" w:rsidR="00F10E3F" w:rsidRPr="00D165ED" w:rsidRDefault="00F10E3F" w:rsidP="00F354AD">
            <w:pPr>
              <w:pStyle w:val="TAL"/>
            </w:pPr>
            <w:proofErr w:type="gramStart"/>
            <w:r>
              <w:t>array(</w:t>
            </w:r>
            <w:proofErr w:type="spellStart"/>
            <w:proofErr w:type="gramEnd"/>
            <w:r>
              <w:t>TimeWindow</w:t>
            </w:r>
            <w:proofErr w:type="spellEnd"/>
            <w:r>
              <w:t>)</w:t>
            </w:r>
          </w:p>
        </w:tc>
        <w:tc>
          <w:tcPr>
            <w:tcW w:w="425" w:type="dxa"/>
            <w:gridSpan w:val="2"/>
          </w:tcPr>
          <w:p w14:paraId="431B1711" w14:textId="77777777" w:rsidR="00F10E3F" w:rsidRDefault="00F10E3F" w:rsidP="00F354AD">
            <w:pPr>
              <w:pStyle w:val="TAC"/>
              <w:rPr>
                <w:rFonts w:cs="Arial"/>
                <w:szCs w:val="18"/>
                <w:lang w:eastAsia="zh-CN"/>
              </w:rPr>
            </w:pPr>
            <w:r>
              <w:t>O</w:t>
            </w:r>
          </w:p>
        </w:tc>
        <w:tc>
          <w:tcPr>
            <w:tcW w:w="1134" w:type="dxa"/>
            <w:gridSpan w:val="2"/>
          </w:tcPr>
          <w:p w14:paraId="0150B39B" w14:textId="77777777" w:rsidR="00F10E3F" w:rsidRPr="00D165ED" w:rsidRDefault="00F10E3F" w:rsidP="00F354AD">
            <w:pPr>
              <w:pStyle w:val="TAC"/>
              <w:rPr>
                <w:rFonts w:cs="Arial"/>
                <w:szCs w:val="18"/>
                <w:lang w:eastAsia="zh-CN"/>
              </w:rPr>
            </w:pPr>
            <w:proofErr w:type="gramStart"/>
            <w:r>
              <w:t>1..N</w:t>
            </w:r>
            <w:proofErr w:type="gramEnd"/>
          </w:p>
        </w:tc>
        <w:tc>
          <w:tcPr>
            <w:tcW w:w="2693" w:type="dxa"/>
            <w:gridSpan w:val="2"/>
          </w:tcPr>
          <w:p w14:paraId="1006FF47" w14:textId="77777777" w:rsidR="00F10E3F" w:rsidRDefault="00F10E3F" w:rsidP="00F354AD">
            <w:pPr>
              <w:pStyle w:val="TAL"/>
              <w:rPr>
                <w:rFonts w:cs="Arial"/>
                <w:szCs w:val="18"/>
              </w:rPr>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xml:space="preserve">. It may only be provided if the </w:t>
            </w:r>
            <w:r w:rsidRPr="00F32CE3">
              <w:rPr>
                <w:noProof/>
              </w:rPr>
              <w:t>"</w:t>
            </w:r>
            <w:r>
              <w:rPr>
                <w:rFonts w:cs="Arial"/>
                <w:szCs w:val="18"/>
              </w:rPr>
              <w:t>SIGNALLING_INFO</w:t>
            </w:r>
            <w:r w:rsidRPr="00F32CE3">
              <w:rPr>
                <w:noProof/>
              </w:rPr>
              <w:t>"</w:t>
            </w:r>
            <w:r>
              <w:rPr>
                <w:rFonts w:cs="Arial"/>
                <w:szCs w:val="18"/>
              </w:rPr>
              <w:t xml:space="preserve"> event is subscribed. If omitted, the AF determines the time windows for which the signalling information is reported based on local configuration.</w:t>
            </w:r>
          </w:p>
        </w:tc>
        <w:tc>
          <w:tcPr>
            <w:tcW w:w="2091" w:type="dxa"/>
            <w:gridSpan w:val="2"/>
          </w:tcPr>
          <w:p w14:paraId="777C0295" w14:textId="77777777" w:rsidR="00F10E3F" w:rsidRDefault="00F10E3F" w:rsidP="00F354AD">
            <w:pPr>
              <w:pStyle w:val="TAL"/>
              <w:rPr>
                <w:lang w:eastAsia="zh-CN"/>
              </w:rPr>
            </w:pPr>
            <w:proofErr w:type="spellStart"/>
            <w:r>
              <w:rPr>
                <w:rFonts w:cs="Arial"/>
                <w:szCs w:val="18"/>
              </w:rPr>
              <w:t>SignallingInfo</w:t>
            </w:r>
            <w:proofErr w:type="spellEnd"/>
          </w:p>
        </w:tc>
      </w:tr>
      <w:tr w:rsidR="00F10E3F" w14:paraId="47A536A5" w14:textId="77777777" w:rsidTr="00F354AD">
        <w:trPr>
          <w:gridBefore w:val="1"/>
          <w:wBefore w:w="306" w:type="dxa"/>
          <w:jc w:val="center"/>
        </w:trPr>
        <w:tc>
          <w:tcPr>
            <w:tcW w:w="9568" w:type="dxa"/>
            <w:gridSpan w:val="12"/>
          </w:tcPr>
          <w:p w14:paraId="12AD242D" w14:textId="77777777" w:rsidR="00F10E3F" w:rsidRDefault="00F10E3F" w:rsidP="00F354AD">
            <w:pPr>
              <w:pStyle w:val="TAN"/>
            </w:pPr>
            <w:r>
              <w:t>NOTE 1:</w:t>
            </w:r>
            <w:r>
              <w:rPr>
                <w:noProof/>
              </w:rPr>
              <w:tab/>
            </w:r>
            <w:r>
              <w:t xml:space="preserve">For untrusted AF, only </w:t>
            </w:r>
            <w:proofErr w:type="spellStart"/>
            <w:r>
              <w:t>gpsis</w:t>
            </w:r>
            <w:proofErr w:type="spellEnd"/>
            <w:r>
              <w:t xml:space="preserve"> and </w:t>
            </w:r>
            <w:proofErr w:type="spellStart"/>
            <w:r>
              <w:t>exterGroupIds</w:t>
            </w:r>
            <w:proofErr w:type="spellEnd"/>
            <w:r>
              <w:t xml:space="preserve"> are applicable. For trusted AF, only </w:t>
            </w:r>
            <w:proofErr w:type="spellStart"/>
            <w:r>
              <w:t>supis</w:t>
            </w:r>
            <w:proofErr w:type="spellEnd"/>
            <w:r>
              <w:t xml:space="preserve"> and </w:t>
            </w:r>
            <w:proofErr w:type="spellStart"/>
            <w:r>
              <w:t>interGroupIds</w:t>
            </w:r>
            <w:proofErr w:type="spellEnd"/>
            <w:r>
              <w:t xml:space="preserve"> are applicable.</w:t>
            </w:r>
          </w:p>
          <w:p w14:paraId="17519B8E" w14:textId="77777777" w:rsidR="00F10E3F" w:rsidRDefault="00F10E3F" w:rsidP="00F354AD">
            <w:pPr>
              <w:pStyle w:val="TAN"/>
            </w:pPr>
            <w:r>
              <w:t>NOTE 2:</w:t>
            </w:r>
            <w:r>
              <w:rPr>
                <w:noProof/>
              </w:rPr>
              <w:tab/>
            </w:r>
            <w:r>
              <w:t>For an applicable feature, only one attribute identifying the target UE shall be provided.</w:t>
            </w:r>
          </w:p>
          <w:p w14:paraId="30C95BD2" w14:textId="77777777" w:rsidR="00F10E3F" w:rsidRDefault="00F10E3F" w:rsidP="00F354AD">
            <w:pPr>
              <w:pStyle w:val="TAN"/>
              <w:rPr>
                <w:lang w:eastAsia="zh-CN"/>
              </w:rPr>
            </w:pPr>
            <w:r>
              <w:rPr>
                <w:rFonts w:hint="eastAsia"/>
                <w:lang w:eastAsia="zh-CN"/>
              </w:rPr>
              <w:t>NOTE</w:t>
            </w:r>
            <w:r>
              <w:rPr>
                <w:lang w:val="en-US" w:eastAsia="zh-CN"/>
              </w:rPr>
              <w:t> 3</w:t>
            </w:r>
            <w:r>
              <w:rPr>
                <w:rFonts w:hint="eastAsia"/>
                <w:lang w:eastAsia="zh-CN"/>
              </w:rPr>
              <w:t>:</w:t>
            </w:r>
            <w:r>
              <w:rPr>
                <w:rFonts w:hint="eastAsia"/>
              </w:rPr>
              <w:tab/>
            </w:r>
            <w:r>
              <w:t xml:space="preserve">For event </w:t>
            </w:r>
            <w:r>
              <w:rPr>
                <w:noProof/>
              </w:rPr>
              <w:t>"</w:t>
            </w:r>
            <w:r>
              <w:t>UE_COMM</w:t>
            </w:r>
            <w:r>
              <w:rPr>
                <w:lang w:eastAsia="zh-CN"/>
              </w:rPr>
              <w:t xml:space="preserve">", </w:t>
            </w:r>
            <w:r>
              <w:rPr>
                <w:noProof/>
              </w:rPr>
              <w:t>"</w:t>
            </w:r>
            <w:r>
              <w:t>UE_MOBILITY</w:t>
            </w:r>
            <w:r>
              <w:rPr>
                <w:lang w:eastAsia="zh-CN"/>
              </w:rPr>
              <w:t xml:space="preserve">", </w:t>
            </w:r>
            <w:r>
              <w:rPr>
                <w:noProof/>
              </w:rPr>
              <w:t>"</w:t>
            </w:r>
            <w:r>
              <w:t>EXCEPTIONS</w:t>
            </w:r>
            <w:r>
              <w:rPr>
                <w:lang w:eastAsia="zh-CN"/>
              </w:rPr>
              <w:t xml:space="preserve">" and </w:t>
            </w:r>
            <w:r>
              <w:rPr>
                <w:noProof/>
              </w:rPr>
              <w:t>"</w:t>
            </w:r>
            <w:r>
              <w:rPr>
                <w:rFonts w:hint="eastAsia"/>
                <w:lang w:eastAsia="zh-CN"/>
              </w:rPr>
              <w:t>P</w:t>
            </w:r>
            <w:r>
              <w:rPr>
                <w:lang w:eastAsia="zh-CN"/>
              </w:rPr>
              <w:t xml:space="preserve">ERF_DATA", the </w:t>
            </w:r>
            <w:r>
              <w:rPr>
                <w:noProof/>
              </w:rPr>
              <w:t>"</w:t>
            </w:r>
            <w:proofErr w:type="spellStart"/>
            <w:r>
              <w:rPr>
                <w:lang w:eastAsia="zh-CN"/>
              </w:rPr>
              <w:t>appIds</w:t>
            </w:r>
            <w:proofErr w:type="spellEnd"/>
            <w:r>
              <w:rPr>
                <w:lang w:eastAsia="zh-CN"/>
              </w:rPr>
              <w:t xml:space="preserve">" attribute, if present, shall include only one element. </w:t>
            </w:r>
          </w:p>
          <w:p w14:paraId="37D45AD6" w14:textId="77777777" w:rsidR="00F10E3F" w:rsidRDefault="00F10E3F" w:rsidP="00F354AD">
            <w:pPr>
              <w:pStyle w:val="TAN"/>
            </w:pPr>
            <w:r>
              <w:t>NOTE 4:</w:t>
            </w:r>
            <w:r>
              <w:tab/>
              <w:t xml:space="preserve">Properties marked with a feature as defined in clause 5.8 are applicable as described in clause 6.6 of </w:t>
            </w:r>
            <w:r>
              <w:rPr>
                <w:noProof/>
              </w:rPr>
              <w:t>3GPP </w:t>
            </w:r>
            <w:r>
              <w:t>TS 29.500 [5]. If no features are indicated, the related property applies for all the features.</w:t>
            </w:r>
          </w:p>
          <w:p w14:paraId="68AD8B85" w14:textId="77777777" w:rsidR="00F10E3F" w:rsidRDefault="00F10E3F" w:rsidP="00F354AD">
            <w:pPr>
              <w:pStyle w:val="TAN"/>
            </w:pPr>
            <w:r>
              <w:t>NOTE 5:</w:t>
            </w:r>
            <w:r>
              <w:rPr>
                <w:noProof/>
              </w:rPr>
              <w:tab/>
              <w:t>T</w:t>
            </w:r>
            <w:r>
              <w:t>he "</w:t>
            </w:r>
            <w:proofErr w:type="spellStart"/>
            <w:r w:rsidRPr="000A0A5F">
              <w:t>nwAreaInfo</w:t>
            </w:r>
            <w:proofErr w:type="spellEnd"/>
            <w:r>
              <w:t>" attribute within the LocationArea5G data type is only applicable for a trusted AF. In addition, for the "</w:t>
            </w:r>
            <w:r w:rsidRPr="00261676">
              <w:t>SVC</w:t>
            </w:r>
            <w:r>
              <w:t xml:space="preserve">_EXPERIENCE" or "GNSS_ASSISTANCE_DATA" event, only the "tais" attribute within the </w:t>
            </w:r>
            <w:proofErr w:type="spellStart"/>
            <w:r>
              <w:t>NetworkAreaInfo</w:t>
            </w:r>
            <w:proofErr w:type="spellEnd"/>
            <w:r>
              <w:t xml:space="preserve"> data type encoding the "</w:t>
            </w:r>
            <w:proofErr w:type="spellStart"/>
            <w:r w:rsidRPr="000A0A5F">
              <w:t>nwAreaInfo</w:t>
            </w:r>
            <w:proofErr w:type="spellEnd"/>
            <w:r>
              <w:t>" attribute is applicable for the trusted AF.</w:t>
            </w:r>
          </w:p>
          <w:p w14:paraId="64CE6DF7" w14:textId="77777777" w:rsidR="00F10E3F" w:rsidRDefault="00F10E3F" w:rsidP="00F354AD">
            <w:pPr>
              <w:pStyle w:val="TAN"/>
            </w:pPr>
            <w:r w:rsidRPr="00D165ED">
              <w:rPr>
                <w:rFonts w:cs="Arial" w:hint="eastAsia"/>
                <w:szCs w:val="18"/>
                <w:lang w:eastAsia="zh-CN"/>
              </w:rPr>
              <w:t>NOTE </w:t>
            </w:r>
            <w:r>
              <w:rPr>
                <w:rFonts w:cs="Arial"/>
                <w:szCs w:val="18"/>
                <w:lang w:eastAsia="zh-CN"/>
              </w:rPr>
              <w:t>6</w:t>
            </w:r>
            <w:r w:rsidRPr="00D165ED">
              <w:rPr>
                <w:rFonts w:cs="Arial" w:hint="eastAsia"/>
                <w:szCs w:val="18"/>
                <w:lang w:eastAsia="zh-CN"/>
              </w:rPr>
              <w:t>:</w:t>
            </w:r>
            <w:r w:rsidRPr="00D165ED">
              <w:rPr>
                <w:rFonts w:cs="Arial"/>
                <w:szCs w:val="18"/>
              </w:rPr>
              <w:tab/>
            </w:r>
            <w:r w:rsidRPr="00D165ED">
              <w:t xml:space="preserve">Only </w:t>
            </w:r>
            <w:r w:rsidRPr="00D165ED">
              <w:rPr>
                <w:lang w:eastAsia="zh-CN"/>
              </w:rPr>
              <w:t>"</w:t>
            </w:r>
            <w:proofErr w:type="spellStart"/>
            <w:r w:rsidRPr="00D165ED">
              <w:t>excepId</w:t>
            </w:r>
            <w:proofErr w:type="spellEnd"/>
            <w:r w:rsidRPr="00D165ED">
              <w:rPr>
                <w:lang w:eastAsia="zh-CN"/>
              </w:rPr>
              <w:t>" and "</w:t>
            </w:r>
            <w:proofErr w:type="spellStart"/>
            <w:r w:rsidRPr="00D165ED">
              <w:t>excepLevel</w:t>
            </w:r>
            <w:proofErr w:type="spellEnd"/>
            <w:r w:rsidRPr="00D165ED">
              <w:rPr>
                <w:lang w:eastAsia="zh-CN"/>
              </w:rPr>
              <w:t>"</w:t>
            </w:r>
            <w:r w:rsidRPr="00D165ED">
              <w:t xml:space="preserve"> </w:t>
            </w:r>
            <w:r>
              <w:t xml:space="preserve">attributes </w:t>
            </w:r>
            <w:r w:rsidRPr="00D165ED">
              <w:t xml:space="preserve">within the Exception data type </w:t>
            </w:r>
            <w:r>
              <w:t>are applicable</w:t>
            </w:r>
            <w:r w:rsidRPr="00D165ED">
              <w:t xml:space="preserve"> to </w:t>
            </w:r>
            <w:r>
              <w:t>this</w:t>
            </w:r>
            <w:r w:rsidRPr="00D165ED">
              <w:t xml:space="preserve"> attribute.</w:t>
            </w:r>
          </w:p>
          <w:p w14:paraId="7E3E4937" w14:textId="77777777" w:rsidR="00F10E3F" w:rsidRDefault="00F10E3F" w:rsidP="00F354AD">
            <w:pPr>
              <w:pStyle w:val="TAN"/>
              <w:rPr>
                <w:ins w:id="180" w:author="Ericsson_Maria Liang" w:date="2025-09-11T11:41:00Z"/>
              </w:rPr>
            </w:pPr>
            <w:r>
              <w:rPr>
                <w:rFonts w:cs="Arial"/>
                <w:szCs w:val="18"/>
                <w:lang w:eastAsia="zh-CN"/>
              </w:rPr>
              <w:t>NOTE 7:</w:t>
            </w:r>
            <w:r>
              <w:tab/>
              <w:t>When the "</w:t>
            </w:r>
            <w:proofErr w:type="spellStart"/>
            <w:r>
              <w:t>GNSSAssistData</w:t>
            </w:r>
            <w:proofErr w:type="spellEnd"/>
            <w:r>
              <w:t>" feature is supported, only the "</w:t>
            </w:r>
            <w:proofErr w:type="spellStart"/>
            <w:r>
              <w:t>anyUeInd</w:t>
            </w:r>
            <w:proofErr w:type="spellEnd"/>
            <w:r>
              <w:t>" attribute is applicable (and shall be present and set to "true") for the "GNSS_ASSISTANCE_DATA" event in this release of the specification.</w:t>
            </w:r>
          </w:p>
          <w:p w14:paraId="5E5D9836" w14:textId="05E6FFCE" w:rsidR="00D3037D" w:rsidRDefault="00D3037D" w:rsidP="00F354AD">
            <w:pPr>
              <w:pStyle w:val="TAN"/>
            </w:pPr>
            <w:ins w:id="181" w:author="Ericsson_Maria Liang" w:date="2025-09-11T11:41:00Z">
              <w:r>
                <w:rPr>
                  <w:rFonts w:cs="Arial"/>
                  <w:szCs w:val="18"/>
                  <w:lang w:eastAsia="zh-CN"/>
                </w:rPr>
                <w:t>NOTE 8:</w:t>
              </w:r>
              <w:r>
                <w:tab/>
                <w:t>When the "</w:t>
              </w:r>
              <w:proofErr w:type="spellStart"/>
              <w:r>
                <w:t>UeAltitude</w:t>
              </w:r>
              <w:proofErr w:type="spellEnd"/>
              <w:r>
                <w:t xml:space="preserve">" feature is supported, </w:t>
              </w:r>
            </w:ins>
            <w:ins w:id="182" w:author="Ericsson_Maria Liang" w:date="2025-09-11T14:04:00Z">
              <w:r w:rsidR="002C3B82">
                <w:t xml:space="preserve">this attribute is </w:t>
              </w:r>
            </w:ins>
            <w:ins w:id="183" w:author="Ericsson_Maria Liang" w:date="2025-09-11T11:41:00Z">
              <w:r>
                <w:t xml:space="preserve">only </w:t>
              </w:r>
            </w:ins>
            <w:ins w:id="184" w:author="Ericsson_Maria Liang" w:date="2025-09-11T11:42:00Z">
              <w:r>
                <w:t xml:space="preserve">applicable to </w:t>
              </w:r>
            </w:ins>
            <w:ins w:id="185" w:author="Ericsson_Maria Liang" w:date="2025-09-11T11:41:00Z">
              <w:r>
                <w:t>the UAV UE</w:t>
              </w:r>
            </w:ins>
            <w:ins w:id="186" w:author="Ericsson_Maria Liang" w:date="2025-09-11T11:42:00Z">
              <w:r>
                <w:t>(s).</w:t>
              </w:r>
            </w:ins>
          </w:p>
        </w:tc>
      </w:tr>
    </w:tbl>
    <w:p w14:paraId="282E286B" w14:textId="77777777" w:rsidR="00F10E3F" w:rsidRPr="00C27040" w:rsidRDefault="00F10E3F" w:rsidP="00F10E3F">
      <w:pPr>
        <w:rPr>
          <w:noProof/>
          <w:lang w:eastAsia="zh-CN"/>
        </w:rPr>
      </w:pPr>
    </w:p>
    <w:p w14:paraId="2C6CE2A6" w14:textId="2AE79302" w:rsidR="00521472" w:rsidRPr="002C393C" w:rsidRDefault="00521472" w:rsidP="0052147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sidR="00CE2D87">
        <w:rPr>
          <w:rFonts w:eastAsia="DengXian"/>
          <w:noProof/>
          <w:color w:val="0000FF"/>
          <w:sz w:val="28"/>
          <w:szCs w:val="28"/>
          <w:lang w:eastAsia="zh-CN"/>
        </w:rPr>
        <w:t>7</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1B4746A9" w14:textId="77777777" w:rsidR="00F10E3F" w:rsidRDefault="00F10E3F" w:rsidP="00F10E3F">
      <w:pPr>
        <w:pStyle w:val="Heading4"/>
      </w:pPr>
      <w:bookmarkStart w:id="187" w:name="_Toc532198062"/>
      <w:bookmarkStart w:id="188" w:name="_Toc34123811"/>
      <w:bookmarkStart w:id="189" w:name="_Toc36038555"/>
      <w:bookmarkStart w:id="190" w:name="_Toc36038643"/>
      <w:bookmarkStart w:id="191" w:name="_Toc36038834"/>
      <w:bookmarkStart w:id="192" w:name="_Toc44680775"/>
      <w:bookmarkStart w:id="193" w:name="_Toc45133687"/>
      <w:bookmarkStart w:id="194" w:name="_Toc45133778"/>
      <w:bookmarkStart w:id="195" w:name="_Toc49417476"/>
      <w:bookmarkStart w:id="196" w:name="_Toc51762443"/>
      <w:bookmarkStart w:id="197" w:name="_Toc58838159"/>
      <w:bookmarkStart w:id="198" w:name="_Toc59017172"/>
      <w:bookmarkStart w:id="199" w:name="_Toc68168318"/>
      <w:bookmarkStart w:id="200" w:name="_Toc200955810"/>
      <w:r>
        <w:lastRenderedPageBreak/>
        <w:t>5.6.2.6</w:t>
      </w:r>
      <w:r>
        <w:tab/>
        <w:t xml:space="preserve">Type </w:t>
      </w:r>
      <w:proofErr w:type="spellStart"/>
      <w:r>
        <w:t>AfEventNotification</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roofErr w:type="spellEnd"/>
    </w:p>
    <w:p w14:paraId="186E7506" w14:textId="77777777" w:rsidR="00F10E3F" w:rsidRDefault="00F10E3F" w:rsidP="00F10E3F">
      <w:pPr>
        <w:pStyle w:val="TH"/>
      </w:pPr>
      <w:r>
        <w:rPr>
          <w:noProof/>
        </w:rPr>
        <w:t>Table </w:t>
      </w:r>
      <w:r>
        <w:t xml:space="preserve">5.6.2.6-1: </w:t>
      </w:r>
      <w:r>
        <w:rPr>
          <w:noProof/>
        </w:rPr>
        <w:t>Definition of type</w:t>
      </w:r>
      <w:r>
        <w:t xml:space="preserve"> </w:t>
      </w:r>
      <w:proofErr w:type="spellStart"/>
      <w:r>
        <w:t>AfEventNotification</w:t>
      </w:r>
      <w:proofErr w:type="spellEnd"/>
    </w:p>
    <w:tbl>
      <w:tblPr>
        <w:tblW w:w="98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523"/>
        <w:gridCol w:w="1008"/>
        <w:gridCol w:w="523"/>
        <w:gridCol w:w="1036"/>
        <w:gridCol w:w="425"/>
        <w:gridCol w:w="98"/>
        <w:gridCol w:w="425"/>
        <w:gridCol w:w="611"/>
        <w:gridCol w:w="523"/>
        <w:gridCol w:w="2333"/>
        <w:gridCol w:w="523"/>
        <w:gridCol w:w="1320"/>
        <w:gridCol w:w="523"/>
      </w:tblGrid>
      <w:tr w:rsidR="00F10E3F" w14:paraId="34488EF4" w14:textId="77777777" w:rsidTr="00F354AD">
        <w:trPr>
          <w:gridBefore w:val="1"/>
          <w:wBefore w:w="523" w:type="dxa"/>
          <w:jc w:val="center"/>
        </w:trPr>
        <w:tc>
          <w:tcPr>
            <w:tcW w:w="1531" w:type="dxa"/>
            <w:gridSpan w:val="2"/>
            <w:shd w:val="clear" w:color="auto" w:fill="C0C0C0"/>
            <w:hideMark/>
          </w:tcPr>
          <w:p w14:paraId="608C206C" w14:textId="77777777" w:rsidR="00F10E3F" w:rsidRDefault="00F10E3F" w:rsidP="00F354AD">
            <w:pPr>
              <w:pStyle w:val="TAH"/>
            </w:pPr>
            <w:r>
              <w:t>Attribute name</w:t>
            </w:r>
          </w:p>
        </w:tc>
        <w:tc>
          <w:tcPr>
            <w:tcW w:w="1559" w:type="dxa"/>
            <w:gridSpan w:val="3"/>
            <w:shd w:val="clear" w:color="auto" w:fill="C0C0C0"/>
            <w:hideMark/>
          </w:tcPr>
          <w:p w14:paraId="7AC4C6BE" w14:textId="77777777" w:rsidR="00F10E3F" w:rsidRDefault="00F10E3F" w:rsidP="00F354AD">
            <w:pPr>
              <w:pStyle w:val="TAH"/>
            </w:pPr>
            <w:r>
              <w:t>Data type</w:t>
            </w:r>
          </w:p>
        </w:tc>
        <w:tc>
          <w:tcPr>
            <w:tcW w:w="425" w:type="dxa"/>
            <w:shd w:val="clear" w:color="auto" w:fill="C0C0C0"/>
            <w:hideMark/>
          </w:tcPr>
          <w:p w14:paraId="6A095C5C" w14:textId="77777777" w:rsidR="00F10E3F" w:rsidRDefault="00F10E3F" w:rsidP="00F354AD">
            <w:pPr>
              <w:pStyle w:val="TAH"/>
            </w:pPr>
            <w:r>
              <w:t>P</w:t>
            </w:r>
          </w:p>
        </w:tc>
        <w:tc>
          <w:tcPr>
            <w:tcW w:w="1134" w:type="dxa"/>
            <w:gridSpan w:val="2"/>
            <w:shd w:val="clear" w:color="auto" w:fill="C0C0C0"/>
            <w:hideMark/>
          </w:tcPr>
          <w:p w14:paraId="042920A6" w14:textId="77777777" w:rsidR="00F10E3F" w:rsidRDefault="00F10E3F" w:rsidP="00F354AD">
            <w:pPr>
              <w:pStyle w:val="TAH"/>
              <w:jc w:val="left"/>
            </w:pPr>
            <w:r>
              <w:t>Cardinality</w:t>
            </w:r>
          </w:p>
        </w:tc>
        <w:tc>
          <w:tcPr>
            <w:tcW w:w="2856" w:type="dxa"/>
            <w:gridSpan w:val="2"/>
            <w:shd w:val="clear" w:color="auto" w:fill="C0C0C0"/>
            <w:hideMark/>
          </w:tcPr>
          <w:p w14:paraId="38D63102" w14:textId="77777777" w:rsidR="00F10E3F" w:rsidRDefault="00F10E3F" w:rsidP="00F354AD">
            <w:pPr>
              <w:pStyle w:val="TAH"/>
              <w:rPr>
                <w:rFonts w:cs="Arial"/>
                <w:szCs w:val="18"/>
              </w:rPr>
            </w:pPr>
            <w:r>
              <w:rPr>
                <w:rFonts w:cs="Arial"/>
                <w:szCs w:val="18"/>
              </w:rPr>
              <w:t>Description</w:t>
            </w:r>
          </w:p>
        </w:tc>
        <w:tc>
          <w:tcPr>
            <w:tcW w:w="1843" w:type="dxa"/>
            <w:gridSpan w:val="2"/>
            <w:shd w:val="clear" w:color="auto" w:fill="C0C0C0"/>
          </w:tcPr>
          <w:p w14:paraId="0C22F61E" w14:textId="77777777" w:rsidR="00F10E3F" w:rsidRDefault="00F10E3F" w:rsidP="00F354AD">
            <w:pPr>
              <w:pStyle w:val="TAH"/>
              <w:rPr>
                <w:rFonts w:cs="Arial"/>
                <w:szCs w:val="18"/>
              </w:rPr>
            </w:pPr>
            <w:r>
              <w:rPr>
                <w:rFonts w:cs="Arial"/>
                <w:szCs w:val="18"/>
              </w:rPr>
              <w:t>Applicability</w:t>
            </w:r>
          </w:p>
        </w:tc>
      </w:tr>
      <w:tr w:rsidR="00F10E3F" w14:paraId="0647CFBF" w14:textId="77777777" w:rsidTr="00F354AD">
        <w:trPr>
          <w:gridBefore w:val="1"/>
          <w:wBefore w:w="523" w:type="dxa"/>
          <w:jc w:val="center"/>
        </w:trPr>
        <w:tc>
          <w:tcPr>
            <w:tcW w:w="1531" w:type="dxa"/>
            <w:gridSpan w:val="2"/>
          </w:tcPr>
          <w:p w14:paraId="5EA0E701" w14:textId="77777777" w:rsidR="00F10E3F" w:rsidRDefault="00F10E3F" w:rsidP="00F354AD">
            <w:pPr>
              <w:pStyle w:val="TAL"/>
            </w:pPr>
            <w:r>
              <w:t>event</w:t>
            </w:r>
          </w:p>
        </w:tc>
        <w:tc>
          <w:tcPr>
            <w:tcW w:w="1559" w:type="dxa"/>
            <w:gridSpan w:val="3"/>
          </w:tcPr>
          <w:p w14:paraId="5DCAEC53" w14:textId="77777777" w:rsidR="00F10E3F" w:rsidRDefault="00F10E3F" w:rsidP="00F354AD">
            <w:pPr>
              <w:pStyle w:val="TAL"/>
            </w:pPr>
            <w:proofErr w:type="spellStart"/>
            <w:r>
              <w:t>AfEvent</w:t>
            </w:r>
            <w:proofErr w:type="spellEnd"/>
          </w:p>
        </w:tc>
        <w:tc>
          <w:tcPr>
            <w:tcW w:w="425" w:type="dxa"/>
          </w:tcPr>
          <w:p w14:paraId="4CD9199F" w14:textId="77777777" w:rsidR="00F10E3F" w:rsidRDefault="00F10E3F" w:rsidP="00F354AD">
            <w:pPr>
              <w:pStyle w:val="TAC"/>
            </w:pPr>
            <w:r>
              <w:t>M</w:t>
            </w:r>
          </w:p>
        </w:tc>
        <w:tc>
          <w:tcPr>
            <w:tcW w:w="1134" w:type="dxa"/>
            <w:gridSpan w:val="2"/>
          </w:tcPr>
          <w:p w14:paraId="3FB8D110" w14:textId="77777777" w:rsidR="00F10E3F" w:rsidRDefault="00F10E3F" w:rsidP="00F354AD">
            <w:pPr>
              <w:pStyle w:val="TAL"/>
            </w:pPr>
            <w:r>
              <w:t>1</w:t>
            </w:r>
          </w:p>
        </w:tc>
        <w:tc>
          <w:tcPr>
            <w:tcW w:w="2856" w:type="dxa"/>
            <w:gridSpan w:val="2"/>
          </w:tcPr>
          <w:p w14:paraId="303926A9" w14:textId="77777777" w:rsidR="00F10E3F" w:rsidRDefault="00F10E3F" w:rsidP="00F354AD">
            <w:pPr>
              <w:pStyle w:val="TAL"/>
              <w:rPr>
                <w:rFonts w:cs="Arial"/>
                <w:szCs w:val="18"/>
              </w:rPr>
            </w:pPr>
            <w:r>
              <w:rPr>
                <w:rFonts w:cs="Arial"/>
                <w:szCs w:val="18"/>
              </w:rPr>
              <w:t>Represents the reported application related event.</w:t>
            </w:r>
          </w:p>
        </w:tc>
        <w:tc>
          <w:tcPr>
            <w:tcW w:w="1843" w:type="dxa"/>
            <w:gridSpan w:val="2"/>
          </w:tcPr>
          <w:p w14:paraId="1B8CDEB0" w14:textId="77777777" w:rsidR="00F10E3F" w:rsidRDefault="00F10E3F" w:rsidP="00F354AD">
            <w:pPr>
              <w:pStyle w:val="TAL"/>
              <w:rPr>
                <w:rFonts w:cs="Arial"/>
                <w:szCs w:val="18"/>
              </w:rPr>
            </w:pPr>
          </w:p>
        </w:tc>
      </w:tr>
      <w:tr w:rsidR="00F10E3F" w14:paraId="15E20498" w14:textId="77777777" w:rsidTr="00F354AD">
        <w:trPr>
          <w:gridBefore w:val="1"/>
          <w:wBefore w:w="523" w:type="dxa"/>
          <w:jc w:val="center"/>
        </w:trPr>
        <w:tc>
          <w:tcPr>
            <w:tcW w:w="1531" w:type="dxa"/>
            <w:gridSpan w:val="2"/>
          </w:tcPr>
          <w:p w14:paraId="0BF982A5" w14:textId="77777777" w:rsidR="00F10E3F" w:rsidRDefault="00F10E3F" w:rsidP="00F354AD">
            <w:pPr>
              <w:pStyle w:val="TAL"/>
            </w:pPr>
            <w:proofErr w:type="spellStart"/>
            <w:r>
              <w:t>timeStamp</w:t>
            </w:r>
            <w:proofErr w:type="spellEnd"/>
          </w:p>
        </w:tc>
        <w:tc>
          <w:tcPr>
            <w:tcW w:w="1559" w:type="dxa"/>
            <w:gridSpan w:val="3"/>
          </w:tcPr>
          <w:p w14:paraId="7E15A684" w14:textId="77777777" w:rsidR="00F10E3F" w:rsidRDefault="00F10E3F" w:rsidP="00F354AD">
            <w:pPr>
              <w:pStyle w:val="TAL"/>
            </w:pPr>
            <w:proofErr w:type="spellStart"/>
            <w:r>
              <w:t>DateTime</w:t>
            </w:r>
            <w:proofErr w:type="spellEnd"/>
          </w:p>
        </w:tc>
        <w:tc>
          <w:tcPr>
            <w:tcW w:w="425" w:type="dxa"/>
          </w:tcPr>
          <w:p w14:paraId="1FA20719" w14:textId="77777777" w:rsidR="00F10E3F" w:rsidRDefault="00F10E3F" w:rsidP="00F354AD">
            <w:pPr>
              <w:pStyle w:val="TAC"/>
            </w:pPr>
            <w:r>
              <w:t>M</w:t>
            </w:r>
          </w:p>
        </w:tc>
        <w:tc>
          <w:tcPr>
            <w:tcW w:w="1134" w:type="dxa"/>
            <w:gridSpan w:val="2"/>
          </w:tcPr>
          <w:p w14:paraId="25F70859" w14:textId="77777777" w:rsidR="00F10E3F" w:rsidRDefault="00F10E3F" w:rsidP="00F354AD">
            <w:pPr>
              <w:pStyle w:val="TAL"/>
            </w:pPr>
            <w:r>
              <w:t>1</w:t>
            </w:r>
          </w:p>
        </w:tc>
        <w:tc>
          <w:tcPr>
            <w:tcW w:w="2856" w:type="dxa"/>
            <w:gridSpan w:val="2"/>
          </w:tcPr>
          <w:p w14:paraId="11081600" w14:textId="77777777" w:rsidR="00F10E3F" w:rsidRDefault="00F10E3F" w:rsidP="00F354AD">
            <w:pPr>
              <w:pStyle w:val="TAL"/>
              <w:rPr>
                <w:rFonts w:cs="Arial"/>
                <w:szCs w:val="18"/>
              </w:rPr>
            </w:pPr>
            <w:r>
              <w:rPr>
                <w:rFonts w:cs="Arial"/>
                <w:szCs w:val="18"/>
              </w:rPr>
              <w:t>Time at which the event is observed.</w:t>
            </w:r>
          </w:p>
        </w:tc>
        <w:tc>
          <w:tcPr>
            <w:tcW w:w="1843" w:type="dxa"/>
            <w:gridSpan w:val="2"/>
          </w:tcPr>
          <w:p w14:paraId="7E40C567" w14:textId="77777777" w:rsidR="00F10E3F" w:rsidRDefault="00F10E3F" w:rsidP="00F354AD">
            <w:pPr>
              <w:pStyle w:val="TAL"/>
              <w:rPr>
                <w:rFonts w:cs="Arial"/>
                <w:szCs w:val="18"/>
              </w:rPr>
            </w:pPr>
          </w:p>
        </w:tc>
      </w:tr>
      <w:tr w:rsidR="00F10E3F" w14:paraId="6535E3C7" w14:textId="77777777" w:rsidTr="00F354AD">
        <w:trPr>
          <w:gridBefore w:val="1"/>
          <w:wBefore w:w="523" w:type="dxa"/>
          <w:jc w:val="center"/>
        </w:trPr>
        <w:tc>
          <w:tcPr>
            <w:tcW w:w="1531" w:type="dxa"/>
            <w:gridSpan w:val="2"/>
          </w:tcPr>
          <w:p w14:paraId="1AD6FE95" w14:textId="77777777" w:rsidR="00F10E3F" w:rsidRDefault="00F10E3F" w:rsidP="00F354AD">
            <w:pPr>
              <w:pStyle w:val="TAL"/>
            </w:pPr>
            <w:proofErr w:type="spellStart"/>
            <w:r>
              <w:t>svcExprcInfos</w:t>
            </w:r>
            <w:proofErr w:type="spellEnd"/>
          </w:p>
        </w:tc>
        <w:tc>
          <w:tcPr>
            <w:tcW w:w="1559" w:type="dxa"/>
            <w:gridSpan w:val="3"/>
          </w:tcPr>
          <w:p w14:paraId="44F158EB" w14:textId="77777777" w:rsidR="00F10E3F" w:rsidRDefault="00F10E3F" w:rsidP="00F354AD">
            <w:pPr>
              <w:pStyle w:val="TAL"/>
            </w:pPr>
            <w:proofErr w:type="gramStart"/>
            <w:r>
              <w:t>array(</w:t>
            </w:r>
            <w:proofErr w:type="spellStart"/>
            <w:proofErr w:type="gramEnd"/>
            <w:r>
              <w:t>ServiceExperienceInfoPerApp</w:t>
            </w:r>
            <w:proofErr w:type="spellEnd"/>
            <w:r>
              <w:t>)</w:t>
            </w:r>
          </w:p>
        </w:tc>
        <w:tc>
          <w:tcPr>
            <w:tcW w:w="425" w:type="dxa"/>
          </w:tcPr>
          <w:p w14:paraId="79ED1173" w14:textId="77777777" w:rsidR="00F10E3F" w:rsidRDefault="00F10E3F" w:rsidP="00F354AD">
            <w:pPr>
              <w:pStyle w:val="TAC"/>
            </w:pPr>
            <w:r>
              <w:t>C</w:t>
            </w:r>
          </w:p>
        </w:tc>
        <w:tc>
          <w:tcPr>
            <w:tcW w:w="1134" w:type="dxa"/>
            <w:gridSpan w:val="2"/>
          </w:tcPr>
          <w:p w14:paraId="16C36011" w14:textId="77777777" w:rsidR="00F10E3F" w:rsidRDefault="00F10E3F" w:rsidP="00F354AD">
            <w:pPr>
              <w:pStyle w:val="TAL"/>
            </w:pPr>
            <w:proofErr w:type="gramStart"/>
            <w:r>
              <w:t>1..N</w:t>
            </w:r>
            <w:proofErr w:type="gramEnd"/>
          </w:p>
        </w:tc>
        <w:tc>
          <w:tcPr>
            <w:tcW w:w="2856" w:type="dxa"/>
            <w:gridSpan w:val="2"/>
          </w:tcPr>
          <w:p w14:paraId="6049263E" w14:textId="77777777" w:rsidR="00F10E3F" w:rsidRDefault="00F10E3F" w:rsidP="00F354AD">
            <w:pPr>
              <w:pStyle w:val="TAL"/>
              <w:rPr>
                <w:rFonts w:cs="Arial"/>
                <w:szCs w:val="18"/>
              </w:rPr>
            </w:pPr>
            <w:r>
              <w:rPr>
                <w:rFonts w:cs="Arial"/>
                <w:szCs w:val="18"/>
              </w:rPr>
              <w:t>Contains the service experience information.</w:t>
            </w:r>
          </w:p>
          <w:p w14:paraId="714D0FF5" w14:textId="77777777" w:rsidR="00F10E3F" w:rsidRDefault="00F10E3F" w:rsidP="00F354AD">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p>
        </w:tc>
        <w:tc>
          <w:tcPr>
            <w:tcW w:w="1843" w:type="dxa"/>
            <w:gridSpan w:val="2"/>
          </w:tcPr>
          <w:p w14:paraId="346A1860" w14:textId="77777777" w:rsidR="00F10E3F" w:rsidRDefault="00F10E3F" w:rsidP="00F354AD">
            <w:pPr>
              <w:pStyle w:val="TAL"/>
              <w:rPr>
                <w:rFonts w:cs="Arial"/>
                <w:szCs w:val="18"/>
              </w:rPr>
            </w:pPr>
            <w:proofErr w:type="spellStart"/>
            <w:r>
              <w:rPr>
                <w:rFonts w:cs="Arial"/>
                <w:szCs w:val="18"/>
              </w:rPr>
              <w:t>ServiceExperience</w:t>
            </w:r>
            <w:proofErr w:type="spellEnd"/>
          </w:p>
        </w:tc>
      </w:tr>
      <w:tr w:rsidR="00F10E3F" w14:paraId="6351E3F1" w14:textId="77777777" w:rsidTr="00F354AD">
        <w:trPr>
          <w:gridBefore w:val="1"/>
          <w:wBefore w:w="523" w:type="dxa"/>
          <w:jc w:val="center"/>
        </w:trPr>
        <w:tc>
          <w:tcPr>
            <w:tcW w:w="1531" w:type="dxa"/>
            <w:gridSpan w:val="2"/>
          </w:tcPr>
          <w:p w14:paraId="5F703F61" w14:textId="77777777" w:rsidR="00F10E3F" w:rsidRDefault="00F10E3F" w:rsidP="00F354AD">
            <w:pPr>
              <w:pStyle w:val="TAL"/>
            </w:pPr>
            <w:proofErr w:type="spellStart"/>
            <w:r>
              <w:t>ueMobilityInfos</w:t>
            </w:r>
            <w:proofErr w:type="spellEnd"/>
          </w:p>
        </w:tc>
        <w:tc>
          <w:tcPr>
            <w:tcW w:w="1559" w:type="dxa"/>
            <w:gridSpan w:val="3"/>
          </w:tcPr>
          <w:p w14:paraId="703C5044" w14:textId="77777777" w:rsidR="00F10E3F" w:rsidRDefault="00F10E3F" w:rsidP="00F354AD">
            <w:pPr>
              <w:pStyle w:val="TAL"/>
            </w:pPr>
            <w:proofErr w:type="gramStart"/>
            <w:r>
              <w:t>array(</w:t>
            </w:r>
            <w:proofErr w:type="spellStart"/>
            <w:proofErr w:type="gramEnd"/>
            <w:r>
              <w:t>UeMobilityCollection</w:t>
            </w:r>
            <w:proofErr w:type="spellEnd"/>
            <w:r>
              <w:t>)</w:t>
            </w:r>
          </w:p>
        </w:tc>
        <w:tc>
          <w:tcPr>
            <w:tcW w:w="425" w:type="dxa"/>
          </w:tcPr>
          <w:p w14:paraId="54E02D59" w14:textId="77777777" w:rsidR="00F10E3F" w:rsidRDefault="00F10E3F" w:rsidP="00F354AD">
            <w:pPr>
              <w:pStyle w:val="TAC"/>
            </w:pPr>
            <w:r>
              <w:t>C</w:t>
            </w:r>
          </w:p>
        </w:tc>
        <w:tc>
          <w:tcPr>
            <w:tcW w:w="1134" w:type="dxa"/>
            <w:gridSpan w:val="2"/>
          </w:tcPr>
          <w:p w14:paraId="373897DC" w14:textId="77777777" w:rsidR="00F10E3F" w:rsidRDefault="00F10E3F" w:rsidP="00F354AD">
            <w:pPr>
              <w:pStyle w:val="TAL"/>
            </w:pPr>
            <w:proofErr w:type="gramStart"/>
            <w:r>
              <w:t>1..N</w:t>
            </w:r>
            <w:proofErr w:type="gramEnd"/>
          </w:p>
        </w:tc>
        <w:tc>
          <w:tcPr>
            <w:tcW w:w="2856" w:type="dxa"/>
            <w:gridSpan w:val="2"/>
          </w:tcPr>
          <w:p w14:paraId="11269550" w14:textId="77777777" w:rsidR="00F10E3F" w:rsidRDefault="00F10E3F" w:rsidP="00F354AD">
            <w:pPr>
              <w:pStyle w:val="TAL"/>
              <w:rPr>
                <w:rFonts w:cs="Arial"/>
                <w:szCs w:val="18"/>
              </w:rPr>
            </w:pPr>
            <w:r>
              <w:rPr>
                <w:rFonts w:cs="Arial"/>
                <w:szCs w:val="18"/>
              </w:rPr>
              <w:t>Contains the UE mobility information.</w:t>
            </w:r>
          </w:p>
          <w:p w14:paraId="103ACEFE" w14:textId="77777777" w:rsidR="00F10E3F" w:rsidRDefault="00F10E3F" w:rsidP="00F354AD">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p>
        </w:tc>
        <w:tc>
          <w:tcPr>
            <w:tcW w:w="1843" w:type="dxa"/>
            <w:gridSpan w:val="2"/>
          </w:tcPr>
          <w:p w14:paraId="3B23B134" w14:textId="77777777" w:rsidR="00F10E3F" w:rsidRDefault="00F10E3F" w:rsidP="00F354AD">
            <w:pPr>
              <w:pStyle w:val="TAL"/>
              <w:rPr>
                <w:rFonts w:cs="Arial"/>
                <w:szCs w:val="18"/>
              </w:rPr>
            </w:pPr>
            <w:proofErr w:type="spellStart"/>
            <w:r>
              <w:t>UeMobility</w:t>
            </w:r>
            <w:proofErr w:type="spellEnd"/>
          </w:p>
        </w:tc>
      </w:tr>
      <w:tr w:rsidR="00F10E3F" w14:paraId="3813B86F" w14:textId="77777777" w:rsidTr="00F354AD">
        <w:trPr>
          <w:gridBefore w:val="1"/>
          <w:wBefore w:w="523" w:type="dxa"/>
          <w:jc w:val="center"/>
        </w:trPr>
        <w:tc>
          <w:tcPr>
            <w:tcW w:w="1531" w:type="dxa"/>
            <w:gridSpan w:val="2"/>
          </w:tcPr>
          <w:p w14:paraId="57A27C66" w14:textId="77777777" w:rsidR="00F10E3F" w:rsidRDefault="00F10E3F" w:rsidP="00F354AD">
            <w:pPr>
              <w:pStyle w:val="TAL"/>
            </w:pPr>
            <w:proofErr w:type="spellStart"/>
            <w:r>
              <w:t>ueCommInfos</w:t>
            </w:r>
            <w:proofErr w:type="spellEnd"/>
          </w:p>
        </w:tc>
        <w:tc>
          <w:tcPr>
            <w:tcW w:w="1559" w:type="dxa"/>
            <w:gridSpan w:val="3"/>
          </w:tcPr>
          <w:p w14:paraId="0F8B4BD2" w14:textId="77777777" w:rsidR="00F10E3F" w:rsidRDefault="00F10E3F" w:rsidP="00F354AD">
            <w:pPr>
              <w:pStyle w:val="TAL"/>
            </w:pPr>
            <w:proofErr w:type="gramStart"/>
            <w:r>
              <w:t>array(</w:t>
            </w:r>
            <w:proofErr w:type="spellStart"/>
            <w:proofErr w:type="gramEnd"/>
            <w:r>
              <w:t>UeCommunicationCollection</w:t>
            </w:r>
            <w:proofErr w:type="spellEnd"/>
            <w:r>
              <w:t>)</w:t>
            </w:r>
          </w:p>
        </w:tc>
        <w:tc>
          <w:tcPr>
            <w:tcW w:w="425" w:type="dxa"/>
          </w:tcPr>
          <w:p w14:paraId="6DE866F1" w14:textId="77777777" w:rsidR="00F10E3F" w:rsidRDefault="00F10E3F" w:rsidP="00F354AD">
            <w:pPr>
              <w:pStyle w:val="TAC"/>
            </w:pPr>
            <w:r>
              <w:t>C</w:t>
            </w:r>
          </w:p>
        </w:tc>
        <w:tc>
          <w:tcPr>
            <w:tcW w:w="1134" w:type="dxa"/>
            <w:gridSpan w:val="2"/>
          </w:tcPr>
          <w:p w14:paraId="07C21979" w14:textId="77777777" w:rsidR="00F10E3F" w:rsidRDefault="00F10E3F" w:rsidP="00F354AD">
            <w:pPr>
              <w:pStyle w:val="TAL"/>
            </w:pPr>
            <w:proofErr w:type="gramStart"/>
            <w:r>
              <w:t>1..N</w:t>
            </w:r>
            <w:proofErr w:type="gramEnd"/>
          </w:p>
        </w:tc>
        <w:tc>
          <w:tcPr>
            <w:tcW w:w="2856" w:type="dxa"/>
            <w:gridSpan w:val="2"/>
          </w:tcPr>
          <w:p w14:paraId="3C57FC6B" w14:textId="77777777" w:rsidR="00F10E3F" w:rsidRDefault="00F10E3F" w:rsidP="00F354AD">
            <w:pPr>
              <w:pStyle w:val="TAL"/>
              <w:rPr>
                <w:rFonts w:cs="Arial"/>
                <w:szCs w:val="18"/>
              </w:rPr>
            </w:pPr>
            <w:r>
              <w:rPr>
                <w:rFonts w:cs="Arial"/>
                <w:szCs w:val="18"/>
              </w:rPr>
              <w:t>Contains the application communication information.</w:t>
            </w:r>
          </w:p>
          <w:p w14:paraId="167B56F6" w14:textId="77777777" w:rsidR="00F10E3F" w:rsidRDefault="00F10E3F" w:rsidP="00F354AD">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p>
        </w:tc>
        <w:tc>
          <w:tcPr>
            <w:tcW w:w="1843" w:type="dxa"/>
            <w:gridSpan w:val="2"/>
          </w:tcPr>
          <w:p w14:paraId="14C3D6CA" w14:textId="77777777" w:rsidR="00F10E3F" w:rsidRDefault="00F10E3F" w:rsidP="00F354AD">
            <w:pPr>
              <w:pStyle w:val="TAL"/>
            </w:pPr>
            <w:proofErr w:type="spellStart"/>
            <w:r>
              <w:t>UeCommunication</w:t>
            </w:r>
            <w:proofErr w:type="spellEnd"/>
          </w:p>
        </w:tc>
      </w:tr>
      <w:tr w:rsidR="00F10E3F" w14:paraId="0AD53E8B" w14:textId="77777777" w:rsidTr="00F354AD">
        <w:trPr>
          <w:gridBefore w:val="1"/>
          <w:wBefore w:w="523" w:type="dxa"/>
          <w:jc w:val="center"/>
        </w:trPr>
        <w:tc>
          <w:tcPr>
            <w:tcW w:w="1531" w:type="dxa"/>
            <w:gridSpan w:val="2"/>
          </w:tcPr>
          <w:p w14:paraId="679744E0" w14:textId="77777777" w:rsidR="00F10E3F" w:rsidRDefault="00F10E3F" w:rsidP="00F354AD">
            <w:pPr>
              <w:pStyle w:val="TAL"/>
            </w:pPr>
            <w:proofErr w:type="spellStart"/>
            <w:r>
              <w:t>excepInfos</w:t>
            </w:r>
            <w:proofErr w:type="spellEnd"/>
          </w:p>
        </w:tc>
        <w:tc>
          <w:tcPr>
            <w:tcW w:w="1559" w:type="dxa"/>
            <w:gridSpan w:val="3"/>
          </w:tcPr>
          <w:p w14:paraId="313A3B50" w14:textId="77777777" w:rsidR="00F10E3F" w:rsidRDefault="00F10E3F" w:rsidP="00F354AD">
            <w:pPr>
              <w:pStyle w:val="TAL"/>
            </w:pPr>
            <w:proofErr w:type="gramStart"/>
            <w:r>
              <w:t>array(</w:t>
            </w:r>
            <w:proofErr w:type="spellStart"/>
            <w:proofErr w:type="gramEnd"/>
            <w:r>
              <w:t>ExceptionInfo</w:t>
            </w:r>
            <w:proofErr w:type="spellEnd"/>
            <w:r>
              <w:t>)</w:t>
            </w:r>
          </w:p>
        </w:tc>
        <w:tc>
          <w:tcPr>
            <w:tcW w:w="425" w:type="dxa"/>
          </w:tcPr>
          <w:p w14:paraId="22024228" w14:textId="77777777" w:rsidR="00F10E3F" w:rsidRDefault="00F10E3F" w:rsidP="00F354AD">
            <w:pPr>
              <w:pStyle w:val="TAC"/>
            </w:pPr>
            <w:r>
              <w:t>C</w:t>
            </w:r>
          </w:p>
        </w:tc>
        <w:tc>
          <w:tcPr>
            <w:tcW w:w="1134" w:type="dxa"/>
            <w:gridSpan w:val="2"/>
          </w:tcPr>
          <w:p w14:paraId="4BB0C70E" w14:textId="77777777" w:rsidR="00F10E3F" w:rsidRDefault="00F10E3F" w:rsidP="00F354AD">
            <w:pPr>
              <w:pStyle w:val="TAL"/>
            </w:pPr>
            <w:proofErr w:type="gramStart"/>
            <w:r>
              <w:t>1..N</w:t>
            </w:r>
            <w:proofErr w:type="gramEnd"/>
          </w:p>
        </w:tc>
        <w:tc>
          <w:tcPr>
            <w:tcW w:w="2856" w:type="dxa"/>
            <w:gridSpan w:val="2"/>
          </w:tcPr>
          <w:p w14:paraId="57D14BB6" w14:textId="77777777" w:rsidR="00F10E3F" w:rsidRDefault="00F10E3F" w:rsidP="00F354AD">
            <w:pPr>
              <w:pStyle w:val="TAL"/>
              <w:rPr>
                <w:rFonts w:cs="Arial"/>
                <w:szCs w:val="18"/>
              </w:rPr>
            </w:pPr>
            <w:r>
              <w:rPr>
                <w:rFonts w:cs="Arial"/>
                <w:szCs w:val="18"/>
              </w:rPr>
              <w:t xml:space="preserve">Each element represents the exception information for a service flow. </w:t>
            </w:r>
          </w:p>
          <w:p w14:paraId="135266FA" w14:textId="77777777" w:rsidR="00F10E3F" w:rsidRDefault="00F10E3F" w:rsidP="00F354AD">
            <w:pPr>
              <w:pStyle w:val="TAL"/>
              <w:rPr>
                <w:rFonts w:cs="Arial"/>
                <w:szCs w:val="18"/>
              </w:rPr>
            </w:pPr>
            <w:r>
              <w:rPr>
                <w:rFonts w:cs="Arial"/>
                <w:szCs w:val="18"/>
              </w:rPr>
              <w:t>Shall be present if the "event" attribute sets to "EXCEPTIONS".</w:t>
            </w:r>
          </w:p>
        </w:tc>
        <w:tc>
          <w:tcPr>
            <w:tcW w:w="1843" w:type="dxa"/>
            <w:gridSpan w:val="2"/>
          </w:tcPr>
          <w:p w14:paraId="5B4540D6" w14:textId="77777777" w:rsidR="00F10E3F" w:rsidRDefault="00F10E3F" w:rsidP="00F354AD">
            <w:pPr>
              <w:pStyle w:val="TAL"/>
            </w:pPr>
            <w:r>
              <w:t>Exceptions</w:t>
            </w:r>
          </w:p>
        </w:tc>
      </w:tr>
      <w:tr w:rsidR="00F10E3F" w14:paraId="4EC649D1" w14:textId="77777777" w:rsidTr="00F354AD">
        <w:trPr>
          <w:gridBefore w:val="1"/>
          <w:wBefore w:w="523" w:type="dxa"/>
          <w:jc w:val="center"/>
        </w:trPr>
        <w:tc>
          <w:tcPr>
            <w:tcW w:w="1531" w:type="dxa"/>
            <w:gridSpan w:val="2"/>
          </w:tcPr>
          <w:p w14:paraId="31CD0415" w14:textId="77777777" w:rsidR="00F10E3F" w:rsidRDefault="00F10E3F" w:rsidP="00F354AD">
            <w:pPr>
              <w:pStyle w:val="TAL"/>
            </w:pPr>
            <w:proofErr w:type="spellStart"/>
            <w:r>
              <w:t>congestionInfos</w:t>
            </w:r>
            <w:proofErr w:type="spellEnd"/>
          </w:p>
        </w:tc>
        <w:tc>
          <w:tcPr>
            <w:tcW w:w="1559" w:type="dxa"/>
            <w:gridSpan w:val="3"/>
          </w:tcPr>
          <w:p w14:paraId="21226C34" w14:textId="77777777" w:rsidR="00F10E3F" w:rsidRDefault="00F10E3F" w:rsidP="00F354AD">
            <w:pPr>
              <w:pStyle w:val="TAL"/>
            </w:pPr>
            <w:proofErr w:type="gramStart"/>
            <w:r>
              <w:t>array(</w:t>
            </w:r>
            <w:proofErr w:type="spellStart"/>
            <w:proofErr w:type="gramEnd"/>
            <w:r>
              <w:t>UserDataCongestionCollection</w:t>
            </w:r>
            <w:proofErr w:type="spellEnd"/>
            <w:r>
              <w:t>)</w:t>
            </w:r>
          </w:p>
        </w:tc>
        <w:tc>
          <w:tcPr>
            <w:tcW w:w="425" w:type="dxa"/>
          </w:tcPr>
          <w:p w14:paraId="409DC0CF" w14:textId="77777777" w:rsidR="00F10E3F" w:rsidRDefault="00F10E3F" w:rsidP="00F354AD">
            <w:pPr>
              <w:pStyle w:val="TAC"/>
            </w:pPr>
            <w:r>
              <w:t>C</w:t>
            </w:r>
          </w:p>
        </w:tc>
        <w:tc>
          <w:tcPr>
            <w:tcW w:w="1134" w:type="dxa"/>
            <w:gridSpan w:val="2"/>
          </w:tcPr>
          <w:p w14:paraId="7EFAAEB2" w14:textId="77777777" w:rsidR="00F10E3F" w:rsidRDefault="00F10E3F" w:rsidP="00F354AD">
            <w:pPr>
              <w:pStyle w:val="TAL"/>
            </w:pPr>
            <w:proofErr w:type="gramStart"/>
            <w:r>
              <w:t>1..N</w:t>
            </w:r>
            <w:proofErr w:type="gramEnd"/>
          </w:p>
        </w:tc>
        <w:tc>
          <w:tcPr>
            <w:tcW w:w="2856" w:type="dxa"/>
            <w:gridSpan w:val="2"/>
          </w:tcPr>
          <w:p w14:paraId="720CD946" w14:textId="77777777" w:rsidR="00F10E3F" w:rsidRDefault="00F10E3F" w:rsidP="00F354AD">
            <w:pPr>
              <w:pStyle w:val="TAL"/>
              <w:rPr>
                <w:rFonts w:cs="Arial"/>
                <w:szCs w:val="18"/>
              </w:rPr>
            </w:pPr>
            <w:r>
              <w:rPr>
                <w:rFonts w:cs="Arial"/>
                <w:szCs w:val="18"/>
              </w:rPr>
              <w:t xml:space="preserve">Each element represents the user data congestion information collected for an AF application. </w:t>
            </w:r>
          </w:p>
          <w:p w14:paraId="71F840F2" w14:textId="77777777" w:rsidR="00F10E3F" w:rsidRDefault="00F10E3F" w:rsidP="00F354AD">
            <w:pPr>
              <w:pStyle w:val="TAL"/>
              <w:rPr>
                <w:rFonts w:cs="Arial"/>
                <w:szCs w:val="18"/>
              </w:rPr>
            </w:pPr>
            <w:r>
              <w:rPr>
                <w:rFonts w:cs="Arial"/>
                <w:szCs w:val="18"/>
              </w:rPr>
              <w:t>Shall be present if the "event" attribute sets to "USER_DATA_CONGESTION".</w:t>
            </w:r>
          </w:p>
        </w:tc>
        <w:tc>
          <w:tcPr>
            <w:tcW w:w="1843" w:type="dxa"/>
            <w:gridSpan w:val="2"/>
          </w:tcPr>
          <w:p w14:paraId="5BE0811E" w14:textId="77777777" w:rsidR="00F10E3F" w:rsidRDefault="00F10E3F" w:rsidP="00F354AD">
            <w:pPr>
              <w:pStyle w:val="TAL"/>
            </w:pPr>
            <w:proofErr w:type="spellStart"/>
            <w:r>
              <w:t>UserDataCongestion</w:t>
            </w:r>
            <w:proofErr w:type="spellEnd"/>
          </w:p>
        </w:tc>
      </w:tr>
      <w:tr w:rsidR="00F10E3F" w14:paraId="258C6DE4" w14:textId="77777777" w:rsidTr="00F354AD">
        <w:trPr>
          <w:gridBefore w:val="1"/>
          <w:wBefore w:w="523" w:type="dxa"/>
          <w:jc w:val="center"/>
        </w:trPr>
        <w:tc>
          <w:tcPr>
            <w:tcW w:w="1531" w:type="dxa"/>
            <w:gridSpan w:val="2"/>
          </w:tcPr>
          <w:p w14:paraId="280AC2AD" w14:textId="77777777" w:rsidR="00F10E3F" w:rsidRDefault="00F10E3F" w:rsidP="00F354AD">
            <w:pPr>
              <w:pStyle w:val="TAL"/>
            </w:pPr>
            <w:proofErr w:type="spellStart"/>
            <w:r>
              <w:t>perfDataInfos</w:t>
            </w:r>
            <w:proofErr w:type="spellEnd"/>
          </w:p>
        </w:tc>
        <w:tc>
          <w:tcPr>
            <w:tcW w:w="1559" w:type="dxa"/>
            <w:gridSpan w:val="3"/>
          </w:tcPr>
          <w:p w14:paraId="3FDB21F7" w14:textId="77777777" w:rsidR="00F10E3F" w:rsidRDefault="00F10E3F" w:rsidP="00F354AD">
            <w:pPr>
              <w:pStyle w:val="TAL"/>
            </w:pPr>
            <w:proofErr w:type="gramStart"/>
            <w:r>
              <w:t>array(</w:t>
            </w:r>
            <w:proofErr w:type="spellStart"/>
            <w:proofErr w:type="gramEnd"/>
            <w:r>
              <w:t>PerformanceDataCollection</w:t>
            </w:r>
            <w:proofErr w:type="spellEnd"/>
            <w:r>
              <w:t>)</w:t>
            </w:r>
          </w:p>
        </w:tc>
        <w:tc>
          <w:tcPr>
            <w:tcW w:w="425" w:type="dxa"/>
          </w:tcPr>
          <w:p w14:paraId="54B2E6A2" w14:textId="77777777" w:rsidR="00F10E3F" w:rsidRDefault="00F10E3F" w:rsidP="00F354AD">
            <w:pPr>
              <w:pStyle w:val="TAC"/>
            </w:pPr>
            <w:r>
              <w:t>C</w:t>
            </w:r>
          </w:p>
        </w:tc>
        <w:tc>
          <w:tcPr>
            <w:tcW w:w="1134" w:type="dxa"/>
            <w:gridSpan w:val="2"/>
          </w:tcPr>
          <w:p w14:paraId="6E46AFE3" w14:textId="77777777" w:rsidR="00F10E3F" w:rsidRDefault="00F10E3F" w:rsidP="00F354AD">
            <w:pPr>
              <w:pStyle w:val="TAL"/>
            </w:pPr>
            <w:proofErr w:type="gramStart"/>
            <w:r>
              <w:t>1..N</w:t>
            </w:r>
            <w:proofErr w:type="gramEnd"/>
          </w:p>
        </w:tc>
        <w:tc>
          <w:tcPr>
            <w:tcW w:w="2856" w:type="dxa"/>
            <w:gridSpan w:val="2"/>
          </w:tcPr>
          <w:p w14:paraId="28D68BE8" w14:textId="77777777" w:rsidR="00F10E3F" w:rsidRDefault="00F10E3F" w:rsidP="00F354AD">
            <w:pPr>
              <w:pStyle w:val="TAL"/>
              <w:rPr>
                <w:rFonts w:cs="Arial"/>
                <w:szCs w:val="18"/>
              </w:rPr>
            </w:pPr>
            <w:r>
              <w:rPr>
                <w:rFonts w:cs="Arial"/>
                <w:szCs w:val="18"/>
              </w:rPr>
              <w:t xml:space="preserve">Each element represents the performance data information collected for an AF application. </w:t>
            </w:r>
          </w:p>
          <w:p w14:paraId="49C2013F" w14:textId="77777777" w:rsidR="00F10E3F" w:rsidRDefault="00F10E3F" w:rsidP="00F354AD">
            <w:pPr>
              <w:pStyle w:val="TAL"/>
              <w:rPr>
                <w:rFonts w:cs="Arial"/>
                <w:szCs w:val="18"/>
              </w:rPr>
            </w:pPr>
            <w:r>
              <w:rPr>
                <w:rFonts w:cs="Arial"/>
                <w:szCs w:val="18"/>
              </w:rPr>
              <w:t>Shall be present if the "event" attribute sets to "</w:t>
            </w:r>
            <w:r w:rsidRPr="00D96780">
              <w:rPr>
                <w:rFonts w:cs="Arial" w:hint="eastAsia"/>
                <w:szCs w:val="18"/>
              </w:rPr>
              <w:t>P</w:t>
            </w:r>
            <w:r w:rsidRPr="00D96780">
              <w:rPr>
                <w:rFonts w:cs="Arial"/>
                <w:szCs w:val="18"/>
              </w:rPr>
              <w:t>ERF_DATA</w:t>
            </w:r>
            <w:r>
              <w:rPr>
                <w:rFonts w:cs="Arial"/>
                <w:szCs w:val="18"/>
              </w:rPr>
              <w:t>".</w:t>
            </w:r>
          </w:p>
        </w:tc>
        <w:tc>
          <w:tcPr>
            <w:tcW w:w="1843" w:type="dxa"/>
            <w:gridSpan w:val="2"/>
          </w:tcPr>
          <w:p w14:paraId="32B6B00B" w14:textId="77777777" w:rsidR="00F10E3F" w:rsidRDefault="00F10E3F" w:rsidP="00F354AD">
            <w:pPr>
              <w:pStyle w:val="TAL"/>
            </w:pPr>
            <w:proofErr w:type="spellStart"/>
            <w:r>
              <w:rPr>
                <w:rFonts w:hint="eastAsia"/>
              </w:rPr>
              <w:t>P</w:t>
            </w:r>
            <w:r>
              <w:t>erformanceData</w:t>
            </w:r>
            <w:proofErr w:type="spellEnd"/>
          </w:p>
        </w:tc>
      </w:tr>
      <w:tr w:rsidR="00F10E3F" w14:paraId="5CF9745D" w14:textId="77777777" w:rsidTr="00F354AD">
        <w:trPr>
          <w:gridBefore w:val="1"/>
          <w:wBefore w:w="523" w:type="dxa"/>
          <w:jc w:val="center"/>
        </w:trPr>
        <w:tc>
          <w:tcPr>
            <w:tcW w:w="1531" w:type="dxa"/>
            <w:gridSpan w:val="2"/>
          </w:tcPr>
          <w:p w14:paraId="176079C8" w14:textId="77777777" w:rsidR="00F10E3F" w:rsidRDefault="00F10E3F" w:rsidP="00F354AD">
            <w:pPr>
              <w:pStyle w:val="TAL"/>
            </w:pPr>
            <w:proofErr w:type="spellStart"/>
            <w:r>
              <w:t>collBhvrInfs</w:t>
            </w:r>
            <w:proofErr w:type="spellEnd"/>
          </w:p>
        </w:tc>
        <w:tc>
          <w:tcPr>
            <w:tcW w:w="1559" w:type="dxa"/>
            <w:gridSpan w:val="3"/>
          </w:tcPr>
          <w:p w14:paraId="6B2C98BD" w14:textId="77777777" w:rsidR="00F10E3F" w:rsidRDefault="00F10E3F" w:rsidP="00F354AD">
            <w:pPr>
              <w:pStyle w:val="TAL"/>
            </w:pPr>
            <w:proofErr w:type="gramStart"/>
            <w:r>
              <w:t>array(</w:t>
            </w:r>
            <w:proofErr w:type="spellStart"/>
            <w:proofErr w:type="gramEnd"/>
            <w:r>
              <w:t>CollectiveBehaviourInfo</w:t>
            </w:r>
            <w:proofErr w:type="spellEnd"/>
            <w:r>
              <w:t>)</w:t>
            </w:r>
          </w:p>
        </w:tc>
        <w:tc>
          <w:tcPr>
            <w:tcW w:w="425" w:type="dxa"/>
          </w:tcPr>
          <w:p w14:paraId="28EC7582" w14:textId="77777777" w:rsidR="00F10E3F" w:rsidRDefault="00F10E3F" w:rsidP="00F354AD">
            <w:pPr>
              <w:pStyle w:val="TAC"/>
            </w:pPr>
            <w:r>
              <w:t>C</w:t>
            </w:r>
          </w:p>
        </w:tc>
        <w:tc>
          <w:tcPr>
            <w:tcW w:w="1134" w:type="dxa"/>
            <w:gridSpan w:val="2"/>
          </w:tcPr>
          <w:p w14:paraId="1264D6F8" w14:textId="77777777" w:rsidR="00F10E3F" w:rsidRDefault="00F10E3F" w:rsidP="00F354AD">
            <w:pPr>
              <w:pStyle w:val="TAL"/>
            </w:pPr>
            <w:proofErr w:type="gramStart"/>
            <w:r>
              <w:t>1..N</w:t>
            </w:r>
            <w:proofErr w:type="gramEnd"/>
          </w:p>
        </w:tc>
        <w:tc>
          <w:tcPr>
            <w:tcW w:w="2856" w:type="dxa"/>
            <w:gridSpan w:val="2"/>
          </w:tcPr>
          <w:p w14:paraId="41979A4C" w14:textId="77777777" w:rsidR="00F10E3F" w:rsidRDefault="00F10E3F" w:rsidP="00F354AD">
            <w:pPr>
              <w:pStyle w:val="TAL"/>
              <w:rPr>
                <w:rFonts w:cs="Arial"/>
                <w:szCs w:val="18"/>
              </w:rPr>
            </w:pPr>
            <w:r>
              <w:rPr>
                <w:rFonts w:cs="Arial"/>
                <w:szCs w:val="18"/>
              </w:rPr>
              <w:t>Each element represents the collective behaviour information related to a set of UEs, applications. Shall be present if the "event" attribute sets to "COLLECTIVE_BEHAVIOUR".</w:t>
            </w:r>
          </w:p>
        </w:tc>
        <w:tc>
          <w:tcPr>
            <w:tcW w:w="1843" w:type="dxa"/>
            <w:gridSpan w:val="2"/>
          </w:tcPr>
          <w:p w14:paraId="700723E8" w14:textId="77777777" w:rsidR="00F10E3F" w:rsidRDefault="00F10E3F" w:rsidP="00F354AD">
            <w:pPr>
              <w:pStyle w:val="TAL"/>
            </w:pPr>
            <w:proofErr w:type="spellStart"/>
            <w:r>
              <w:t>CollectiveBehaviour</w:t>
            </w:r>
            <w:proofErr w:type="spellEnd"/>
          </w:p>
        </w:tc>
      </w:tr>
      <w:tr w:rsidR="00F10E3F" w14:paraId="4EC4C69D" w14:textId="77777777" w:rsidTr="00F354AD">
        <w:trPr>
          <w:gridBefore w:val="1"/>
          <w:wBefore w:w="523" w:type="dxa"/>
          <w:jc w:val="center"/>
        </w:trPr>
        <w:tc>
          <w:tcPr>
            <w:tcW w:w="1531" w:type="dxa"/>
            <w:gridSpan w:val="2"/>
          </w:tcPr>
          <w:p w14:paraId="68F20201" w14:textId="77777777" w:rsidR="00F10E3F" w:rsidRDefault="00F10E3F" w:rsidP="00F354AD">
            <w:pPr>
              <w:pStyle w:val="TAL"/>
            </w:pPr>
            <w:proofErr w:type="spellStart"/>
            <w:r>
              <w:t>dispersionInfos</w:t>
            </w:r>
            <w:proofErr w:type="spellEnd"/>
          </w:p>
        </w:tc>
        <w:tc>
          <w:tcPr>
            <w:tcW w:w="1559" w:type="dxa"/>
            <w:gridSpan w:val="3"/>
          </w:tcPr>
          <w:p w14:paraId="2743C19F" w14:textId="77777777" w:rsidR="00F10E3F" w:rsidRDefault="00F10E3F" w:rsidP="00F354AD">
            <w:pPr>
              <w:pStyle w:val="TAL"/>
            </w:pPr>
            <w:proofErr w:type="gramStart"/>
            <w:r>
              <w:t>array(</w:t>
            </w:r>
            <w:proofErr w:type="spellStart"/>
            <w:proofErr w:type="gramEnd"/>
            <w:r>
              <w:t>DispersionCollection</w:t>
            </w:r>
            <w:proofErr w:type="spellEnd"/>
            <w:r>
              <w:t>)</w:t>
            </w:r>
          </w:p>
        </w:tc>
        <w:tc>
          <w:tcPr>
            <w:tcW w:w="425" w:type="dxa"/>
          </w:tcPr>
          <w:p w14:paraId="6D67C1C2" w14:textId="77777777" w:rsidR="00F10E3F" w:rsidRDefault="00F10E3F" w:rsidP="00F354AD">
            <w:pPr>
              <w:pStyle w:val="TAC"/>
            </w:pPr>
            <w:r>
              <w:t>C</w:t>
            </w:r>
          </w:p>
        </w:tc>
        <w:tc>
          <w:tcPr>
            <w:tcW w:w="1134" w:type="dxa"/>
            <w:gridSpan w:val="2"/>
          </w:tcPr>
          <w:p w14:paraId="408116E1" w14:textId="77777777" w:rsidR="00F10E3F" w:rsidRDefault="00F10E3F" w:rsidP="00F354AD">
            <w:pPr>
              <w:pStyle w:val="TAL"/>
            </w:pPr>
            <w:proofErr w:type="gramStart"/>
            <w:r>
              <w:t>1..N</w:t>
            </w:r>
            <w:proofErr w:type="gramEnd"/>
          </w:p>
        </w:tc>
        <w:tc>
          <w:tcPr>
            <w:tcW w:w="2856" w:type="dxa"/>
            <w:gridSpan w:val="2"/>
          </w:tcPr>
          <w:p w14:paraId="335782B1" w14:textId="77777777" w:rsidR="00F10E3F" w:rsidRPr="00206F0C" w:rsidRDefault="00F10E3F" w:rsidP="00F354AD">
            <w:pPr>
              <w:pStyle w:val="TAL"/>
              <w:rPr>
                <w:rFonts w:cs="Arial"/>
                <w:szCs w:val="18"/>
              </w:rPr>
            </w:pPr>
            <w:r w:rsidRPr="00206F0C">
              <w:rPr>
                <w:rFonts w:cs="Arial"/>
                <w:szCs w:val="18"/>
              </w:rPr>
              <w:t xml:space="preserve">Each element represents the </w:t>
            </w:r>
            <w:r>
              <w:rPr>
                <w:rFonts w:cs="Arial"/>
                <w:szCs w:val="18"/>
              </w:rPr>
              <w:t>UE dispersion</w:t>
            </w:r>
            <w:r w:rsidRPr="00206F0C">
              <w:rPr>
                <w:rFonts w:cs="Arial"/>
                <w:szCs w:val="18"/>
              </w:rPr>
              <w:t xml:space="preserve"> information collected for an AF</w:t>
            </w:r>
            <w:r>
              <w:rPr>
                <w:rFonts w:cs="Arial"/>
                <w:szCs w:val="18"/>
              </w:rPr>
              <w:t xml:space="preserve"> application</w:t>
            </w:r>
            <w:r w:rsidRPr="00206F0C">
              <w:rPr>
                <w:rFonts w:cs="Arial"/>
                <w:szCs w:val="18"/>
              </w:rPr>
              <w:t>.</w:t>
            </w:r>
          </w:p>
          <w:p w14:paraId="3F3D88AF" w14:textId="77777777" w:rsidR="00F10E3F" w:rsidRDefault="00F10E3F" w:rsidP="00F354AD">
            <w:pPr>
              <w:pStyle w:val="TAL"/>
              <w:rPr>
                <w:rFonts w:cs="Arial"/>
                <w:szCs w:val="18"/>
              </w:rPr>
            </w:pPr>
            <w:r w:rsidRPr="00206F0C">
              <w:rPr>
                <w:rFonts w:cs="Arial"/>
                <w:szCs w:val="18"/>
              </w:rPr>
              <w:t xml:space="preserve">Shall </w:t>
            </w:r>
            <w:r>
              <w:rPr>
                <w:rFonts w:cs="Arial"/>
                <w:szCs w:val="18"/>
              </w:rPr>
              <w:t xml:space="preserve">be </w:t>
            </w:r>
            <w:r w:rsidRPr="00206F0C">
              <w:rPr>
                <w:rFonts w:cs="Arial"/>
                <w:szCs w:val="18"/>
              </w:rPr>
              <w:t>present if the "event" attribute sets to "</w:t>
            </w:r>
            <w:r>
              <w:rPr>
                <w:rFonts w:cs="Arial"/>
                <w:szCs w:val="18"/>
              </w:rPr>
              <w:t>DISPERSION</w:t>
            </w:r>
            <w:r w:rsidRPr="00206F0C">
              <w:rPr>
                <w:rFonts w:cs="Arial"/>
                <w:szCs w:val="18"/>
              </w:rPr>
              <w:t>".</w:t>
            </w:r>
          </w:p>
        </w:tc>
        <w:tc>
          <w:tcPr>
            <w:tcW w:w="1843" w:type="dxa"/>
            <w:gridSpan w:val="2"/>
          </w:tcPr>
          <w:p w14:paraId="36B166E2" w14:textId="77777777" w:rsidR="00F10E3F" w:rsidRDefault="00F10E3F" w:rsidP="00F354AD">
            <w:pPr>
              <w:pStyle w:val="TAL"/>
            </w:pPr>
            <w:r>
              <w:t>Dispersion</w:t>
            </w:r>
          </w:p>
        </w:tc>
      </w:tr>
      <w:tr w:rsidR="00F10E3F" w14:paraId="2688227A" w14:textId="77777777" w:rsidTr="00F354AD">
        <w:trPr>
          <w:gridBefore w:val="1"/>
          <w:wBefore w:w="523" w:type="dxa"/>
          <w:jc w:val="center"/>
        </w:trPr>
        <w:tc>
          <w:tcPr>
            <w:tcW w:w="1531" w:type="dxa"/>
            <w:gridSpan w:val="2"/>
          </w:tcPr>
          <w:p w14:paraId="6E045F0E" w14:textId="77777777" w:rsidR="00F10E3F" w:rsidRDefault="00F10E3F" w:rsidP="00F354AD">
            <w:pPr>
              <w:pStyle w:val="TAL"/>
            </w:pPr>
            <w:proofErr w:type="spellStart"/>
            <w:r>
              <w:t>msQoeMetrInfos</w:t>
            </w:r>
            <w:proofErr w:type="spellEnd"/>
          </w:p>
        </w:tc>
        <w:tc>
          <w:tcPr>
            <w:tcW w:w="1559" w:type="dxa"/>
            <w:gridSpan w:val="3"/>
          </w:tcPr>
          <w:p w14:paraId="38BF9D1D" w14:textId="77777777" w:rsidR="00F10E3F" w:rsidRDefault="00F10E3F" w:rsidP="00F354AD">
            <w:pPr>
              <w:pStyle w:val="TAL"/>
            </w:pPr>
            <w:proofErr w:type="gramStart"/>
            <w:r>
              <w:t>array(</w:t>
            </w:r>
            <w:proofErr w:type="spellStart"/>
            <w:proofErr w:type="gramEnd"/>
            <w:r>
              <w:t>MsQoeMetricsCollection</w:t>
            </w:r>
            <w:proofErr w:type="spellEnd"/>
            <w:r>
              <w:t>)</w:t>
            </w:r>
          </w:p>
        </w:tc>
        <w:tc>
          <w:tcPr>
            <w:tcW w:w="425" w:type="dxa"/>
          </w:tcPr>
          <w:p w14:paraId="29FB3349" w14:textId="77777777" w:rsidR="00F10E3F" w:rsidRDefault="00F10E3F" w:rsidP="00F354AD">
            <w:pPr>
              <w:pStyle w:val="TAC"/>
            </w:pPr>
            <w:r>
              <w:t>C</w:t>
            </w:r>
          </w:p>
        </w:tc>
        <w:tc>
          <w:tcPr>
            <w:tcW w:w="1134" w:type="dxa"/>
            <w:gridSpan w:val="2"/>
          </w:tcPr>
          <w:p w14:paraId="24EB3184" w14:textId="77777777" w:rsidR="00F10E3F" w:rsidRDefault="00F10E3F" w:rsidP="00F354AD">
            <w:pPr>
              <w:pStyle w:val="TAL"/>
            </w:pPr>
            <w:proofErr w:type="gramStart"/>
            <w:r>
              <w:t>1..N</w:t>
            </w:r>
            <w:proofErr w:type="gramEnd"/>
          </w:p>
        </w:tc>
        <w:tc>
          <w:tcPr>
            <w:tcW w:w="2856" w:type="dxa"/>
            <w:gridSpan w:val="2"/>
          </w:tcPr>
          <w:p w14:paraId="6DD75F0E" w14:textId="77777777" w:rsidR="00F10E3F" w:rsidRPr="00C61AD6" w:rsidRDefault="00F10E3F" w:rsidP="00F354AD">
            <w:pPr>
              <w:pStyle w:val="TAL"/>
              <w:rPr>
                <w:rFonts w:cs="Arial"/>
                <w:szCs w:val="18"/>
              </w:rPr>
            </w:pPr>
            <w:r w:rsidRPr="00C61AD6">
              <w:rPr>
                <w:rFonts w:cs="Arial"/>
                <w:szCs w:val="18"/>
              </w:rPr>
              <w:t xml:space="preserve">Each element represents the </w:t>
            </w:r>
            <w:r>
              <w:rPr>
                <w:rFonts w:cs="Arial"/>
                <w:szCs w:val="18"/>
              </w:rPr>
              <w:t xml:space="preserve">Media Streaming </w:t>
            </w:r>
            <w:proofErr w:type="spellStart"/>
            <w:r>
              <w:rPr>
                <w:rFonts w:cs="Arial"/>
                <w:szCs w:val="18"/>
              </w:rPr>
              <w:t>QoE</w:t>
            </w:r>
            <w:proofErr w:type="spellEnd"/>
            <w:r>
              <w:rPr>
                <w:rFonts w:cs="Arial"/>
                <w:szCs w:val="18"/>
              </w:rPr>
              <w:t xml:space="preserve"> metrics</w:t>
            </w:r>
            <w:r w:rsidRPr="00C61AD6">
              <w:rPr>
                <w:rFonts w:cs="Arial"/>
                <w:szCs w:val="18"/>
              </w:rPr>
              <w:t xml:space="preserve"> 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w:t>
            </w:r>
          </w:p>
          <w:p w14:paraId="7A668E93" w14:textId="77777777" w:rsidR="00F10E3F" w:rsidRDefault="00F10E3F" w:rsidP="00F354AD">
            <w:pPr>
              <w:pStyle w:val="TAL"/>
              <w:rPr>
                <w:rFonts w:cs="Arial"/>
                <w:szCs w:val="18"/>
              </w:rPr>
            </w:pPr>
            <w:r w:rsidRPr="00C61AD6">
              <w:rPr>
                <w:rFonts w:cs="Arial"/>
                <w:szCs w:val="18"/>
              </w:rPr>
              <w:t>Shall be present if the "event" attribute sets to "</w:t>
            </w:r>
            <w:r>
              <w:rPr>
                <w:rFonts w:cs="Arial"/>
                <w:szCs w:val="18"/>
              </w:rPr>
              <w:t>MS_QOE_METRICS</w:t>
            </w:r>
            <w:r w:rsidRPr="00C61AD6">
              <w:rPr>
                <w:rFonts w:cs="Arial"/>
                <w:szCs w:val="18"/>
              </w:rPr>
              <w:t>".</w:t>
            </w:r>
          </w:p>
          <w:p w14:paraId="4B788C39" w14:textId="77777777" w:rsidR="00F10E3F" w:rsidRDefault="00F10E3F" w:rsidP="00F354AD">
            <w:pPr>
              <w:pStyle w:val="TAL"/>
              <w:rPr>
                <w:rFonts w:cs="Arial"/>
                <w:szCs w:val="18"/>
              </w:rPr>
            </w:pPr>
          </w:p>
          <w:p w14:paraId="6AA8330F" w14:textId="77777777" w:rsidR="00F10E3F" w:rsidRPr="00206F0C" w:rsidRDefault="00F10E3F" w:rsidP="00F354AD">
            <w:pPr>
              <w:pStyle w:val="TAL"/>
              <w:rPr>
                <w:rFonts w:cs="Arial"/>
                <w:szCs w:val="18"/>
              </w:rPr>
            </w:pPr>
            <w:r>
              <w:t>This attribute is deprecated; the attribute "</w:t>
            </w:r>
            <w:proofErr w:type="spellStart"/>
            <w:r>
              <w:rPr>
                <w:lang w:eastAsia="zh-CN"/>
              </w:rPr>
              <w:t>msQoeMetrics</w:t>
            </w:r>
            <w:proofErr w:type="spellEnd"/>
            <w:r>
              <w:t>" should be used instead.</w:t>
            </w:r>
          </w:p>
        </w:tc>
        <w:tc>
          <w:tcPr>
            <w:tcW w:w="1843" w:type="dxa"/>
            <w:gridSpan w:val="2"/>
          </w:tcPr>
          <w:p w14:paraId="51BBA3CF" w14:textId="77777777" w:rsidR="00F10E3F" w:rsidRDefault="00F10E3F" w:rsidP="00F354AD">
            <w:pPr>
              <w:pStyle w:val="TAL"/>
            </w:pPr>
            <w:proofErr w:type="spellStart"/>
            <w:r>
              <w:t>MSQoeMetrics</w:t>
            </w:r>
            <w:proofErr w:type="spellEnd"/>
          </w:p>
        </w:tc>
      </w:tr>
      <w:tr w:rsidR="00F10E3F" w14:paraId="01E7DA2A" w14:textId="77777777" w:rsidTr="00F354AD">
        <w:trPr>
          <w:gridAfter w:val="1"/>
          <w:wAfter w:w="523" w:type="dxa"/>
          <w:jc w:val="center"/>
        </w:trPr>
        <w:tc>
          <w:tcPr>
            <w:tcW w:w="1531" w:type="dxa"/>
            <w:gridSpan w:val="2"/>
          </w:tcPr>
          <w:p w14:paraId="4F9F79D6" w14:textId="77777777" w:rsidR="00F10E3F" w:rsidRDefault="00F10E3F" w:rsidP="00F354AD">
            <w:pPr>
              <w:pStyle w:val="TAL"/>
              <w:rPr>
                <w:lang w:eastAsia="zh-CN"/>
              </w:rPr>
            </w:pPr>
            <w:proofErr w:type="spellStart"/>
            <w:r>
              <w:rPr>
                <w:lang w:eastAsia="zh-CN"/>
              </w:rPr>
              <w:t>msQoeMetrics</w:t>
            </w:r>
            <w:proofErr w:type="spellEnd"/>
          </w:p>
        </w:tc>
        <w:tc>
          <w:tcPr>
            <w:tcW w:w="1559" w:type="dxa"/>
            <w:gridSpan w:val="2"/>
          </w:tcPr>
          <w:p w14:paraId="3411E694" w14:textId="77777777" w:rsidR="00F10E3F" w:rsidRDefault="00F10E3F" w:rsidP="00F354AD">
            <w:pPr>
              <w:pStyle w:val="TAL"/>
            </w:pPr>
            <w:proofErr w:type="gramStart"/>
            <w:r>
              <w:t>array(</w:t>
            </w:r>
            <w:proofErr w:type="spellStart"/>
            <w:proofErr w:type="gramEnd"/>
            <w:r w:rsidRPr="00AE1F9A">
              <w:t>Qo</w:t>
            </w:r>
            <w:r w:rsidRPr="001E3B07">
              <w:t>E</w:t>
            </w:r>
            <w:r w:rsidRPr="00AE1F9A">
              <w:t>MetricsCollection</w:t>
            </w:r>
            <w:proofErr w:type="spellEnd"/>
            <w:r>
              <w:t>)</w:t>
            </w:r>
          </w:p>
        </w:tc>
        <w:tc>
          <w:tcPr>
            <w:tcW w:w="425" w:type="dxa"/>
          </w:tcPr>
          <w:p w14:paraId="2DC77B75" w14:textId="77777777" w:rsidR="00F10E3F" w:rsidRDefault="00F10E3F" w:rsidP="00F354AD">
            <w:pPr>
              <w:pStyle w:val="TAC"/>
            </w:pPr>
            <w:r>
              <w:t>C</w:t>
            </w:r>
          </w:p>
        </w:tc>
        <w:tc>
          <w:tcPr>
            <w:tcW w:w="1134" w:type="dxa"/>
            <w:gridSpan w:val="3"/>
          </w:tcPr>
          <w:p w14:paraId="58D7FA1D" w14:textId="77777777" w:rsidR="00F10E3F" w:rsidRDefault="00F10E3F" w:rsidP="00F354AD">
            <w:pPr>
              <w:pStyle w:val="TAL"/>
            </w:pPr>
            <w:proofErr w:type="gramStart"/>
            <w:r>
              <w:t>1..N</w:t>
            </w:r>
            <w:proofErr w:type="gramEnd"/>
          </w:p>
        </w:tc>
        <w:tc>
          <w:tcPr>
            <w:tcW w:w="2856" w:type="dxa"/>
            <w:gridSpan w:val="2"/>
          </w:tcPr>
          <w:p w14:paraId="70A316BB" w14:textId="77777777" w:rsidR="00F10E3F" w:rsidRPr="00C61AD6" w:rsidRDefault="00F10E3F" w:rsidP="00F354AD">
            <w:pPr>
              <w:pStyle w:val="TAL"/>
              <w:rPr>
                <w:rFonts w:cs="Arial"/>
                <w:szCs w:val="18"/>
              </w:rPr>
            </w:pPr>
            <w:r w:rsidRPr="00C61AD6">
              <w:rPr>
                <w:rFonts w:cs="Arial"/>
                <w:szCs w:val="18"/>
              </w:rPr>
              <w:t xml:space="preserve">Each element represents the </w:t>
            </w:r>
            <w:r>
              <w:rPr>
                <w:rFonts w:cs="Arial"/>
                <w:szCs w:val="18"/>
              </w:rPr>
              <w:t xml:space="preserve">Media Streaming </w:t>
            </w:r>
            <w:proofErr w:type="spellStart"/>
            <w:r>
              <w:rPr>
                <w:rFonts w:cs="Arial"/>
                <w:szCs w:val="18"/>
              </w:rPr>
              <w:t>QoE</w:t>
            </w:r>
            <w:proofErr w:type="spellEnd"/>
            <w:r>
              <w:rPr>
                <w:rFonts w:cs="Arial"/>
                <w:szCs w:val="18"/>
              </w:rPr>
              <w:t xml:space="preserve"> metrics</w:t>
            </w:r>
            <w:r w:rsidRPr="00C61AD6">
              <w:rPr>
                <w:rFonts w:cs="Arial"/>
                <w:szCs w:val="18"/>
              </w:rPr>
              <w:t xml:space="preserve"> </w:t>
            </w:r>
            <w:r>
              <w:rPr>
                <w:rFonts w:cs="Arial"/>
                <w:szCs w:val="18"/>
              </w:rPr>
              <w:t>event record.</w:t>
            </w:r>
          </w:p>
          <w:p w14:paraId="3BABE8DD" w14:textId="77777777" w:rsidR="00F10E3F" w:rsidRDefault="00F10E3F" w:rsidP="00F354AD">
            <w:pPr>
              <w:pStyle w:val="TAL"/>
              <w:rPr>
                <w:rFonts w:cs="Arial"/>
                <w:szCs w:val="18"/>
              </w:rPr>
            </w:pPr>
            <w:r w:rsidRPr="00C61AD6">
              <w:rPr>
                <w:rFonts w:cs="Arial"/>
                <w:szCs w:val="18"/>
              </w:rPr>
              <w:t>Shall be present if the "event" attribute sets to "</w:t>
            </w:r>
            <w:r>
              <w:rPr>
                <w:rFonts w:cs="Arial"/>
                <w:szCs w:val="18"/>
              </w:rPr>
              <w:t>MS_QOE_METRICS</w:t>
            </w:r>
            <w:r w:rsidRPr="00C61AD6">
              <w:rPr>
                <w:rFonts w:cs="Arial"/>
                <w:szCs w:val="18"/>
              </w:rPr>
              <w:t>".</w:t>
            </w:r>
          </w:p>
          <w:p w14:paraId="4D113389" w14:textId="77777777" w:rsidR="00F10E3F" w:rsidRDefault="00F10E3F" w:rsidP="00F354AD">
            <w:pPr>
              <w:pStyle w:val="TAL"/>
              <w:rPr>
                <w:rFonts w:cs="Arial"/>
                <w:szCs w:val="18"/>
              </w:rPr>
            </w:pPr>
          </w:p>
          <w:p w14:paraId="27F2F306" w14:textId="77777777" w:rsidR="00F10E3F" w:rsidRPr="00C61AD6" w:rsidRDefault="00F10E3F" w:rsidP="00F354AD">
            <w:pPr>
              <w:pStyle w:val="TAL"/>
              <w:rPr>
                <w:rFonts w:cs="Arial"/>
                <w:szCs w:val="18"/>
              </w:rPr>
            </w:pPr>
            <w:r>
              <w:rPr>
                <w:rFonts w:cs="Arial"/>
                <w:szCs w:val="18"/>
                <w:lang w:eastAsia="zh-CN"/>
              </w:rPr>
              <w:t xml:space="preserve">This attribute deprecates </w:t>
            </w:r>
            <w:r w:rsidRPr="00C61AD6">
              <w:rPr>
                <w:rFonts w:cs="Arial"/>
                <w:szCs w:val="18"/>
              </w:rPr>
              <w:t>"</w:t>
            </w:r>
            <w:proofErr w:type="spellStart"/>
            <w:r>
              <w:t>msQoeMetrInfos</w:t>
            </w:r>
            <w:proofErr w:type="spellEnd"/>
            <w:r w:rsidRPr="00C61AD6">
              <w:rPr>
                <w:rFonts w:cs="Arial"/>
                <w:szCs w:val="18"/>
              </w:rPr>
              <w:t>"</w:t>
            </w:r>
            <w:r>
              <w:rPr>
                <w:lang w:eastAsia="zh-CN"/>
              </w:rPr>
              <w:t xml:space="preserve"> attribute.</w:t>
            </w:r>
          </w:p>
        </w:tc>
        <w:tc>
          <w:tcPr>
            <w:tcW w:w="1843" w:type="dxa"/>
            <w:gridSpan w:val="2"/>
          </w:tcPr>
          <w:p w14:paraId="2E62085E" w14:textId="77777777" w:rsidR="00F10E3F" w:rsidRDefault="00F10E3F" w:rsidP="00F354AD">
            <w:pPr>
              <w:pStyle w:val="TAL"/>
            </w:pPr>
            <w:proofErr w:type="spellStart"/>
            <w:r>
              <w:rPr>
                <w:rFonts w:hint="eastAsia"/>
                <w:lang w:eastAsia="zh-CN"/>
              </w:rPr>
              <w:lastRenderedPageBreak/>
              <w:t>M</w:t>
            </w:r>
            <w:r>
              <w:rPr>
                <w:lang w:eastAsia="zh-CN"/>
              </w:rPr>
              <w:t>SEventExposure</w:t>
            </w:r>
            <w:proofErr w:type="spellEnd"/>
          </w:p>
        </w:tc>
      </w:tr>
      <w:tr w:rsidR="00F10E3F" w14:paraId="2E63FFB3" w14:textId="77777777" w:rsidTr="00F354AD">
        <w:trPr>
          <w:gridBefore w:val="1"/>
          <w:wBefore w:w="523" w:type="dxa"/>
          <w:jc w:val="center"/>
        </w:trPr>
        <w:tc>
          <w:tcPr>
            <w:tcW w:w="1531" w:type="dxa"/>
            <w:gridSpan w:val="2"/>
          </w:tcPr>
          <w:p w14:paraId="36A932D5" w14:textId="77777777" w:rsidR="00F10E3F" w:rsidRDefault="00F10E3F" w:rsidP="00F354AD">
            <w:pPr>
              <w:pStyle w:val="TAL"/>
            </w:pPr>
            <w:proofErr w:type="spellStart"/>
            <w:r>
              <w:t>msConsumpInfos</w:t>
            </w:r>
            <w:proofErr w:type="spellEnd"/>
          </w:p>
        </w:tc>
        <w:tc>
          <w:tcPr>
            <w:tcW w:w="1559" w:type="dxa"/>
            <w:gridSpan w:val="3"/>
          </w:tcPr>
          <w:p w14:paraId="140FEA5A" w14:textId="77777777" w:rsidR="00F10E3F" w:rsidRDefault="00F10E3F" w:rsidP="00F354AD">
            <w:pPr>
              <w:pStyle w:val="TAL"/>
            </w:pPr>
            <w:proofErr w:type="gramStart"/>
            <w:r>
              <w:t>array(</w:t>
            </w:r>
            <w:proofErr w:type="spellStart"/>
            <w:proofErr w:type="gramEnd"/>
            <w:r>
              <w:t>MsConsumptionCollection</w:t>
            </w:r>
            <w:proofErr w:type="spellEnd"/>
            <w:r>
              <w:t>)</w:t>
            </w:r>
          </w:p>
        </w:tc>
        <w:tc>
          <w:tcPr>
            <w:tcW w:w="425" w:type="dxa"/>
          </w:tcPr>
          <w:p w14:paraId="419E486D" w14:textId="77777777" w:rsidR="00F10E3F" w:rsidRDefault="00F10E3F" w:rsidP="00F354AD">
            <w:pPr>
              <w:pStyle w:val="TAC"/>
            </w:pPr>
            <w:r>
              <w:t>C</w:t>
            </w:r>
          </w:p>
        </w:tc>
        <w:tc>
          <w:tcPr>
            <w:tcW w:w="1134" w:type="dxa"/>
            <w:gridSpan w:val="2"/>
          </w:tcPr>
          <w:p w14:paraId="704D4D3E" w14:textId="77777777" w:rsidR="00F10E3F" w:rsidRDefault="00F10E3F" w:rsidP="00F354AD">
            <w:pPr>
              <w:pStyle w:val="TAL"/>
            </w:pPr>
            <w:proofErr w:type="gramStart"/>
            <w:r>
              <w:t>1..N</w:t>
            </w:r>
            <w:proofErr w:type="gramEnd"/>
          </w:p>
        </w:tc>
        <w:tc>
          <w:tcPr>
            <w:tcW w:w="2856" w:type="dxa"/>
            <w:gridSpan w:val="2"/>
          </w:tcPr>
          <w:p w14:paraId="609946F2" w14:textId="77777777" w:rsidR="00F10E3F" w:rsidRPr="00C61AD6" w:rsidRDefault="00F10E3F" w:rsidP="00F354AD">
            <w:pPr>
              <w:pStyle w:val="TAL"/>
              <w:rPr>
                <w:rFonts w:cs="Arial"/>
                <w:szCs w:val="18"/>
              </w:rPr>
            </w:pPr>
            <w:r w:rsidRPr="00C61AD6">
              <w:rPr>
                <w:rFonts w:cs="Arial"/>
                <w:szCs w:val="18"/>
              </w:rPr>
              <w:t xml:space="preserve">Each element represents the </w:t>
            </w:r>
            <w:r>
              <w:rPr>
                <w:rFonts w:cs="Arial"/>
                <w:szCs w:val="18"/>
              </w:rPr>
              <w:t>Media Streaming Consumption</w:t>
            </w:r>
            <w:r w:rsidRPr="00C61AD6">
              <w:rPr>
                <w:rFonts w:cs="Arial"/>
                <w:szCs w:val="18"/>
              </w:rPr>
              <w:t xml:space="preserve"> 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7343A2D4" w14:textId="77777777" w:rsidR="00F10E3F" w:rsidRDefault="00F10E3F" w:rsidP="00F354AD">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04CA94F5" w14:textId="77777777" w:rsidR="00F10E3F" w:rsidRDefault="00F10E3F" w:rsidP="00F354AD">
            <w:pPr>
              <w:pStyle w:val="TAL"/>
              <w:rPr>
                <w:rFonts w:cs="Arial"/>
                <w:szCs w:val="18"/>
              </w:rPr>
            </w:pPr>
          </w:p>
          <w:p w14:paraId="6AC12AE1" w14:textId="77777777" w:rsidR="00F10E3F" w:rsidRPr="00C61AD6" w:rsidRDefault="00F10E3F" w:rsidP="00F354AD">
            <w:pPr>
              <w:pStyle w:val="TAL"/>
              <w:rPr>
                <w:rFonts w:cs="Arial"/>
                <w:szCs w:val="18"/>
              </w:rPr>
            </w:pPr>
            <w:r>
              <w:t>This attribute is deprecated; the attribute "</w:t>
            </w:r>
            <w:proofErr w:type="spellStart"/>
            <w:r>
              <w:t>msConsumpRpts</w:t>
            </w:r>
            <w:proofErr w:type="spellEnd"/>
            <w:r>
              <w:t>" should be used instead.</w:t>
            </w:r>
          </w:p>
        </w:tc>
        <w:tc>
          <w:tcPr>
            <w:tcW w:w="1843" w:type="dxa"/>
            <w:gridSpan w:val="2"/>
          </w:tcPr>
          <w:p w14:paraId="0F96FC91" w14:textId="77777777" w:rsidR="00F10E3F" w:rsidRDefault="00F10E3F" w:rsidP="00F354AD">
            <w:pPr>
              <w:pStyle w:val="TAL"/>
            </w:pPr>
            <w:proofErr w:type="spellStart"/>
            <w:r>
              <w:t>MSConsumption</w:t>
            </w:r>
            <w:proofErr w:type="spellEnd"/>
          </w:p>
        </w:tc>
      </w:tr>
      <w:tr w:rsidR="00F10E3F" w14:paraId="0717A44A" w14:textId="77777777" w:rsidTr="00F354AD">
        <w:trPr>
          <w:gridAfter w:val="1"/>
          <w:wAfter w:w="523" w:type="dxa"/>
          <w:jc w:val="center"/>
        </w:trPr>
        <w:tc>
          <w:tcPr>
            <w:tcW w:w="1531" w:type="dxa"/>
            <w:gridSpan w:val="2"/>
          </w:tcPr>
          <w:p w14:paraId="4D553245" w14:textId="77777777" w:rsidR="00F10E3F" w:rsidRDefault="00F10E3F" w:rsidP="00F354AD">
            <w:pPr>
              <w:pStyle w:val="TAL"/>
            </w:pPr>
            <w:proofErr w:type="spellStart"/>
            <w:r>
              <w:t>msConsumpRpts</w:t>
            </w:r>
            <w:proofErr w:type="spellEnd"/>
          </w:p>
        </w:tc>
        <w:tc>
          <w:tcPr>
            <w:tcW w:w="1559" w:type="dxa"/>
            <w:gridSpan w:val="2"/>
          </w:tcPr>
          <w:p w14:paraId="58765C67" w14:textId="77777777" w:rsidR="00F10E3F" w:rsidRDefault="00F10E3F" w:rsidP="00F354AD">
            <w:pPr>
              <w:pStyle w:val="TAL"/>
            </w:pPr>
            <w:proofErr w:type="gramStart"/>
            <w:r w:rsidRPr="00AE1F9A">
              <w:t>array(</w:t>
            </w:r>
            <w:proofErr w:type="spellStart"/>
            <w:proofErr w:type="gramEnd"/>
            <w:r w:rsidRPr="00AE1F9A">
              <w:t>Consumption</w:t>
            </w:r>
            <w:r>
              <w:t>ReportingUnits</w:t>
            </w:r>
            <w:r w:rsidRPr="00AE1F9A">
              <w:t>Collection</w:t>
            </w:r>
            <w:proofErr w:type="spellEnd"/>
            <w:r w:rsidRPr="00AE1F9A">
              <w:t>)</w:t>
            </w:r>
          </w:p>
        </w:tc>
        <w:tc>
          <w:tcPr>
            <w:tcW w:w="425" w:type="dxa"/>
          </w:tcPr>
          <w:p w14:paraId="4FC3C55E" w14:textId="77777777" w:rsidR="00F10E3F" w:rsidRDefault="00F10E3F" w:rsidP="00F354AD">
            <w:pPr>
              <w:pStyle w:val="TAC"/>
            </w:pPr>
            <w:r>
              <w:t>C</w:t>
            </w:r>
          </w:p>
        </w:tc>
        <w:tc>
          <w:tcPr>
            <w:tcW w:w="1134" w:type="dxa"/>
            <w:gridSpan w:val="3"/>
          </w:tcPr>
          <w:p w14:paraId="24777AD8" w14:textId="77777777" w:rsidR="00F10E3F" w:rsidRDefault="00F10E3F" w:rsidP="00F354AD">
            <w:pPr>
              <w:pStyle w:val="TAL"/>
            </w:pPr>
            <w:proofErr w:type="gramStart"/>
            <w:r>
              <w:t>1..N</w:t>
            </w:r>
            <w:proofErr w:type="gramEnd"/>
          </w:p>
        </w:tc>
        <w:tc>
          <w:tcPr>
            <w:tcW w:w="2856" w:type="dxa"/>
            <w:gridSpan w:val="2"/>
          </w:tcPr>
          <w:p w14:paraId="16B08631" w14:textId="77777777" w:rsidR="00F10E3F" w:rsidRPr="00C61AD6" w:rsidRDefault="00F10E3F" w:rsidP="00F354AD">
            <w:pPr>
              <w:pStyle w:val="TAL"/>
              <w:rPr>
                <w:rFonts w:cs="Arial"/>
                <w:szCs w:val="18"/>
              </w:rPr>
            </w:pPr>
            <w:r w:rsidRPr="00C61AD6">
              <w:rPr>
                <w:rFonts w:cs="Arial"/>
                <w:szCs w:val="18"/>
              </w:rPr>
              <w:t xml:space="preserve">Each element represents the </w:t>
            </w:r>
            <w:r>
              <w:rPr>
                <w:rFonts w:cs="Arial"/>
                <w:szCs w:val="18"/>
              </w:rPr>
              <w:t>Media Streaming Consumption</w:t>
            </w:r>
            <w:r w:rsidRPr="00C61AD6">
              <w:rPr>
                <w:rFonts w:cs="Arial"/>
                <w:szCs w:val="18"/>
              </w:rPr>
              <w:t xml:space="preserve"> </w:t>
            </w:r>
            <w:r>
              <w:rPr>
                <w:rFonts w:cs="Arial"/>
                <w:szCs w:val="18"/>
              </w:rPr>
              <w:t>event record.</w:t>
            </w:r>
          </w:p>
          <w:p w14:paraId="0D18B17D" w14:textId="77777777" w:rsidR="00F10E3F" w:rsidRDefault="00F10E3F" w:rsidP="00F354AD">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075DB7EB" w14:textId="77777777" w:rsidR="00F10E3F" w:rsidRDefault="00F10E3F" w:rsidP="00F354AD">
            <w:pPr>
              <w:pStyle w:val="TAL"/>
              <w:rPr>
                <w:rFonts w:cs="Arial"/>
                <w:szCs w:val="18"/>
              </w:rPr>
            </w:pPr>
          </w:p>
          <w:p w14:paraId="31656BFE" w14:textId="77777777" w:rsidR="00F10E3F" w:rsidRPr="00C61AD6" w:rsidRDefault="00F10E3F" w:rsidP="00F354AD">
            <w:pPr>
              <w:pStyle w:val="TAL"/>
              <w:rPr>
                <w:rFonts w:cs="Arial"/>
                <w:szCs w:val="18"/>
              </w:rPr>
            </w:pPr>
            <w:r>
              <w:rPr>
                <w:rFonts w:cs="Arial"/>
                <w:szCs w:val="18"/>
                <w:lang w:eastAsia="zh-CN"/>
              </w:rPr>
              <w:t xml:space="preserve">This attribute deprecates </w:t>
            </w:r>
            <w:r w:rsidRPr="00C61AD6">
              <w:rPr>
                <w:rFonts w:cs="Arial"/>
                <w:szCs w:val="18"/>
              </w:rPr>
              <w:t>"</w:t>
            </w:r>
            <w:proofErr w:type="spellStart"/>
            <w:r>
              <w:t>msConsumpInfos</w:t>
            </w:r>
            <w:proofErr w:type="spellEnd"/>
            <w:r w:rsidRPr="00C61AD6">
              <w:rPr>
                <w:rFonts w:cs="Arial"/>
                <w:szCs w:val="18"/>
              </w:rPr>
              <w:t>"</w:t>
            </w:r>
            <w:r>
              <w:rPr>
                <w:lang w:eastAsia="zh-CN"/>
              </w:rPr>
              <w:t xml:space="preserve"> attribute.</w:t>
            </w:r>
          </w:p>
        </w:tc>
        <w:tc>
          <w:tcPr>
            <w:tcW w:w="1843" w:type="dxa"/>
            <w:gridSpan w:val="2"/>
          </w:tcPr>
          <w:p w14:paraId="1AECBCE7" w14:textId="77777777" w:rsidR="00F10E3F" w:rsidRDefault="00F10E3F" w:rsidP="00F354AD">
            <w:pPr>
              <w:pStyle w:val="TAL"/>
            </w:pPr>
            <w:proofErr w:type="spellStart"/>
            <w:r>
              <w:rPr>
                <w:rFonts w:hint="eastAsia"/>
                <w:lang w:eastAsia="zh-CN"/>
              </w:rPr>
              <w:t>M</w:t>
            </w:r>
            <w:r>
              <w:rPr>
                <w:lang w:eastAsia="zh-CN"/>
              </w:rPr>
              <w:t>SEventExposure</w:t>
            </w:r>
            <w:proofErr w:type="spellEnd"/>
          </w:p>
        </w:tc>
      </w:tr>
      <w:tr w:rsidR="00F10E3F" w14:paraId="6D25B4D3" w14:textId="77777777" w:rsidTr="00F354AD">
        <w:trPr>
          <w:gridBefore w:val="1"/>
          <w:wBefore w:w="523" w:type="dxa"/>
          <w:jc w:val="center"/>
        </w:trPr>
        <w:tc>
          <w:tcPr>
            <w:tcW w:w="1531" w:type="dxa"/>
            <w:gridSpan w:val="2"/>
          </w:tcPr>
          <w:p w14:paraId="31067177" w14:textId="77777777" w:rsidR="00F10E3F" w:rsidRDefault="00F10E3F" w:rsidP="00F354AD">
            <w:pPr>
              <w:pStyle w:val="TAL"/>
            </w:pPr>
            <w:proofErr w:type="spellStart"/>
            <w:r>
              <w:t>msNetAssInvInfos</w:t>
            </w:r>
            <w:proofErr w:type="spellEnd"/>
          </w:p>
        </w:tc>
        <w:tc>
          <w:tcPr>
            <w:tcW w:w="1559" w:type="dxa"/>
            <w:gridSpan w:val="3"/>
          </w:tcPr>
          <w:p w14:paraId="5F3BC01D" w14:textId="77777777" w:rsidR="00F10E3F" w:rsidRDefault="00F10E3F" w:rsidP="00F354AD">
            <w:pPr>
              <w:pStyle w:val="TAL"/>
            </w:pPr>
            <w:proofErr w:type="gramStart"/>
            <w:r>
              <w:t>array(</w:t>
            </w:r>
            <w:proofErr w:type="spellStart"/>
            <w:proofErr w:type="gramEnd"/>
            <w:r>
              <w:rPr>
                <w:rFonts w:hint="eastAsia"/>
                <w:lang w:eastAsia="zh-CN"/>
              </w:rPr>
              <w:t>M</w:t>
            </w:r>
            <w:r>
              <w:rPr>
                <w:lang w:eastAsia="zh-CN"/>
              </w:rPr>
              <w:t>s</w:t>
            </w:r>
            <w:r>
              <w:t>NetAssInvocationCollection</w:t>
            </w:r>
            <w:proofErr w:type="spellEnd"/>
            <w:r>
              <w:t>)</w:t>
            </w:r>
          </w:p>
        </w:tc>
        <w:tc>
          <w:tcPr>
            <w:tcW w:w="425" w:type="dxa"/>
          </w:tcPr>
          <w:p w14:paraId="1246093B" w14:textId="77777777" w:rsidR="00F10E3F" w:rsidRDefault="00F10E3F" w:rsidP="00F354AD">
            <w:pPr>
              <w:pStyle w:val="TAC"/>
            </w:pPr>
            <w:r>
              <w:t>C</w:t>
            </w:r>
          </w:p>
        </w:tc>
        <w:tc>
          <w:tcPr>
            <w:tcW w:w="1134" w:type="dxa"/>
            <w:gridSpan w:val="2"/>
          </w:tcPr>
          <w:p w14:paraId="23DCD71B" w14:textId="77777777" w:rsidR="00F10E3F" w:rsidRDefault="00F10E3F" w:rsidP="00F354AD">
            <w:pPr>
              <w:pStyle w:val="TAL"/>
            </w:pPr>
            <w:proofErr w:type="gramStart"/>
            <w:r>
              <w:t>1..N</w:t>
            </w:r>
            <w:proofErr w:type="gramEnd"/>
          </w:p>
        </w:tc>
        <w:tc>
          <w:tcPr>
            <w:tcW w:w="2856" w:type="dxa"/>
            <w:gridSpan w:val="2"/>
          </w:tcPr>
          <w:p w14:paraId="6A34E2E6" w14:textId="77777777" w:rsidR="00F10E3F" w:rsidRPr="00C61AD6" w:rsidRDefault="00F10E3F" w:rsidP="00F354AD">
            <w:pPr>
              <w:pStyle w:val="TAL"/>
              <w:rPr>
                <w:rFonts w:cs="Arial"/>
                <w:szCs w:val="18"/>
              </w:rPr>
            </w:pPr>
            <w:r w:rsidRPr="00C61AD6">
              <w:rPr>
                <w:rFonts w:cs="Arial"/>
                <w:szCs w:val="18"/>
              </w:rPr>
              <w:t xml:space="preserve">Each element represents the </w:t>
            </w:r>
            <w:r>
              <w:rPr>
                <w:rFonts w:cs="Arial"/>
                <w:szCs w:val="18"/>
              </w:rPr>
              <w:t xml:space="preserve">Media Streaming Network Assistance invocation </w:t>
            </w:r>
            <w:r w:rsidRPr="00C61AD6">
              <w:rPr>
                <w:rFonts w:cs="Arial"/>
                <w:szCs w:val="18"/>
              </w:rPr>
              <w:t xml:space="preserve">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09F18553" w14:textId="77777777" w:rsidR="00F10E3F" w:rsidRDefault="00F10E3F" w:rsidP="00F354AD">
            <w:pPr>
              <w:pStyle w:val="TAL"/>
              <w:rPr>
                <w:rFonts w:cs="Arial"/>
                <w:szCs w:val="18"/>
              </w:rPr>
            </w:pPr>
            <w:r w:rsidRPr="00C61AD6">
              <w:rPr>
                <w:rFonts w:cs="Arial"/>
                <w:szCs w:val="18"/>
              </w:rPr>
              <w:t>Shall be present if the "event" attribute sets to "</w:t>
            </w:r>
            <w:r>
              <w:t>MS_NET_ASSIST_INVOCATION</w:t>
            </w:r>
            <w:r w:rsidRPr="00C61AD6">
              <w:rPr>
                <w:rFonts w:cs="Arial"/>
                <w:szCs w:val="18"/>
              </w:rPr>
              <w:t>".</w:t>
            </w:r>
          </w:p>
          <w:p w14:paraId="1194669F" w14:textId="77777777" w:rsidR="00F10E3F" w:rsidRDefault="00F10E3F" w:rsidP="00F354AD">
            <w:pPr>
              <w:pStyle w:val="TAL"/>
              <w:rPr>
                <w:rFonts w:cs="Arial"/>
                <w:szCs w:val="18"/>
              </w:rPr>
            </w:pPr>
          </w:p>
          <w:p w14:paraId="05318E59" w14:textId="77777777" w:rsidR="00F10E3F" w:rsidRPr="00C61AD6" w:rsidRDefault="00F10E3F" w:rsidP="00F354AD">
            <w:pPr>
              <w:pStyle w:val="TAL"/>
              <w:rPr>
                <w:rFonts w:cs="Arial"/>
                <w:szCs w:val="18"/>
              </w:rPr>
            </w:pPr>
            <w:r>
              <w:t>This attribute is deprecated; the attribute "</w:t>
            </w:r>
            <w:proofErr w:type="spellStart"/>
            <w:r>
              <w:rPr>
                <w:lang w:eastAsia="zh-CN"/>
              </w:rPr>
              <w:t>msNetAssistInvs</w:t>
            </w:r>
            <w:proofErr w:type="spellEnd"/>
            <w:r>
              <w:t>" should be used instead.</w:t>
            </w:r>
          </w:p>
        </w:tc>
        <w:tc>
          <w:tcPr>
            <w:tcW w:w="1843" w:type="dxa"/>
            <w:gridSpan w:val="2"/>
          </w:tcPr>
          <w:p w14:paraId="592EA2BB" w14:textId="77777777" w:rsidR="00F10E3F" w:rsidRDefault="00F10E3F" w:rsidP="00F354AD">
            <w:pPr>
              <w:pStyle w:val="TAL"/>
            </w:pPr>
            <w:proofErr w:type="spellStart"/>
            <w:r>
              <w:t>MSNetAssInvocation</w:t>
            </w:r>
            <w:proofErr w:type="spellEnd"/>
          </w:p>
        </w:tc>
      </w:tr>
      <w:tr w:rsidR="00F10E3F" w14:paraId="71EEE043" w14:textId="77777777" w:rsidTr="00F354AD">
        <w:trPr>
          <w:gridAfter w:val="1"/>
          <w:wAfter w:w="523" w:type="dxa"/>
          <w:jc w:val="center"/>
        </w:trPr>
        <w:tc>
          <w:tcPr>
            <w:tcW w:w="1531" w:type="dxa"/>
            <w:gridSpan w:val="2"/>
          </w:tcPr>
          <w:p w14:paraId="5A96FB23" w14:textId="77777777" w:rsidR="00F10E3F" w:rsidRDefault="00F10E3F" w:rsidP="00F354AD">
            <w:pPr>
              <w:pStyle w:val="TAL"/>
              <w:rPr>
                <w:lang w:eastAsia="zh-CN"/>
              </w:rPr>
            </w:pPr>
            <w:proofErr w:type="spellStart"/>
            <w:r>
              <w:rPr>
                <w:lang w:eastAsia="zh-CN"/>
              </w:rPr>
              <w:t>msNetAssistInvs</w:t>
            </w:r>
            <w:proofErr w:type="spellEnd"/>
          </w:p>
        </w:tc>
        <w:tc>
          <w:tcPr>
            <w:tcW w:w="1559" w:type="dxa"/>
            <w:gridSpan w:val="2"/>
          </w:tcPr>
          <w:p w14:paraId="6D2D4A8C" w14:textId="77777777" w:rsidR="00F10E3F" w:rsidRDefault="00F10E3F" w:rsidP="00F354AD">
            <w:pPr>
              <w:pStyle w:val="TAL"/>
            </w:pPr>
            <w:proofErr w:type="gramStart"/>
            <w:r w:rsidRPr="00AE1F9A">
              <w:t>array(</w:t>
            </w:r>
            <w:proofErr w:type="spellStart"/>
            <w:proofErr w:type="gramEnd"/>
            <w:r w:rsidRPr="00AE1F9A">
              <w:t>Net</w:t>
            </w:r>
            <w:r>
              <w:t>work</w:t>
            </w:r>
            <w:r w:rsidRPr="00AE1F9A">
              <w:t>Ass</w:t>
            </w:r>
            <w:r>
              <w:t>istance</w:t>
            </w:r>
            <w:r w:rsidRPr="00AE1F9A">
              <w:t>Invocation</w:t>
            </w:r>
            <w:r>
              <w:t>s</w:t>
            </w:r>
            <w:r w:rsidRPr="00AE1F9A">
              <w:t>Collection</w:t>
            </w:r>
            <w:proofErr w:type="spellEnd"/>
            <w:r w:rsidRPr="00AE1F9A">
              <w:t>)</w:t>
            </w:r>
          </w:p>
        </w:tc>
        <w:tc>
          <w:tcPr>
            <w:tcW w:w="425" w:type="dxa"/>
          </w:tcPr>
          <w:p w14:paraId="7D91DF15" w14:textId="77777777" w:rsidR="00F10E3F" w:rsidRDefault="00F10E3F" w:rsidP="00F354AD">
            <w:pPr>
              <w:pStyle w:val="TAC"/>
            </w:pPr>
            <w:r>
              <w:t>C</w:t>
            </w:r>
          </w:p>
        </w:tc>
        <w:tc>
          <w:tcPr>
            <w:tcW w:w="1134" w:type="dxa"/>
            <w:gridSpan w:val="3"/>
          </w:tcPr>
          <w:p w14:paraId="60281D24" w14:textId="77777777" w:rsidR="00F10E3F" w:rsidRDefault="00F10E3F" w:rsidP="00F354AD">
            <w:pPr>
              <w:pStyle w:val="TAL"/>
            </w:pPr>
            <w:proofErr w:type="gramStart"/>
            <w:r>
              <w:t>1..N</w:t>
            </w:r>
            <w:proofErr w:type="gramEnd"/>
          </w:p>
        </w:tc>
        <w:tc>
          <w:tcPr>
            <w:tcW w:w="2856" w:type="dxa"/>
            <w:gridSpan w:val="2"/>
          </w:tcPr>
          <w:p w14:paraId="7DF2D94C" w14:textId="77777777" w:rsidR="00F10E3F" w:rsidRPr="00C61AD6" w:rsidRDefault="00F10E3F" w:rsidP="00F354AD">
            <w:pPr>
              <w:pStyle w:val="TAL"/>
              <w:rPr>
                <w:rFonts w:cs="Arial"/>
                <w:szCs w:val="18"/>
              </w:rPr>
            </w:pPr>
            <w:r w:rsidRPr="00C61AD6">
              <w:rPr>
                <w:rFonts w:cs="Arial"/>
                <w:szCs w:val="18"/>
              </w:rPr>
              <w:t xml:space="preserve">Each element represents the </w:t>
            </w:r>
            <w:r>
              <w:rPr>
                <w:rFonts w:cs="Arial"/>
                <w:szCs w:val="18"/>
              </w:rPr>
              <w:t>Media Streaming Network Assistance invocation event record.</w:t>
            </w:r>
          </w:p>
          <w:p w14:paraId="6887360A" w14:textId="77777777" w:rsidR="00F10E3F" w:rsidRDefault="00F10E3F" w:rsidP="00F354AD">
            <w:pPr>
              <w:pStyle w:val="TAL"/>
              <w:rPr>
                <w:rFonts w:cs="Arial"/>
                <w:szCs w:val="18"/>
              </w:rPr>
            </w:pPr>
            <w:r w:rsidRPr="00C61AD6">
              <w:rPr>
                <w:rFonts w:cs="Arial"/>
                <w:szCs w:val="18"/>
              </w:rPr>
              <w:t>Shall be present if the "event" attribute sets to "</w:t>
            </w:r>
            <w:r>
              <w:t>MS_NET_ASSIST_INVOCATION</w:t>
            </w:r>
            <w:r w:rsidRPr="00C61AD6">
              <w:rPr>
                <w:rFonts w:cs="Arial"/>
                <w:szCs w:val="18"/>
              </w:rPr>
              <w:t>".</w:t>
            </w:r>
          </w:p>
          <w:p w14:paraId="2630FA2C" w14:textId="77777777" w:rsidR="00F10E3F" w:rsidRDefault="00F10E3F" w:rsidP="00F354AD">
            <w:pPr>
              <w:pStyle w:val="TAL"/>
              <w:rPr>
                <w:rFonts w:cs="Arial"/>
                <w:szCs w:val="18"/>
              </w:rPr>
            </w:pPr>
          </w:p>
          <w:p w14:paraId="3FFA29F9" w14:textId="77777777" w:rsidR="00F10E3F" w:rsidRPr="00C61AD6" w:rsidRDefault="00F10E3F" w:rsidP="00F354AD">
            <w:pPr>
              <w:pStyle w:val="TAL"/>
              <w:rPr>
                <w:rFonts w:cs="Arial"/>
                <w:szCs w:val="18"/>
              </w:rPr>
            </w:pPr>
            <w:r>
              <w:rPr>
                <w:rFonts w:cs="Arial"/>
                <w:szCs w:val="18"/>
                <w:lang w:eastAsia="zh-CN"/>
              </w:rPr>
              <w:t xml:space="preserve">This attribute deprecates </w:t>
            </w:r>
            <w:r w:rsidRPr="00C61AD6">
              <w:rPr>
                <w:rFonts w:cs="Arial"/>
                <w:szCs w:val="18"/>
              </w:rPr>
              <w:t>"</w:t>
            </w:r>
            <w:proofErr w:type="spellStart"/>
            <w:r>
              <w:t>msNetAssInvInfos</w:t>
            </w:r>
            <w:proofErr w:type="spellEnd"/>
            <w:r w:rsidRPr="00C61AD6">
              <w:rPr>
                <w:rFonts w:cs="Arial"/>
                <w:szCs w:val="18"/>
              </w:rPr>
              <w:t>"</w:t>
            </w:r>
            <w:r>
              <w:rPr>
                <w:lang w:eastAsia="zh-CN"/>
              </w:rPr>
              <w:t xml:space="preserve"> attribute.</w:t>
            </w:r>
          </w:p>
        </w:tc>
        <w:tc>
          <w:tcPr>
            <w:tcW w:w="1843" w:type="dxa"/>
            <w:gridSpan w:val="2"/>
          </w:tcPr>
          <w:p w14:paraId="7B2913F0" w14:textId="77777777" w:rsidR="00F10E3F" w:rsidRDefault="00F10E3F" w:rsidP="00F354AD">
            <w:pPr>
              <w:pStyle w:val="TAL"/>
            </w:pPr>
            <w:proofErr w:type="spellStart"/>
            <w:r>
              <w:rPr>
                <w:rFonts w:hint="eastAsia"/>
                <w:lang w:eastAsia="zh-CN"/>
              </w:rPr>
              <w:t>M</w:t>
            </w:r>
            <w:r>
              <w:rPr>
                <w:lang w:eastAsia="zh-CN"/>
              </w:rPr>
              <w:t>SEventExposure</w:t>
            </w:r>
            <w:proofErr w:type="spellEnd"/>
          </w:p>
        </w:tc>
      </w:tr>
      <w:tr w:rsidR="00F10E3F" w14:paraId="2452378B" w14:textId="77777777" w:rsidTr="00F354AD">
        <w:trPr>
          <w:gridBefore w:val="1"/>
          <w:wBefore w:w="523" w:type="dxa"/>
          <w:jc w:val="center"/>
        </w:trPr>
        <w:tc>
          <w:tcPr>
            <w:tcW w:w="1531" w:type="dxa"/>
            <w:gridSpan w:val="2"/>
          </w:tcPr>
          <w:p w14:paraId="741E50C4" w14:textId="77777777" w:rsidR="00F10E3F" w:rsidRDefault="00F10E3F" w:rsidP="00F354AD">
            <w:pPr>
              <w:pStyle w:val="TAL"/>
            </w:pPr>
            <w:proofErr w:type="spellStart"/>
            <w:r>
              <w:t>msDynPlyInvInfos</w:t>
            </w:r>
            <w:proofErr w:type="spellEnd"/>
          </w:p>
        </w:tc>
        <w:tc>
          <w:tcPr>
            <w:tcW w:w="1559" w:type="dxa"/>
            <w:gridSpan w:val="3"/>
          </w:tcPr>
          <w:p w14:paraId="4A0D54BB" w14:textId="77777777" w:rsidR="00F10E3F" w:rsidRDefault="00F10E3F" w:rsidP="00F354AD">
            <w:pPr>
              <w:pStyle w:val="TAL"/>
            </w:pPr>
            <w:proofErr w:type="gramStart"/>
            <w:r>
              <w:t>array(</w:t>
            </w:r>
            <w:proofErr w:type="spellStart"/>
            <w:proofErr w:type="gramEnd"/>
            <w:r>
              <w:t>MsDynPolicyInvocationCollection</w:t>
            </w:r>
            <w:proofErr w:type="spellEnd"/>
            <w:r>
              <w:t>)</w:t>
            </w:r>
          </w:p>
        </w:tc>
        <w:tc>
          <w:tcPr>
            <w:tcW w:w="425" w:type="dxa"/>
          </w:tcPr>
          <w:p w14:paraId="7C786891" w14:textId="77777777" w:rsidR="00F10E3F" w:rsidRDefault="00F10E3F" w:rsidP="00F354AD">
            <w:pPr>
              <w:pStyle w:val="TAC"/>
            </w:pPr>
            <w:r>
              <w:t>C</w:t>
            </w:r>
          </w:p>
        </w:tc>
        <w:tc>
          <w:tcPr>
            <w:tcW w:w="1134" w:type="dxa"/>
            <w:gridSpan w:val="2"/>
          </w:tcPr>
          <w:p w14:paraId="32506C53" w14:textId="77777777" w:rsidR="00F10E3F" w:rsidRDefault="00F10E3F" w:rsidP="00F354AD">
            <w:pPr>
              <w:pStyle w:val="TAL"/>
            </w:pPr>
            <w:proofErr w:type="gramStart"/>
            <w:r>
              <w:t>1..N</w:t>
            </w:r>
            <w:proofErr w:type="gramEnd"/>
          </w:p>
        </w:tc>
        <w:tc>
          <w:tcPr>
            <w:tcW w:w="2856" w:type="dxa"/>
            <w:gridSpan w:val="2"/>
          </w:tcPr>
          <w:p w14:paraId="52588A7C" w14:textId="77777777" w:rsidR="00F10E3F" w:rsidRPr="00C61AD6" w:rsidRDefault="00F10E3F" w:rsidP="00F354AD">
            <w:pPr>
              <w:pStyle w:val="TAL"/>
              <w:rPr>
                <w:rFonts w:cs="Arial"/>
                <w:szCs w:val="18"/>
              </w:rPr>
            </w:pPr>
            <w:r w:rsidRPr="00C61AD6">
              <w:rPr>
                <w:rFonts w:cs="Arial"/>
                <w:szCs w:val="18"/>
              </w:rPr>
              <w:t xml:space="preserve">Each element represents the </w:t>
            </w:r>
            <w:r>
              <w:rPr>
                <w:rFonts w:cs="Arial"/>
                <w:szCs w:val="18"/>
              </w:rPr>
              <w:t xml:space="preserve">Media Streaming Dynamic Policy invocation </w:t>
            </w:r>
            <w:r w:rsidRPr="00C61AD6">
              <w:rPr>
                <w:rFonts w:cs="Arial"/>
                <w:szCs w:val="18"/>
              </w:rPr>
              <w:t xml:space="preserve">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29C5AB30" w14:textId="77777777" w:rsidR="00F10E3F" w:rsidRDefault="00F10E3F" w:rsidP="00F354AD">
            <w:pPr>
              <w:pStyle w:val="TAL"/>
            </w:pPr>
            <w:r w:rsidRPr="00C61AD6">
              <w:rPr>
                <w:rFonts w:cs="Arial"/>
                <w:szCs w:val="18"/>
              </w:rPr>
              <w:t>Shall be present if the "event" attribute sets to "</w:t>
            </w:r>
            <w:r>
              <w:rPr>
                <w:rFonts w:cs="Arial"/>
                <w:szCs w:val="18"/>
              </w:rPr>
              <w:t>MS_DYN_POLICY_INVOCATION</w:t>
            </w:r>
            <w:r w:rsidRPr="00C61AD6">
              <w:rPr>
                <w:rFonts w:cs="Arial"/>
                <w:szCs w:val="18"/>
              </w:rPr>
              <w:t>".</w:t>
            </w:r>
          </w:p>
          <w:p w14:paraId="1F4518BF" w14:textId="77777777" w:rsidR="00F10E3F" w:rsidRDefault="00F10E3F" w:rsidP="00F354AD">
            <w:pPr>
              <w:pStyle w:val="TAL"/>
            </w:pPr>
          </w:p>
          <w:p w14:paraId="38D315BA" w14:textId="77777777" w:rsidR="00F10E3F" w:rsidRPr="00C61AD6" w:rsidRDefault="00F10E3F" w:rsidP="00F354AD">
            <w:pPr>
              <w:pStyle w:val="TAL"/>
              <w:rPr>
                <w:rFonts w:cs="Arial"/>
                <w:szCs w:val="18"/>
              </w:rPr>
            </w:pPr>
            <w:r>
              <w:t>This attribute is deprecated; the attribute "</w:t>
            </w:r>
            <w:proofErr w:type="spellStart"/>
            <w:r>
              <w:t>msDynPly</w:t>
            </w:r>
            <w:r>
              <w:rPr>
                <w:lang w:eastAsia="zh-CN"/>
              </w:rPr>
              <w:t>Invs</w:t>
            </w:r>
            <w:proofErr w:type="spellEnd"/>
            <w:r>
              <w:t>" should be used instead.</w:t>
            </w:r>
          </w:p>
        </w:tc>
        <w:tc>
          <w:tcPr>
            <w:tcW w:w="1843" w:type="dxa"/>
            <w:gridSpan w:val="2"/>
          </w:tcPr>
          <w:p w14:paraId="14F55F35" w14:textId="77777777" w:rsidR="00F10E3F" w:rsidRDefault="00F10E3F" w:rsidP="00F354AD">
            <w:pPr>
              <w:pStyle w:val="TAL"/>
            </w:pPr>
            <w:r>
              <w:rPr>
                <w:lang w:eastAsia="zh-CN"/>
              </w:rPr>
              <w:t>MSDynPolicy</w:t>
            </w:r>
            <w:r>
              <w:t>Invocation</w:t>
            </w:r>
          </w:p>
        </w:tc>
      </w:tr>
      <w:tr w:rsidR="00F10E3F" w14:paraId="428ACCFF" w14:textId="77777777" w:rsidTr="00F354AD">
        <w:trPr>
          <w:gridAfter w:val="1"/>
          <w:wAfter w:w="523" w:type="dxa"/>
          <w:jc w:val="center"/>
        </w:trPr>
        <w:tc>
          <w:tcPr>
            <w:tcW w:w="1531" w:type="dxa"/>
            <w:gridSpan w:val="2"/>
          </w:tcPr>
          <w:p w14:paraId="01298752" w14:textId="77777777" w:rsidR="00F10E3F" w:rsidRDefault="00F10E3F" w:rsidP="00F354AD">
            <w:pPr>
              <w:pStyle w:val="TAL"/>
            </w:pPr>
            <w:proofErr w:type="spellStart"/>
            <w:r>
              <w:t>msDynPly</w:t>
            </w:r>
            <w:r>
              <w:rPr>
                <w:lang w:eastAsia="zh-CN"/>
              </w:rPr>
              <w:t>Invs</w:t>
            </w:r>
            <w:proofErr w:type="spellEnd"/>
          </w:p>
        </w:tc>
        <w:tc>
          <w:tcPr>
            <w:tcW w:w="1559" w:type="dxa"/>
            <w:gridSpan w:val="2"/>
          </w:tcPr>
          <w:p w14:paraId="313914A1" w14:textId="77777777" w:rsidR="00F10E3F" w:rsidRDefault="00F10E3F" w:rsidP="00F354AD">
            <w:pPr>
              <w:pStyle w:val="TAL"/>
            </w:pPr>
            <w:proofErr w:type="gramStart"/>
            <w:r w:rsidRPr="00AE1F9A">
              <w:t>array(</w:t>
            </w:r>
            <w:proofErr w:type="spellStart"/>
            <w:proofErr w:type="gramEnd"/>
            <w:r w:rsidRPr="00AE1F9A">
              <w:t>Dyn</w:t>
            </w:r>
            <w:r>
              <w:t>amic</w:t>
            </w:r>
            <w:r w:rsidRPr="00AE1F9A">
              <w:t>PolicyInvocation</w:t>
            </w:r>
            <w:r>
              <w:t>s</w:t>
            </w:r>
            <w:r w:rsidRPr="00AE1F9A">
              <w:t>Collection</w:t>
            </w:r>
            <w:proofErr w:type="spellEnd"/>
            <w:r w:rsidRPr="00AE1F9A">
              <w:t>)</w:t>
            </w:r>
          </w:p>
        </w:tc>
        <w:tc>
          <w:tcPr>
            <w:tcW w:w="425" w:type="dxa"/>
          </w:tcPr>
          <w:p w14:paraId="75D93509" w14:textId="77777777" w:rsidR="00F10E3F" w:rsidRDefault="00F10E3F" w:rsidP="00F354AD">
            <w:pPr>
              <w:pStyle w:val="TAC"/>
            </w:pPr>
            <w:r>
              <w:t>C</w:t>
            </w:r>
          </w:p>
        </w:tc>
        <w:tc>
          <w:tcPr>
            <w:tcW w:w="1134" w:type="dxa"/>
            <w:gridSpan w:val="3"/>
          </w:tcPr>
          <w:p w14:paraId="28D489BA" w14:textId="77777777" w:rsidR="00F10E3F" w:rsidRDefault="00F10E3F" w:rsidP="00F354AD">
            <w:pPr>
              <w:pStyle w:val="TAL"/>
            </w:pPr>
            <w:proofErr w:type="gramStart"/>
            <w:r>
              <w:t>1..N</w:t>
            </w:r>
            <w:proofErr w:type="gramEnd"/>
          </w:p>
        </w:tc>
        <w:tc>
          <w:tcPr>
            <w:tcW w:w="2856" w:type="dxa"/>
            <w:gridSpan w:val="2"/>
          </w:tcPr>
          <w:p w14:paraId="7CB47291" w14:textId="77777777" w:rsidR="00F10E3F" w:rsidRPr="00C61AD6" w:rsidRDefault="00F10E3F" w:rsidP="00F354AD">
            <w:pPr>
              <w:pStyle w:val="TAL"/>
              <w:rPr>
                <w:rFonts w:cs="Arial"/>
                <w:szCs w:val="18"/>
              </w:rPr>
            </w:pPr>
            <w:r w:rsidRPr="00C61AD6">
              <w:rPr>
                <w:rFonts w:cs="Arial"/>
                <w:szCs w:val="18"/>
              </w:rPr>
              <w:t xml:space="preserve">Each element represents the </w:t>
            </w:r>
            <w:r>
              <w:rPr>
                <w:rFonts w:cs="Arial"/>
                <w:szCs w:val="18"/>
              </w:rPr>
              <w:t>Media Streaming Dynamic Policy invocation event record.</w:t>
            </w:r>
          </w:p>
          <w:p w14:paraId="319C2840" w14:textId="77777777" w:rsidR="00F10E3F" w:rsidRDefault="00F10E3F" w:rsidP="00F354AD">
            <w:pPr>
              <w:pStyle w:val="TAL"/>
              <w:rPr>
                <w:rFonts w:cs="Arial"/>
                <w:szCs w:val="18"/>
              </w:rPr>
            </w:pPr>
            <w:r w:rsidRPr="00C61AD6">
              <w:rPr>
                <w:rFonts w:cs="Arial"/>
                <w:szCs w:val="18"/>
              </w:rPr>
              <w:t>Shall be present if the "event" attribute sets to "</w:t>
            </w:r>
            <w:r>
              <w:rPr>
                <w:rFonts w:cs="Arial"/>
                <w:szCs w:val="18"/>
              </w:rPr>
              <w:t>MS_DYN_POLICY_INVOCATION</w:t>
            </w:r>
            <w:r w:rsidRPr="00C61AD6">
              <w:rPr>
                <w:rFonts w:cs="Arial"/>
                <w:szCs w:val="18"/>
              </w:rPr>
              <w:t>".</w:t>
            </w:r>
          </w:p>
          <w:p w14:paraId="4EC0F797" w14:textId="77777777" w:rsidR="00F10E3F" w:rsidRDefault="00F10E3F" w:rsidP="00F354AD">
            <w:pPr>
              <w:pStyle w:val="TAL"/>
              <w:rPr>
                <w:rFonts w:cs="Arial"/>
                <w:szCs w:val="18"/>
              </w:rPr>
            </w:pPr>
          </w:p>
          <w:p w14:paraId="5BE73B9D" w14:textId="77777777" w:rsidR="00F10E3F" w:rsidRPr="00C61AD6" w:rsidRDefault="00F10E3F" w:rsidP="00F354AD">
            <w:pPr>
              <w:pStyle w:val="TAL"/>
              <w:rPr>
                <w:rFonts w:cs="Arial"/>
                <w:szCs w:val="18"/>
              </w:rPr>
            </w:pPr>
            <w:r>
              <w:rPr>
                <w:rFonts w:cs="Arial"/>
                <w:szCs w:val="18"/>
                <w:lang w:eastAsia="zh-CN"/>
              </w:rPr>
              <w:t xml:space="preserve">This attribute deprecates </w:t>
            </w:r>
            <w:r w:rsidRPr="00C61AD6">
              <w:rPr>
                <w:rFonts w:cs="Arial"/>
                <w:szCs w:val="18"/>
              </w:rPr>
              <w:t>"</w:t>
            </w:r>
            <w:proofErr w:type="spellStart"/>
            <w:r>
              <w:t>msDynPlyInvInfos</w:t>
            </w:r>
            <w:proofErr w:type="spellEnd"/>
            <w:r w:rsidRPr="00C61AD6">
              <w:rPr>
                <w:rFonts w:cs="Arial"/>
                <w:szCs w:val="18"/>
              </w:rPr>
              <w:t>"</w:t>
            </w:r>
            <w:r>
              <w:rPr>
                <w:lang w:eastAsia="zh-CN"/>
              </w:rPr>
              <w:t xml:space="preserve"> attribute.</w:t>
            </w:r>
          </w:p>
        </w:tc>
        <w:tc>
          <w:tcPr>
            <w:tcW w:w="1843" w:type="dxa"/>
            <w:gridSpan w:val="2"/>
          </w:tcPr>
          <w:p w14:paraId="50E6D51E" w14:textId="77777777" w:rsidR="00F10E3F" w:rsidRPr="00174EA9" w:rsidRDefault="00F10E3F" w:rsidP="00F354AD">
            <w:pPr>
              <w:pStyle w:val="TAL"/>
              <w:rPr>
                <w:lang w:eastAsia="zh-CN"/>
              </w:rPr>
            </w:pPr>
            <w:proofErr w:type="spellStart"/>
            <w:r>
              <w:rPr>
                <w:rFonts w:hint="eastAsia"/>
                <w:lang w:eastAsia="zh-CN"/>
              </w:rPr>
              <w:lastRenderedPageBreak/>
              <w:t>M</w:t>
            </w:r>
            <w:r>
              <w:rPr>
                <w:lang w:eastAsia="zh-CN"/>
              </w:rPr>
              <w:t>SEventExposure</w:t>
            </w:r>
            <w:proofErr w:type="spellEnd"/>
          </w:p>
        </w:tc>
      </w:tr>
      <w:tr w:rsidR="00F10E3F" w14:paraId="6B3DCEDE" w14:textId="77777777" w:rsidTr="00F354AD">
        <w:trPr>
          <w:gridBefore w:val="1"/>
          <w:wBefore w:w="523" w:type="dxa"/>
          <w:jc w:val="center"/>
        </w:trPr>
        <w:tc>
          <w:tcPr>
            <w:tcW w:w="1531" w:type="dxa"/>
            <w:gridSpan w:val="2"/>
          </w:tcPr>
          <w:p w14:paraId="61E71818" w14:textId="77777777" w:rsidR="00F10E3F" w:rsidRDefault="00F10E3F" w:rsidP="00F354AD">
            <w:pPr>
              <w:pStyle w:val="TAL"/>
            </w:pPr>
            <w:proofErr w:type="spellStart"/>
            <w:r>
              <w:t>msAccActInfos</w:t>
            </w:r>
            <w:proofErr w:type="spellEnd"/>
          </w:p>
        </w:tc>
        <w:tc>
          <w:tcPr>
            <w:tcW w:w="1559" w:type="dxa"/>
            <w:gridSpan w:val="3"/>
          </w:tcPr>
          <w:p w14:paraId="7994392A" w14:textId="77777777" w:rsidR="00F10E3F" w:rsidRDefault="00F10E3F" w:rsidP="00F354AD">
            <w:pPr>
              <w:pStyle w:val="TAL"/>
            </w:pPr>
            <w:proofErr w:type="gramStart"/>
            <w:r>
              <w:t>array(</w:t>
            </w:r>
            <w:proofErr w:type="spellStart"/>
            <w:proofErr w:type="gramEnd"/>
            <w:r>
              <w:t>MSAccessActivityCollection</w:t>
            </w:r>
            <w:proofErr w:type="spellEnd"/>
            <w:r>
              <w:t>)</w:t>
            </w:r>
          </w:p>
        </w:tc>
        <w:tc>
          <w:tcPr>
            <w:tcW w:w="425" w:type="dxa"/>
          </w:tcPr>
          <w:p w14:paraId="46620867" w14:textId="77777777" w:rsidR="00F10E3F" w:rsidRDefault="00F10E3F" w:rsidP="00F354AD">
            <w:pPr>
              <w:pStyle w:val="TAC"/>
            </w:pPr>
            <w:r>
              <w:t>C</w:t>
            </w:r>
          </w:p>
        </w:tc>
        <w:tc>
          <w:tcPr>
            <w:tcW w:w="1134" w:type="dxa"/>
            <w:gridSpan w:val="2"/>
          </w:tcPr>
          <w:p w14:paraId="39E932E8" w14:textId="77777777" w:rsidR="00F10E3F" w:rsidRDefault="00F10E3F" w:rsidP="00F354AD">
            <w:pPr>
              <w:pStyle w:val="TAL"/>
            </w:pPr>
            <w:proofErr w:type="gramStart"/>
            <w:r>
              <w:t>1..N</w:t>
            </w:r>
            <w:proofErr w:type="gramEnd"/>
          </w:p>
        </w:tc>
        <w:tc>
          <w:tcPr>
            <w:tcW w:w="2856" w:type="dxa"/>
            <w:gridSpan w:val="2"/>
          </w:tcPr>
          <w:p w14:paraId="4252BFCE" w14:textId="77777777" w:rsidR="00F10E3F" w:rsidRPr="00C61AD6" w:rsidRDefault="00F10E3F" w:rsidP="00F354AD">
            <w:pPr>
              <w:pStyle w:val="TAL"/>
              <w:rPr>
                <w:rFonts w:cs="Arial"/>
                <w:szCs w:val="18"/>
              </w:rPr>
            </w:pPr>
            <w:r w:rsidRPr="00C61AD6">
              <w:rPr>
                <w:rFonts w:cs="Arial"/>
                <w:szCs w:val="18"/>
              </w:rPr>
              <w:t xml:space="preserve">Each element represents the </w:t>
            </w:r>
            <w:r>
              <w:rPr>
                <w:rFonts w:cs="Arial"/>
                <w:szCs w:val="18"/>
              </w:rPr>
              <w:t>Media Streaming access activity</w:t>
            </w:r>
            <w:r w:rsidRPr="00C61AD6">
              <w:rPr>
                <w:rFonts w:cs="Arial"/>
                <w:szCs w:val="18"/>
              </w:rPr>
              <w:t xml:space="preserve">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7B950D49" w14:textId="77777777" w:rsidR="00F10E3F" w:rsidRDefault="00F10E3F" w:rsidP="00F354AD">
            <w:pPr>
              <w:pStyle w:val="TAL"/>
              <w:rPr>
                <w:rFonts w:cs="Arial"/>
                <w:szCs w:val="18"/>
              </w:rPr>
            </w:pPr>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p>
          <w:p w14:paraId="202BA65A" w14:textId="77777777" w:rsidR="00F10E3F" w:rsidRDefault="00F10E3F" w:rsidP="00F354AD">
            <w:pPr>
              <w:pStyle w:val="TAL"/>
              <w:rPr>
                <w:rFonts w:cs="Arial"/>
                <w:szCs w:val="18"/>
              </w:rPr>
            </w:pPr>
          </w:p>
          <w:p w14:paraId="459995D9" w14:textId="77777777" w:rsidR="00F10E3F" w:rsidRPr="00C61AD6" w:rsidRDefault="00F10E3F" w:rsidP="00F354AD">
            <w:pPr>
              <w:pStyle w:val="TAL"/>
              <w:rPr>
                <w:rFonts w:cs="Arial"/>
                <w:szCs w:val="18"/>
              </w:rPr>
            </w:pPr>
            <w:r>
              <w:t>This attribute is deprecated; the attribute "</w:t>
            </w:r>
            <w:proofErr w:type="spellStart"/>
            <w:r>
              <w:rPr>
                <w:lang w:eastAsia="zh-CN"/>
              </w:rPr>
              <w:t>msAccesses</w:t>
            </w:r>
            <w:proofErr w:type="spellEnd"/>
            <w:r>
              <w:t>" should be used instead.</w:t>
            </w:r>
          </w:p>
        </w:tc>
        <w:tc>
          <w:tcPr>
            <w:tcW w:w="1843" w:type="dxa"/>
            <w:gridSpan w:val="2"/>
          </w:tcPr>
          <w:p w14:paraId="301686CA" w14:textId="77777777" w:rsidR="00F10E3F" w:rsidRDefault="00F10E3F" w:rsidP="00F354AD">
            <w:pPr>
              <w:pStyle w:val="TAL"/>
              <w:rPr>
                <w:lang w:eastAsia="zh-CN"/>
              </w:rPr>
            </w:pPr>
            <w:proofErr w:type="spellStart"/>
            <w:r w:rsidRPr="00174EA9">
              <w:rPr>
                <w:lang w:eastAsia="zh-CN"/>
              </w:rPr>
              <w:t>MSAccessActivity</w:t>
            </w:r>
            <w:proofErr w:type="spellEnd"/>
          </w:p>
        </w:tc>
      </w:tr>
      <w:tr w:rsidR="00F10E3F" w:rsidRPr="00174EA9" w14:paraId="56980C21" w14:textId="77777777" w:rsidTr="00F354AD">
        <w:trPr>
          <w:gridAfter w:val="1"/>
          <w:wAfter w:w="523"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3D361289" w14:textId="77777777" w:rsidR="00F10E3F" w:rsidRPr="00E40122" w:rsidRDefault="00F10E3F" w:rsidP="00F354AD">
            <w:pPr>
              <w:pStyle w:val="TAL"/>
              <w:rPr>
                <w:lang w:eastAsia="zh-CN"/>
              </w:rPr>
            </w:pPr>
            <w:proofErr w:type="spellStart"/>
            <w:r>
              <w:rPr>
                <w:lang w:eastAsia="zh-CN"/>
              </w:rPr>
              <w:t>msAccesses</w:t>
            </w:r>
            <w:proofErr w:type="spellEnd"/>
          </w:p>
        </w:tc>
        <w:tc>
          <w:tcPr>
            <w:tcW w:w="1559" w:type="dxa"/>
            <w:gridSpan w:val="2"/>
            <w:tcBorders>
              <w:top w:val="single" w:sz="6" w:space="0" w:color="auto"/>
              <w:left w:val="single" w:sz="6" w:space="0" w:color="auto"/>
              <w:bottom w:val="single" w:sz="6" w:space="0" w:color="auto"/>
              <w:right w:val="single" w:sz="6" w:space="0" w:color="auto"/>
            </w:tcBorders>
          </w:tcPr>
          <w:p w14:paraId="5E71DD39" w14:textId="77777777" w:rsidR="00F10E3F" w:rsidRPr="00E40122" w:rsidRDefault="00F10E3F" w:rsidP="00F354AD">
            <w:pPr>
              <w:pStyle w:val="TAL"/>
            </w:pPr>
            <w:proofErr w:type="gramStart"/>
            <w:r w:rsidRPr="00AE1F9A">
              <w:t>array(</w:t>
            </w:r>
            <w:proofErr w:type="spellStart"/>
            <w:proofErr w:type="gramEnd"/>
            <w:r w:rsidRPr="00AE1F9A">
              <w:t>M</w:t>
            </w:r>
            <w:r>
              <w:t>edia</w:t>
            </w:r>
            <w:r w:rsidRPr="00AE1F9A">
              <w:t>S</w:t>
            </w:r>
            <w:r>
              <w:t>treaming</w:t>
            </w:r>
            <w:r w:rsidRPr="00AE1F9A">
              <w:t>Access</w:t>
            </w:r>
            <w:r>
              <w:t>es</w:t>
            </w:r>
            <w:r w:rsidRPr="00AE1F9A">
              <w:t>Collection</w:t>
            </w:r>
            <w:proofErr w:type="spellEnd"/>
            <w:r w:rsidRPr="00AE1F9A">
              <w:t>)</w:t>
            </w:r>
          </w:p>
        </w:tc>
        <w:tc>
          <w:tcPr>
            <w:tcW w:w="425" w:type="dxa"/>
            <w:tcBorders>
              <w:top w:val="single" w:sz="6" w:space="0" w:color="auto"/>
              <w:left w:val="single" w:sz="6" w:space="0" w:color="auto"/>
              <w:bottom w:val="single" w:sz="6" w:space="0" w:color="auto"/>
              <w:right w:val="single" w:sz="6" w:space="0" w:color="auto"/>
            </w:tcBorders>
          </w:tcPr>
          <w:p w14:paraId="5140AA2C" w14:textId="77777777" w:rsidR="00F10E3F" w:rsidRPr="00E40122" w:rsidRDefault="00F10E3F" w:rsidP="00F354AD">
            <w:pPr>
              <w:pStyle w:val="TAC"/>
            </w:pPr>
            <w:r>
              <w:t>C</w:t>
            </w:r>
          </w:p>
        </w:tc>
        <w:tc>
          <w:tcPr>
            <w:tcW w:w="1134" w:type="dxa"/>
            <w:gridSpan w:val="3"/>
            <w:tcBorders>
              <w:top w:val="single" w:sz="6" w:space="0" w:color="auto"/>
              <w:left w:val="single" w:sz="6" w:space="0" w:color="auto"/>
              <w:bottom w:val="single" w:sz="6" w:space="0" w:color="auto"/>
              <w:right w:val="single" w:sz="6" w:space="0" w:color="auto"/>
            </w:tcBorders>
          </w:tcPr>
          <w:p w14:paraId="38CD4B5A" w14:textId="77777777" w:rsidR="00F10E3F" w:rsidRDefault="00F10E3F" w:rsidP="00F354AD">
            <w:pPr>
              <w:pStyle w:val="TAL"/>
            </w:pPr>
            <w:proofErr w:type="gramStart"/>
            <w:r>
              <w:t>1..N</w:t>
            </w:r>
            <w:proofErr w:type="gramEnd"/>
          </w:p>
        </w:tc>
        <w:tc>
          <w:tcPr>
            <w:tcW w:w="2856" w:type="dxa"/>
            <w:gridSpan w:val="2"/>
            <w:tcBorders>
              <w:top w:val="single" w:sz="6" w:space="0" w:color="auto"/>
              <w:left w:val="single" w:sz="6" w:space="0" w:color="auto"/>
              <w:bottom w:val="single" w:sz="6" w:space="0" w:color="auto"/>
              <w:right w:val="single" w:sz="6" w:space="0" w:color="auto"/>
            </w:tcBorders>
          </w:tcPr>
          <w:p w14:paraId="36D08EB7" w14:textId="77777777" w:rsidR="00F10E3F" w:rsidRPr="00C61AD6" w:rsidRDefault="00F10E3F" w:rsidP="00F354AD">
            <w:pPr>
              <w:pStyle w:val="TAL"/>
              <w:rPr>
                <w:rFonts w:cs="Arial"/>
                <w:szCs w:val="18"/>
              </w:rPr>
            </w:pPr>
            <w:r w:rsidRPr="00C61AD6">
              <w:rPr>
                <w:rFonts w:cs="Arial"/>
                <w:szCs w:val="18"/>
              </w:rPr>
              <w:t xml:space="preserve">Each element represents the </w:t>
            </w:r>
            <w:r>
              <w:rPr>
                <w:rFonts w:cs="Arial"/>
                <w:szCs w:val="18"/>
              </w:rPr>
              <w:t>Media Streaming access event record.</w:t>
            </w:r>
          </w:p>
          <w:p w14:paraId="79FFE635" w14:textId="77777777" w:rsidR="00F10E3F" w:rsidRDefault="00F10E3F" w:rsidP="00F354AD">
            <w:pPr>
              <w:pStyle w:val="TAL"/>
              <w:rPr>
                <w:rFonts w:cs="Arial"/>
                <w:szCs w:val="18"/>
              </w:rPr>
            </w:pPr>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p>
          <w:p w14:paraId="692F7663" w14:textId="77777777" w:rsidR="00F10E3F" w:rsidRDefault="00F10E3F" w:rsidP="00F354AD">
            <w:pPr>
              <w:pStyle w:val="TAL"/>
              <w:rPr>
                <w:rFonts w:cs="Arial"/>
                <w:szCs w:val="18"/>
              </w:rPr>
            </w:pPr>
          </w:p>
          <w:p w14:paraId="5CDDACF9" w14:textId="77777777" w:rsidR="00F10E3F" w:rsidRPr="003C461E" w:rsidRDefault="00F10E3F" w:rsidP="00F354AD">
            <w:pPr>
              <w:pStyle w:val="TAL"/>
              <w:rPr>
                <w:rFonts w:cs="Arial"/>
                <w:szCs w:val="18"/>
              </w:rPr>
            </w:pPr>
            <w:r>
              <w:rPr>
                <w:rFonts w:cs="Arial"/>
                <w:szCs w:val="18"/>
                <w:lang w:eastAsia="zh-CN"/>
              </w:rPr>
              <w:t xml:space="preserve">This attribute deprecates </w:t>
            </w:r>
            <w:r w:rsidRPr="00C61AD6">
              <w:rPr>
                <w:rFonts w:cs="Arial"/>
                <w:szCs w:val="18"/>
              </w:rPr>
              <w:t>"</w:t>
            </w:r>
            <w:proofErr w:type="spellStart"/>
            <w:r>
              <w:t>msAccActInfos</w:t>
            </w:r>
            <w:proofErr w:type="spellEnd"/>
            <w:r w:rsidRPr="00C61AD6">
              <w:rPr>
                <w:rFonts w:cs="Arial"/>
                <w:szCs w:val="18"/>
              </w:rPr>
              <w:t>"</w:t>
            </w:r>
            <w:r>
              <w:rPr>
                <w:lang w:eastAsia="zh-CN"/>
              </w:rPr>
              <w:t xml:space="preserve"> attribute.</w:t>
            </w:r>
          </w:p>
        </w:tc>
        <w:tc>
          <w:tcPr>
            <w:tcW w:w="1843" w:type="dxa"/>
            <w:gridSpan w:val="2"/>
            <w:tcBorders>
              <w:top w:val="single" w:sz="6" w:space="0" w:color="auto"/>
              <w:left w:val="single" w:sz="6" w:space="0" w:color="auto"/>
              <w:bottom w:val="single" w:sz="6" w:space="0" w:color="auto"/>
              <w:right w:val="single" w:sz="6" w:space="0" w:color="auto"/>
            </w:tcBorders>
          </w:tcPr>
          <w:p w14:paraId="3F41B3B5" w14:textId="77777777" w:rsidR="00F10E3F" w:rsidRPr="00E40122" w:rsidRDefault="00F10E3F" w:rsidP="00F354AD">
            <w:pPr>
              <w:pStyle w:val="TAL"/>
              <w:rPr>
                <w:lang w:eastAsia="zh-CN"/>
              </w:rPr>
            </w:pPr>
            <w:proofErr w:type="spellStart"/>
            <w:r>
              <w:rPr>
                <w:rFonts w:hint="eastAsia"/>
                <w:lang w:eastAsia="zh-CN"/>
              </w:rPr>
              <w:t>M</w:t>
            </w:r>
            <w:r>
              <w:rPr>
                <w:lang w:eastAsia="zh-CN"/>
              </w:rPr>
              <w:t>SEventExposure</w:t>
            </w:r>
            <w:proofErr w:type="spellEnd"/>
          </w:p>
        </w:tc>
      </w:tr>
      <w:tr w:rsidR="00F10E3F" w:rsidRPr="00174EA9" w14:paraId="1971E01C" w14:textId="77777777" w:rsidTr="00F354AD">
        <w:trPr>
          <w:gridBefore w:val="1"/>
          <w:wBefore w:w="523"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221644FA" w14:textId="77777777" w:rsidR="00F10E3F" w:rsidRDefault="00F10E3F" w:rsidP="00F354AD">
            <w:pPr>
              <w:pStyle w:val="TAL"/>
            </w:pPr>
            <w:proofErr w:type="spellStart"/>
            <w:r w:rsidRPr="00E40122">
              <w:t>gnssAssistData</w:t>
            </w:r>
            <w:r>
              <w:t>Info</w:t>
            </w:r>
            <w:proofErr w:type="spellEnd"/>
          </w:p>
        </w:tc>
        <w:tc>
          <w:tcPr>
            <w:tcW w:w="1559" w:type="dxa"/>
            <w:gridSpan w:val="3"/>
            <w:tcBorders>
              <w:top w:val="single" w:sz="6" w:space="0" w:color="auto"/>
              <w:left w:val="single" w:sz="6" w:space="0" w:color="auto"/>
              <w:bottom w:val="single" w:sz="6" w:space="0" w:color="auto"/>
              <w:right w:val="single" w:sz="6" w:space="0" w:color="auto"/>
            </w:tcBorders>
          </w:tcPr>
          <w:p w14:paraId="4B60EF61" w14:textId="77777777" w:rsidR="00F10E3F" w:rsidRDefault="00F10E3F" w:rsidP="00F354AD">
            <w:pPr>
              <w:pStyle w:val="TAL"/>
            </w:pPr>
            <w:proofErr w:type="spellStart"/>
            <w:r w:rsidRPr="00E40122">
              <w:t>GNSSAssistDataInfo</w:t>
            </w:r>
            <w:proofErr w:type="spellEnd"/>
          </w:p>
        </w:tc>
        <w:tc>
          <w:tcPr>
            <w:tcW w:w="425" w:type="dxa"/>
            <w:tcBorders>
              <w:top w:val="single" w:sz="6" w:space="0" w:color="auto"/>
              <w:left w:val="single" w:sz="6" w:space="0" w:color="auto"/>
              <w:bottom w:val="single" w:sz="6" w:space="0" w:color="auto"/>
              <w:right w:val="single" w:sz="6" w:space="0" w:color="auto"/>
            </w:tcBorders>
          </w:tcPr>
          <w:p w14:paraId="60CC3DCB" w14:textId="77777777" w:rsidR="00F10E3F" w:rsidRDefault="00F10E3F" w:rsidP="00F354AD">
            <w:pPr>
              <w:pStyle w:val="TAC"/>
            </w:pPr>
            <w:r w:rsidRPr="00E40122">
              <w:t>C</w:t>
            </w:r>
          </w:p>
        </w:tc>
        <w:tc>
          <w:tcPr>
            <w:tcW w:w="1134" w:type="dxa"/>
            <w:gridSpan w:val="2"/>
            <w:tcBorders>
              <w:top w:val="single" w:sz="6" w:space="0" w:color="auto"/>
              <w:left w:val="single" w:sz="6" w:space="0" w:color="auto"/>
              <w:bottom w:val="single" w:sz="6" w:space="0" w:color="auto"/>
              <w:right w:val="single" w:sz="6" w:space="0" w:color="auto"/>
            </w:tcBorders>
          </w:tcPr>
          <w:p w14:paraId="166B819F" w14:textId="77777777" w:rsidR="00F10E3F" w:rsidRDefault="00F10E3F" w:rsidP="00F354AD">
            <w:pPr>
              <w:pStyle w:val="TAL"/>
            </w:pPr>
            <w:r>
              <w:t>0..</w:t>
            </w:r>
            <w:r w:rsidRPr="00E40122">
              <w:t>1</w:t>
            </w:r>
          </w:p>
        </w:tc>
        <w:tc>
          <w:tcPr>
            <w:tcW w:w="2856" w:type="dxa"/>
            <w:gridSpan w:val="2"/>
            <w:tcBorders>
              <w:top w:val="single" w:sz="6" w:space="0" w:color="auto"/>
              <w:left w:val="single" w:sz="6" w:space="0" w:color="auto"/>
              <w:bottom w:val="single" w:sz="6" w:space="0" w:color="auto"/>
              <w:right w:val="single" w:sz="6" w:space="0" w:color="auto"/>
            </w:tcBorders>
          </w:tcPr>
          <w:p w14:paraId="35586151" w14:textId="77777777" w:rsidR="00F10E3F" w:rsidRDefault="00F10E3F" w:rsidP="00F354AD">
            <w:pPr>
              <w:pStyle w:val="TAL"/>
              <w:rPr>
                <w:rFonts w:cs="Arial"/>
                <w:szCs w:val="18"/>
              </w:rPr>
            </w:pPr>
            <w:r w:rsidRPr="003C461E">
              <w:rPr>
                <w:rFonts w:cs="Arial"/>
                <w:szCs w:val="18"/>
              </w:rPr>
              <w:t>Represents the GNSS Assistance data information.</w:t>
            </w:r>
          </w:p>
          <w:p w14:paraId="1A9A2EE1" w14:textId="77777777" w:rsidR="00F10E3F" w:rsidRDefault="00F10E3F" w:rsidP="00F354AD">
            <w:pPr>
              <w:pStyle w:val="TAL"/>
              <w:rPr>
                <w:rFonts w:cs="Arial"/>
                <w:szCs w:val="18"/>
              </w:rPr>
            </w:pPr>
          </w:p>
          <w:p w14:paraId="28052809" w14:textId="77777777" w:rsidR="00F10E3F" w:rsidRPr="00C61AD6" w:rsidRDefault="00F10E3F" w:rsidP="00F354AD">
            <w:pPr>
              <w:pStyle w:val="TAL"/>
              <w:rPr>
                <w:rFonts w:cs="Arial"/>
                <w:szCs w:val="18"/>
              </w:rPr>
            </w:pPr>
            <w:r>
              <w:rPr>
                <w:rFonts w:cs="Arial"/>
                <w:szCs w:val="18"/>
              </w:rPr>
              <w:t>This attribute shall be present only if the "</w:t>
            </w:r>
            <w:r w:rsidRPr="003C461E">
              <w:rPr>
                <w:rFonts w:cs="Arial"/>
                <w:szCs w:val="18"/>
              </w:rPr>
              <w:t>event</w:t>
            </w:r>
            <w:r>
              <w:rPr>
                <w:rFonts w:cs="Arial"/>
                <w:szCs w:val="18"/>
              </w:rPr>
              <w:t>" attribute is set to "</w:t>
            </w:r>
            <w:r w:rsidRPr="00E40122">
              <w:rPr>
                <w:rFonts w:cs="Arial"/>
                <w:szCs w:val="18"/>
              </w:rPr>
              <w:t>GNSS_ASSISTANCE_DATA".</w:t>
            </w:r>
          </w:p>
        </w:tc>
        <w:tc>
          <w:tcPr>
            <w:tcW w:w="1843" w:type="dxa"/>
            <w:gridSpan w:val="2"/>
            <w:tcBorders>
              <w:top w:val="single" w:sz="6" w:space="0" w:color="auto"/>
              <w:left w:val="single" w:sz="6" w:space="0" w:color="auto"/>
              <w:bottom w:val="single" w:sz="6" w:space="0" w:color="auto"/>
              <w:right w:val="single" w:sz="6" w:space="0" w:color="auto"/>
            </w:tcBorders>
          </w:tcPr>
          <w:p w14:paraId="68DDA0E2" w14:textId="77777777" w:rsidR="00F10E3F" w:rsidRPr="00174EA9" w:rsidRDefault="00F10E3F" w:rsidP="00F354AD">
            <w:pPr>
              <w:pStyle w:val="TAL"/>
              <w:rPr>
                <w:lang w:eastAsia="zh-CN"/>
              </w:rPr>
            </w:pPr>
            <w:proofErr w:type="spellStart"/>
            <w:r w:rsidRPr="00E40122">
              <w:rPr>
                <w:lang w:eastAsia="zh-CN"/>
              </w:rPr>
              <w:t>GNSSAssistData</w:t>
            </w:r>
            <w:proofErr w:type="spellEnd"/>
          </w:p>
        </w:tc>
      </w:tr>
      <w:tr w:rsidR="00F10E3F" w:rsidRPr="00174EA9" w14:paraId="1916E3CC" w14:textId="77777777" w:rsidTr="00F354AD">
        <w:trPr>
          <w:gridBefore w:val="1"/>
          <w:wBefore w:w="523"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40AF5C20" w14:textId="77777777" w:rsidR="00F10E3F" w:rsidRPr="00E40122" w:rsidRDefault="00F10E3F" w:rsidP="00F354AD">
            <w:pPr>
              <w:pStyle w:val="TAL"/>
            </w:pPr>
            <w:proofErr w:type="spellStart"/>
            <w:r>
              <w:t>datVolTransTimeInfos</w:t>
            </w:r>
            <w:proofErr w:type="spellEnd"/>
          </w:p>
        </w:tc>
        <w:tc>
          <w:tcPr>
            <w:tcW w:w="1559" w:type="dxa"/>
            <w:gridSpan w:val="3"/>
            <w:tcBorders>
              <w:top w:val="single" w:sz="6" w:space="0" w:color="auto"/>
              <w:left w:val="single" w:sz="6" w:space="0" w:color="auto"/>
              <w:bottom w:val="single" w:sz="6" w:space="0" w:color="auto"/>
              <w:right w:val="single" w:sz="6" w:space="0" w:color="auto"/>
            </w:tcBorders>
          </w:tcPr>
          <w:p w14:paraId="226E1C2E" w14:textId="77777777" w:rsidR="00F10E3F" w:rsidRPr="00E40122" w:rsidRDefault="00F10E3F" w:rsidP="00F354AD">
            <w:pPr>
              <w:pStyle w:val="TAL"/>
            </w:pPr>
            <w:proofErr w:type="gramStart"/>
            <w:r>
              <w:t>array(</w:t>
            </w:r>
            <w:proofErr w:type="spellStart"/>
            <w:proofErr w:type="gramEnd"/>
            <w:r>
              <w:t>DatVolTransTimeCollection</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753BE168" w14:textId="77777777" w:rsidR="00F10E3F" w:rsidRPr="00E40122" w:rsidRDefault="00F10E3F" w:rsidP="00F354AD">
            <w:pPr>
              <w:pStyle w:val="TAC"/>
            </w:pPr>
            <w:r>
              <w:t>C</w:t>
            </w:r>
          </w:p>
        </w:tc>
        <w:tc>
          <w:tcPr>
            <w:tcW w:w="1134" w:type="dxa"/>
            <w:gridSpan w:val="2"/>
            <w:tcBorders>
              <w:top w:val="single" w:sz="6" w:space="0" w:color="auto"/>
              <w:left w:val="single" w:sz="6" w:space="0" w:color="auto"/>
              <w:bottom w:val="single" w:sz="6" w:space="0" w:color="auto"/>
              <w:right w:val="single" w:sz="6" w:space="0" w:color="auto"/>
            </w:tcBorders>
          </w:tcPr>
          <w:p w14:paraId="154344AD" w14:textId="77777777" w:rsidR="00F10E3F" w:rsidRPr="00E40122" w:rsidRDefault="00F10E3F" w:rsidP="00F354AD">
            <w:pPr>
              <w:pStyle w:val="TAL"/>
            </w:pPr>
            <w:proofErr w:type="gramStart"/>
            <w:r>
              <w:t>1..N</w:t>
            </w:r>
            <w:proofErr w:type="gramEnd"/>
          </w:p>
        </w:tc>
        <w:tc>
          <w:tcPr>
            <w:tcW w:w="2856" w:type="dxa"/>
            <w:gridSpan w:val="2"/>
            <w:tcBorders>
              <w:top w:val="single" w:sz="6" w:space="0" w:color="auto"/>
              <w:left w:val="single" w:sz="6" w:space="0" w:color="auto"/>
              <w:bottom w:val="single" w:sz="6" w:space="0" w:color="auto"/>
              <w:right w:val="single" w:sz="6" w:space="0" w:color="auto"/>
            </w:tcBorders>
          </w:tcPr>
          <w:p w14:paraId="50AE57EB" w14:textId="77777777" w:rsidR="00F10E3F" w:rsidRPr="003C461E" w:rsidRDefault="00F10E3F" w:rsidP="00F354AD">
            <w:pPr>
              <w:pStyle w:val="TAL"/>
              <w:rPr>
                <w:rFonts w:cs="Arial"/>
                <w:szCs w:val="18"/>
              </w:rPr>
            </w:pPr>
            <w:r>
              <w:rPr>
                <w:rFonts w:cs="Arial"/>
                <w:szCs w:val="18"/>
              </w:rPr>
              <w:t>Each element represents the data volume transfer time information related to a UE. Shall be present if the "event" attribute sets to "DATA_VOLUME_TRANSFER_TIME".</w:t>
            </w:r>
          </w:p>
        </w:tc>
        <w:tc>
          <w:tcPr>
            <w:tcW w:w="1843" w:type="dxa"/>
            <w:gridSpan w:val="2"/>
            <w:tcBorders>
              <w:top w:val="single" w:sz="6" w:space="0" w:color="auto"/>
              <w:left w:val="single" w:sz="6" w:space="0" w:color="auto"/>
              <w:bottom w:val="single" w:sz="6" w:space="0" w:color="auto"/>
              <w:right w:val="single" w:sz="6" w:space="0" w:color="auto"/>
            </w:tcBorders>
          </w:tcPr>
          <w:p w14:paraId="4B6FBF9E" w14:textId="77777777" w:rsidR="00F10E3F" w:rsidRPr="00E40122" w:rsidRDefault="00F10E3F" w:rsidP="00F354AD">
            <w:pPr>
              <w:pStyle w:val="TAL"/>
              <w:rPr>
                <w:lang w:eastAsia="zh-CN"/>
              </w:rPr>
            </w:pPr>
            <w:proofErr w:type="spellStart"/>
            <w:r>
              <w:rPr>
                <w:lang w:eastAsia="zh-CN"/>
              </w:rPr>
              <w:t>DataVolTransferTime</w:t>
            </w:r>
            <w:proofErr w:type="spellEnd"/>
          </w:p>
        </w:tc>
      </w:tr>
      <w:tr w:rsidR="00F10E3F" w:rsidRPr="00174EA9" w14:paraId="27562006" w14:textId="77777777" w:rsidTr="00F354AD">
        <w:trPr>
          <w:gridBefore w:val="1"/>
          <w:wBefore w:w="523"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1E2DC2F5" w14:textId="77777777" w:rsidR="00F10E3F" w:rsidRDefault="00F10E3F" w:rsidP="00F354AD">
            <w:pPr>
              <w:pStyle w:val="TAL"/>
            </w:pPr>
            <w:proofErr w:type="spellStart"/>
            <w:r>
              <w:t>appActiveTime</w:t>
            </w:r>
            <w:r>
              <w:rPr>
                <w:lang w:val="en-US" w:eastAsia="zh-CN"/>
              </w:rPr>
              <w:t>Infos</w:t>
            </w:r>
            <w:proofErr w:type="spellEnd"/>
          </w:p>
        </w:tc>
        <w:tc>
          <w:tcPr>
            <w:tcW w:w="1559" w:type="dxa"/>
            <w:gridSpan w:val="3"/>
            <w:tcBorders>
              <w:top w:val="single" w:sz="6" w:space="0" w:color="auto"/>
              <w:left w:val="single" w:sz="6" w:space="0" w:color="auto"/>
              <w:bottom w:val="single" w:sz="6" w:space="0" w:color="auto"/>
              <w:right w:val="single" w:sz="6" w:space="0" w:color="auto"/>
            </w:tcBorders>
          </w:tcPr>
          <w:p w14:paraId="5C9CED2B" w14:textId="77777777" w:rsidR="00F10E3F" w:rsidRDefault="00F10E3F" w:rsidP="00F354AD">
            <w:pPr>
              <w:pStyle w:val="TAL"/>
            </w:pPr>
            <w:proofErr w:type="gramStart"/>
            <w:r>
              <w:t>array(</w:t>
            </w:r>
            <w:proofErr w:type="spellStart"/>
            <w:proofErr w:type="gramEnd"/>
            <w:r>
              <w:t>AppActiveTimeInfo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0B43855B" w14:textId="77777777" w:rsidR="00F10E3F" w:rsidRDefault="00F10E3F" w:rsidP="00F354AD">
            <w:pPr>
              <w:pStyle w:val="TAC"/>
            </w:pPr>
            <w:r>
              <w:t>C</w:t>
            </w:r>
          </w:p>
        </w:tc>
        <w:tc>
          <w:tcPr>
            <w:tcW w:w="1134" w:type="dxa"/>
            <w:gridSpan w:val="2"/>
            <w:tcBorders>
              <w:top w:val="single" w:sz="6" w:space="0" w:color="auto"/>
              <w:left w:val="single" w:sz="6" w:space="0" w:color="auto"/>
              <w:bottom w:val="single" w:sz="6" w:space="0" w:color="auto"/>
              <w:right w:val="single" w:sz="6" w:space="0" w:color="auto"/>
            </w:tcBorders>
          </w:tcPr>
          <w:p w14:paraId="385FBBC4" w14:textId="77777777" w:rsidR="00F10E3F" w:rsidRDefault="00F10E3F" w:rsidP="00F354AD">
            <w:pPr>
              <w:pStyle w:val="TAL"/>
            </w:pPr>
            <w:proofErr w:type="gramStart"/>
            <w:r>
              <w:t>1..N</w:t>
            </w:r>
            <w:proofErr w:type="gramEnd"/>
          </w:p>
        </w:tc>
        <w:tc>
          <w:tcPr>
            <w:tcW w:w="2856" w:type="dxa"/>
            <w:gridSpan w:val="2"/>
            <w:tcBorders>
              <w:top w:val="single" w:sz="6" w:space="0" w:color="auto"/>
              <w:left w:val="single" w:sz="6" w:space="0" w:color="auto"/>
              <w:bottom w:val="single" w:sz="6" w:space="0" w:color="auto"/>
              <w:right w:val="single" w:sz="6" w:space="0" w:color="auto"/>
            </w:tcBorders>
          </w:tcPr>
          <w:p w14:paraId="4BB32186" w14:textId="77777777" w:rsidR="00F10E3F" w:rsidRDefault="00F10E3F" w:rsidP="00F354AD">
            <w:pPr>
              <w:pStyle w:val="TAL"/>
              <w:rPr>
                <w:rFonts w:cs="Arial"/>
                <w:szCs w:val="18"/>
              </w:rPr>
            </w:pPr>
            <w:r>
              <w:rPr>
                <w:rFonts w:cs="Arial"/>
                <w:szCs w:val="18"/>
              </w:rPr>
              <w:t xml:space="preserve">Each element represents </w:t>
            </w:r>
            <w:r w:rsidRPr="003B50A1">
              <w:rPr>
                <w:rFonts w:cs="Arial"/>
                <w:szCs w:val="18"/>
              </w:rPr>
              <w:t>activation time information of the application</w:t>
            </w:r>
            <w:r>
              <w:rPr>
                <w:rFonts w:cs="Arial"/>
                <w:szCs w:val="18"/>
              </w:rPr>
              <w:t>. Shall be present if the "event" attribute sets to "</w:t>
            </w:r>
            <w:r w:rsidRPr="003B50A1">
              <w:rPr>
                <w:rFonts w:cs="Arial"/>
                <w:szCs w:val="18"/>
              </w:rPr>
              <w:t>APP_ACTIVE_TIME</w:t>
            </w:r>
            <w:r>
              <w:rPr>
                <w:rFonts w:cs="Arial"/>
                <w:szCs w:val="18"/>
              </w:rPr>
              <w:t>".</w:t>
            </w:r>
          </w:p>
        </w:tc>
        <w:tc>
          <w:tcPr>
            <w:tcW w:w="1843" w:type="dxa"/>
            <w:gridSpan w:val="2"/>
            <w:tcBorders>
              <w:top w:val="single" w:sz="6" w:space="0" w:color="auto"/>
              <w:left w:val="single" w:sz="6" w:space="0" w:color="auto"/>
              <w:bottom w:val="single" w:sz="6" w:space="0" w:color="auto"/>
              <w:right w:val="single" w:sz="6" w:space="0" w:color="auto"/>
            </w:tcBorders>
          </w:tcPr>
          <w:p w14:paraId="3219EAEC" w14:textId="77777777" w:rsidR="00F10E3F" w:rsidRDefault="00F10E3F" w:rsidP="00F354AD">
            <w:pPr>
              <w:pStyle w:val="TAL"/>
              <w:rPr>
                <w:lang w:eastAsia="zh-CN"/>
              </w:rPr>
            </w:pPr>
            <w:proofErr w:type="spellStart"/>
            <w:r>
              <w:rPr>
                <w:rFonts w:hint="eastAsia"/>
                <w:lang w:eastAsia="zh-CN"/>
              </w:rPr>
              <w:t>A</w:t>
            </w:r>
            <w:r>
              <w:rPr>
                <w:lang w:eastAsia="zh-CN"/>
              </w:rPr>
              <w:t>ppActiveTime</w:t>
            </w:r>
            <w:proofErr w:type="spellEnd"/>
          </w:p>
        </w:tc>
      </w:tr>
      <w:tr w:rsidR="00F10E3F" w:rsidRPr="00174EA9" w14:paraId="64F2C077" w14:textId="77777777" w:rsidTr="00F354AD">
        <w:trPr>
          <w:gridBefore w:val="1"/>
          <w:wBefore w:w="523"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2E175A2D" w14:textId="77777777" w:rsidR="00F10E3F" w:rsidRDefault="00F10E3F" w:rsidP="00F354AD">
            <w:pPr>
              <w:pStyle w:val="TAL"/>
            </w:pPr>
            <w:proofErr w:type="spellStart"/>
            <w:r>
              <w:t>sigInfos</w:t>
            </w:r>
            <w:proofErr w:type="spellEnd"/>
          </w:p>
        </w:tc>
        <w:tc>
          <w:tcPr>
            <w:tcW w:w="1559" w:type="dxa"/>
            <w:gridSpan w:val="3"/>
            <w:tcBorders>
              <w:top w:val="single" w:sz="6" w:space="0" w:color="auto"/>
              <w:left w:val="single" w:sz="6" w:space="0" w:color="auto"/>
              <w:bottom w:val="single" w:sz="6" w:space="0" w:color="auto"/>
              <w:right w:val="single" w:sz="6" w:space="0" w:color="auto"/>
            </w:tcBorders>
          </w:tcPr>
          <w:p w14:paraId="50EB3B93" w14:textId="77777777" w:rsidR="00F10E3F" w:rsidRDefault="00F10E3F" w:rsidP="00F354AD">
            <w:pPr>
              <w:pStyle w:val="TAL"/>
            </w:pPr>
            <w:proofErr w:type="gramStart"/>
            <w:r>
              <w:t>array(</w:t>
            </w:r>
            <w:proofErr w:type="spellStart"/>
            <w:proofErr w:type="gramEnd"/>
            <w:r>
              <w:t>NfSignallingInfo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6B595E53" w14:textId="77777777" w:rsidR="00F10E3F" w:rsidRDefault="00F10E3F" w:rsidP="00F354AD">
            <w:pPr>
              <w:pStyle w:val="TAC"/>
            </w:pPr>
            <w:r>
              <w:t>C</w:t>
            </w:r>
          </w:p>
        </w:tc>
        <w:tc>
          <w:tcPr>
            <w:tcW w:w="1134" w:type="dxa"/>
            <w:gridSpan w:val="2"/>
            <w:tcBorders>
              <w:top w:val="single" w:sz="6" w:space="0" w:color="auto"/>
              <w:left w:val="single" w:sz="6" w:space="0" w:color="auto"/>
              <w:bottom w:val="single" w:sz="6" w:space="0" w:color="auto"/>
              <w:right w:val="single" w:sz="6" w:space="0" w:color="auto"/>
            </w:tcBorders>
          </w:tcPr>
          <w:p w14:paraId="5E8493E1" w14:textId="77777777" w:rsidR="00F10E3F" w:rsidRDefault="00F10E3F" w:rsidP="00F354AD">
            <w:pPr>
              <w:pStyle w:val="TAL"/>
            </w:pPr>
            <w:proofErr w:type="gramStart"/>
            <w:r>
              <w:t>1..N</w:t>
            </w:r>
            <w:proofErr w:type="gramEnd"/>
          </w:p>
        </w:tc>
        <w:tc>
          <w:tcPr>
            <w:tcW w:w="2856" w:type="dxa"/>
            <w:gridSpan w:val="2"/>
            <w:tcBorders>
              <w:top w:val="single" w:sz="6" w:space="0" w:color="auto"/>
              <w:left w:val="single" w:sz="6" w:space="0" w:color="auto"/>
              <w:bottom w:val="single" w:sz="6" w:space="0" w:color="auto"/>
              <w:right w:val="single" w:sz="6" w:space="0" w:color="auto"/>
            </w:tcBorders>
          </w:tcPr>
          <w:p w14:paraId="1F2A1726" w14:textId="77777777" w:rsidR="00F10E3F" w:rsidRDefault="00F10E3F" w:rsidP="00F354AD">
            <w:pPr>
              <w:pStyle w:val="TAL"/>
              <w:rPr>
                <w:rFonts w:cs="Arial"/>
                <w:szCs w:val="18"/>
              </w:rPr>
            </w:pPr>
            <w:r>
              <w:t>Contains signalling information. Shall be present</w:t>
            </w:r>
            <w:r w:rsidRPr="00C8147E">
              <w:t xml:space="preserve"> </w:t>
            </w:r>
            <w:r>
              <w:t>if</w:t>
            </w:r>
            <w:r w:rsidRPr="00C8147E">
              <w:t xml:space="preserve"> the </w:t>
            </w:r>
            <w:r>
              <w:t>"event"</w:t>
            </w:r>
            <w:r w:rsidRPr="00C8147E">
              <w:t xml:space="preserve"> </w:t>
            </w:r>
            <w:r>
              <w:t>attribute sets to</w:t>
            </w:r>
            <w:r w:rsidRPr="00C8147E">
              <w:t xml:space="preserve"> "</w:t>
            </w:r>
            <w:r>
              <w:t>SIGNALLING_INFO</w:t>
            </w:r>
            <w:r w:rsidRPr="00C8147E">
              <w:t>".</w:t>
            </w:r>
          </w:p>
        </w:tc>
        <w:tc>
          <w:tcPr>
            <w:tcW w:w="1843" w:type="dxa"/>
            <w:gridSpan w:val="2"/>
            <w:tcBorders>
              <w:top w:val="single" w:sz="6" w:space="0" w:color="auto"/>
              <w:left w:val="single" w:sz="6" w:space="0" w:color="auto"/>
              <w:bottom w:val="single" w:sz="6" w:space="0" w:color="auto"/>
              <w:right w:val="single" w:sz="6" w:space="0" w:color="auto"/>
            </w:tcBorders>
          </w:tcPr>
          <w:p w14:paraId="2CC6E2AD" w14:textId="77777777" w:rsidR="00F10E3F" w:rsidRDefault="00F10E3F" w:rsidP="00F354AD">
            <w:pPr>
              <w:pStyle w:val="TAL"/>
              <w:rPr>
                <w:lang w:eastAsia="zh-CN"/>
              </w:rPr>
            </w:pPr>
            <w:proofErr w:type="spellStart"/>
            <w:r>
              <w:t>SignallingInfo</w:t>
            </w:r>
            <w:proofErr w:type="spellEnd"/>
          </w:p>
        </w:tc>
      </w:tr>
      <w:tr w:rsidR="00491563" w:rsidRPr="00174EA9" w14:paraId="18C085E3" w14:textId="77777777" w:rsidTr="00F354AD">
        <w:trPr>
          <w:gridBefore w:val="1"/>
          <w:wBefore w:w="523" w:type="dxa"/>
          <w:jc w:val="center"/>
          <w:ins w:id="201" w:author="Ericsson_Maria Liang" w:date="2025-09-10T15:03:00Z"/>
        </w:trPr>
        <w:tc>
          <w:tcPr>
            <w:tcW w:w="1531" w:type="dxa"/>
            <w:gridSpan w:val="2"/>
            <w:tcBorders>
              <w:top w:val="single" w:sz="6" w:space="0" w:color="auto"/>
              <w:left w:val="single" w:sz="6" w:space="0" w:color="auto"/>
              <w:bottom w:val="single" w:sz="6" w:space="0" w:color="auto"/>
              <w:right w:val="single" w:sz="6" w:space="0" w:color="auto"/>
            </w:tcBorders>
          </w:tcPr>
          <w:p w14:paraId="3CF2A776" w14:textId="4DD2A399" w:rsidR="00491563" w:rsidRDefault="00491563" w:rsidP="00F354AD">
            <w:pPr>
              <w:pStyle w:val="TAL"/>
              <w:rPr>
                <w:ins w:id="202" w:author="Ericsson_Maria Liang" w:date="2025-09-10T15:03:00Z"/>
              </w:rPr>
            </w:pPr>
            <w:proofErr w:type="spellStart"/>
            <w:ins w:id="203" w:author="Ericsson_Maria Liang" w:date="2025-09-10T15:03:00Z">
              <w:r>
                <w:t>ueAltitudeInfos</w:t>
              </w:r>
              <w:proofErr w:type="spellEnd"/>
            </w:ins>
          </w:p>
        </w:tc>
        <w:tc>
          <w:tcPr>
            <w:tcW w:w="1559" w:type="dxa"/>
            <w:gridSpan w:val="3"/>
            <w:tcBorders>
              <w:top w:val="single" w:sz="6" w:space="0" w:color="auto"/>
              <w:left w:val="single" w:sz="6" w:space="0" w:color="auto"/>
              <w:bottom w:val="single" w:sz="6" w:space="0" w:color="auto"/>
              <w:right w:val="single" w:sz="6" w:space="0" w:color="auto"/>
            </w:tcBorders>
          </w:tcPr>
          <w:p w14:paraId="440F2432" w14:textId="6D85BFCE" w:rsidR="00491563" w:rsidRDefault="00491563" w:rsidP="00F354AD">
            <w:pPr>
              <w:pStyle w:val="TAL"/>
              <w:rPr>
                <w:ins w:id="204" w:author="Ericsson_Maria Liang" w:date="2025-09-10T15:03:00Z"/>
              </w:rPr>
            </w:pPr>
            <w:proofErr w:type="gramStart"/>
            <w:ins w:id="205" w:author="Ericsson_Maria Liang" w:date="2025-09-10T15:03:00Z">
              <w:r>
                <w:t>array(</w:t>
              </w:r>
              <w:proofErr w:type="spellStart"/>
              <w:proofErr w:type="gramEnd"/>
              <w:r>
                <w:t>UeAltitudeInfo</w:t>
              </w:r>
              <w:proofErr w:type="spellEnd"/>
              <w:r>
                <w:t>)</w:t>
              </w:r>
            </w:ins>
          </w:p>
        </w:tc>
        <w:tc>
          <w:tcPr>
            <w:tcW w:w="425" w:type="dxa"/>
            <w:tcBorders>
              <w:top w:val="single" w:sz="6" w:space="0" w:color="auto"/>
              <w:left w:val="single" w:sz="6" w:space="0" w:color="auto"/>
              <w:bottom w:val="single" w:sz="6" w:space="0" w:color="auto"/>
              <w:right w:val="single" w:sz="6" w:space="0" w:color="auto"/>
            </w:tcBorders>
          </w:tcPr>
          <w:p w14:paraId="13EC7333" w14:textId="1140C7C7" w:rsidR="00491563" w:rsidRDefault="00491563" w:rsidP="00F354AD">
            <w:pPr>
              <w:pStyle w:val="TAC"/>
              <w:rPr>
                <w:ins w:id="206" w:author="Ericsson_Maria Liang" w:date="2025-09-10T15:03:00Z"/>
              </w:rPr>
            </w:pPr>
            <w:ins w:id="207" w:author="Ericsson_Maria Liang" w:date="2025-09-10T15:04:00Z">
              <w:r>
                <w:t>C</w:t>
              </w:r>
            </w:ins>
          </w:p>
        </w:tc>
        <w:tc>
          <w:tcPr>
            <w:tcW w:w="1134" w:type="dxa"/>
            <w:gridSpan w:val="2"/>
            <w:tcBorders>
              <w:top w:val="single" w:sz="6" w:space="0" w:color="auto"/>
              <w:left w:val="single" w:sz="6" w:space="0" w:color="auto"/>
              <w:bottom w:val="single" w:sz="6" w:space="0" w:color="auto"/>
              <w:right w:val="single" w:sz="6" w:space="0" w:color="auto"/>
            </w:tcBorders>
          </w:tcPr>
          <w:p w14:paraId="710C279E" w14:textId="6815EF3A" w:rsidR="00491563" w:rsidRDefault="00491563" w:rsidP="00F354AD">
            <w:pPr>
              <w:pStyle w:val="TAL"/>
              <w:rPr>
                <w:ins w:id="208" w:author="Ericsson_Maria Liang" w:date="2025-09-10T15:03:00Z"/>
              </w:rPr>
            </w:pPr>
            <w:proofErr w:type="gramStart"/>
            <w:ins w:id="209" w:author="Ericsson_Maria Liang" w:date="2025-09-10T15:04:00Z">
              <w:r>
                <w:t>1..N</w:t>
              </w:r>
            </w:ins>
            <w:proofErr w:type="gramEnd"/>
          </w:p>
        </w:tc>
        <w:tc>
          <w:tcPr>
            <w:tcW w:w="2856" w:type="dxa"/>
            <w:gridSpan w:val="2"/>
            <w:tcBorders>
              <w:top w:val="single" w:sz="6" w:space="0" w:color="auto"/>
              <w:left w:val="single" w:sz="6" w:space="0" w:color="auto"/>
              <w:bottom w:val="single" w:sz="6" w:space="0" w:color="auto"/>
              <w:right w:val="single" w:sz="6" w:space="0" w:color="auto"/>
            </w:tcBorders>
          </w:tcPr>
          <w:p w14:paraId="1A6BEB29" w14:textId="77777777" w:rsidR="00491563" w:rsidRDefault="00491563" w:rsidP="00F354AD">
            <w:pPr>
              <w:pStyle w:val="TAL"/>
              <w:rPr>
                <w:ins w:id="210" w:author="Ericsson_Maria Liang" w:date="2025-09-10T15:04:00Z"/>
              </w:rPr>
            </w:pPr>
            <w:ins w:id="211" w:author="Ericsson_Maria Liang" w:date="2025-09-10T15:04:00Z">
              <w:r>
                <w:t>Contains UE altitude information.</w:t>
              </w:r>
            </w:ins>
          </w:p>
          <w:p w14:paraId="7A58CC29" w14:textId="1A5E9B6C" w:rsidR="00491563" w:rsidRDefault="00491563" w:rsidP="00F354AD">
            <w:pPr>
              <w:pStyle w:val="TAL"/>
              <w:rPr>
                <w:ins w:id="212" w:author="Ericsson_Maria Liang" w:date="2025-09-10T15:03:00Z"/>
              </w:rPr>
            </w:pPr>
            <w:ins w:id="213" w:author="Ericsson_Maria Liang" w:date="2025-09-10T15:04:00Z">
              <w:r>
                <w:t xml:space="preserve">Shall be present if the </w:t>
              </w:r>
              <w:r w:rsidRPr="00491563">
                <w:t>"event" attribute sets to "</w:t>
              </w:r>
            </w:ins>
            <w:ins w:id="214" w:author="Ericsson_Maria Liang" w:date="2025-09-10T15:05:00Z">
              <w:r w:rsidRPr="00491563">
                <w:t>UE_</w:t>
              </w:r>
              <w:r>
                <w:t>ALTITUDE</w:t>
              </w:r>
            </w:ins>
            <w:ins w:id="215" w:author="Ericsson_Maria Liang" w:date="2025-09-10T15:04:00Z">
              <w:r w:rsidRPr="00491563">
                <w:t>".</w:t>
              </w:r>
            </w:ins>
          </w:p>
        </w:tc>
        <w:tc>
          <w:tcPr>
            <w:tcW w:w="1843" w:type="dxa"/>
            <w:gridSpan w:val="2"/>
            <w:tcBorders>
              <w:top w:val="single" w:sz="6" w:space="0" w:color="auto"/>
              <w:left w:val="single" w:sz="6" w:space="0" w:color="auto"/>
              <w:bottom w:val="single" w:sz="6" w:space="0" w:color="auto"/>
              <w:right w:val="single" w:sz="6" w:space="0" w:color="auto"/>
            </w:tcBorders>
          </w:tcPr>
          <w:p w14:paraId="3B9D3329" w14:textId="72F43BEB" w:rsidR="00491563" w:rsidRDefault="00491563" w:rsidP="00F354AD">
            <w:pPr>
              <w:pStyle w:val="TAL"/>
              <w:rPr>
                <w:ins w:id="216" w:author="Ericsson_Maria Liang" w:date="2025-09-10T15:03:00Z"/>
              </w:rPr>
            </w:pPr>
            <w:proofErr w:type="spellStart"/>
            <w:ins w:id="217" w:author="Ericsson_Maria Liang" w:date="2025-09-10T15:05:00Z">
              <w:r>
                <w:t>UeAltitude</w:t>
              </w:r>
            </w:ins>
            <w:proofErr w:type="spellEnd"/>
          </w:p>
        </w:tc>
      </w:tr>
    </w:tbl>
    <w:p w14:paraId="4FCE8938" w14:textId="77777777" w:rsidR="00F10E3F" w:rsidRPr="00E40122" w:rsidRDefault="00F10E3F" w:rsidP="00F10E3F"/>
    <w:p w14:paraId="7120C8EE" w14:textId="720DC5BE" w:rsidR="00F10E3F" w:rsidRPr="002C393C" w:rsidRDefault="00F10E3F" w:rsidP="00F10E3F">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8th</w:t>
      </w:r>
      <w:r w:rsidRPr="008C6891">
        <w:rPr>
          <w:rFonts w:eastAsia="DengXian"/>
          <w:noProof/>
          <w:color w:val="0000FF"/>
          <w:sz w:val="28"/>
          <w:szCs w:val="28"/>
        </w:rPr>
        <w:t xml:space="preserve"> Change ***</w:t>
      </w:r>
    </w:p>
    <w:p w14:paraId="0B7A0E5B" w14:textId="77777777" w:rsidR="00CD30D5" w:rsidRDefault="00CD30D5" w:rsidP="00CD30D5">
      <w:pPr>
        <w:pStyle w:val="Heading4"/>
        <w:rPr>
          <w:ins w:id="218" w:author="Ericsson_Maria Liang" w:date="2025-09-10T14:27:00Z"/>
        </w:rPr>
      </w:pPr>
      <w:bookmarkStart w:id="219" w:name="_Toc200955834"/>
      <w:ins w:id="220" w:author="Ericsson_Maria Liang" w:date="2025-09-10T14:27:00Z">
        <w:r>
          <w:t>5.6.2.31</w:t>
        </w:r>
        <w:r>
          <w:tab/>
          <w:t xml:space="preserve">Type </w:t>
        </w:r>
        <w:proofErr w:type="spellStart"/>
        <w:r>
          <w:t>UeAltitudeInfo</w:t>
        </w:r>
        <w:bookmarkEnd w:id="219"/>
        <w:proofErr w:type="spellEnd"/>
      </w:ins>
    </w:p>
    <w:p w14:paraId="64856C75" w14:textId="77777777" w:rsidR="00CD30D5" w:rsidRDefault="00CD30D5" w:rsidP="00CD30D5">
      <w:pPr>
        <w:pStyle w:val="TH"/>
        <w:rPr>
          <w:ins w:id="221" w:author="Ericsson_Maria Liang" w:date="2025-09-10T14:27:00Z"/>
        </w:rPr>
      </w:pPr>
      <w:ins w:id="222" w:author="Ericsson_Maria Liang" w:date="2025-09-10T14:27:00Z">
        <w:r>
          <w:rPr>
            <w:noProof/>
          </w:rPr>
          <w:t>Table </w:t>
        </w:r>
        <w:r>
          <w:t xml:space="preserve">5.6.2.31-1: </w:t>
        </w:r>
        <w:r>
          <w:rPr>
            <w:noProof/>
          </w:rPr>
          <w:t>Definition of type UeAltitude</w:t>
        </w:r>
        <w:r>
          <w:t>Info</w:t>
        </w:r>
      </w:ins>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14"/>
        <w:gridCol w:w="425"/>
        <w:gridCol w:w="1134"/>
        <w:gridCol w:w="3118"/>
        <w:gridCol w:w="1666"/>
      </w:tblGrid>
      <w:tr w:rsidR="00CD30D5" w14:paraId="331CFEED" w14:textId="77777777" w:rsidTr="00F354AD">
        <w:trPr>
          <w:jc w:val="center"/>
          <w:ins w:id="223" w:author="Ericsson_Maria Liang" w:date="2025-09-10T14:27:00Z"/>
        </w:trPr>
        <w:tc>
          <w:tcPr>
            <w:tcW w:w="1410" w:type="dxa"/>
            <w:shd w:val="clear" w:color="auto" w:fill="C0C0C0"/>
            <w:hideMark/>
          </w:tcPr>
          <w:p w14:paraId="6D9EB591" w14:textId="77777777" w:rsidR="00CD30D5" w:rsidRDefault="00CD30D5" w:rsidP="00F354AD">
            <w:pPr>
              <w:pStyle w:val="TAH"/>
              <w:rPr>
                <w:ins w:id="224" w:author="Ericsson_Maria Liang" w:date="2025-09-10T14:27:00Z"/>
              </w:rPr>
            </w:pPr>
            <w:ins w:id="225" w:author="Ericsson_Maria Liang" w:date="2025-09-10T14:27:00Z">
              <w:r>
                <w:t>Attribute name</w:t>
              </w:r>
            </w:ins>
          </w:p>
        </w:tc>
        <w:tc>
          <w:tcPr>
            <w:tcW w:w="1814" w:type="dxa"/>
            <w:shd w:val="clear" w:color="auto" w:fill="C0C0C0"/>
            <w:hideMark/>
          </w:tcPr>
          <w:p w14:paraId="7CA87F8C" w14:textId="77777777" w:rsidR="00CD30D5" w:rsidRDefault="00CD30D5" w:rsidP="00F354AD">
            <w:pPr>
              <w:pStyle w:val="TAH"/>
              <w:rPr>
                <w:ins w:id="226" w:author="Ericsson_Maria Liang" w:date="2025-09-10T14:27:00Z"/>
              </w:rPr>
            </w:pPr>
            <w:ins w:id="227" w:author="Ericsson_Maria Liang" w:date="2025-09-10T14:27:00Z">
              <w:r>
                <w:t>Data type</w:t>
              </w:r>
            </w:ins>
          </w:p>
        </w:tc>
        <w:tc>
          <w:tcPr>
            <w:tcW w:w="425" w:type="dxa"/>
            <w:shd w:val="clear" w:color="auto" w:fill="C0C0C0"/>
            <w:hideMark/>
          </w:tcPr>
          <w:p w14:paraId="67321212" w14:textId="77777777" w:rsidR="00CD30D5" w:rsidRDefault="00CD30D5" w:rsidP="00F354AD">
            <w:pPr>
              <w:pStyle w:val="TAH"/>
              <w:rPr>
                <w:ins w:id="228" w:author="Ericsson_Maria Liang" w:date="2025-09-10T14:27:00Z"/>
              </w:rPr>
            </w:pPr>
            <w:ins w:id="229" w:author="Ericsson_Maria Liang" w:date="2025-09-10T14:27:00Z">
              <w:r>
                <w:t>P</w:t>
              </w:r>
            </w:ins>
          </w:p>
        </w:tc>
        <w:tc>
          <w:tcPr>
            <w:tcW w:w="1134" w:type="dxa"/>
            <w:shd w:val="clear" w:color="auto" w:fill="C0C0C0"/>
            <w:hideMark/>
          </w:tcPr>
          <w:p w14:paraId="06EC3241" w14:textId="77777777" w:rsidR="00CD30D5" w:rsidRDefault="00CD30D5" w:rsidP="00F354AD">
            <w:pPr>
              <w:pStyle w:val="TAH"/>
              <w:rPr>
                <w:ins w:id="230" w:author="Ericsson_Maria Liang" w:date="2025-09-10T14:27:00Z"/>
              </w:rPr>
            </w:pPr>
            <w:ins w:id="231" w:author="Ericsson_Maria Liang" w:date="2025-09-10T14:27:00Z">
              <w:r>
                <w:t>Cardinality</w:t>
              </w:r>
            </w:ins>
          </w:p>
        </w:tc>
        <w:tc>
          <w:tcPr>
            <w:tcW w:w="3118" w:type="dxa"/>
            <w:shd w:val="clear" w:color="auto" w:fill="C0C0C0"/>
            <w:hideMark/>
          </w:tcPr>
          <w:p w14:paraId="2E50A8CD" w14:textId="77777777" w:rsidR="00CD30D5" w:rsidRDefault="00CD30D5" w:rsidP="00F354AD">
            <w:pPr>
              <w:pStyle w:val="TAH"/>
              <w:rPr>
                <w:ins w:id="232" w:author="Ericsson_Maria Liang" w:date="2025-09-10T14:27:00Z"/>
              </w:rPr>
            </w:pPr>
            <w:ins w:id="233" w:author="Ericsson_Maria Liang" w:date="2025-09-10T14:27:00Z">
              <w:r>
                <w:t>Description</w:t>
              </w:r>
            </w:ins>
          </w:p>
        </w:tc>
        <w:tc>
          <w:tcPr>
            <w:tcW w:w="1666" w:type="dxa"/>
            <w:shd w:val="clear" w:color="auto" w:fill="C0C0C0"/>
          </w:tcPr>
          <w:p w14:paraId="67689B5C" w14:textId="77777777" w:rsidR="00CD30D5" w:rsidRDefault="00CD30D5" w:rsidP="00F354AD">
            <w:pPr>
              <w:pStyle w:val="TAH"/>
              <w:rPr>
                <w:ins w:id="234" w:author="Ericsson_Maria Liang" w:date="2025-09-10T14:27:00Z"/>
              </w:rPr>
            </w:pPr>
            <w:ins w:id="235" w:author="Ericsson_Maria Liang" w:date="2025-09-10T14:27:00Z">
              <w:r>
                <w:t>Applicability</w:t>
              </w:r>
            </w:ins>
          </w:p>
        </w:tc>
      </w:tr>
      <w:tr w:rsidR="00CD30D5" w14:paraId="4DBA646D" w14:textId="77777777" w:rsidTr="00F354AD">
        <w:trPr>
          <w:jc w:val="center"/>
          <w:ins w:id="236" w:author="Ericsson_Maria Liang" w:date="2025-09-10T14:27:00Z"/>
        </w:trPr>
        <w:tc>
          <w:tcPr>
            <w:tcW w:w="1410" w:type="dxa"/>
            <w:tcBorders>
              <w:top w:val="single" w:sz="6" w:space="0" w:color="auto"/>
              <w:left w:val="single" w:sz="6" w:space="0" w:color="auto"/>
              <w:bottom w:val="single" w:sz="6" w:space="0" w:color="auto"/>
              <w:right w:val="single" w:sz="6" w:space="0" w:color="auto"/>
            </w:tcBorders>
          </w:tcPr>
          <w:p w14:paraId="7A6C9027" w14:textId="77777777" w:rsidR="00CD30D5" w:rsidRDefault="00CD30D5" w:rsidP="00F354AD">
            <w:pPr>
              <w:pStyle w:val="TAL"/>
              <w:rPr>
                <w:ins w:id="237" w:author="Ericsson_Maria Liang" w:date="2025-09-10T14:27:00Z"/>
                <w:lang w:eastAsia="zh-CN"/>
              </w:rPr>
            </w:pPr>
            <w:ins w:id="238" w:author="Ericsson_Maria Liang" w:date="2025-09-10T14:27:00Z">
              <w:r>
                <w:rPr>
                  <w:lang w:eastAsia="zh-CN"/>
                </w:rPr>
                <w:t>altitude</w:t>
              </w:r>
            </w:ins>
          </w:p>
        </w:tc>
        <w:tc>
          <w:tcPr>
            <w:tcW w:w="1814" w:type="dxa"/>
            <w:tcBorders>
              <w:top w:val="single" w:sz="6" w:space="0" w:color="auto"/>
              <w:left w:val="single" w:sz="6" w:space="0" w:color="auto"/>
              <w:bottom w:val="single" w:sz="6" w:space="0" w:color="auto"/>
              <w:right w:val="single" w:sz="6" w:space="0" w:color="auto"/>
            </w:tcBorders>
          </w:tcPr>
          <w:p w14:paraId="31E32201" w14:textId="77777777" w:rsidR="00CD30D5" w:rsidRPr="00100F90" w:rsidRDefault="00CD30D5" w:rsidP="00F354AD">
            <w:pPr>
              <w:pStyle w:val="TAL"/>
              <w:rPr>
                <w:ins w:id="239" w:author="Ericsson_Maria Liang" w:date="2025-09-10T14:27:00Z"/>
              </w:rPr>
            </w:pPr>
            <w:ins w:id="240" w:author="Ericsson_Maria Liang" w:date="2025-09-10T14:27:00Z">
              <w:r>
                <w:t>Altitude</w:t>
              </w:r>
            </w:ins>
          </w:p>
        </w:tc>
        <w:tc>
          <w:tcPr>
            <w:tcW w:w="425" w:type="dxa"/>
            <w:tcBorders>
              <w:top w:val="single" w:sz="6" w:space="0" w:color="auto"/>
              <w:left w:val="single" w:sz="6" w:space="0" w:color="auto"/>
              <w:bottom w:val="single" w:sz="6" w:space="0" w:color="auto"/>
              <w:right w:val="single" w:sz="6" w:space="0" w:color="auto"/>
            </w:tcBorders>
          </w:tcPr>
          <w:p w14:paraId="719C4153" w14:textId="77777777" w:rsidR="00CD30D5" w:rsidRDefault="00CD30D5" w:rsidP="00F354AD">
            <w:pPr>
              <w:pStyle w:val="TAC"/>
              <w:rPr>
                <w:ins w:id="241" w:author="Ericsson_Maria Liang" w:date="2025-09-10T14:27:00Z"/>
              </w:rPr>
            </w:pPr>
            <w:ins w:id="242" w:author="Ericsson_Maria Liang" w:date="2025-09-10T14:27:00Z">
              <w:r>
                <w:t>M</w:t>
              </w:r>
            </w:ins>
          </w:p>
        </w:tc>
        <w:tc>
          <w:tcPr>
            <w:tcW w:w="1134" w:type="dxa"/>
            <w:tcBorders>
              <w:top w:val="single" w:sz="6" w:space="0" w:color="auto"/>
              <w:left w:val="single" w:sz="6" w:space="0" w:color="auto"/>
              <w:bottom w:val="single" w:sz="6" w:space="0" w:color="auto"/>
              <w:right w:val="single" w:sz="6" w:space="0" w:color="auto"/>
            </w:tcBorders>
          </w:tcPr>
          <w:p w14:paraId="1282F980" w14:textId="77777777" w:rsidR="00CD30D5" w:rsidRDefault="00CD30D5" w:rsidP="00F354AD">
            <w:pPr>
              <w:pStyle w:val="TAC"/>
              <w:rPr>
                <w:ins w:id="243" w:author="Ericsson_Maria Liang" w:date="2025-09-10T14:27:00Z"/>
              </w:rPr>
            </w:pPr>
            <w:ins w:id="244" w:author="Ericsson_Maria Liang" w:date="2025-09-10T14:27:00Z">
              <w:r>
                <w:t>1</w:t>
              </w:r>
            </w:ins>
          </w:p>
        </w:tc>
        <w:tc>
          <w:tcPr>
            <w:tcW w:w="3118" w:type="dxa"/>
            <w:tcBorders>
              <w:top w:val="single" w:sz="6" w:space="0" w:color="auto"/>
              <w:left w:val="single" w:sz="6" w:space="0" w:color="auto"/>
              <w:bottom w:val="single" w:sz="6" w:space="0" w:color="auto"/>
              <w:right w:val="single" w:sz="6" w:space="0" w:color="auto"/>
            </w:tcBorders>
          </w:tcPr>
          <w:p w14:paraId="45AA7027" w14:textId="77777777" w:rsidR="00CD30D5" w:rsidRDefault="00CD30D5" w:rsidP="00F354AD">
            <w:pPr>
              <w:pStyle w:val="TAL"/>
              <w:rPr>
                <w:ins w:id="245" w:author="Ericsson_Maria Liang" w:date="2025-09-10T14:27:00Z"/>
                <w:rFonts w:cs="Arial"/>
                <w:szCs w:val="18"/>
              </w:rPr>
            </w:pPr>
            <w:ins w:id="246" w:author="Ericsson_Maria Liang" w:date="2025-09-10T14:27:00Z">
              <w:r w:rsidRPr="00105CF1">
                <w:rPr>
                  <w:rFonts w:cs="Arial"/>
                  <w:szCs w:val="18"/>
                </w:rPr>
                <w:t>Contains the altitude of the UAV</w:t>
              </w:r>
              <w:r>
                <w:rPr>
                  <w:rFonts w:cs="Arial"/>
                  <w:szCs w:val="18"/>
                </w:rPr>
                <w:t xml:space="preserve"> UE</w:t>
              </w:r>
              <w:r w:rsidRPr="00105CF1">
                <w:rPr>
                  <w:rFonts w:cs="Arial"/>
                  <w:szCs w:val="18"/>
                </w:rPr>
                <w:t>.</w:t>
              </w:r>
            </w:ins>
          </w:p>
        </w:tc>
        <w:tc>
          <w:tcPr>
            <w:tcW w:w="1666" w:type="dxa"/>
            <w:tcBorders>
              <w:top w:val="single" w:sz="6" w:space="0" w:color="auto"/>
              <w:left w:val="single" w:sz="6" w:space="0" w:color="auto"/>
              <w:bottom w:val="single" w:sz="6" w:space="0" w:color="auto"/>
              <w:right w:val="single" w:sz="6" w:space="0" w:color="auto"/>
            </w:tcBorders>
          </w:tcPr>
          <w:p w14:paraId="369D5B0A" w14:textId="77777777" w:rsidR="00CD30D5" w:rsidRPr="00105CF1" w:rsidRDefault="00CD30D5" w:rsidP="00F354AD">
            <w:pPr>
              <w:pStyle w:val="TAL"/>
              <w:rPr>
                <w:ins w:id="247" w:author="Ericsson_Maria Liang" w:date="2025-09-10T14:27:00Z"/>
              </w:rPr>
            </w:pPr>
          </w:p>
        </w:tc>
      </w:tr>
      <w:tr w:rsidR="00CD30D5" w14:paraId="3A8B9E02" w14:textId="77777777" w:rsidTr="00F354AD">
        <w:trPr>
          <w:jc w:val="center"/>
          <w:ins w:id="248" w:author="Ericsson_Maria Liang" w:date="2025-09-10T14:27:00Z"/>
        </w:trPr>
        <w:tc>
          <w:tcPr>
            <w:tcW w:w="1410" w:type="dxa"/>
            <w:tcBorders>
              <w:top w:val="single" w:sz="6" w:space="0" w:color="auto"/>
              <w:left w:val="single" w:sz="6" w:space="0" w:color="auto"/>
              <w:bottom w:val="single" w:sz="6" w:space="0" w:color="auto"/>
              <w:right w:val="single" w:sz="6" w:space="0" w:color="auto"/>
            </w:tcBorders>
          </w:tcPr>
          <w:p w14:paraId="02AB829E" w14:textId="77777777" w:rsidR="00CD30D5" w:rsidRDefault="00CD30D5" w:rsidP="00F354AD">
            <w:pPr>
              <w:pStyle w:val="TAL"/>
              <w:rPr>
                <w:ins w:id="249" w:author="Ericsson_Maria Liang" w:date="2025-09-10T14:27:00Z"/>
                <w:lang w:eastAsia="zh-CN"/>
              </w:rPr>
            </w:pPr>
            <w:proofErr w:type="spellStart"/>
            <w:ins w:id="250" w:author="Ericsson_Maria Liang" w:date="2025-09-10T14:27:00Z">
              <w:r>
                <w:rPr>
                  <w:lang w:eastAsia="zh-CN"/>
                </w:rPr>
                <w:t>timeStamp</w:t>
              </w:r>
              <w:proofErr w:type="spellEnd"/>
            </w:ins>
          </w:p>
        </w:tc>
        <w:tc>
          <w:tcPr>
            <w:tcW w:w="1814" w:type="dxa"/>
            <w:tcBorders>
              <w:top w:val="single" w:sz="6" w:space="0" w:color="auto"/>
              <w:left w:val="single" w:sz="6" w:space="0" w:color="auto"/>
              <w:bottom w:val="single" w:sz="6" w:space="0" w:color="auto"/>
              <w:right w:val="single" w:sz="6" w:space="0" w:color="auto"/>
            </w:tcBorders>
          </w:tcPr>
          <w:p w14:paraId="08BE92C9" w14:textId="77777777" w:rsidR="00CD30D5" w:rsidRDefault="00CD30D5" w:rsidP="00F354AD">
            <w:pPr>
              <w:pStyle w:val="TAL"/>
              <w:rPr>
                <w:ins w:id="251" w:author="Ericsson_Maria Liang" w:date="2025-09-10T14:27:00Z"/>
              </w:rPr>
            </w:pPr>
            <w:proofErr w:type="spellStart"/>
            <w:ins w:id="252" w:author="Ericsson_Maria Liang" w:date="2025-09-10T14:27:00Z">
              <w:r>
                <w:t>DateTime</w:t>
              </w:r>
              <w:proofErr w:type="spellEnd"/>
            </w:ins>
          </w:p>
        </w:tc>
        <w:tc>
          <w:tcPr>
            <w:tcW w:w="425" w:type="dxa"/>
            <w:tcBorders>
              <w:top w:val="single" w:sz="6" w:space="0" w:color="auto"/>
              <w:left w:val="single" w:sz="6" w:space="0" w:color="auto"/>
              <w:bottom w:val="single" w:sz="6" w:space="0" w:color="auto"/>
              <w:right w:val="single" w:sz="6" w:space="0" w:color="auto"/>
            </w:tcBorders>
          </w:tcPr>
          <w:p w14:paraId="1211E305" w14:textId="77777777" w:rsidR="00CD30D5" w:rsidRDefault="00CD30D5" w:rsidP="00F354AD">
            <w:pPr>
              <w:pStyle w:val="TAC"/>
              <w:rPr>
                <w:ins w:id="253" w:author="Ericsson_Maria Liang" w:date="2025-09-10T14:27:00Z"/>
              </w:rPr>
            </w:pPr>
            <w:ins w:id="254" w:author="Ericsson_Maria Liang" w:date="2025-09-10T14:27:00Z">
              <w:r>
                <w:t>O</w:t>
              </w:r>
            </w:ins>
          </w:p>
        </w:tc>
        <w:tc>
          <w:tcPr>
            <w:tcW w:w="1134" w:type="dxa"/>
            <w:tcBorders>
              <w:top w:val="single" w:sz="6" w:space="0" w:color="auto"/>
              <w:left w:val="single" w:sz="6" w:space="0" w:color="auto"/>
              <w:bottom w:val="single" w:sz="6" w:space="0" w:color="auto"/>
              <w:right w:val="single" w:sz="6" w:space="0" w:color="auto"/>
            </w:tcBorders>
          </w:tcPr>
          <w:p w14:paraId="533EF18D" w14:textId="77777777" w:rsidR="00CD30D5" w:rsidRDefault="00CD30D5" w:rsidP="00F354AD">
            <w:pPr>
              <w:pStyle w:val="TAC"/>
              <w:rPr>
                <w:ins w:id="255" w:author="Ericsson_Maria Liang" w:date="2025-09-10T14:27:00Z"/>
              </w:rPr>
            </w:pPr>
            <w:ins w:id="256" w:author="Ericsson_Maria Liang" w:date="2025-09-10T14:27:00Z">
              <w:r>
                <w:t>0..1</w:t>
              </w:r>
            </w:ins>
          </w:p>
        </w:tc>
        <w:tc>
          <w:tcPr>
            <w:tcW w:w="3118" w:type="dxa"/>
            <w:tcBorders>
              <w:top w:val="single" w:sz="6" w:space="0" w:color="auto"/>
              <w:left w:val="single" w:sz="6" w:space="0" w:color="auto"/>
              <w:bottom w:val="single" w:sz="6" w:space="0" w:color="auto"/>
              <w:right w:val="single" w:sz="6" w:space="0" w:color="auto"/>
            </w:tcBorders>
          </w:tcPr>
          <w:p w14:paraId="30C58866" w14:textId="5006191A" w:rsidR="00CD30D5" w:rsidRDefault="00CD30D5" w:rsidP="00F354AD">
            <w:pPr>
              <w:pStyle w:val="TAL"/>
              <w:rPr>
                <w:ins w:id="257" w:author="Ericsson_Maria Liang" w:date="2025-09-10T14:27:00Z"/>
                <w:rFonts w:cs="Arial"/>
                <w:szCs w:val="18"/>
              </w:rPr>
            </w:pPr>
            <w:ins w:id="258" w:author="Ericsson_Maria Liang" w:date="2025-09-10T14:27:00Z">
              <w:r>
                <w:rPr>
                  <w:rFonts w:cs="Arial"/>
                  <w:szCs w:val="18"/>
                </w:rPr>
                <w:t>Contains the time</w:t>
              </w:r>
            </w:ins>
            <w:ins w:id="259" w:author="Ericsson_Maria Liang" w:date="2025-09-11T12:06:00Z">
              <w:r w:rsidR="0006362B">
                <w:rPr>
                  <w:rFonts w:cs="Arial"/>
                  <w:szCs w:val="18"/>
                </w:rPr>
                <w:t>stamp</w:t>
              </w:r>
            </w:ins>
            <w:ins w:id="260" w:author="Ericsson_Maria Liang" w:date="2025-09-10T14:27:00Z">
              <w:r>
                <w:rPr>
                  <w:rFonts w:cs="Arial"/>
                  <w:szCs w:val="18"/>
                </w:rPr>
                <w:t xml:space="preserve"> at which the altitude of the UAV UE provided within the "altitude" attribute was measured.</w:t>
              </w:r>
            </w:ins>
          </w:p>
        </w:tc>
        <w:tc>
          <w:tcPr>
            <w:tcW w:w="1666" w:type="dxa"/>
            <w:tcBorders>
              <w:top w:val="single" w:sz="6" w:space="0" w:color="auto"/>
              <w:left w:val="single" w:sz="6" w:space="0" w:color="auto"/>
              <w:bottom w:val="single" w:sz="6" w:space="0" w:color="auto"/>
              <w:right w:val="single" w:sz="6" w:space="0" w:color="auto"/>
            </w:tcBorders>
          </w:tcPr>
          <w:p w14:paraId="250E8EDE" w14:textId="77777777" w:rsidR="00CD30D5" w:rsidRPr="00105CF1" w:rsidRDefault="00CD30D5" w:rsidP="00F354AD">
            <w:pPr>
              <w:pStyle w:val="TAL"/>
              <w:rPr>
                <w:ins w:id="261" w:author="Ericsson_Maria Liang" w:date="2025-09-10T14:27:00Z"/>
              </w:rPr>
            </w:pPr>
          </w:p>
        </w:tc>
      </w:tr>
    </w:tbl>
    <w:p w14:paraId="193997E2" w14:textId="77777777" w:rsidR="00CD30D5" w:rsidRPr="008F35DD" w:rsidRDefault="00CD30D5" w:rsidP="00CD30D5">
      <w:pPr>
        <w:rPr>
          <w:ins w:id="262" w:author="Ericsson_Maria Liang" w:date="2025-09-10T14:27:00Z"/>
          <w:noProof/>
        </w:rPr>
      </w:pPr>
    </w:p>
    <w:p w14:paraId="70F312B4" w14:textId="7607BADA" w:rsidR="00F10E3F" w:rsidRPr="002C393C" w:rsidRDefault="00F10E3F" w:rsidP="00F10E3F">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9th</w:t>
      </w:r>
      <w:r w:rsidRPr="008C6891">
        <w:rPr>
          <w:rFonts w:eastAsia="DengXian"/>
          <w:noProof/>
          <w:color w:val="0000FF"/>
          <w:sz w:val="28"/>
          <w:szCs w:val="28"/>
        </w:rPr>
        <w:t xml:space="preserve"> Change ***</w:t>
      </w:r>
    </w:p>
    <w:p w14:paraId="62620460" w14:textId="77777777" w:rsidR="00F10E3F" w:rsidRDefault="00F10E3F" w:rsidP="00F10E3F">
      <w:pPr>
        <w:pStyle w:val="Heading4"/>
      </w:pPr>
      <w:bookmarkStart w:id="263" w:name="_Toc493666010"/>
      <w:bookmarkStart w:id="264" w:name="_Toc493774057"/>
      <w:bookmarkStart w:id="265" w:name="_Toc494194806"/>
      <w:bookmarkStart w:id="266" w:name="_Toc528159100"/>
      <w:bookmarkStart w:id="267" w:name="_Toc532198067"/>
      <w:bookmarkStart w:id="268" w:name="_Toc34123823"/>
      <w:bookmarkStart w:id="269" w:name="_Toc36038567"/>
      <w:bookmarkStart w:id="270" w:name="_Toc36038655"/>
      <w:bookmarkStart w:id="271" w:name="_Toc36038846"/>
      <w:bookmarkStart w:id="272" w:name="_Toc44680787"/>
      <w:bookmarkStart w:id="273" w:name="_Toc45133699"/>
      <w:bookmarkStart w:id="274" w:name="_Toc45133790"/>
      <w:bookmarkStart w:id="275" w:name="_Toc49417488"/>
      <w:bookmarkStart w:id="276" w:name="_Toc51762455"/>
      <w:bookmarkStart w:id="277" w:name="_Toc58838171"/>
      <w:bookmarkStart w:id="278" w:name="_Toc59017184"/>
      <w:bookmarkStart w:id="279" w:name="_Toc68168330"/>
      <w:bookmarkStart w:id="280" w:name="_Toc200955838"/>
      <w:r>
        <w:lastRenderedPageBreak/>
        <w:t>5.6.3.3</w:t>
      </w:r>
      <w:r>
        <w:tab/>
        <w:t xml:space="preserve">Enumeration: </w:t>
      </w:r>
      <w:proofErr w:type="spellStart"/>
      <w:r>
        <w:t>AfEvent</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roofErr w:type="spellEnd"/>
    </w:p>
    <w:p w14:paraId="654ED3B4" w14:textId="77777777" w:rsidR="00F10E3F" w:rsidRDefault="00F10E3F" w:rsidP="00F10E3F">
      <w:pPr>
        <w:rPr>
          <w:noProof/>
        </w:rPr>
      </w:pPr>
      <w:r>
        <w:rPr>
          <w:noProof/>
        </w:rPr>
        <w:t>The enumeration AfEvent represents the application events that can be subscribed</w:t>
      </w:r>
      <w:r>
        <w:rPr>
          <w:lang w:eastAsia="zh-CN"/>
        </w:rPr>
        <w:t>/notified</w:t>
      </w:r>
      <w:r>
        <w:rPr>
          <w:noProof/>
        </w:rPr>
        <w:t>. It shall comply with the provisions defined in table 5.6.3.3-1.</w:t>
      </w:r>
    </w:p>
    <w:p w14:paraId="1C1C91C2" w14:textId="77777777" w:rsidR="00F10E3F" w:rsidRDefault="00F10E3F" w:rsidP="00F10E3F">
      <w:pPr>
        <w:pStyle w:val="TH"/>
      </w:pPr>
      <w:r>
        <w:t xml:space="preserve">Table 5.6.3.3-1: Enumeration </w:t>
      </w:r>
      <w:proofErr w:type="spellStart"/>
      <w:r>
        <w:t>AfEvent</w:t>
      </w:r>
      <w:proofErr w:type="spellEnd"/>
    </w:p>
    <w:tbl>
      <w:tblPr>
        <w:tblW w:w="99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9"/>
        <w:gridCol w:w="2544"/>
        <w:gridCol w:w="289"/>
        <w:gridCol w:w="4818"/>
        <w:gridCol w:w="289"/>
        <w:gridCol w:w="1413"/>
        <w:gridCol w:w="289"/>
      </w:tblGrid>
      <w:tr w:rsidR="00F10E3F" w14:paraId="16E9FFBC" w14:textId="77777777" w:rsidTr="00F354AD">
        <w:trPr>
          <w:gridAfter w:val="1"/>
          <w:wAfter w:w="289" w:type="dxa"/>
          <w:jc w:val="center"/>
        </w:trPr>
        <w:tc>
          <w:tcPr>
            <w:tcW w:w="2833" w:type="dxa"/>
            <w:gridSpan w:val="2"/>
            <w:shd w:val="clear" w:color="auto" w:fill="C0C0C0"/>
            <w:tcMar>
              <w:top w:w="0" w:type="dxa"/>
              <w:left w:w="108" w:type="dxa"/>
              <w:bottom w:w="0" w:type="dxa"/>
              <w:right w:w="108" w:type="dxa"/>
            </w:tcMar>
            <w:hideMark/>
          </w:tcPr>
          <w:p w14:paraId="0F109280" w14:textId="77777777" w:rsidR="00F10E3F" w:rsidRDefault="00F10E3F" w:rsidP="00F354AD">
            <w:pPr>
              <w:pStyle w:val="TAH"/>
            </w:pPr>
            <w:r>
              <w:t>Enumeration value</w:t>
            </w:r>
          </w:p>
        </w:tc>
        <w:tc>
          <w:tcPr>
            <w:tcW w:w="5107" w:type="dxa"/>
            <w:gridSpan w:val="2"/>
            <w:shd w:val="clear" w:color="auto" w:fill="C0C0C0"/>
            <w:tcMar>
              <w:top w:w="0" w:type="dxa"/>
              <w:left w:w="108" w:type="dxa"/>
              <w:bottom w:w="0" w:type="dxa"/>
              <w:right w:w="108" w:type="dxa"/>
            </w:tcMar>
            <w:hideMark/>
          </w:tcPr>
          <w:p w14:paraId="09D0F5DF" w14:textId="77777777" w:rsidR="00F10E3F" w:rsidRDefault="00F10E3F" w:rsidP="00F354AD">
            <w:pPr>
              <w:pStyle w:val="TAH"/>
            </w:pPr>
            <w:r>
              <w:t>Description</w:t>
            </w:r>
          </w:p>
        </w:tc>
        <w:tc>
          <w:tcPr>
            <w:tcW w:w="1702" w:type="dxa"/>
            <w:gridSpan w:val="2"/>
            <w:shd w:val="clear" w:color="auto" w:fill="C0C0C0"/>
          </w:tcPr>
          <w:p w14:paraId="3075166C" w14:textId="77777777" w:rsidR="00F10E3F" w:rsidRDefault="00F10E3F" w:rsidP="00F354AD">
            <w:pPr>
              <w:pStyle w:val="TAH"/>
            </w:pPr>
            <w:r>
              <w:t>Applicability</w:t>
            </w:r>
          </w:p>
        </w:tc>
      </w:tr>
      <w:tr w:rsidR="00F10E3F" w14:paraId="288A480D" w14:textId="77777777" w:rsidTr="00F354AD">
        <w:trPr>
          <w:gridAfter w:val="1"/>
          <w:wAfter w:w="289" w:type="dxa"/>
          <w:jc w:val="center"/>
        </w:trPr>
        <w:tc>
          <w:tcPr>
            <w:tcW w:w="2833" w:type="dxa"/>
            <w:gridSpan w:val="2"/>
            <w:tcMar>
              <w:top w:w="0" w:type="dxa"/>
              <w:left w:w="108" w:type="dxa"/>
              <w:bottom w:w="0" w:type="dxa"/>
              <w:right w:w="108" w:type="dxa"/>
            </w:tcMar>
          </w:tcPr>
          <w:p w14:paraId="2A048240" w14:textId="77777777" w:rsidR="00F10E3F" w:rsidRDefault="00F10E3F" w:rsidP="00F354AD">
            <w:pPr>
              <w:pStyle w:val="TAL"/>
            </w:pPr>
            <w:r>
              <w:t>SVC_EXPERIENCE</w:t>
            </w:r>
          </w:p>
        </w:tc>
        <w:tc>
          <w:tcPr>
            <w:tcW w:w="5107" w:type="dxa"/>
            <w:gridSpan w:val="2"/>
            <w:tcMar>
              <w:top w:w="0" w:type="dxa"/>
              <w:left w:w="108" w:type="dxa"/>
              <w:bottom w:w="0" w:type="dxa"/>
              <w:right w:w="108" w:type="dxa"/>
            </w:tcMar>
          </w:tcPr>
          <w:p w14:paraId="0A059883" w14:textId="77777777" w:rsidR="00F10E3F" w:rsidRDefault="00F10E3F" w:rsidP="00F354AD">
            <w:pPr>
              <w:pStyle w:val="TAL"/>
            </w:pPr>
            <w:r>
              <w:rPr>
                <w:lang w:eastAsia="zh-CN"/>
              </w:rPr>
              <w:t>Indicates that the event subscribed/notified is service experience information for an application.</w:t>
            </w:r>
          </w:p>
        </w:tc>
        <w:tc>
          <w:tcPr>
            <w:tcW w:w="1702" w:type="dxa"/>
            <w:gridSpan w:val="2"/>
          </w:tcPr>
          <w:p w14:paraId="13B8831A" w14:textId="77777777" w:rsidR="00F10E3F" w:rsidRDefault="00F10E3F" w:rsidP="00F354AD">
            <w:pPr>
              <w:pStyle w:val="TAL"/>
            </w:pPr>
            <w:proofErr w:type="spellStart"/>
            <w:r>
              <w:t>ServiceExperience</w:t>
            </w:r>
            <w:proofErr w:type="spellEnd"/>
          </w:p>
        </w:tc>
      </w:tr>
      <w:tr w:rsidR="00F10E3F" w14:paraId="3C3C4730" w14:textId="77777777" w:rsidTr="00F354AD">
        <w:trPr>
          <w:gridAfter w:val="1"/>
          <w:wAfter w:w="289" w:type="dxa"/>
          <w:jc w:val="center"/>
        </w:trPr>
        <w:tc>
          <w:tcPr>
            <w:tcW w:w="2833" w:type="dxa"/>
            <w:gridSpan w:val="2"/>
            <w:tcMar>
              <w:top w:w="0" w:type="dxa"/>
              <w:left w:w="108" w:type="dxa"/>
              <w:bottom w:w="0" w:type="dxa"/>
              <w:right w:w="108" w:type="dxa"/>
            </w:tcMar>
          </w:tcPr>
          <w:p w14:paraId="5BFAD8C3" w14:textId="77777777" w:rsidR="00F10E3F" w:rsidRDefault="00F10E3F" w:rsidP="00F354AD">
            <w:pPr>
              <w:pStyle w:val="TAL"/>
            </w:pPr>
            <w:r>
              <w:t>UE_MOBILITY</w:t>
            </w:r>
          </w:p>
        </w:tc>
        <w:tc>
          <w:tcPr>
            <w:tcW w:w="5107" w:type="dxa"/>
            <w:gridSpan w:val="2"/>
            <w:tcMar>
              <w:top w:w="0" w:type="dxa"/>
              <w:left w:w="108" w:type="dxa"/>
              <w:bottom w:w="0" w:type="dxa"/>
              <w:right w:w="108" w:type="dxa"/>
            </w:tcMar>
          </w:tcPr>
          <w:p w14:paraId="415A99F7" w14:textId="77777777" w:rsidR="00F10E3F" w:rsidRDefault="00F10E3F" w:rsidP="00F354AD">
            <w:pPr>
              <w:pStyle w:val="TAL"/>
            </w:pPr>
            <w:r>
              <w:rPr>
                <w:lang w:eastAsia="zh-CN"/>
              </w:rPr>
              <w:t>Indicates that the event subscribed/notified is UE mobility information.</w:t>
            </w:r>
          </w:p>
        </w:tc>
        <w:tc>
          <w:tcPr>
            <w:tcW w:w="1702" w:type="dxa"/>
            <w:gridSpan w:val="2"/>
          </w:tcPr>
          <w:p w14:paraId="4BD16C80" w14:textId="77777777" w:rsidR="00F10E3F" w:rsidRDefault="00F10E3F" w:rsidP="00F354AD">
            <w:pPr>
              <w:pStyle w:val="TAL"/>
            </w:pPr>
            <w:proofErr w:type="spellStart"/>
            <w:r>
              <w:t>UeMobility</w:t>
            </w:r>
            <w:proofErr w:type="spellEnd"/>
          </w:p>
        </w:tc>
      </w:tr>
      <w:tr w:rsidR="00F10E3F" w14:paraId="6749F29E" w14:textId="77777777" w:rsidTr="00F354AD">
        <w:trPr>
          <w:gridAfter w:val="1"/>
          <w:wAfter w:w="289" w:type="dxa"/>
          <w:jc w:val="center"/>
        </w:trPr>
        <w:tc>
          <w:tcPr>
            <w:tcW w:w="2833" w:type="dxa"/>
            <w:gridSpan w:val="2"/>
            <w:tcMar>
              <w:top w:w="0" w:type="dxa"/>
              <w:left w:w="108" w:type="dxa"/>
              <w:bottom w:w="0" w:type="dxa"/>
              <w:right w:w="108" w:type="dxa"/>
            </w:tcMar>
          </w:tcPr>
          <w:p w14:paraId="6F83CA5C" w14:textId="77777777" w:rsidR="00F10E3F" w:rsidRDefault="00F10E3F" w:rsidP="00F354AD">
            <w:pPr>
              <w:pStyle w:val="TAL"/>
            </w:pPr>
            <w:r>
              <w:t>UE_COMM</w:t>
            </w:r>
          </w:p>
        </w:tc>
        <w:tc>
          <w:tcPr>
            <w:tcW w:w="5107" w:type="dxa"/>
            <w:gridSpan w:val="2"/>
            <w:tcMar>
              <w:top w:w="0" w:type="dxa"/>
              <w:left w:w="108" w:type="dxa"/>
              <w:bottom w:w="0" w:type="dxa"/>
              <w:right w:w="108" w:type="dxa"/>
            </w:tcMar>
          </w:tcPr>
          <w:p w14:paraId="2DF72807" w14:textId="77777777" w:rsidR="00F10E3F" w:rsidRDefault="00F10E3F" w:rsidP="00F354AD">
            <w:pPr>
              <w:pStyle w:val="TAL"/>
            </w:pPr>
            <w:r>
              <w:rPr>
                <w:lang w:eastAsia="zh-CN"/>
              </w:rPr>
              <w:t>Indicates that the event subscribed/notified is UE communication information.</w:t>
            </w:r>
          </w:p>
        </w:tc>
        <w:tc>
          <w:tcPr>
            <w:tcW w:w="1702" w:type="dxa"/>
            <w:gridSpan w:val="2"/>
          </w:tcPr>
          <w:p w14:paraId="7DC77113" w14:textId="77777777" w:rsidR="00F10E3F" w:rsidRDefault="00F10E3F" w:rsidP="00F354AD">
            <w:pPr>
              <w:pStyle w:val="TAL"/>
            </w:pPr>
            <w:proofErr w:type="spellStart"/>
            <w:r>
              <w:t>UeCommunication</w:t>
            </w:r>
            <w:proofErr w:type="spellEnd"/>
          </w:p>
        </w:tc>
      </w:tr>
      <w:tr w:rsidR="00F10E3F" w14:paraId="61A326C4" w14:textId="77777777" w:rsidTr="00F354AD">
        <w:trPr>
          <w:gridAfter w:val="1"/>
          <w:wAfter w:w="289" w:type="dxa"/>
          <w:jc w:val="center"/>
        </w:trPr>
        <w:tc>
          <w:tcPr>
            <w:tcW w:w="2833" w:type="dxa"/>
            <w:gridSpan w:val="2"/>
            <w:tcMar>
              <w:top w:w="0" w:type="dxa"/>
              <w:left w:w="108" w:type="dxa"/>
              <w:bottom w:w="0" w:type="dxa"/>
              <w:right w:w="108" w:type="dxa"/>
            </w:tcMar>
          </w:tcPr>
          <w:p w14:paraId="1AED7609" w14:textId="77777777" w:rsidR="00F10E3F" w:rsidRDefault="00F10E3F" w:rsidP="00F354AD">
            <w:pPr>
              <w:pStyle w:val="TAL"/>
            </w:pPr>
            <w:r>
              <w:t>EXCEPTIONS</w:t>
            </w:r>
          </w:p>
        </w:tc>
        <w:tc>
          <w:tcPr>
            <w:tcW w:w="5107" w:type="dxa"/>
            <w:gridSpan w:val="2"/>
            <w:tcMar>
              <w:top w:w="0" w:type="dxa"/>
              <w:left w:w="108" w:type="dxa"/>
              <w:bottom w:w="0" w:type="dxa"/>
              <w:right w:w="108" w:type="dxa"/>
            </w:tcMar>
          </w:tcPr>
          <w:p w14:paraId="22D5FA8F" w14:textId="77777777" w:rsidR="00F10E3F" w:rsidRDefault="00F10E3F" w:rsidP="00F354AD">
            <w:pPr>
              <w:pStyle w:val="TAL"/>
              <w:rPr>
                <w:lang w:eastAsia="zh-CN"/>
              </w:rPr>
            </w:pPr>
            <w:r>
              <w:rPr>
                <w:lang w:eastAsia="zh-CN"/>
              </w:rPr>
              <w:t>Indicates that the event subscribed/notified is exceptions information.</w:t>
            </w:r>
          </w:p>
        </w:tc>
        <w:tc>
          <w:tcPr>
            <w:tcW w:w="1702" w:type="dxa"/>
            <w:gridSpan w:val="2"/>
          </w:tcPr>
          <w:p w14:paraId="05F9F7C6" w14:textId="77777777" w:rsidR="00F10E3F" w:rsidRDefault="00F10E3F" w:rsidP="00F354AD">
            <w:pPr>
              <w:pStyle w:val="TAL"/>
            </w:pPr>
            <w:r>
              <w:t>Exceptions</w:t>
            </w:r>
          </w:p>
        </w:tc>
      </w:tr>
      <w:tr w:rsidR="00F10E3F" w14:paraId="7CC7857C" w14:textId="77777777" w:rsidTr="00F354AD">
        <w:trPr>
          <w:gridAfter w:val="1"/>
          <w:wAfter w:w="289" w:type="dxa"/>
          <w:jc w:val="center"/>
        </w:trPr>
        <w:tc>
          <w:tcPr>
            <w:tcW w:w="2833" w:type="dxa"/>
            <w:gridSpan w:val="2"/>
            <w:tcMar>
              <w:top w:w="0" w:type="dxa"/>
              <w:left w:w="108" w:type="dxa"/>
              <w:bottom w:w="0" w:type="dxa"/>
              <w:right w:w="108" w:type="dxa"/>
            </w:tcMar>
          </w:tcPr>
          <w:p w14:paraId="4B13241D" w14:textId="77777777" w:rsidR="00F10E3F" w:rsidRDefault="00F10E3F" w:rsidP="00F354AD">
            <w:pPr>
              <w:pStyle w:val="TAL"/>
            </w:pPr>
            <w:r>
              <w:t>USER_DATA_CONGESTION</w:t>
            </w:r>
          </w:p>
        </w:tc>
        <w:tc>
          <w:tcPr>
            <w:tcW w:w="5107" w:type="dxa"/>
            <w:gridSpan w:val="2"/>
            <w:tcMar>
              <w:top w:w="0" w:type="dxa"/>
              <w:left w:w="108" w:type="dxa"/>
              <w:bottom w:w="0" w:type="dxa"/>
              <w:right w:w="108" w:type="dxa"/>
            </w:tcMar>
          </w:tcPr>
          <w:p w14:paraId="385D507E" w14:textId="77777777" w:rsidR="00F10E3F" w:rsidRDefault="00F10E3F" w:rsidP="00F354AD">
            <w:pPr>
              <w:pStyle w:val="TAL"/>
              <w:rPr>
                <w:lang w:eastAsia="zh-CN"/>
              </w:rPr>
            </w:pPr>
            <w:r>
              <w:rPr>
                <w:lang w:eastAsia="zh-CN"/>
              </w:rPr>
              <w:t>Indicates that the event subscribed/notified is user data congestion analytics related information.</w:t>
            </w:r>
          </w:p>
        </w:tc>
        <w:tc>
          <w:tcPr>
            <w:tcW w:w="1702" w:type="dxa"/>
            <w:gridSpan w:val="2"/>
          </w:tcPr>
          <w:p w14:paraId="6EE5B116" w14:textId="77777777" w:rsidR="00F10E3F" w:rsidRDefault="00F10E3F" w:rsidP="00F354AD">
            <w:pPr>
              <w:pStyle w:val="TAL"/>
            </w:pPr>
            <w:proofErr w:type="spellStart"/>
            <w:r>
              <w:t>UserDataCongestion</w:t>
            </w:r>
            <w:proofErr w:type="spellEnd"/>
          </w:p>
        </w:tc>
      </w:tr>
      <w:tr w:rsidR="00F10E3F" w14:paraId="5C34A65D" w14:textId="77777777" w:rsidTr="00F354AD">
        <w:trPr>
          <w:gridAfter w:val="1"/>
          <w:wAfter w:w="289" w:type="dxa"/>
          <w:jc w:val="center"/>
        </w:trPr>
        <w:tc>
          <w:tcPr>
            <w:tcW w:w="2833" w:type="dxa"/>
            <w:gridSpan w:val="2"/>
            <w:tcMar>
              <w:top w:w="0" w:type="dxa"/>
              <w:left w:w="108" w:type="dxa"/>
              <w:bottom w:w="0" w:type="dxa"/>
              <w:right w:w="108" w:type="dxa"/>
            </w:tcMar>
          </w:tcPr>
          <w:p w14:paraId="0D58E6DA" w14:textId="77777777" w:rsidR="00F10E3F" w:rsidRDefault="00F10E3F" w:rsidP="00F354AD">
            <w:pPr>
              <w:pStyle w:val="TAL"/>
            </w:pPr>
            <w:r>
              <w:rPr>
                <w:rFonts w:hint="eastAsia"/>
              </w:rPr>
              <w:t>P</w:t>
            </w:r>
            <w:r>
              <w:t>ERF_DATA</w:t>
            </w:r>
          </w:p>
        </w:tc>
        <w:tc>
          <w:tcPr>
            <w:tcW w:w="5107" w:type="dxa"/>
            <w:gridSpan w:val="2"/>
            <w:tcMar>
              <w:top w:w="0" w:type="dxa"/>
              <w:left w:w="108" w:type="dxa"/>
              <w:bottom w:w="0" w:type="dxa"/>
              <w:right w:w="108" w:type="dxa"/>
            </w:tcMar>
          </w:tcPr>
          <w:p w14:paraId="269CF5F7" w14:textId="77777777" w:rsidR="00F10E3F" w:rsidRDefault="00F10E3F" w:rsidP="00F354AD">
            <w:pPr>
              <w:pStyle w:val="TAL"/>
              <w:rPr>
                <w:lang w:eastAsia="zh-CN"/>
              </w:rPr>
            </w:pPr>
            <w:r>
              <w:rPr>
                <w:lang w:eastAsia="zh-CN"/>
              </w:rPr>
              <w:t>Indicates that the event subscribed/notified is performance data information.</w:t>
            </w:r>
          </w:p>
        </w:tc>
        <w:tc>
          <w:tcPr>
            <w:tcW w:w="1702" w:type="dxa"/>
            <w:gridSpan w:val="2"/>
          </w:tcPr>
          <w:p w14:paraId="6E94C41E" w14:textId="77777777" w:rsidR="00F10E3F" w:rsidRDefault="00F10E3F" w:rsidP="00F354AD">
            <w:pPr>
              <w:pStyle w:val="TAL"/>
            </w:pPr>
            <w:proofErr w:type="spellStart"/>
            <w:r>
              <w:t>PerformanceData</w:t>
            </w:r>
            <w:proofErr w:type="spellEnd"/>
          </w:p>
        </w:tc>
      </w:tr>
      <w:tr w:rsidR="00F10E3F" w14:paraId="4F9E4E6F" w14:textId="77777777" w:rsidTr="00F354AD">
        <w:trPr>
          <w:gridAfter w:val="1"/>
          <w:wAfter w:w="289" w:type="dxa"/>
          <w:jc w:val="center"/>
        </w:trPr>
        <w:tc>
          <w:tcPr>
            <w:tcW w:w="2833" w:type="dxa"/>
            <w:gridSpan w:val="2"/>
            <w:tcMar>
              <w:top w:w="0" w:type="dxa"/>
              <w:left w:w="108" w:type="dxa"/>
              <w:bottom w:w="0" w:type="dxa"/>
              <w:right w:w="108" w:type="dxa"/>
            </w:tcMar>
          </w:tcPr>
          <w:p w14:paraId="6ADF142D" w14:textId="77777777" w:rsidR="00F10E3F" w:rsidRDefault="00F10E3F" w:rsidP="00F354AD">
            <w:pPr>
              <w:pStyle w:val="TAL"/>
            </w:pPr>
            <w:r>
              <w:t>COLLECTIVE_BEHAVIOUR</w:t>
            </w:r>
          </w:p>
        </w:tc>
        <w:tc>
          <w:tcPr>
            <w:tcW w:w="5107" w:type="dxa"/>
            <w:gridSpan w:val="2"/>
            <w:tcMar>
              <w:top w:w="0" w:type="dxa"/>
              <w:left w:w="108" w:type="dxa"/>
              <w:bottom w:w="0" w:type="dxa"/>
              <w:right w:w="108" w:type="dxa"/>
            </w:tcMar>
          </w:tcPr>
          <w:p w14:paraId="0B15ECC0" w14:textId="77777777" w:rsidR="00F10E3F" w:rsidRDefault="00F10E3F" w:rsidP="00F354AD">
            <w:pPr>
              <w:pStyle w:val="TAL"/>
              <w:rPr>
                <w:lang w:eastAsia="zh-CN"/>
              </w:rPr>
            </w:pPr>
            <w:r>
              <w:rPr>
                <w:lang w:eastAsia="zh-CN"/>
              </w:rPr>
              <w:t>Indicates that the event subscribed/notified is collective behaviour information.</w:t>
            </w:r>
          </w:p>
          <w:p w14:paraId="63283287" w14:textId="77777777" w:rsidR="00F10E3F" w:rsidRDefault="00F10E3F" w:rsidP="00F354AD">
            <w:pPr>
              <w:pStyle w:val="TAL"/>
              <w:rPr>
                <w:lang w:eastAsia="zh-CN"/>
              </w:rPr>
            </w:pPr>
            <w:r>
              <w:t xml:space="preserve">If the </w:t>
            </w:r>
            <w:r w:rsidRPr="00D023B4">
              <w:rPr>
                <w:rFonts w:cs="Arial"/>
                <w:szCs w:val="18"/>
              </w:rPr>
              <w:t>"</w:t>
            </w:r>
            <w:proofErr w:type="spellStart"/>
            <w:r>
              <w:rPr>
                <w:lang w:eastAsia="zh-CN"/>
              </w:rPr>
              <w:t>RelativeProximity</w:t>
            </w:r>
            <w:proofErr w:type="spellEnd"/>
            <w:r w:rsidRPr="00D023B4">
              <w:rPr>
                <w:rFonts w:cs="Arial"/>
                <w:szCs w:val="18"/>
              </w:rPr>
              <w:t>"</w:t>
            </w:r>
            <w:r>
              <w:t xml:space="preserve"> feature is supported, this event is also applicable for relative proximity data collection.</w:t>
            </w:r>
          </w:p>
        </w:tc>
        <w:tc>
          <w:tcPr>
            <w:tcW w:w="1702" w:type="dxa"/>
            <w:gridSpan w:val="2"/>
          </w:tcPr>
          <w:p w14:paraId="18274867" w14:textId="77777777" w:rsidR="00F10E3F" w:rsidRDefault="00F10E3F" w:rsidP="00F354AD">
            <w:pPr>
              <w:pStyle w:val="TAL"/>
            </w:pPr>
            <w:proofErr w:type="spellStart"/>
            <w:r>
              <w:t>CollectiveBehaviour</w:t>
            </w:r>
            <w:proofErr w:type="spellEnd"/>
          </w:p>
          <w:p w14:paraId="3611455A" w14:textId="77777777" w:rsidR="00F10E3F" w:rsidRDefault="00F10E3F" w:rsidP="00F354AD">
            <w:pPr>
              <w:pStyle w:val="TAL"/>
            </w:pPr>
            <w:proofErr w:type="spellStart"/>
            <w:r>
              <w:rPr>
                <w:lang w:eastAsia="zh-CN"/>
              </w:rPr>
              <w:t>RelativeProximity</w:t>
            </w:r>
            <w:proofErr w:type="spellEnd"/>
          </w:p>
        </w:tc>
      </w:tr>
      <w:tr w:rsidR="00F10E3F" w14:paraId="3D751FEF" w14:textId="77777777" w:rsidTr="00F354AD">
        <w:trPr>
          <w:gridAfter w:val="1"/>
          <w:wAfter w:w="289" w:type="dxa"/>
          <w:jc w:val="center"/>
        </w:trPr>
        <w:tc>
          <w:tcPr>
            <w:tcW w:w="2833" w:type="dxa"/>
            <w:gridSpan w:val="2"/>
            <w:tcMar>
              <w:top w:w="0" w:type="dxa"/>
              <w:left w:w="108" w:type="dxa"/>
              <w:bottom w:w="0" w:type="dxa"/>
              <w:right w:w="108" w:type="dxa"/>
            </w:tcMar>
          </w:tcPr>
          <w:p w14:paraId="0733CFC5" w14:textId="77777777" w:rsidR="00F10E3F" w:rsidRDefault="00F10E3F" w:rsidP="00F354AD">
            <w:pPr>
              <w:pStyle w:val="TAL"/>
            </w:pPr>
            <w:r>
              <w:t>DISPERSION</w:t>
            </w:r>
          </w:p>
        </w:tc>
        <w:tc>
          <w:tcPr>
            <w:tcW w:w="5107" w:type="dxa"/>
            <w:gridSpan w:val="2"/>
            <w:tcMar>
              <w:top w:w="0" w:type="dxa"/>
              <w:left w:w="108" w:type="dxa"/>
              <w:bottom w:w="0" w:type="dxa"/>
              <w:right w:w="108" w:type="dxa"/>
            </w:tcMar>
          </w:tcPr>
          <w:p w14:paraId="69B66B11" w14:textId="77777777" w:rsidR="00F10E3F" w:rsidRDefault="00F10E3F" w:rsidP="00F354AD">
            <w:pPr>
              <w:pStyle w:val="TAL"/>
              <w:rPr>
                <w:lang w:eastAsia="zh-CN"/>
              </w:rPr>
            </w:pPr>
            <w:r>
              <w:rPr>
                <w:lang w:eastAsia="zh-CN"/>
              </w:rPr>
              <w:t>Indicates that the event subscribed/notified is dispersion information.</w:t>
            </w:r>
          </w:p>
        </w:tc>
        <w:tc>
          <w:tcPr>
            <w:tcW w:w="1702" w:type="dxa"/>
            <w:gridSpan w:val="2"/>
          </w:tcPr>
          <w:p w14:paraId="1636555A" w14:textId="77777777" w:rsidR="00F10E3F" w:rsidRDefault="00F10E3F" w:rsidP="00F354AD">
            <w:pPr>
              <w:pStyle w:val="TAL"/>
            </w:pPr>
            <w:r>
              <w:t>Dispersion</w:t>
            </w:r>
          </w:p>
        </w:tc>
      </w:tr>
      <w:tr w:rsidR="00F10E3F" w14:paraId="5C15C34F" w14:textId="77777777" w:rsidTr="00F354AD">
        <w:trPr>
          <w:gridAfter w:val="1"/>
          <w:wAfter w:w="289" w:type="dxa"/>
          <w:jc w:val="center"/>
        </w:trPr>
        <w:tc>
          <w:tcPr>
            <w:tcW w:w="2833" w:type="dxa"/>
            <w:gridSpan w:val="2"/>
            <w:tcMar>
              <w:top w:w="0" w:type="dxa"/>
              <w:left w:w="108" w:type="dxa"/>
              <w:bottom w:w="0" w:type="dxa"/>
              <w:right w:w="108" w:type="dxa"/>
            </w:tcMar>
          </w:tcPr>
          <w:p w14:paraId="5156DD2E" w14:textId="77777777" w:rsidR="00F10E3F" w:rsidRDefault="00F10E3F" w:rsidP="00F354AD">
            <w:pPr>
              <w:pStyle w:val="TAL"/>
            </w:pPr>
            <w:r>
              <w:t>MS_QOE_METRICS</w:t>
            </w:r>
          </w:p>
        </w:tc>
        <w:tc>
          <w:tcPr>
            <w:tcW w:w="5107" w:type="dxa"/>
            <w:gridSpan w:val="2"/>
            <w:tcMar>
              <w:top w:w="0" w:type="dxa"/>
              <w:left w:w="108" w:type="dxa"/>
              <w:bottom w:w="0" w:type="dxa"/>
              <w:right w:w="108" w:type="dxa"/>
            </w:tcMar>
          </w:tcPr>
          <w:p w14:paraId="0C7000E3" w14:textId="77777777" w:rsidR="00F10E3F" w:rsidRDefault="00F10E3F" w:rsidP="00F354AD">
            <w:pPr>
              <w:pStyle w:val="TAL"/>
              <w:rPr>
                <w:lang w:eastAsia="zh-CN"/>
              </w:rPr>
            </w:pPr>
            <w:r>
              <w:rPr>
                <w:lang w:eastAsia="zh-CN"/>
              </w:rPr>
              <w:t xml:space="preserve">Indicates that the event subscribed/notified is Media Streaming </w:t>
            </w:r>
            <w:proofErr w:type="spellStart"/>
            <w:r>
              <w:rPr>
                <w:lang w:eastAsia="zh-CN"/>
              </w:rPr>
              <w:t>QoE</w:t>
            </w:r>
            <w:proofErr w:type="spellEnd"/>
            <w:r>
              <w:rPr>
                <w:lang w:eastAsia="zh-CN"/>
              </w:rPr>
              <w:t xml:space="preserve"> metrics.</w:t>
            </w:r>
          </w:p>
        </w:tc>
        <w:tc>
          <w:tcPr>
            <w:tcW w:w="1702" w:type="dxa"/>
            <w:gridSpan w:val="2"/>
          </w:tcPr>
          <w:p w14:paraId="3FDEA968" w14:textId="77777777" w:rsidR="00F10E3F" w:rsidRDefault="00F10E3F" w:rsidP="00F354AD">
            <w:pPr>
              <w:pStyle w:val="TAL"/>
            </w:pPr>
            <w:proofErr w:type="spellStart"/>
            <w:r>
              <w:t>MSQoeMetrics</w:t>
            </w:r>
            <w:proofErr w:type="spellEnd"/>
          </w:p>
        </w:tc>
      </w:tr>
      <w:tr w:rsidR="00F10E3F" w14:paraId="66F08757" w14:textId="77777777" w:rsidTr="00F354AD">
        <w:trPr>
          <w:gridAfter w:val="1"/>
          <w:wAfter w:w="289" w:type="dxa"/>
          <w:jc w:val="center"/>
        </w:trPr>
        <w:tc>
          <w:tcPr>
            <w:tcW w:w="2833" w:type="dxa"/>
            <w:gridSpan w:val="2"/>
            <w:tcMar>
              <w:top w:w="0" w:type="dxa"/>
              <w:left w:w="108" w:type="dxa"/>
              <w:bottom w:w="0" w:type="dxa"/>
              <w:right w:w="108" w:type="dxa"/>
            </w:tcMar>
          </w:tcPr>
          <w:p w14:paraId="49F2A74F" w14:textId="77777777" w:rsidR="00F10E3F" w:rsidRDefault="00F10E3F" w:rsidP="00F354AD">
            <w:pPr>
              <w:pStyle w:val="TAL"/>
            </w:pPr>
            <w:r>
              <w:t>MS_CONSUMPTION</w:t>
            </w:r>
          </w:p>
        </w:tc>
        <w:tc>
          <w:tcPr>
            <w:tcW w:w="5107" w:type="dxa"/>
            <w:gridSpan w:val="2"/>
            <w:tcMar>
              <w:top w:w="0" w:type="dxa"/>
              <w:left w:w="108" w:type="dxa"/>
              <w:bottom w:w="0" w:type="dxa"/>
              <w:right w:w="108" w:type="dxa"/>
            </w:tcMar>
          </w:tcPr>
          <w:p w14:paraId="7D0953F8" w14:textId="77777777" w:rsidR="00F10E3F" w:rsidRDefault="00F10E3F" w:rsidP="00F354AD">
            <w:pPr>
              <w:pStyle w:val="TAL"/>
              <w:rPr>
                <w:lang w:eastAsia="zh-CN"/>
              </w:rPr>
            </w:pPr>
            <w:r>
              <w:rPr>
                <w:lang w:eastAsia="zh-CN"/>
              </w:rPr>
              <w:t>Indicates that the event subscribed/notified is Media Streaming Consumption reports.</w:t>
            </w:r>
          </w:p>
        </w:tc>
        <w:tc>
          <w:tcPr>
            <w:tcW w:w="1702" w:type="dxa"/>
            <w:gridSpan w:val="2"/>
          </w:tcPr>
          <w:p w14:paraId="69E73BDD" w14:textId="77777777" w:rsidR="00F10E3F" w:rsidRDefault="00F10E3F" w:rsidP="00F354AD">
            <w:pPr>
              <w:pStyle w:val="TAL"/>
            </w:pPr>
            <w:proofErr w:type="spellStart"/>
            <w:r>
              <w:t>MSConsumption</w:t>
            </w:r>
            <w:proofErr w:type="spellEnd"/>
          </w:p>
        </w:tc>
      </w:tr>
      <w:tr w:rsidR="00F10E3F" w14:paraId="7A4020A3" w14:textId="77777777" w:rsidTr="00F354AD">
        <w:trPr>
          <w:gridAfter w:val="1"/>
          <w:wAfter w:w="289" w:type="dxa"/>
          <w:jc w:val="center"/>
        </w:trPr>
        <w:tc>
          <w:tcPr>
            <w:tcW w:w="2833" w:type="dxa"/>
            <w:gridSpan w:val="2"/>
            <w:tcMar>
              <w:top w:w="0" w:type="dxa"/>
              <w:left w:w="108" w:type="dxa"/>
              <w:bottom w:w="0" w:type="dxa"/>
              <w:right w:w="108" w:type="dxa"/>
            </w:tcMar>
          </w:tcPr>
          <w:p w14:paraId="348510B0" w14:textId="77777777" w:rsidR="00F10E3F" w:rsidRDefault="00F10E3F" w:rsidP="00F354AD">
            <w:pPr>
              <w:pStyle w:val="TAL"/>
            </w:pPr>
            <w:r>
              <w:t>MS_NET_ASSIST_INVOCATION</w:t>
            </w:r>
          </w:p>
        </w:tc>
        <w:tc>
          <w:tcPr>
            <w:tcW w:w="5107" w:type="dxa"/>
            <w:gridSpan w:val="2"/>
            <w:tcMar>
              <w:top w:w="0" w:type="dxa"/>
              <w:left w:w="108" w:type="dxa"/>
              <w:bottom w:w="0" w:type="dxa"/>
              <w:right w:w="108" w:type="dxa"/>
            </w:tcMar>
          </w:tcPr>
          <w:p w14:paraId="6FDE01FB" w14:textId="77777777" w:rsidR="00F10E3F" w:rsidRDefault="00F10E3F" w:rsidP="00F354AD">
            <w:pPr>
              <w:pStyle w:val="TAL"/>
              <w:rPr>
                <w:lang w:eastAsia="zh-CN"/>
              </w:rPr>
            </w:pPr>
            <w:r>
              <w:rPr>
                <w:lang w:eastAsia="zh-CN"/>
              </w:rPr>
              <w:t>Indicates that the event subscribed/notified is Media Streaming Network Assistance invocation.</w:t>
            </w:r>
          </w:p>
        </w:tc>
        <w:tc>
          <w:tcPr>
            <w:tcW w:w="1702" w:type="dxa"/>
            <w:gridSpan w:val="2"/>
          </w:tcPr>
          <w:p w14:paraId="32FEF66A" w14:textId="77777777" w:rsidR="00F10E3F" w:rsidRDefault="00F10E3F" w:rsidP="00F354AD">
            <w:pPr>
              <w:pStyle w:val="TAL"/>
            </w:pPr>
            <w:proofErr w:type="spellStart"/>
            <w:r>
              <w:t>MSNetAssInvocation</w:t>
            </w:r>
            <w:proofErr w:type="spellEnd"/>
          </w:p>
        </w:tc>
      </w:tr>
      <w:tr w:rsidR="00F10E3F" w14:paraId="12371F23" w14:textId="77777777" w:rsidTr="00F354AD">
        <w:trPr>
          <w:gridAfter w:val="1"/>
          <w:wAfter w:w="289" w:type="dxa"/>
          <w:jc w:val="center"/>
        </w:trPr>
        <w:tc>
          <w:tcPr>
            <w:tcW w:w="2833" w:type="dxa"/>
            <w:gridSpan w:val="2"/>
            <w:tcMar>
              <w:top w:w="0" w:type="dxa"/>
              <w:left w:w="108" w:type="dxa"/>
              <w:bottom w:w="0" w:type="dxa"/>
              <w:right w:w="108" w:type="dxa"/>
            </w:tcMar>
          </w:tcPr>
          <w:p w14:paraId="09310F25" w14:textId="77777777" w:rsidR="00F10E3F" w:rsidRDefault="00F10E3F" w:rsidP="00F354AD">
            <w:pPr>
              <w:pStyle w:val="TAL"/>
            </w:pPr>
            <w:r>
              <w:t>MS_DYN</w:t>
            </w:r>
            <w:r w:rsidRPr="005D5BE1">
              <w:t>_POLICY_INVOCATION</w:t>
            </w:r>
          </w:p>
        </w:tc>
        <w:tc>
          <w:tcPr>
            <w:tcW w:w="5107" w:type="dxa"/>
            <w:gridSpan w:val="2"/>
            <w:tcMar>
              <w:top w:w="0" w:type="dxa"/>
              <w:left w:w="108" w:type="dxa"/>
              <w:bottom w:w="0" w:type="dxa"/>
              <w:right w:w="108" w:type="dxa"/>
            </w:tcMar>
          </w:tcPr>
          <w:p w14:paraId="3A1EB0B8" w14:textId="77777777" w:rsidR="00F10E3F" w:rsidRDefault="00F10E3F" w:rsidP="00F354AD">
            <w:pPr>
              <w:pStyle w:val="TAL"/>
              <w:rPr>
                <w:lang w:eastAsia="zh-CN"/>
              </w:rPr>
            </w:pPr>
            <w:r>
              <w:rPr>
                <w:lang w:eastAsia="zh-CN"/>
              </w:rPr>
              <w:t>Indicates that the event subscribed/notified is Media Streaming Dynamic Policy invocation.</w:t>
            </w:r>
          </w:p>
        </w:tc>
        <w:tc>
          <w:tcPr>
            <w:tcW w:w="1702" w:type="dxa"/>
            <w:gridSpan w:val="2"/>
          </w:tcPr>
          <w:p w14:paraId="466E581D" w14:textId="77777777" w:rsidR="00F10E3F" w:rsidRDefault="00F10E3F" w:rsidP="00F354AD">
            <w:pPr>
              <w:pStyle w:val="TAL"/>
            </w:pPr>
            <w:r>
              <w:t>MSDynPolicyInvocation</w:t>
            </w:r>
          </w:p>
        </w:tc>
      </w:tr>
      <w:tr w:rsidR="00F10E3F" w14:paraId="4B2C55B9" w14:textId="77777777" w:rsidTr="00F354AD">
        <w:trPr>
          <w:gridAfter w:val="1"/>
          <w:wAfter w:w="289" w:type="dxa"/>
          <w:jc w:val="center"/>
        </w:trPr>
        <w:tc>
          <w:tcPr>
            <w:tcW w:w="2833" w:type="dxa"/>
            <w:gridSpan w:val="2"/>
            <w:tcMar>
              <w:top w:w="0" w:type="dxa"/>
              <w:left w:w="108" w:type="dxa"/>
              <w:bottom w:w="0" w:type="dxa"/>
              <w:right w:w="108" w:type="dxa"/>
            </w:tcMar>
          </w:tcPr>
          <w:p w14:paraId="67B249F2" w14:textId="77777777" w:rsidR="00F10E3F" w:rsidRPr="005D5BE1" w:rsidRDefault="00F10E3F" w:rsidP="00F354AD">
            <w:pPr>
              <w:pStyle w:val="TAL"/>
            </w:pPr>
            <w:r>
              <w:t>MS</w:t>
            </w:r>
            <w:r w:rsidRPr="005D5BE1">
              <w:t>_</w:t>
            </w:r>
            <w:r>
              <w:t>ACCESS</w:t>
            </w:r>
            <w:r w:rsidRPr="005D5BE1">
              <w:t>_</w:t>
            </w:r>
            <w:r>
              <w:t>ACTIVITY</w:t>
            </w:r>
          </w:p>
        </w:tc>
        <w:tc>
          <w:tcPr>
            <w:tcW w:w="5107" w:type="dxa"/>
            <w:gridSpan w:val="2"/>
            <w:tcMar>
              <w:top w:w="0" w:type="dxa"/>
              <w:left w:w="108" w:type="dxa"/>
              <w:bottom w:w="0" w:type="dxa"/>
              <w:right w:w="108" w:type="dxa"/>
            </w:tcMar>
          </w:tcPr>
          <w:p w14:paraId="3DCBA6A6" w14:textId="77777777" w:rsidR="00F10E3F" w:rsidRDefault="00F10E3F" w:rsidP="00F354AD">
            <w:pPr>
              <w:pStyle w:val="TAL"/>
              <w:rPr>
                <w:lang w:eastAsia="zh-CN"/>
              </w:rPr>
            </w:pPr>
            <w:r>
              <w:rPr>
                <w:lang w:eastAsia="zh-CN"/>
              </w:rPr>
              <w:t>Indicates that the event subscribed/notified is Media Streaming access activity.</w:t>
            </w:r>
          </w:p>
        </w:tc>
        <w:tc>
          <w:tcPr>
            <w:tcW w:w="1702" w:type="dxa"/>
            <w:gridSpan w:val="2"/>
          </w:tcPr>
          <w:p w14:paraId="48C5110F" w14:textId="77777777" w:rsidR="00F10E3F" w:rsidRDefault="00F10E3F" w:rsidP="00F354AD">
            <w:pPr>
              <w:pStyle w:val="TAL"/>
            </w:pPr>
            <w:proofErr w:type="spellStart"/>
            <w:r w:rsidRPr="00174EA9">
              <w:t>MSAccessActivity</w:t>
            </w:r>
            <w:proofErr w:type="spellEnd"/>
          </w:p>
        </w:tc>
      </w:tr>
      <w:tr w:rsidR="00F10E3F" w:rsidRPr="00174EA9" w14:paraId="0371A500" w14:textId="77777777" w:rsidTr="00F354AD">
        <w:trPr>
          <w:gridAfter w:val="1"/>
          <w:wAfter w:w="289" w:type="dxa"/>
          <w:jc w:val="center"/>
        </w:trPr>
        <w:tc>
          <w:tcPr>
            <w:tcW w:w="28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EE17BE9" w14:textId="77777777" w:rsidR="00F10E3F" w:rsidRDefault="00F10E3F" w:rsidP="00F354AD">
            <w:pPr>
              <w:pStyle w:val="TAL"/>
            </w:pPr>
            <w:r>
              <w:t>GNSS_ASSISTANCE_DATA</w:t>
            </w:r>
          </w:p>
        </w:tc>
        <w:tc>
          <w:tcPr>
            <w:tcW w:w="5107"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B5B9474" w14:textId="77777777" w:rsidR="00F10E3F" w:rsidRDefault="00F10E3F" w:rsidP="00F354AD">
            <w:pPr>
              <w:pStyle w:val="TAL"/>
              <w:rPr>
                <w:lang w:eastAsia="zh-CN"/>
              </w:rPr>
            </w:pPr>
            <w:r>
              <w:rPr>
                <w:lang w:eastAsia="zh-CN"/>
              </w:rPr>
              <w:t>Indicates that the subscribed/notified event is GNSS Assistance Data Collection.</w:t>
            </w:r>
          </w:p>
        </w:tc>
        <w:tc>
          <w:tcPr>
            <w:tcW w:w="1702" w:type="dxa"/>
            <w:gridSpan w:val="2"/>
            <w:tcBorders>
              <w:top w:val="single" w:sz="6" w:space="0" w:color="auto"/>
              <w:left w:val="single" w:sz="6" w:space="0" w:color="auto"/>
              <w:bottom w:val="single" w:sz="6" w:space="0" w:color="auto"/>
              <w:right w:val="single" w:sz="6" w:space="0" w:color="auto"/>
            </w:tcBorders>
          </w:tcPr>
          <w:p w14:paraId="735AF4E3" w14:textId="77777777" w:rsidR="00F10E3F" w:rsidRPr="00174EA9" w:rsidRDefault="00F10E3F" w:rsidP="00F354AD">
            <w:pPr>
              <w:pStyle w:val="TAL"/>
            </w:pPr>
            <w:proofErr w:type="spellStart"/>
            <w:r>
              <w:t>GNSSAssistData</w:t>
            </w:r>
            <w:proofErr w:type="spellEnd"/>
          </w:p>
        </w:tc>
      </w:tr>
      <w:tr w:rsidR="00F10E3F" w14:paraId="5FAB36A0" w14:textId="77777777" w:rsidTr="00F354AD">
        <w:trPr>
          <w:gridAfter w:val="1"/>
          <w:wAfter w:w="289" w:type="dxa"/>
          <w:jc w:val="center"/>
        </w:trPr>
        <w:tc>
          <w:tcPr>
            <w:tcW w:w="28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9D3A048" w14:textId="77777777" w:rsidR="00F10E3F" w:rsidRDefault="00F10E3F" w:rsidP="00F354AD">
            <w:pPr>
              <w:pStyle w:val="TAL"/>
            </w:pPr>
            <w:r w:rsidRPr="008F35DD">
              <w:t>DATA_VOLUME_TRANSFER_TIME</w:t>
            </w:r>
          </w:p>
        </w:tc>
        <w:tc>
          <w:tcPr>
            <w:tcW w:w="5107"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B8B53D" w14:textId="77777777" w:rsidR="00F10E3F" w:rsidRDefault="00F10E3F" w:rsidP="00F354AD">
            <w:pPr>
              <w:pStyle w:val="TAL"/>
              <w:rPr>
                <w:lang w:eastAsia="zh-CN"/>
              </w:rPr>
            </w:pPr>
            <w:r>
              <w:rPr>
                <w:lang w:eastAsia="zh-CN"/>
              </w:rPr>
              <w:t>Indicates that the event subscribed is data volume transfer time information.</w:t>
            </w:r>
          </w:p>
        </w:tc>
        <w:tc>
          <w:tcPr>
            <w:tcW w:w="1702" w:type="dxa"/>
            <w:gridSpan w:val="2"/>
            <w:tcBorders>
              <w:top w:val="single" w:sz="6" w:space="0" w:color="auto"/>
              <w:left w:val="single" w:sz="6" w:space="0" w:color="auto"/>
              <w:bottom w:val="single" w:sz="6" w:space="0" w:color="auto"/>
              <w:right w:val="single" w:sz="6" w:space="0" w:color="auto"/>
            </w:tcBorders>
          </w:tcPr>
          <w:p w14:paraId="770D98C8" w14:textId="77777777" w:rsidR="00F10E3F" w:rsidRDefault="00F10E3F" w:rsidP="00F354AD">
            <w:pPr>
              <w:pStyle w:val="TAL"/>
            </w:pPr>
            <w:proofErr w:type="spellStart"/>
            <w:r>
              <w:t>DataVolTransferTime</w:t>
            </w:r>
            <w:proofErr w:type="spellEnd"/>
          </w:p>
        </w:tc>
      </w:tr>
      <w:tr w:rsidR="00F10E3F" w14:paraId="43A07DB8" w14:textId="77777777" w:rsidTr="00F354AD">
        <w:trPr>
          <w:gridBefore w:val="1"/>
          <w:wBefore w:w="289" w:type="dxa"/>
          <w:jc w:val="center"/>
        </w:trPr>
        <w:tc>
          <w:tcPr>
            <w:tcW w:w="28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65B8FA3" w14:textId="77777777" w:rsidR="00F10E3F" w:rsidRPr="008F35DD" w:rsidRDefault="00F10E3F" w:rsidP="00F354AD">
            <w:pPr>
              <w:pStyle w:val="TAL"/>
            </w:pPr>
            <w:r>
              <w:t>APP_ACTIVE_TIME</w:t>
            </w:r>
          </w:p>
        </w:tc>
        <w:tc>
          <w:tcPr>
            <w:tcW w:w="5107"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1A22F31" w14:textId="77777777" w:rsidR="00F10E3F" w:rsidRDefault="00F10E3F" w:rsidP="00F354AD">
            <w:pPr>
              <w:pStyle w:val="TAL"/>
              <w:rPr>
                <w:lang w:eastAsia="zh-CN"/>
              </w:rPr>
            </w:pPr>
            <w:r>
              <w:rPr>
                <w:lang w:eastAsia="zh-CN"/>
              </w:rPr>
              <w:t>Indicates that the event subscribed is a</w:t>
            </w:r>
            <w:r w:rsidRPr="00BB1E20">
              <w:rPr>
                <w:lang w:eastAsia="zh-CN"/>
              </w:rPr>
              <w:t>pplica</w:t>
            </w:r>
            <w:r>
              <w:rPr>
                <w:lang w:eastAsia="zh-CN"/>
              </w:rPr>
              <w:t>tion activation time information.</w:t>
            </w:r>
          </w:p>
        </w:tc>
        <w:tc>
          <w:tcPr>
            <w:tcW w:w="1702" w:type="dxa"/>
            <w:gridSpan w:val="2"/>
            <w:tcBorders>
              <w:top w:val="single" w:sz="6" w:space="0" w:color="auto"/>
              <w:left w:val="single" w:sz="6" w:space="0" w:color="auto"/>
              <w:bottom w:val="single" w:sz="6" w:space="0" w:color="auto"/>
              <w:right w:val="single" w:sz="6" w:space="0" w:color="auto"/>
            </w:tcBorders>
          </w:tcPr>
          <w:p w14:paraId="05F92F84" w14:textId="77777777" w:rsidR="00F10E3F" w:rsidRDefault="00F10E3F" w:rsidP="00F354AD">
            <w:pPr>
              <w:pStyle w:val="TAL"/>
            </w:pPr>
            <w:proofErr w:type="spellStart"/>
            <w:r>
              <w:rPr>
                <w:rFonts w:hint="eastAsia"/>
              </w:rPr>
              <w:t>A</w:t>
            </w:r>
            <w:r>
              <w:t>ppActiveTime</w:t>
            </w:r>
            <w:proofErr w:type="spellEnd"/>
          </w:p>
        </w:tc>
      </w:tr>
      <w:tr w:rsidR="00F10E3F" w14:paraId="7E60FCF4" w14:textId="77777777" w:rsidTr="00F354AD">
        <w:trPr>
          <w:gridBefore w:val="1"/>
          <w:wBefore w:w="289" w:type="dxa"/>
          <w:jc w:val="center"/>
        </w:trPr>
        <w:tc>
          <w:tcPr>
            <w:tcW w:w="28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F03E078" w14:textId="77777777" w:rsidR="00F10E3F" w:rsidRDefault="00F10E3F" w:rsidP="00F354AD">
            <w:pPr>
              <w:pStyle w:val="TAL"/>
            </w:pPr>
            <w:r>
              <w:t>SIGNALLING_INFO</w:t>
            </w:r>
          </w:p>
        </w:tc>
        <w:tc>
          <w:tcPr>
            <w:tcW w:w="5107"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2C7599F" w14:textId="77777777" w:rsidR="00F10E3F" w:rsidRDefault="00F10E3F" w:rsidP="00F354AD">
            <w:pPr>
              <w:pStyle w:val="TAL"/>
              <w:rPr>
                <w:lang w:eastAsia="zh-CN"/>
              </w:rPr>
            </w:pPr>
            <w:r w:rsidRPr="00F32CE3">
              <w:rPr>
                <w:lang w:eastAsia="zh-CN"/>
              </w:rPr>
              <w:t>Indicates that the event subscribed/notified is</w:t>
            </w:r>
            <w:r>
              <w:t xml:space="preserve"> signalling information.</w:t>
            </w:r>
          </w:p>
        </w:tc>
        <w:tc>
          <w:tcPr>
            <w:tcW w:w="1702" w:type="dxa"/>
            <w:gridSpan w:val="2"/>
            <w:tcBorders>
              <w:top w:val="single" w:sz="6" w:space="0" w:color="auto"/>
              <w:left w:val="single" w:sz="6" w:space="0" w:color="auto"/>
              <w:bottom w:val="single" w:sz="6" w:space="0" w:color="auto"/>
              <w:right w:val="single" w:sz="6" w:space="0" w:color="auto"/>
            </w:tcBorders>
          </w:tcPr>
          <w:p w14:paraId="44C616AE" w14:textId="77777777" w:rsidR="00F10E3F" w:rsidRDefault="00F10E3F" w:rsidP="00F354AD">
            <w:pPr>
              <w:pStyle w:val="TAL"/>
            </w:pPr>
            <w:proofErr w:type="spellStart"/>
            <w:r>
              <w:rPr>
                <w:lang w:eastAsia="zh-CN"/>
              </w:rPr>
              <w:t>SignallingInfo</w:t>
            </w:r>
            <w:proofErr w:type="spellEnd"/>
          </w:p>
        </w:tc>
      </w:tr>
      <w:tr w:rsidR="00DB7EB8" w14:paraId="27E57EDC" w14:textId="77777777" w:rsidTr="00F354AD">
        <w:trPr>
          <w:gridBefore w:val="1"/>
          <w:wBefore w:w="289" w:type="dxa"/>
          <w:jc w:val="center"/>
          <w:ins w:id="281" w:author="Ericsson_Maria Liang" w:date="2025-09-10T15:06:00Z"/>
        </w:trPr>
        <w:tc>
          <w:tcPr>
            <w:tcW w:w="28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4680197" w14:textId="78975B6D" w:rsidR="00DB7EB8" w:rsidRDefault="00DB7EB8" w:rsidP="00F354AD">
            <w:pPr>
              <w:pStyle w:val="TAL"/>
              <w:rPr>
                <w:ins w:id="282" w:author="Ericsson_Maria Liang" w:date="2025-09-10T15:06:00Z"/>
              </w:rPr>
            </w:pPr>
            <w:ins w:id="283" w:author="Ericsson_Maria Liang" w:date="2025-09-10T15:06:00Z">
              <w:r>
                <w:t>UE_ALTITUDE</w:t>
              </w:r>
            </w:ins>
          </w:p>
        </w:tc>
        <w:tc>
          <w:tcPr>
            <w:tcW w:w="5107"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51206D3" w14:textId="662BBAD2" w:rsidR="00DB7EB8" w:rsidRPr="00F32CE3" w:rsidRDefault="00DB7EB8" w:rsidP="00F354AD">
            <w:pPr>
              <w:pStyle w:val="TAL"/>
              <w:rPr>
                <w:ins w:id="284" w:author="Ericsson_Maria Liang" w:date="2025-09-10T15:06:00Z"/>
                <w:lang w:eastAsia="zh-CN"/>
              </w:rPr>
            </w:pPr>
            <w:ins w:id="285" w:author="Ericsson_Maria Liang" w:date="2025-09-10T15:06:00Z">
              <w:r w:rsidRPr="00DB7EB8">
                <w:rPr>
                  <w:lang w:eastAsia="zh-CN"/>
                </w:rPr>
                <w:t xml:space="preserve">Indicates that the event subscribed/notified is UE </w:t>
              </w:r>
              <w:r>
                <w:rPr>
                  <w:lang w:eastAsia="zh-CN"/>
                </w:rPr>
                <w:t>altitude</w:t>
              </w:r>
              <w:r w:rsidRPr="00DB7EB8">
                <w:rPr>
                  <w:lang w:eastAsia="zh-CN"/>
                </w:rPr>
                <w:t xml:space="preserve"> information.</w:t>
              </w:r>
            </w:ins>
          </w:p>
        </w:tc>
        <w:tc>
          <w:tcPr>
            <w:tcW w:w="1702" w:type="dxa"/>
            <w:gridSpan w:val="2"/>
            <w:tcBorders>
              <w:top w:val="single" w:sz="6" w:space="0" w:color="auto"/>
              <w:left w:val="single" w:sz="6" w:space="0" w:color="auto"/>
              <w:bottom w:val="single" w:sz="6" w:space="0" w:color="auto"/>
              <w:right w:val="single" w:sz="6" w:space="0" w:color="auto"/>
            </w:tcBorders>
          </w:tcPr>
          <w:p w14:paraId="2F9CA7FE" w14:textId="2963A70D" w:rsidR="00DB7EB8" w:rsidRDefault="00DB7EB8" w:rsidP="00F354AD">
            <w:pPr>
              <w:pStyle w:val="TAL"/>
              <w:rPr>
                <w:ins w:id="286" w:author="Ericsson_Maria Liang" w:date="2025-09-10T15:06:00Z"/>
                <w:lang w:eastAsia="zh-CN"/>
              </w:rPr>
            </w:pPr>
            <w:proofErr w:type="spellStart"/>
            <w:ins w:id="287" w:author="Ericsson_Maria Liang" w:date="2025-09-10T15:07:00Z">
              <w:r>
                <w:rPr>
                  <w:lang w:eastAsia="zh-CN"/>
                </w:rPr>
                <w:t>UeAltitude</w:t>
              </w:r>
            </w:ins>
            <w:proofErr w:type="spellEnd"/>
          </w:p>
        </w:tc>
      </w:tr>
    </w:tbl>
    <w:p w14:paraId="69D5247C" w14:textId="77777777" w:rsidR="00F10E3F" w:rsidRDefault="00F10E3F" w:rsidP="00F10E3F">
      <w:pPr>
        <w:rPr>
          <w:lang w:val="en-US"/>
        </w:rPr>
      </w:pPr>
    </w:p>
    <w:p w14:paraId="68D71F75" w14:textId="18CE3C27" w:rsidR="00F10E3F" w:rsidRPr="002C393C" w:rsidRDefault="00F10E3F" w:rsidP="00F10E3F">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10th</w:t>
      </w:r>
      <w:r w:rsidRPr="008C6891">
        <w:rPr>
          <w:rFonts w:eastAsia="DengXian"/>
          <w:noProof/>
          <w:color w:val="0000FF"/>
          <w:sz w:val="28"/>
          <w:szCs w:val="28"/>
        </w:rPr>
        <w:t xml:space="preserve"> Change ***</w:t>
      </w:r>
    </w:p>
    <w:p w14:paraId="7056041A" w14:textId="77777777" w:rsidR="00F10E3F" w:rsidRDefault="00F10E3F" w:rsidP="00F10E3F">
      <w:pPr>
        <w:pStyle w:val="Heading2"/>
        <w:rPr>
          <w:lang w:eastAsia="zh-CN"/>
        </w:rPr>
      </w:pPr>
      <w:bookmarkStart w:id="288" w:name="_Toc492899751"/>
      <w:bookmarkStart w:id="289" w:name="_Toc492900030"/>
      <w:bookmarkStart w:id="290" w:name="_Toc492967832"/>
      <w:bookmarkStart w:id="291" w:name="_Toc492972920"/>
      <w:bookmarkStart w:id="292" w:name="_Toc492973140"/>
      <w:bookmarkStart w:id="293" w:name="_Toc493774060"/>
      <w:bookmarkStart w:id="294" w:name="_Toc494194809"/>
      <w:bookmarkStart w:id="295" w:name="_Toc528159103"/>
      <w:bookmarkStart w:id="296" w:name="_Toc532198072"/>
      <w:bookmarkStart w:id="297" w:name="_Toc34123828"/>
      <w:bookmarkStart w:id="298" w:name="_Toc36038572"/>
      <w:bookmarkStart w:id="299" w:name="_Toc36038660"/>
      <w:bookmarkStart w:id="300" w:name="_Toc36038851"/>
      <w:bookmarkStart w:id="301" w:name="_Toc44680792"/>
      <w:bookmarkStart w:id="302" w:name="_Toc45133704"/>
      <w:bookmarkStart w:id="303" w:name="_Toc45133795"/>
      <w:bookmarkStart w:id="304" w:name="_Toc49417493"/>
      <w:bookmarkStart w:id="305" w:name="_Toc51762460"/>
      <w:bookmarkStart w:id="306" w:name="_Toc58838176"/>
      <w:bookmarkStart w:id="307" w:name="_Toc59017189"/>
      <w:bookmarkStart w:id="308" w:name="_Toc68168335"/>
      <w:bookmarkStart w:id="309" w:name="_Toc200955845"/>
      <w:r>
        <w:rPr>
          <w:rFonts w:hint="eastAsia"/>
        </w:rPr>
        <w:t>5.</w:t>
      </w:r>
      <w:r>
        <w:t>8</w:t>
      </w:r>
      <w:r>
        <w:rPr>
          <w:rFonts w:hint="eastAsia"/>
          <w:lang w:eastAsia="zh-CN"/>
        </w:rPr>
        <w:tab/>
      </w:r>
      <w:r>
        <w:rPr>
          <w:lang w:eastAsia="zh-CN"/>
        </w:rPr>
        <w:t>Feature negotiation</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2EE84E09" w14:textId="77777777" w:rsidR="00F10E3F" w:rsidRDefault="00F10E3F" w:rsidP="00F10E3F">
      <w:r>
        <w:t xml:space="preserve">The optional features in table 5.8-1 are defined for the </w:t>
      </w:r>
      <w:proofErr w:type="spellStart"/>
      <w:r>
        <w:t>Naf_EventExposure</w:t>
      </w:r>
      <w:proofErr w:type="spellEnd"/>
      <w:r>
        <w:rPr>
          <w:lang w:eastAsia="zh-CN"/>
        </w:rPr>
        <w:t xml:space="preserve"> API. They shall be negotiated using the </w:t>
      </w:r>
      <w:r>
        <w:t xml:space="preserve">extensibility mechanism defined in clause 6.6 of </w:t>
      </w:r>
      <w:r>
        <w:rPr>
          <w:noProof/>
        </w:rPr>
        <w:t>3GPP </w:t>
      </w:r>
      <w:r>
        <w:t>TS 29.500 [5].</w:t>
      </w:r>
    </w:p>
    <w:p w14:paraId="21067B06" w14:textId="77777777" w:rsidR="00F10E3F" w:rsidRDefault="00F10E3F" w:rsidP="00F10E3F">
      <w:pPr>
        <w:pStyle w:val="TH"/>
      </w:pPr>
      <w: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0"/>
        <w:gridCol w:w="1345"/>
        <w:gridCol w:w="250"/>
        <w:gridCol w:w="2301"/>
        <w:gridCol w:w="250"/>
        <w:gridCol w:w="5312"/>
        <w:gridCol w:w="250"/>
      </w:tblGrid>
      <w:tr w:rsidR="00F10E3F" w14:paraId="2B365930" w14:textId="77777777" w:rsidTr="00F354AD">
        <w:trPr>
          <w:gridAfter w:val="1"/>
          <w:wAfter w:w="250" w:type="dxa"/>
          <w:jc w:val="center"/>
        </w:trPr>
        <w:tc>
          <w:tcPr>
            <w:tcW w:w="1595" w:type="dxa"/>
            <w:gridSpan w:val="2"/>
            <w:shd w:val="clear" w:color="auto" w:fill="C0C0C0"/>
            <w:hideMark/>
          </w:tcPr>
          <w:p w14:paraId="10AA6129" w14:textId="77777777" w:rsidR="00F10E3F" w:rsidRDefault="00F10E3F" w:rsidP="00F354AD">
            <w:pPr>
              <w:pStyle w:val="TAH"/>
            </w:pPr>
            <w:r>
              <w:t>Feature number</w:t>
            </w:r>
          </w:p>
        </w:tc>
        <w:tc>
          <w:tcPr>
            <w:tcW w:w="2551" w:type="dxa"/>
            <w:gridSpan w:val="2"/>
            <w:shd w:val="clear" w:color="auto" w:fill="C0C0C0"/>
            <w:hideMark/>
          </w:tcPr>
          <w:p w14:paraId="735E1C69" w14:textId="77777777" w:rsidR="00F10E3F" w:rsidRDefault="00F10E3F" w:rsidP="00F354AD">
            <w:pPr>
              <w:pStyle w:val="TAH"/>
            </w:pPr>
            <w:r>
              <w:t>Feature Name</w:t>
            </w:r>
          </w:p>
        </w:tc>
        <w:tc>
          <w:tcPr>
            <w:tcW w:w="5562" w:type="dxa"/>
            <w:gridSpan w:val="2"/>
            <w:shd w:val="clear" w:color="auto" w:fill="C0C0C0"/>
            <w:hideMark/>
          </w:tcPr>
          <w:p w14:paraId="7C74E306" w14:textId="77777777" w:rsidR="00F10E3F" w:rsidRDefault="00F10E3F" w:rsidP="00F354AD">
            <w:pPr>
              <w:pStyle w:val="TAH"/>
            </w:pPr>
            <w:r>
              <w:t>Description</w:t>
            </w:r>
          </w:p>
        </w:tc>
      </w:tr>
      <w:tr w:rsidR="00F10E3F" w14:paraId="64A62D3E" w14:textId="77777777" w:rsidTr="00F354AD">
        <w:trPr>
          <w:gridAfter w:val="1"/>
          <w:wAfter w:w="250" w:type="dxa"/>
          <w:jc w:val="center"/>
        </w:trPr>
        <w:tc>
          <w:tcPr>
            <w:tcW w:w="1595" w:type="dxa"/>
            <w:gridSpan w:val="2"/>
          </w:tcPr>
          <w:p w14:paraId="5F085197" w14:textId="77777777" w:rsidR="00F10E3F" w:rsidRDefault="00F10E3F" w:rsidP="00F354AD">
            <w:pPr>
              <w:pStyle w:val="TAL"/>
              <w:jc w:val="center"/>
            </w:pPr>
            <w:r>
              <w:t>1</w:t>
            </w:r>
          </w:p>
        </w:tc>
        <w:tc>
          <w:tcPr>
            <w:tcW w:w="2551" w:type="dxa"/>
            <w:gridSpan w:val="2"/>
          </w:tcPr>
          <w:p w14:paraId="5D2EEED0" w14:textId="77777777" w:rsidR="00F10E3F" w:rsidRDefault="00F10E3F" w:rsidP="00F354AD">
            <w:pPr>
              <w:pStyle w:val="TAL"/>
            </w:pPr>
            <w:proofErr w:type="spellStart"/>
            <w:r>
              <w:t>ServiceExperience</w:t>
            </w:r>
            <w:proofErr w:type="spellEnd"/>
          </w:p>
        </w:tc>
        <w:tc>
          <w:tcPr>
            <w:tcW w:w="5562" w:type="dxa"/>
            <w:gridSpan w:val="2"/>
          </w:tcPr>
          <w:p w14:paraId="6C8C7D0C" w14:textId="77777777" w:rsidR="00F10E3F" w:rsidRDefault="00F10E3F" w:rsidP="00F354AD">
            <w:pPr>
              <w:pStyle w:val="TAL"/>
            </w:pPr>
            <w:r>
              <w:rPr>
                <w:rFonts w:cs="Arial"/>
                <w:szCs w:val="18"/>
              </w:rPr>
              <w:t>This feature indicates support for the event related to service experience.</w:t>
            </w:r>
          </w:p>
        </w:tc>
      </w:tr>
      <w:tr w:rsidR="00F10E3F" w14:paraId="45D5974D" w14:textId="77777777" w:rsidTr="00F354AD">
        <w:trPr>
          <w:gridAfter w:val="1"/>
          <w:wAfter w:w="250" w:type="dxa"/>
          <w:jc w:val="center"/>
        </w:trPr>
        <w:tc>
          <w:tcPr>
            <w:tcW w:w="1595" w:type="dxa"/>
            <w:gridSpan w:val="2"/>
          </w:tcPr>
          <w:p w14:paraId="56229557" w14:textId="77777777" w:rsidR="00F10E3F" w:rsidRDefault="00F10E3F" w:rsidP="00F354AD">
            <w:pPr>
              <w:pStyle w:val="TAL"/>
              <w:jc w:val="center"/>
            </w:pPr>
            <w:r>
              <w:t>2</w:t>
            </w:r>
          </w:p>
        </w:tc>
        <w:tc>
          <w:tcPr>
            <w:tcW w:w="2551" w:type="dxa"/>
            <w:gridSpan w:val="2"/>
          </w:tcPr>
          <w:p w14:paraId="07C80114" w14:textId="77777777" w:rsidR="00F10E3F" w:rsidRDefault="00F10E3F" w:rsidP="00F354AD">
            <w:pPr>
              <w:pStyle w:val="TAL"/>
            </w:pPr>
            <w:proofErr w:type="spellStart"/>
            <w:r>
              <w:t>UeMobility</w:t>
            </w:r>
            <w:proofErr w:type="spellEnd"/>
          </w:p>
        </w:tc>
        <w:tc>
          <w:tcPr>
            <w:tcW w:w="5562" w:type="dxa"/>
            <w:gridSpan w:val="2"/>
          </w:tcPr>
          <w:p w14:paraId="1EDE00E8" w14:textId="77777777" w:rsidR="00F10E3F" w:rsidRDefault="00F10E3F" w:rsidP="00F354AD">
            <w:pPr>
              <w:pStyle w:val="TAL"/>
            </w:pPr>
            <w:r>
              <w:rPr>
                <w:rFonts w:cs="Arial"/>
                <w:szCs w:val="18"/>
              </w:rPr>
              <w:t>This feature indicates support for the event related to UE mobility.</w:t>
            </w:r>
          </w:p>
        </w:tc>
      </w:tr>
      <w:tr w:rsidR="00F10E3F" w14:paraId="768C506D" w14:textId="77777777" w:rsidTr="00F354AD">
        <w:trPr>
          <w:gridAfter w:val="1"/>
          <w:wAfter w:w="250" w:type="dxa"/>
          <w:jc w:val="center"/>
        </w:trPr>
        <w:tc>
          <w:tcPr>
            <w:tcW w:w="1595" w:type="dxa"/>
            <w:gridSpan w:val="2"/>
          </w:tcPr>
          <w:p w14:paraId="2E1A48B4" w14:textId="77777777" w:rsidR="00F10E3F" w:rsidRDefault="00F10E3F" w:rsidP="00F354AD">
            <w:pPr>
              <w:pStyle w:val="TAL"/>
              <w:jc w:val="center"/>
            </w:pPr>
            <w:r>
              <w:t>3</w:t>
            </w:r>
          </w:p>
        </w:tc>
        <w:tc>
          <w:tcPr>
            <w:tcW w:w="2551" w:type="dxa"/>
            <w:gridSpan w:val="2"/>
          </w:tcPr>
          <w:p w14:paraId="4163F22A" w14:textId="77777777" w:rsidR="00F10E3F" w:rsidRDefault="00F10E3F" w:rsidP="00F354AD">
            <w:pPr>
              <w:pStyle w:val="TAL"/>
            </w:pPr>
            <w:proofErr w:type="spellStart"/>
            <w:r>
              <w:t>UeCommunication</w:t>
            </w:r>
            <w:proofErr w:type="spellEnd"/>
          </w:p>
        </w:tc>
        <w:tc>
          <w:tcPr>
            <w:tcW w:w="5562" w:type="dxa"/>
            <w:gridSpan w:val="2"/>
          </w:tcPr>
          <w:p w14:paraId="324E07C1" w14:textId="77777777" w:rsidR="00F10E3F" w:rsidRDefault="00F10E3F" w:rsidP="00F354AD">
            <w:pPr>
              <w:pStyle w:val="TAL"/>
            </w:pPr>
            <w:r>
              <w:rPr>
                <w:rFonts w:cs="Arial"/>
                <w:szCs w:val="18"/>
              </w:rPr>
              <w:t>This feature indicates support for the event related to UE communication information.</w:t>
            </w:r>
          </w:p>
        </w:tc>
      </w:tr>
      <w:tr w:rsidR="00F10E3F" w14:paraId="15D7F815" w14:textId="77777777" w:rsidTr="00F354AD">
        <w:trPr>
          <w:gridAfter w:val="1"/>
          <w:wAfter w:w="250" w:type="dxa"/>
          <w:jc w:val="center"/>
        </w:trPr>
        <w:tc>
          <w:tcPr>
            <w:tcW w:w="1595" w:type="dxa"/>
            <w:gridSpan w:val="2"/>
          </w:tcPr>
          <w:p w14:paraId="7FF65337" w14:textId="77777777" w:rsidR="00F10E3F" w:rsidRDefault="00F10E3F" w:rsidP="00F354AD">
            <w:pPr>
              <w:pStyle w:val="TAL"/>
              <w:jc w:val="center"/>
            </w:pPr>
            <w:r>
              <w:t>4</w:t>
            </w:r>
          </w:p>
        </w:tc>
        <w:tc>
          <w:tcPr>
            <w:tcW w:w="2551" w:type="dxa"/>
            <w:gridSpan w:val="2"/>
          </w:tcPr>
          <w:p w14:paraId="27E35B4B" w14:textId="77777777" w:rsidR="00F10E3F" w:rsidRDefault="00F10E3F" w:rsidP="00F354AD">
            <w:pPr>
              <w:pStyle w:val="TAL"/>
            </w:pPr>
            <w:r>
              <w:t>Exceptions</w:t>
            </w:r>
          </w:p>
        </w:tc>
        <w:tc>
          <w:tcPr>
            <w:tcW w:w="5562" w:type="dxa"/>
            <w:gridSpan w:val="2"/>
          </w:tcPr>
          <w:p w14:paraId="58321EE4" w14:textId="77777777" w:rsidR="00F10E3F" w:rsidRDefault="00F10E3F" w:rsidP="00F354AD">
            <w:pPr>
              <w:pStyle w:val="TAL"/>
              <w:rPr>
                <w:rFonts w:cs="Arial"/>
                <w:szCs w:val="18"/>
              </w:rPr>
            </w:pPr>
            <w:r>
              <w:rPr>
                <w:rFonts w:cs="Arial"/>
                <w:szCs w:val="18"/>
              </w:rPr>
              <w:t>This feature indicates support for the event related to exception information.</w:t>
            </w:r>
          </w:p>
        </w:tc>
      </w:tr>
      <w:tr w:rsidR="00F10E3F" w14:paraId="2A5C486E" w14:textId="77777777" w:rsidTr="00F354AD">
        <w:trPr>
          <w:gridAfter w:val="1"/>
          <w:wAfter w:w="250" w:type="dxa"/>
          <w:jc w:val="center"/>
        </w:trPr>
        <w:tc>
          <w:tcPr>
            <w:tcW w:w="1595" w:type="dxa"/>
            <w:gridSpan w:val="2"/>
          </w:tcPr>
          <w:p w14:paraId="1954FCA5" w14:textId="77777777" w:rsidR="00F10E3F" w:rsidRDefault="00F10E3F" w:rsidP="00F354AD">
            <w:pPr>
              <w:pStyle w:val="TAL"/>
              <w:jc w:val="center"/>
            </w:pPr>
            <w:r>
              <w:rPr>
                <w:lang w:eastAsia="zh-CN"/>
              </w:rPr>
              <w:t>5</w:t>
            </w:r>
          </w:p>
        </w:tc>
        <w:tc>
          <w:tcPr>
            <w:tcW w:w="2551" w:type="dxa"/>
            <w:gridSpan w:val="2"/>
          </w:tcPr>
          <w:p w14:paraId="6C6D1690" w14:textId="77777777" w:rsidR="00F10E3F" w:rsidRDefault="00F10E3F" w:rsidP="00F354AD">
            <w:pPr>
              <w:pStyle w:val="TAL"/>
            </w:pPr>
            <w:r>
              <w:rPr>
                <w:rFonts w:cs="Arial"/>
                <w:szCs w:val="18"/>
              </w:rPr>
              <w:t>ES3XX</w:t>
            </w:r>
          </w:p>
        </w:tc>
        <w:tc>
          <w:tcPr>
            <w:tcW w:w="5562" w:type="dxa"/>
            <w:gridSpan w:val="2"/>
          </w:tcPr>
          <w:p w14:paraId="30077D3D" w14:textId="77777777" w:rsidR="00F10E3F" w:rsidRDefault="00F10E3F" w:rsidP="00F354AD">
            <w:pPr>
              <w:pStyle w:val="TAL"/>
              <w:rPr>
                <w:rFonts w:cs="Arial"/>
                <w:szCs w:val="18"/>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p>
        </w:tc>
      </w:tr>
      <w:tr w:rsidR="00F10E3F" w14:paraId="32DE2726" w14:textId="77777777" w:rsidTr="00F354AD">
        <w:trPr>
          <w:gridAfter w:val="1"/>
          <w:wAfter w:w="250" w:type="dxa"/>
          <w:jc w:val="center"/>
        </w:trPr>
        <w:tc>
          <w:tcPr>
            <w:tcW w:w="1595" w:type="dxa"/>
            <w:gridSpan w:val="2"/>
          </w:tcPr>
          <w:p w14:paraId="31537170" w14:textId="77777777" w:rsidR="00F10E3F" w:rsidRDefault="00F10E3F" w:rsidP="00F354AD">
            <w:pPr>
              <w:pStyle w:val="TAL"/>
              <w:jc w:val="center"/>
              <w:rPr>
                <w:lang w:eastAsia="zh-CN"/>
              </w:rPr>
            </w:pPr>
            <w:r>
              <w:rPr>
                <w:lang w:eastAsia="zh-CN"/>
              </w:rPr>
              <w:t>6</w:t>
            </w:r>
          </w:p>
        </w:tc>
        <w:tc>
          <w:tcPr>
            <w:tcW w:w="2551" w:type="dxa"/>
            <w:gridSpan w:val="2"/>
          </w:tcPr>
          <w:p w14:paraId="6933A87B" w14:textId="77777777" w:rsidR="00F10E3F" w:rsidRDefault="00F10E3F" w:rsidP="00F354AD">
            <w:pPr>
              <w:pStyle w:val="TAL"/>
              <w:rPr>
                <w:rFonts w:cs="Arial"/>
                <w:szCs w:val="18"/>
              </w:rPr>
            </w:pPr>
            <w:proofErr w:type="spellStart"/>
            <w:r>
              <w:rPr>
                <w:lang w:eastAsia="zh-CN"/>
              </w:rPr>
              <w:t>En</w:t>
            </w:r>
            <w:r>
              <w:rPr>
                <w:rFonts w:hint="eastAsia"/>
                <w:lang w:eastAsia="zh-CN"/>
              </w:rPr>
              <w:t>e</w:t>
            </w:r>
            <w:r>
              <w:rPr>
                <w:lang w:eastAsia="zh-CN"/>
              </w:rPr>
              <w:t>NA</w:t>
            </w:r>
            <w:proofErr w:type="spellEnd"/>
          </w:p>
        </w:tc>
        <w:tc>
          <w:tcPr>
            <w:tcW w:w="5562" w:type="dxa"/>
            <w:gridSpan w:val="2"/>
          </w:tcPr>
          <w:p w14:paraId="7DD36BDE" w14:textId="77777777" w:rsidR="00F10E3F" w:rsidRDefault="00F10E3F" w:rsidP="00F354AD">
            <w:pPr>
              <w:pStyle w:val="TAL"/>
              <w:rPr>
                <w:rFonts w:cs="Arial"/>
                <w:szCs w:val="18"/>
                <w:lang w:eastAsia="zh-CN"/>
              </w:rPr>
            </w:pPr>
            <w:r>
              <w:rPr>
                <w:rFonts w:eastAsia="Times New Roman"/>
              </w:rPr>
              <w:t>This feature indicates support for the enhancements of network data analytics requirements.</w:t>
            </w:r>
          </w:p>
        </w:tc>
      </w:tr>
      <w:tr w:rsidR="00F10E3F" w14:paraId="074D9E1E" w14:textId="77777777" w:rsidTr="00F354AD">
        <w:trPr>
          <w:gridAfter w:val="1"/>
          <w:wAfter w:w="250" w:type="dxa"/>
          <w:jc w:val="center"/>
        </w:trPr>
        <w:tc>
          <w:tcPr>
            <w:tcW w:w="1595" w:type="dxa"/>
            <w:gridSpan w:val="2"/>
          </w:tcPr>
          <w:p w14:paraId="0F90AE41" w14:textId="77777777" w:rsidR="00F10E3F" w:rsidRDefault="00F10E3F" w:rsidP="00F354AD">
            <w:pPr>
              <w:pStyle w:val="TAL"/>
              <w:jc w:val="center"/>
              <w:rPr>
                <w:lang w:eastAsia="zh-CN"/>
              </w:rPr>
            </w:pPr>
            <w:r>
              <w:rPr>
                <w:lang w:eastAsia="zh-CN"/>
              </w:rPr>
              <w:t>7</w:t>
            </w:r>
          </w:p>
        </w:tc>
        <w:tc>
          <w:tcPr>
            <w:tcW w:w="2551" w:type="dxa"/>
            <w:gridSpan w:val="2"/>
          </w:tcPr>
          <w:p w14:paraId="3C79B819" w14:textId="77777777" w:rsidR="00F10E3F" w:rsidRDefault="00F10E3F" w:rsidP="00F354AD">
            <w:pPr>
              <w:pStyle w:val="TAL"/>
              <w:rPr>
                <w:lang w:eastAsia="zh-CN"/>
              </w:rPr>
            </w:pPr>
            <w:proofErr w:type="spellStart"/>
            <w:r>
              <w:rPr>
                <w:rFonts w:cs="Arial"/>
                <w:szCs w:val="18"/>
              </w:rPr>
              <w:t>UserDataCongestion</w:t>
            </w:r>
            <w:proofErr w:type="spellEnd"/>
          </w:p>
        </w:tc>
        <w:tc>
          <w:tcPr>
            <w:tcW w:w="5562" w:type="dxa"/>
            <w:gridSpan w:val="2"/>
          </w:tcPr>
          <w:p w14:paraId="249871AC" w14:textId="77777777" w:rsidR="00F10E3F" w:rsidRDefault="00F10E3F" w:rsidP="00F354AD">
            <w:pPr>
              <w:pStyle w:val="TAL"/>
              <w:rPr>
                <w:rFonts w:eastAsia="Times New Roman"/>
              </w:rPr>
            </w:pPr>
            <w:r>
              <w:rPr>
                <w:rFonts w:cs="Arial"/>
                <w:szCs w:val="18"/>
                <w:lang w:eastAsia="zh-CN"/>
              </w:rPr>
              <w:t>This feature indicates support for the event related to User Data Congestion Analytics related information.</w:t>
            </w:r>
          </w:p>
        </w:tc>
      </w:tr>
      <w:tr w:rsidR="00F10E3F" w14:paraId="31D06C8E" w14:textId="77777777" w:rsidTr="00F354AD">
        <w:trPr>
          <w:gridAfter w:val="1"/>
          <w:wAfter w:w="250" w:type="dxa"/>
          <w:jc w:val="center"/>
        </w:trPr>
        <w:tc>
          <w:tcPr>
            <w:tcW w:w="1595" w:type="dxa"/>
            <w:gridSpan w:val="2"/>
          </w:tcPr>
          <w:p w14:paraId="47B79514" w14:textId="77777777" w:rsidR="00F10E3F" w:rsidRDefault="00F10E3F" w:rsidP="00F354AD">
            <w:pPr>
              <w:pStyle w:val="TAL"/>
              <w:jc w:val="center"/>
              <w:rPr>
                <w:lang w:eastAsia="zh-CN"/>
              </w:rPr>
            </w:pPr>
            <w:r>
              <w:rPr>
                <w:lang w:eastAsia="zh-CN"/>
              </w:rPr>
              <w:t>8</w:t>
            </w:r>
          </w:p>
        </w:tc>
        <w:tc>
          <w:tcPr>
            <w:tcW w:w="2551" w:type="dxa"/>
            <w:gridSpan w:val="2"/>
          </w:tcPr>
          <w:p w14:paraId="68DEF23C" w14:textId="77777777" w:rsidR="00F10E3F" w:rsidRDefault="00F10E3F" w:rsidP="00F354AD">
            <w:pPr>
              <w:pStyle w:val="TAL"/>
              <w:rPr>
                <w:rFonts w:cs="Arial"/>
                <w:szCs w:val="18"/>
              </w:rPr>
            </w:pPr>
            <w:proofErr w:type="spellStart"/>
            <w:r>
              <w:rPr>
                <w:rFonts w:cs="Arial" w:hint="eastAsia"/>
                <w:szCs w:val="18"/>
              </w:rPr>
              <w:t>P</w:t>
            </w:r>
            <w:r>
              <w:rPr>
                <w:rFonts w:cs="Arial"/>
                <w:szCs w:val="18"/>
              </w:rPr>
              <w:t>erformanceData</w:t>
            </w:r>
            <w:proofErr w:type="spellEnd"/>
          </w:p>
        </w:tc>
        <w:tc>
          <w:tcPr>
            <w:tcW w:w="5562" w:type="dxa"/>
            <w:gridSpan w:val="2"/>
          </w:tcPr>
          <w:p w14:paraId="4BFFDD0F" w14:textId="77777777" w:rsidR="00F10E3F" w:rsidRDefault="00F10E3F" w:rsidP="00F354AD">
            <w:pPr>
              <w:pStyle w:val="TAL"/>
              <w:rPr>
                <w:rFonts w:cs="Arial"/>
                <w:szCs w:val="18"/>
                <w:lang w:eastAsia="zh-CN"/>
              </w:rPr>
            </w:pPr>
            <w:r>
              <w:rPr>
                <w:rFonts w:cs="Arial"/>
                <w:szCs w:val="18"/>
                <w:lang w:eastAsia="zh-CN"/>
              </w:rPr>
              <w:t>This feature indicates support for the event related to performance data information.</w:t>
            </w:r>
          </w:p>
        </w:tc>
      </w:tr>
      <w:tr w:rsidR="00F10E3F" w14:paraId="0D5394AB" w14:textId="77777777" w:rsidTr="00F354AD">
        <w:trPr>
          <w:gridAfter w:val="1"/>
          <w:wAfter w:w="250" w:type="dxa"/>
          <w:jc w:val="center"/>
        </w:trPr>
        <w:tc>
          <w:tcPr>
            <w:tcW w:w="1595" w:type="dxa"/>
            <w:gridSpan w:val="2"/>
          </w:tcPr>
          <w:p w14:paraId="23E150D7" w14:textId="77777777" w:rsidR="00F10E3F" w:rsidRDefault="00F10E3F" w:rsidP="00F354AD">
            <w:pPr>
              <w:pStyle w:val="TAL"/>
              <w:jc w:val="center"/>
              <w:rPr>
                <w:lang w:eastAsia="zh-CN"/>
              </w:rPr>
            </w:pPr>
            <w:r>
              <w:rPr>
                <w:lang w:eastAsia="zh-CN"/>
              </w:rPr>
              <w:t>9</w:t>
            </w:r>
          </w:p>
        </w:tc>
        <w:tc>
          <w:tcPr>
            <w:tcW w:w="2551" w:type="dxa"/>
            <w:gridSpan w:val="2"/>
          </w:tcPr>
          <w:p w14:paraId="15E70600" w14:textId="77777777" w:rsidR="00F10E3F" w:rsidRDefault="00F10E3F" w:rsidP="00F354AD">
            <w:pPr>
              <w:pStyle w:val="TAL"/>
              <w:rPr>
                <w:rFonts w:cs="Arial"/>
                <w:szCs w:val="18"/>
              </w:rPr>
            </w:pPr>
            <w:r>
              <w:rPr>
                <w:rFonts w:cs="Arial"/>
                <w:szCs w:val="18"/>
              </w:rPr>
              <w:t>Dispersion</w:t>
            </w:r>
          </w:p>
        </w:tc>
        <w:tc>
          <w:tcPr>
            <w:tcW w:w="5562" w:type="dxa"/>
            <w:gridSpan w:val="2"/>
          </w:tcPr>
          <w:p w14:paraId="5ADDE2D3" w14:textId="77777777" w:rsidR="00F10E3F" w:rsidRDefault="00F10E3F" w:rsidP="00F354AD">
            <w:pPr>
              <w:pStyle w:val="TAL"/>
              <w:rPr>
                <w:rFonts w:cs="Arial"/>
                <w:szCs w:val="18"/>
                <w:lang w:eastAsia="zh-CN"/>
              </w:rPr>
            </w:pPr>
            <w:r>
              <w:rPr>
                <w:rFonts w:cs="Arial"/>
                <w:szCs w:val="18"/>
                <w:lang w:eastAsia="zh-CN"/>
              </w:rPr>
              <w:t>This feature indicates support for the event related to Dispersion Analytics related information.</w:t>
            </w:r>
          </w:p>
        </w:tc>
      </w:tr>
      <w:tr w:rsidR="00F10E3F" w14:paraId="4077FF44" w14:textId="77777777" w:rsidTr="00F354AD">
        <w:trPr>
          <w:gridAfter w:val="1"/>
          <w:wAfter w:w="250" w:type="dxa"/>
          <w:jc w:val="center"/>
        </w:trPr>
        <w:tc>
          <w:tcPr>
            <w:tcW w:w="1595" w:type="dxa"/>
            <w:gridSpan w:val="2"/>
          </w:tcPr>
          <w:p w14:paraId="5A7B19B2" w14:textId="77777777" w:rsidR="00F10E3F" w:rsidRDefault="00F10E3F" w:rsidP="00F354AD">
            <w:pPr>
              <w:pStyle w:val="TAL"/>
              <w:jc w:val="center"/>
              <w:rPr>
                <w:lang w:eastAsia="zh-CN"/>
              </w:rPr>
            </w:pPr>
            <w:r>
              <w:rPr>
                <w:lang w:eastAsia="zh-CN"/>
              </w:rPr>
              <w:t>10</w:t>
            </w:r>
          </w:p>
        </w:tc>
        <w:tc>
          <w:tcPr>
            <w:tcW w:w="2551" w:type="dxa"/>
            <w:gridSpan w:val="2"/>
          </w:tcPr>
          <w:p w14:paraId="3F9596A2" w14:textId="77777777" w:rsidR="00F10E3F" w:rsidRDefault="00F10E3F" w:rsidP="00F354AD">
            <w:pPr>
              <w:pStyle w:val="TAL"/>
              <w:rPr>
                <w:rFonts w:cs="Arial"/>
                <w:szCs w:val="18"/>
              </w:rPr>
            </w:pPr>
            <w:proofErr w:type="spellStart"/>
            <w:r>
              <w:t>CollectiveBehaviour</w:t>
            </w:r>
            <w:proofErr w:type="spellEnd"/>
          </w:p>
        </w:tc>
        <w:tc>
          <w:tcPr>
            <w:tcW w:w="5562" w:type="dxa"/>
            <w:gridSpan w:val="2"/>
          </w:tcPr>
          <w:p w14:paraId="68C09DF0" w14:textId="77777777" w:rsidR="00F10E3F" w:rsidRDefault="00F10E3F" w:rsidP="00F354AD">
            <w:pPr>
              <w:pStyle w:val="TAL"/>
              <w:rPr>
                <w:rFonts w:cs="Arial"/>
                <w:szCs w:val="18"/>
                <w:lang w:eastAsia="zh-CN"/>
              </w:rPr>
            </w:pPr>
            <w:r>
              <w:rPr>
                <w:rFonts w:cs="Arial"/>
                <w:szCs w:val="18"/>
                <w:lang w:eastAsia="zh-CN"/>
              </w:rPr>
              <w:t>This feature indicates support for the event related to</w:t>
            </w:r>
            <w:r>
              <w:rPr>
                <w:lang w:eastAsia="zh-CN"/>
              </w:rPr>
              <w:t xml:space="preserve"> collective behaviour information.</w:t>
            </w:r>
          </w:p>
        </w:tc>
      </w:tr>
      <w:tr w:rsidR="00F10E3F" w14:paraId="45883DCE" w14:textId="77777777" w:rsidTr="00F354AD">
        <w:trPr>
          <w:gridAfter w:val="1"/>
          <w:wAfter w:w="250" w:type="dxa"/>
          <w:jc w:val="center"/>
        </w:trPr>
        <w:tc>
          <w:tcPr>
            <w:tcW w:w="1595" w:type="dxa"/>
            <w:gridSpan w:val="2"/>
          </w:tcPr>
          <w:p w14:paraId="5688AFF0" w14:textId="77777777" w:rsidR="00F10E3F" w:rsidRDefault="00F10E3F" w:rsidP="00F354AD">
            <w:pPr>
              <w:pStyle w:val="TAL"/>
              <w:jc w:val="center"/>
              <w:rPr>
                <w:lang w:eastAsia="zh-CN"/>
              </w:rPr>
            </w:pPr>
            <w:r>
              <w:rPr>
                <w:lang w:eastAsia="zh-CN"/>
              </w:rPr>
              <w:t>11</w:t>
            </w:r>
          </w:p>
        </w:tc>
        <w:tc>
          <w:tcPr>
            <w:tcW w:w="2551" w:type="dxa"/>
            <w:gridSpan w:val="2"/>
          </w:tcPr>
          <w:p w14:paraId="54D27B07" w14:textId="77777777" w:rsidR="00F10E3F" w:rsidRDefault="00F10E3F" w:rsidP="00F354AD">
            <w:pPr>
              <w:pStyle w:val="TAL"/>
            </w:pPr>
            <w:proofErr w:type="spellStart"/>
            <w:r>
              <w:t>ServiceExperienceExt</w:t>
            </w:r>
            <w:proofErr w:type="spellEnd"/>
          </w:p>
        </w:tc>
        <w:tc>
          <w:tcPr>
            <w:tcW w:w="5562" w:type="dxa"/>
            <w:gridSpan w:val="2"/>
          </w:tcPr>
          <w:p w14:paraId="29C6AA83" w14:textId="77777777" w:rsidR="00F10E3F" w:rsidRDefault="00F10E3F" w:rsidP="00F354AD">
            <w:pPr>
              <w:pStyle w:val="TAL"/>
              <w:rPr>
                <w:rFonts w:cs="Arial"/>
                <w:szCs w:val="18"/>
                <w:lang w:eastAsia="zh-CN"/>
              </w:rPr>
            </w:pPr>
            <w:r>
              <w:rPr>
                <w:rFonts w:hint="eastAsia"/>
                <w:lang w:eastAsia="zh-CN"/>
              </w:rPr>
              <w:t>T</w:t>
            </w:r>
            <w:r>
              <w:rPr>
                <w:lang w:eastAsia="zh-CN"/>
              </w:rPr>
              <w:t xml:space="preserve">his feature indicates support for the extensions to the event related to service experience, including reporting </w:t>
            </w:r>
            <w:r w:rsidRPr="00E9603C">
              <w:t>Application Server Instance</w:t>
            </w:r>
            <w:r>
              <w:rPr>
                <w:lang w:eastAsia="zh-CN"/>
              </w:rPr>
              <w:t xml:space="preserve">. Supporting this feature also requires the support of feature </w:t>
            </w:r>
            <w:proofErr w:type="spellStart"/>
            <w:r>
              <w:rPr>
                <w:lang w:eastAsia="zh-CN"/>
              </w:rPr>
              <w:t>ServiceExperience</w:t>
            </w:r>
            <w:proofErr w:type="spellEnd"/>
            <w:r>
              <w:rPr>
                <w:lang w:eastAsia="zh-CN"/>
              </w:rPr>
              <w:t>.</w:t>
            </w:r>
          </w:p>
        </w:tc>
      </w:tr>
      <w:tr w:rsidR="00F10E3F" w14:paraId="0B29EC5A" w14:textId="77777777" w:rsidTr="00F354AD">
        <w:trPr>
          <w:gridAfter w:val="1"/>
          <w:wAfter w:w="250" w:type="dxa"/>
          <w:jc w:val="center"/>
        </w:trPr>
        <w:tc>
          <w:tcPr>
            <w:tcW w:w="1595" w:type="dxa"/>
            <w:gridSpan w:val="2"/>
          </w:tcPr>
          <w:p w14:paraId="16B7D5FD" w14:textId="77777777" w:rsidR="00F10E3F" w:rsidDel="00905E4C" w:rsidRDefault="00F10E3F" w:rsidP="00F354AD">
            <w:pPr>
              <w:pStyle w:val="TAL"/>
              <w:jc w:val="center"/>
              <w:rPr>
                <w:lang w:eastAsia="zh-CN"/>
              </w:rPr>
            </w:pPr>
            <w:r>
              <w:rPr>
                <w:lang w:eastAsia="zh-CN"/>
              </w:rPr>
              <w:t>12</w:t>
            </w:r>
          </w:p>
        </w:tc>
        <w:tc>
          <w:tcPr>
            <w:tcW w:w="2551" w:type="dxa"/>
            <w:gridSpan w:val="2"/>
          </w:tcPr>
          <w:p w14:paraId="25990FB2" w14:textId="77777777" w:rsidR="00F10E3F" w:rsidRDefault="00F10E3F" w:rsidP="00F354AD">
            <w:pPr>
              <w:pStyle w:val="TAL"/>
            </w:pPr>
            <w:proofErr w:type="spellStart"/>
            <w:r>
              <w:t>MSQoeMetrics</w:t>
            </w:r>
            <w:proofErr w:type="spellEnd"/>
          </w:p>
        </w:tc>
        <w:tc>
          <w:tcPr>
            <w:tcW w:w="5562" w:type="dxa"/>
            <w:gridSpan w:val="2"/>
          </w:tcPr>
          <w:p w14:paraId="7BFBEFC2" w14:textId="77777777" w:rsidR="00F10E3F" w:rsidRDefault="00F10E3F" w:rsidP="00F354AD">
            <w:pPr>
              <w:pStyle w:val="TAL"/>
              <w:rPr>
                <w:lang w:eastAsia="zh-CN"/>
              </w:rPr>
            </w:pPr>
            <w:r>
              <w:rPr>
                <w:rFonts w:cs="Arial"/>
                <w:szCs w:val="18"/>
                <w:lang w:eastAsia="zh-CN"/>
              </w:rPr>
              <w:t xml:space="preserve">This feature indicates support for the event related to Media Streaming </w:t>
            </w:r>
            <w:proofErr w:type="spellStart"/>
            <w:r>
              <w:rPr>
                <w:rFonts w:cs="Arial"/>
                <w:szCs w:val="18"/>
                <w:lang w:eastAsia="zh-CN"/>
              </w:rPr>
              <w:t>QoE</w:t>
            </w:r>
            <w:proofErr w:type="spellEnd"/>
            <w:r>
              <w:rPr>
                <w:rFonts w:cs="Arial"/>
                <w:szCs w:val="18"/>
                <w:lang w:eastAsia="zh-CN"/>
              </w:rPr>
              <w:t xml:space="preserve"> metrics for UE Application collected via the Data Collection AF.</w:t>
            </w:r>
          </w:p>
        </w:tc>
      </w:tr>
      <w:tr w:rsidR="00F10E3F" w14:paraId="439CB398" w14:textId="77777777" w:rsidTr="00F354AD">
        <w:trPr>
          <w:gridAfter w:val="1"/>
          <w:wAfter w:w="250" w:type="dxa"/>
          <w:jc w:val="center"/>
        </w:trPr>
        <w:tc>
          <w:tcPr>
            <w:tcW w:w="1595" w:type="dxa"/>
            <w:gridSpan w:val="2"/>
          </w:tcPr>
          <w:p w14:paraId="625CEA5F" w14:textId="77777777" w:rsidR="00F10E3F" w:rsidRDefault="00F10E3F" w:rsidP="00F354AD">
            <w:pPr>
              <w:pStyle w:val="TAL"/>
              <w:jc w:val="center"/>
              <w:rPr>
                <w:lang w:eastAsia="zh-CN"/>
              </w:rPr>
            </w:pPr>
            <w:r>
              <w:rPr>
                <w:lang w:eastAsia="zh-CN"/>
              </w:rPr>
              <w:t>13</w:t>
            </w:r>
          </w:p>
        </w:tc>
        <w:tc>
          <w:tcPr>
            <w:tcW w:w="2551" w:type="dxa"/>
            <w:gridSpan w:val="2"/>
          </w:tcPr>
          <w:p w14:paraId="219828C3" w14:textId="77777777" w:rsidR="00F10E3F" w:rsidRDefault="00F10E3F" w:rsidP="00F354AD">
            <w:pPr>
              <w:pStyle w:val="TAL"/>
            </w:pPr>
            <w:proofErr w:type="spellStart"/>
            <w:r>
              <w:t>MSConsumption</w:t>
            </w:r>
            <w:proofErr w:type="spellEnd"/>
          </w:p>
        </w:tc>
        <w:tc>
          <w:tcPr>
            <w:tcW w:w="5562" w:type="dxa"/>
            <w:gridSpan w:val="2"/>
          </w:tcPr>
          <w:p w14:paraId="65608A0B" w14:textId="77777777" w:rsidR="00F10E3F" w:rsidRDefault="00F10E3F" w:rsidP="00F354AD">
            <w:pPr>
              <w:pStyle w:val="TAL"/>
              <w:rPr>
                <w:rFonts w:cs="Arial"/>
                <w:szCs w:val="18"/>
                <w:lang w:eastAsia="zh-CN"/>
              </w:rPr>
            </w:pPr>
            <w:r>
              <w:rPr>
                <w:rFonts w:cs="Arial"/>
                <w:szCs w:val="18"/>
                <w:lang w:eastAsia="zh-CN"/>
              </w:rPr>
              <w:t>This feature indicates support for the event related to Media Streaming Consumption reports for UE Application collected via the Data Collection AF.</w:t>
            </w:r>
          </w:p>
        </w:tc>
      </w:tr>
      <w:tr w:rsidR="00F10E3F" w14:paraId="30FEAA9A" w14:textId="77777777" w:rsidTr="00F354AD">
        <w:trPr>
          <w:gridAfter w:val="1"/>
          <w:wAfter w:w="250" w:type="dxa"/>
          <w:jc w:val="center"/>
        </w:trPr>
        <w:tc>
          <w:tcPr>
            <w:tcW w:w="1595" w:type="dxa"/>
            <w:gridSpan w:val="2"/>
          </w:tcPr>
          <w:p w14:paraId="6DA2A1C3" w14:textId="77777777" w:rsidR="00F10E3F" w:rsidRDefault="00F10E3F" w:rsidP="00F354AD">
            <w:pPr>
              <w:pStyle w:val="TAL"/>
              <w:jc w:val="center"/>
              <w:rPr>
                <w:lang w:eastAsia="zh-CN"/>
              </w:rPr>
            </w:pPr>
            <w:r>
              <w:rPr>
                <w:lang w:eastAsia="zh-CN"/>
              </w:rPr>
              <w:t>14</w:t>
            </w:r>
          </w:p>
        </w:tc>
        <w:tc>
          <w:tcPr>
            <w:tcW w:w="2551" w:type="dxa"/>
            <w:gridSpan w:val="2"/>
          </w:tcPr>
          <w:p w14:paraId="1324A3FD" w14:textId="77777777" w:rsidR="00F10E3F" w:rsidRDefault="00F10E3F" w:rsidP="00F354AD">
            <w:pPr>
              <w:pStyle w:val="TAL"/>
            </w:pPr>
            <w:proofErr w:type="spellStart"/>
            <w:r>
              <w:t>MSNetAssInvocation</w:t>
            </w:r>
            <w:proofErr w:type="spellEnd"/>
          </w:p>
        </w:tc>
        <w:tc>
          <w:tcPr>
            <w:tcW w:w="5562" w:type="dxa"/>
            <w:gridSpan w:val="2"/>
          </w:tcPr>
          <w:p w14:paraId="7FB3D4FB" w14:textId="77777777" w:rsidR="00F10E3F" w:rsidRDefault="00F10E3F" w:rsidP="00F354AD">
            <w:pPr>
              <w:pStyle w:val="TAL"/>
              <w:rPr>
                <w:rFonts w:cs="Arial"/>
                <w:szCs w:val="18"/>
                <w:lang w:eastAsia="zh-CN"/>
              </w:rPr>
            </w:pPr>
            <w:r>
              <w:rPr>
                <w:rFonts w:cs="Arial"/>
                <w:szCs w:val="18"/>
                <w:lang w:eastAsia="zh-CN"/>
              </w:rPr>
              <w:t>This feature indicates support for the event related to Media Streaming Network Assistance invocation for UE Application collected via the Data Collection AF.</w:t>
            </w:r>
          </w:p>
        </w:tc>
      </w:tr>
      <w:tr w:rsidR="00F10E3F" w14:paraId="6EE50050" w14:textId="77777777" w:rsidTr="00F354AD">
        <w:trPr>
          <w:gridAfter w:val="1"/>
          <w:wAfter w:w="250" w:type="dxa"/>
          <w:jc w:val="center"/>
        </w:trPr>
        <w:tc>
          <w:tcPr>
            <w:tcW w:w="1595" w:type="dxa"/>
            <w:gridSpan w:val="2"/>
          </w:tcPr>
          <w:p w14:paraId="34E3B4E1" w14:textId="77777777" w:rsidR="00F10E3F" w:rsidRDefault="00F10E3F" w:rsidP="00F354AD">
            <w:pPr>
              <w:pStyle w:val="TAL"/>
              <w:jc w:val="center"/>
              <w:rPr>
                <w:lang w:eastAsia="zh-CN"/>
              </w:rPr>
            </w:pPr>
            <w:r>
              <w:rPr>
                <w:lang w:eastAsia="zh-CN"/>
              </w:rPr>
              <w:t>15</w:t>
            </w:r>
          </w:p>
        </w:tc>
        <w:tc>
          <w:tcPr>
            <w:tcW w:w="2551" w:type="dxa"/>
            <w:gridSpan w:val="2"/>
          </w:tcPr>
          <w:p w14:paraId="1E9EFAE6" w14:textId="77777777" w:rsidR="00F10E3F" w:rsidRDefault="00F10E3F" w:rsidP="00F354AD">
            <w:pPr>
              <w:pStyle w:val="TAL"/>
            </w:pPr>
            <w:r>
              <w:t>MSDynPolicyInvocation</w:t>
            </w:r>
          </w:p>
        </w:tc>
        <w:tc>
          <w:tcPr>
            <w:tcW w:w="5562" w:type="dxa"/>
            <w:gridSpan w:val="2"/>
          </w:tcPr>
          <w:p w14:paraId="540C1741" w14:textId="77777777" w:rsidR="00F10E3F" w:rsidRDefault="00F10E3F" w:rsidP="00F354AD">
            <w:pPr>
              <w:pStyle w:val="TAL"/>
              <w:rPr>
                <w:rFonts w:cs="Arial"/>
                <w:szCs w:val="18"/>
                <w:lang w:eastAsia="zh-CN"/>
              </w:rPr>
            </w:pPr>
            <w:r>
              <w:rPr>
                <w:rFonts w:cs="Arial"/>
                <w:szCs w:val="18"/>
                <w:lang w:eastAsia="zh-CN"/>
              </w:rPr>
              <w:t>This feature indicates support for the event related to Media Streaming Dynamic Policy invocation for UE Application collected via the Data Collection AF.</w:t>
            </w:r>
          </w:p>
        </w:tc>
      </w:tr>
      <w:tr w:rsidR="00F10E3F" w14:paraId="67CCF88E" w14:textId="77777777" w:rsidTr="00F354AD">
        <w:trPr>
          <w:gridAfter w:val="1"/>
          <w:wAfter w:w="250" w:type="dxa"/>
          <w:jc w:val="center"/>
        </w:trPr>
        <w:tc>
          <w:tcPr>
            <w:tcW w:w="1595" w:type="dxa"/>
            <w:gridSpan w:val="2"/>
          </w:tcPr>
          <w:p w14:paraId="6249E5E3" w14:textId="77777777" w:rsidR="00F10E3F" w:rsidRDefault="00F10E3F" w:rsidP="00F354AD">
            <w:pPr>
              <w:pStyle w:val="TAL"/>
              <w:jc w:val="center"/>
              <w:rPr>
                <w:lang w:eastAsia="zh-CN"/>
              </w:rPr>
            </w:pPr>
            <w:r>
              <w:rPr>
                <w:lang w:eastAsia="zh-CN"/>
              </w:rPr>
              <w:t>16</w:t>
            </w:r>
          </w:p>
        </w:tc>
        <w:tc>
          <w:tcPr>
            <w:tcW w:w="2551" w:type="dxa"/>
            <w:gridSpan w:val="2"/>
          </w:tcPr>
          <w:p w14:paraId="480513CD" w14:textId="77777777" w:rsidR="00F10E3F" w:rsidRDefault="00F10E3F" w:rsidP="00F354AD">
            <w:pPr>
              <w:pStyle w:val="TAL"/>
            </w:pPr>
            <w:proofErr w:type="spellStart"/>
            <w:r w:rsidRPr="00174EA9">
              <w:t>MSAccessActivity</w:t>
            </w:r>
            <w:proofErr w:type="spellEnd"/>
          </w:p>
        </w:tc>
        <w:tc>
          <w:tcPr>
            <w:tcW w:w="5562" w:type="dxa"/>
            <w:gridSpan w:val="2"/>
          </w:tcPr>
          <w:p w14:paraId="05D56D41" w14:textId="77777777" w:rsidR="00F10E3F" w:rsidRDefault="00F10E3F" w:rsidP="00F354AD">
            <w:pPr>
              <w:pStyle w:val="TAL"/>
              <w:rPr>
                <w:rFonts w:cs="Arial"/>
                <w:szCs w:val="18"/>
                <w:lang w:eastAsia="zh-CN"/>
              </w:rPr>
            </w:pPr>
            <w:r>
              <w:rPr>
                <w:rFonts w:cs="Arial"/>
                <w:szCs w:val="18"/>
                <w:lang w:eastAsia="zh-CN"/>
              </w:rPr>
              <w:t>This feature indicates support for the event related to Media Streaming access activity for UE Application collected via the Data Collection AF.</w:t>
            </w:r>
          </w:p>
        </w:tc>
      </w:tr>
      <w:tr w:rsidR="00F10E3F" w14:paraId="4523F021" w14:textId="77777777" w:rsidTr="00F354AD">
        <w:trPr>
          <w:gridAfter w:val="1"/>
          <w:wAfter w:w="250" w:type="dxa"/>
          <w:jc w:val="center"/>
        </w:trPr>
        <w:tc>
          <w:tcPr>
            <w:tcW w:w="1595" w:type="dxa"/>
            <w:gridSpan w:val="2"/>
          </w:tcPr>
          <w:p w14:paraId="3D68444A" w14:textId="77777777" w:rsidR="00F10E3F" w:rsidRDefault="00F10E3F" w:rsidP="00F354AD">
            <w:pPr>
              <w:pStyle w:val="TAL"/>
              <w:jc w:val="center"/>
              <w:rPr>
                <w:lang w:eastAsia="zh-CN"/>
              </w:rPr>
            </w:pPr>
            <w:r>
              <w:rPr>
                <w:lang w:eastAsia="zh-CN"/>
              </w:rPr>
              <w:t>17</w:t>
            </w:r>
          </w:p>
        </w:tc>
        <w:tc>
          <w:tcPr>
            <w:tcW w:w="2551" w:type="dxa"/>
            <w:gridSpan w:val="2"/>
          </w:tcPr>
          <w:p w14:paraId="6410A984" w14:textId="77777777" w:rsidR="00F10E3F" w:rsidRPr="00174EA9" w:rsidRDefault="00F10E3F" w:rsidP="00F354AD">
            <w:pPr>
              <w:pStyle w:val="TAL"/>
            </w:pPr>
            <w:proofErr w:type="spellStart"/>
            <w:r>
              <w:t>DataAccProfileId</w:t>
            </w:r>
            <w:proofErr w:type="spellEnd"/>
          </w:p>
        </w:tc>
        <w:tc>
          <w:tcPr>
            <w:tcW w:w="5562" w:type="dxa"/>
            <w:gridSpan w:val="2"/>
          </w:tcPr>
          <w:p w14:paraId="6E441699" w14:textId="77777777" w:rsidR="00F10E3F" w:rsidRDefault="00F10E3F" w:rsidP="00F354AD">
            <w:pPr>
              <w:pStyle w:val="TAL"/>
              <w:rPr>
                <w:rFonts w:cs="Arial"/>
                <w:szCs w:val="18"/>
                <w:lang w:eastAsia="zh-CN"/>
              </w:rPr>
            </w:pPr>
            <w:r>
              <w:rPr>
                <w:rFonts w:cs="Arial"/>
                <w:szCs w:val="18"/>
                <w:lang w:eastAsia="zh-CN"/>
              </w:rPr>
              <w:t>This feature indicates support for Data Access Profile Identifier.</w:t>
            </w:r>
          </w:p>
        </w:tc>
      </w:tr>
      <w:tr w:rsidR="00F10E3F" w14:paraId="3FE2C87A" w14:textId="77777777" w:rsidTr="00F354AD">
        <w:trPr>
          <w:gridBefore w:val="1"/>
          <w:wBefore w:w="250" w:type="dxa"/>
          <w:jc w:val="center"/>
        </w:trPr>
        <w:tc>
          <w:tcPr>
            <w:tcW w:w="1595" w:type="dxa"/>
            <w:gridSpan w:val="2"/>
          </w:tcPr>
          <w:p w14:paraId="0EC00845" w14:textId="77777777" w:rsidR="00F10E3F" w:rsidRDefault="00F10E3F" w:rsidP="00F354AD">
            <w:pPr>
              <w:pStyle w:val="TAL"/>
              <w:jc w:val="center"/>
              <w:rPr>
                <w:lang w:eastAsia="zh-CN"/>
              </w:rPr>
            </w:pPr>
            <w:r>
              <w:rPr>
                <w:lang w:eastAsia="zh-CN"/>
              </w:rPr>
              <w:t>18</w:t>
            </w:r>
          </w:p>
        </w:tc>
        <w:tc>
          <w:tcPr>
            <w:tcW w:w="2551" w:type="dxa"/>
            <w:gridSpan w:val="2"/>
          </w:tcPr>
          <w:p w14:paraId="7809F037" w14:textId="77777777" w:rsidR="00F10E3F" w:rsidRDefault="00F10E3F" w:rsidP="00F354AD">
            <w:pPr>
              <w:pStyle w:val="TAL"/>
            </w:pPr>
            <w:proofErr w:type="spellStart"/>
            <w:r>
              <w:t>All</w:t>
            </w:r>
            <w:r>
              <w:rPr>
                <w:rFonts w:hint="eastAsia"/>
                <w:lang w:eastAsia="zh-CN"/>
              </w:rPr>
              <w:t>A</w:t>
            </w:r>
            <w:r>
              <w:t>pplications</w:t>
            </w:r>
            <w:proofErr w:type="spellEnd"/>
          </w:p>
        </w:tc>
        <w:tc>
          <w:tcPr>
            <w:tcW w:w="5562" w:type="dxa"/>
            <w:gridSpan w:val="2"/>
          </w:tcPr>
          <w:p w14:paraId="3051742E" w14:textId="77777777" w:rsidR="00F10E3F" w:rsidRDefault="00F10E3F" w:rsidP="00F354AD">
            <w:pPr>
              <w:pStyle w:val="TAL"/>
              <w:rPr>
                <w:rFonts w:cs="Arial"/>
                <w:szCs w:val="18"/>
                <w:lang w:eastAsia="zh-CN"/>
              </w:rPr>
            </w:pPr>
            <w:r>
              <w:rPr>
                <w:rFonts w:cs="Arial"/>
                <w:szCs w:val="18"/>
                <w:lang w:eastAsia="zh-CN"/>
              </w:rPr>
              <w:t>This feature indicates applicable to all the applications.</w:t>
            </w:r>
          </w:p>
        </w:tc>
      </w:tr>
      <w:tr w:rsidR="00F10E3F" w14:paraId="74480C40" w14:textId="77777777" w:rsidTr="00F354AD">
        <w:trPr>
          <w:gridBefore w:val="1"/>
          <w:wBefore w:w="250" w:type="dxa"/>
          <w:jc w:val="center"/>
        </w:trPr>
        <w:tc>
          <w:tcPr>
            <w:tcW w:w="1595" w:type="dxa"/>
            <w:gridSpan w:val="2"/>
          </w:tcPr>
          <w:p w14:paraId="7A31B9E6" w14:textId="77777777" w:rsidR="00F10E3F" w:rsidRDefault="00F10E3F" w:rsidP="00F354AD">
            <w:pPr>
              <w:pStyle w:val="TAL"/>
              <w:jc w:val="center"/>
              <w:rPr>
                <w:lang w:eastAsia="zh-CN"/>
              </w:rPr>
            </w:pPr>
            <w:r w:rsidRPr="00B37680">
              <w:rPr>
                <w:lang w:eastAsia="zh-CN"/>
              </w:rPr>
              <w:t>19</w:t>
            </w:r>
          </w:p>
        </w:tc>
        <w:tc>
          <w:tcPr>
            <w:tcW w:w="2551" w:type="dxa"/>
            <w:gridSpan w:val="2"/>
          </w:tcPr>
          <w:p w14:paraId="60B594A1" w14:textId="77777777" w:rsidR="00F10E3F" w:rsidRDefault="00F10E3F" w:rsidP="00F354AD">
            <w:pPr>
              <w:pStyle w:val="TAL"/>
            </w:pPr>
            <w:proofErr w:type="spellStart"/>
            <w:r>
              <w:rPr>
                <w:rFonts w:cs="Arial"/>
                <w:szCs w:val="18"/>
              </w:rPr>
              <w:t>GNSSAssistData</w:t>
            </w:r>
            <w:proofErr w:type="spellEnd"/>
          </w:p>
        </w:tc>
        <w:tc>
          <w:tcPr>
            <w:tcW w:w="5562" w:type="dxa"/>
            <w:gridSpan w:val="2"/>
          </w:tcPr>
          <w:p w14:paraId="3113C9DE" w14:textId="77777777" w:rsidR="00F10E3F" w:rsidRDefault="00F10E3F" w:rsidP="00F354AD">
            <w:pPr>
              <w:pStyle w:val="TAL"/>
              <w:rPr>
                <w:rFonts w:cs="Arial"/>
                <w:szCs w:val="18"/>
                <w:lang w:eastAsia="zh-CN"/>
              </w:rPr>
            </w:pPr>
            <w:r>
              <w:rPr>
                <w:rFonts w:cs="Arial"/>
                <w:szCs w:val="18"/>
              </w:rPr>
              <w:t xml:space="preserve">This feature indicates the support of </w:t>
            </w:r>
            <w:r>
              <w:rPr>
                <w:rFonts w:cs="Arial"/>
                <w:szCs w:val="18"/>
                <w:lang w:eastAsia="zh-CN"/>
              </w:rPr>
              <w:t>the GNSS Assistance Data Collection functionality as part of the enhancements to the 5G LCS functionality</w:t>
            </w:r>
            <w:r>
              <w:rPr>
                <w:rFonts w:cs="Arial"/>
                <w:szCs w:val="18"/>
              </w:rPr>
              <w:t>.</w:t>
            </w:r>
          </w:p>
          <w:p w14:paraId="5F341A45" w14:textId="77777777" w:rsidR="00F10E3F" w:rsidRDefault="00F10E3F" w:rsidP="00F354AD">
            <w:pPr>
              <w:pStyle w:val="TAL"/>
              <w:rPr>
                <w:rFonts w:cs="Arial"/>
                <w:szCs w:val="18"/>
                <w:lang w:eastAsia="zh-CN"/>
              </w:rPr>
            </w:pPr>
          </w:p>
          <w:p w14:paraId="6CE0B3FD" w14:textId="77777777" w:rsidR="00F10E3F" w:rsidRDefault="00F10E3F" w:rsidP="00F354AD">
            <w:pPr>
              <w:pStyle w:val="TAL"/>
              <w:rPr>
                <w:noProof/>
              </w:rPr>
            </w:pPr>
            <w:r>
              <w:rPr>
                <w:noProof/>
              </w:rPr>
              <w:t>The following functionalities are supported:</w:t>
            </w:r>
          </w:p>
          <w:p w14:paraId="0365D279" w14:textId="77777777" w:rsidR="00F10E3F" w:rsidRDefault="00F10E3F" w:rsidP="00F354AD">
            <w:pPr>
              <w:pStyle w:val="TAL"/>
              <w:rPr>
                <w:rFonts w:cs="Arial"/>
                <w:szCs w:val="18"/>
                <w:lang w:eastAsia="zh-CN"/>
              </w:rPr>
            </w:pPr>
            <w:r>
              <w:rPr>
                <w:noProof/>
              </w:rPr>
              <w:t>-</w:t>
            </w:r>
            <w:r>
              <w:rPr>
                <w:noProof/>
              </w:rPr>
              <w:tab/>
            </w:r>
            <w:r>
              <w:rPr>
                <w:rFonts w:cs="Arial"/>
                <w:szCs w:val="18"/>
              </w:rPr>
              <w:t>GNSS Assistance Data Collection</w:t>
            </w:r>
            <w:r>
              <w:rPr>
                <w:noProof/>
              </w:rPr>
              <w:t>.</w:t>
            </w:r>
          </w:p>
        </w:tc>
      </w:tr>
      <w:tr w:rsidR="00F10E3F" w14:paraId="5CF116A3" w14:textId="77777777" w:rsidTr="00F354AD">
        <w:trPr>
          <w:gridBefore w:val="1"/>
          <w:wBefore w:w="250" w:type="dxa"/>
          <w:jc w:val="center"/>
        </w:trPr>
        <w:tc>
          <w:tcPr>
            <w:tcW w:w="1595" w:type="dxa"/>
            <w:gridSpan w:val="2"/>
          </w:tcPr>
          <w:p w14:paraId="0B0AD81B" w14:textId="77777777" w:rsidR="00F10E3F" w:rsidRDefault="00F10E3F" w:rsidP="00F354AD">
            <w:pPr>
              <w:pStyle w:val="TAL"/>
              <w:jc w:val="center"/>
              <w:rPr>
                <w:lang w:eastAsia="zh-CN"/>
              </w:rPr>
            </w:pPr>
            <w:r w:rsidRPr="00B37680">
              <w:rPr>
                <w:lang w:eastAsia="zh-CN"/>
              </w:rPr>
              <w:t>20</w:t>
            </w:r>
          </w:p>
        </w:tc>
        <w:tc>
          <w:tcPr>
            <w:tcW w:w="2551" w:type="dxa"/>
            <w:gridSpan w:val="2"/>
          </w:tcPr>
          <w:p w14:paraId="3A114A2B" w14:textId="77777777" w:rsidR="00F10E3F" w:rsidRDefault="00F10E3F" w:rsidP="00F354AD">
            <w:pPr>
              <w:pStyle w:val="TAL"/>
            </w:pPr>
            <w:proofErr w:type="spellStart"/>
            <w:r>
              <w:rPr>
                <w:rFonts w:cs="Arial" w:hint="eastAsia"/>
                <w:szCs w:val="18"/>
              </w:rPr>
              <w:t>P</w:t>
            </w:r>
            <w:r>
              <w:rPr>
                <w:rFonts w:cs="Arial"/>
                <w:szCs w:val="18"/>
              </w:rPr>
              <w:t>erformanceDataExt</w:t>
            </w:r>
            <w:r>
              <w:rPr>
                <w:rFonts w:cs="Arial" w:hint="eastAsia"/>
                <w:szCs w:val="18"/>
                <w:lang w:eastAsia="zh-CN"/>
              </w:rPr>
              <w:t>_</w:t>
            </w:r>
            <w:r>
              <w:rPr>
                <w:rFonts w:cs="Arial"/>
                <w:szCs w:val="18"/>
              </w:rPr>
              <w:t>AIML</w:t>
            </w:r>
            <w:proofErr w:type="spellEnd"/>
          </w:p>
        </w:tc>
        <w:tc>
          <w:tcPr>
            <w:tcW w:w="5562" w:type="dxa"/>
            <w:gridSpan w:val="2"/>
          </w:tcPr>
          <w:p w14:paraId="44571C9A" w14:textId="77777777" w:rsidR="00F10E3F" w:rsidRDefault="00F10E3F" w:rsidP="00F354AD">
            <w:pPr>
              <w:pStyle w:val="TAL"/>
              <w:rPr>
                <w:rFonts w:cs="Arial"/>
                <w:szCs w:val="18"/>
                <w:lang w:eastAsia="zh-CN"/>
              </w:rPr>
            </w:pPr>
            <w:r w:rsidRPr="00D165ED">
              <w:t xml:space="preserve">This feature indicates the support </w:t>
            </w:r>
            <w:r>
              <w:rPr>
                <w:lang w:eastAsia="zh-CN"/>
              </w:rPr>
              <w:t xml:space="preserve">for the extensions </w:t>
            </w:r>
            <w:r w:rsidRPr="00D165ED">
              <w:t>of the analytics related to DN performance</w:t>
            </w:r>
            <w:r>
              <w:t xml:space="preserve"> supporting AIML, including support of Max/Min UL/DL data collection on packet delay, pack loss and throughput. Supporting this feature also requires the support of feature </w:t>
            </w:r>
            <w:proofErr w:type="spellStart"/>
            <w:r>
              <w:t>PerformanceData</w:t>
            </w:r>
            <w:proofErr w:type="spellEnd"/>
            <w:r>
              <w:t>.</w:t>
            </w:r>
          </w:p>
        </w:tc>
      </w:tr>
      <w:tr w:rsidR="00F10E3F" w14:paraId="61C6E54C" w14:textId="77777777" w:rsidTr="00F354AD">
        <w:trPr>
          <w:gridBefore w:val="1"/>
          <w:wBefore w:w="250" w:type="dxa"/>
          <w:jc w:val="center"/>
        </w:trPr>
        <w:tc>
          <w:tcPr>
            <w:tcW w:w="1595" w:type="dxa"/>
            <w:gridSpan w:val="2"/>
          </w:tcPr>
          <w:p w14:paraId="27FE4B20" w14:textId="77777777" w:rsidR="00F10E3F" w:rsidRDefault="00F10E3F" w:rsidP="00F354AD">
            <w:pPr>
              <w:pStyle w:val="TAL"/>
              <w:jc w:val="center"/>
              <w:rPr>
                <w:lang w:eastAsia="zh-CN"/>
              </w:rPr>
            </w:pPr>
            <w:r w:rsidRPr="00B37680">
              <w:rPr>
                <w:lang w:eastAsia="zh-CN"/>
              </w:rPr>
              <w:t>21</w:t>
            </w:r>
          </w:p>
        </w:tc>
        <w:tc>
          <w:tcPr>
            <w:tcW w:w="2551" w:type="dxa"/>
            <w:gridSpan w:val="2"/>
          </w:tcPr>
          <w:p w14:paraId="6194D148" w14:textId="77777777" w:rsidR="00F10E3F" w:rsidRDefault="00F10E3F" w:rsidP="00F354AD">
            <w:pPr>
              <w:pStyle w:val="TAL"/>
            </w:pPr>
            <w:proofErr w:type="spellStart"/>
            <w:r>
              <w:t>UeMobilityExt_AIML</w:t>
            </w:r>
            <w:proofErr w:type="spellEnd"/>
          </w:p>
        </w:tc>
        <w:tc>
          <w:tcPr>
            <w:tcW w:w="5562" w:type="dxa"/>
            <w:gridSpan w:val="2"/>
          </w:tcPr>
          <w:p w14:paraId="252D9C03" w14:textId="77777777" w:rsidR="00F10E3F" w:rsidRDefault="00F10E3F" w:rsidP="00F354AD">
            <w:pPr>
              <w:pStyle w:val="TAL"/>
              <w:rPr>
                <w:rFonts w:cs="Arial"/>
                <w:szCs w:val="18"/>
                <w:lang w:eastAsia="zh-CN"/>
              </w:rPr>
            </w:pPr>
            <w:r w:rsidRPr="00D165ED">
              <w:rPr>
                <w:rFonts w:hint="eastAsia"/>
                <w:lang w:eastAsia="zh-CN"/>
              </w:rPr>
              <w:t>T</w:t>
            </w:r>
            <w:r w:rsidRPr="00D165ED">
              <w:rPr>
                <w:lang w:eastAsia="zh-CN"/>
              </w:rPr>
              <w:t xml:space="preserve">his feature indicates support for </w:t>
            </w:r>
            <w:r>
              <w:rPr>
                <w:lang w:eastAsia="zh-CN"/>
              </w:rPr>
              <w:t xml:space="preserve">further </w:t>
            </w:r>
            <w:r w:rsidRPr="00D165ED">
              <w:rPr>
                <w:lang w:eastAsia="zh-CN"/>
              </w:rPr>
              <w:t>extensions to the event related to UE mobility</w:t>
            </w:r>
            <w:r>
              <w:rPr>
                <w:lang w:eastAsia="zh-CN"/>
              </w:rPr>
              <w:t xml:space="preserve"> supporting AIML including support of list of application service area collection</w:t>
            </w:r>
            <w:r w:rsidRPr="00D165ED">
              <w:rPr>
                <w:lang w:eastAsia="zh-CN"/>
              </w:rPr>
              <w:t xml:space="preserve">. Supporting this feature also requires the support of feature </w:t>
            </w:r>
            <w:proofErr w:type="spellStart"/>
            <w:r w:rsidRPr="00D165ED">
              <w:rPr>
                <w:lang w:eastAsia="zh-CN"/>
              </w:rPr>
              <w:t>UeMobility</w:t>
            </w:r>
            <w:proofErr w:type="spellEnd"/>
            <w:r w:rsidRPr="00D165ED">
              <w:rPr>
                <w:lang w:eastAsia="zh-CN"/>
              </w:rPr>
              <w:t>.</w:t>
            </w:r>
          </w:p>
        </w:tc>
      </w:tr>
      <w:tr w:rsidR="00F10E3F" w14:paraId="1E10E054" w14:textId="77777777" w:rsidTr="00F354AD">
        <w:trPr>
          <w:gridBefore w:val="1"/>
          <w:wBefore w:w="250" w:type="dxa"/>
          <w:jc w:val="center"/>
        </w:trPr>
        <w:tc>
          <w:tcPr>
            <w:tcW w:w="1595" w:type="dxa"/>
            <w:gridSpan w:val="2"/>
          </w:tcPr>
          <w:p w14:paraId="26577605" w14:textId="77777777" w:rsidR="00F10E3F" w:rsidRDefault="00F10E3F" w:rsidP="00F354AD">
            <w:pPr>
              <w:pStyle w:val="TAL"/>
              <w:jc w:val="center"/>
              <w:rPr>
                <w:lang w:eastAsia="zh-CN"/>
              </w:rPr>
            </w:pPr>
            <w:r>
              <w:rPr>
                <w:lang w:eastAsia="zh-CN"/>
              </w:rPr>
              <w:t>22</w:t>
            </w:r>
          </w:p>
        </w:tc>
        <w:tc>
          <w:tcPr>
            <w:tcW w:w="2551" w:type="dxa"/>
            <w:gridSpan w:val="2"/>
          </w:tcPr>
          <w:p w14:paraId="04575664" w14:textId="77777777" w:rsidR="00F10E3F" w:rsidRDefault="00F10E3F" w:rsidP="00F354AD">
            <w:pPr>
              <w:pStyle w:val="TAL"/>
              <w:rPr>
                <w:lang w:eastAsia="zh-CN"/>
              </w:rPr>
            </w:pPr>
            <w:proofErr w:type="spellStart"/>
            <w:r>
              <w:rPr>
                <w:rFonts w:hint="eastAsia"/>
                <w:lang w:eastAsia="zh-CN"/>
              </w:rPr>
              <w:t>E</w:t>
            </w:r>
            <w:r>
              <w:rPr>
                <w:lang w:eastAsia="zh-CN"/>
              </w:rPr>
              <w:t>n</w:t>
            </w:r>
            <w:r>
              <w:rPr>
                <w:rFonts w:cs="Arial" w:hint="eastAsia"/>
                <w:szCs w:val="18"/>
              </w:rPr>
              <w:t>P</w:t>
            </w:r>
            <w:r>
              <w:rPr>
                <w:rFonts w:cs="Arial"/>
                <w:szCs w:val="18"/>
              </w:rPr>
              <w:t>erformanceData</w:t>
            </w:r>
            <w:proofErr w:type="spellEnd"/>
          </w:p>
        </w:tc>
        <w:tc>
          <w:tcPr>
            <w:tcW w:w="5562" w:type="dxa"/>
            <w:gridSpan w:val="2"/>
          </w:tcPr>
          <w:p w14:paraId="2599F320" w14:textId="77777777" w:rsidR="00F10E3F" w:rsidRDefault="00F10E3F" w:rsidP="00F354AD">
            <w:pPr>
              <w:pStyle w:val="TAL"/>
              <w:rPr>
                <w:rFonts w:cs="Arial"/>
                <w:szCs w:val="18"/>
                <w:lang w:eastAsia="zh-CN"/>
              </w:rPr>
            </w:pPr>
            <w:r>
              <w:rPr>
                <w:rFonts w:eastAsia="Times New Roman"/>
              </w:rPr>
              <w:t>This feature indicates support for the enhancements of performance data.</w:t>
            </w:r>
            <w:r>
              <w:t xml:space="preserve"> This feature requires the support of the </w:t>
            </w:r>
            <w:proofErr w:type="spellStart"/>
            <w:r>
              <w:t>PerformanceData</w:t>
            </w:r>
            <w:proofErr w:type="spellEnd"/>
            <w:r>
              <w:t xml:space="preserve"> feature.</w:t>
            </w:r>
          </w:p>
        </w:tc>
      </w:tr>
      <w:tr w:rsidR="00F10E3F" w14:paraId="3BE0F313" w14:textId="77777777" w:rsidTr="00F354AD">
        <w:trPr>
          <w:gridBefore w:val="1"/>
          <w:wBefore w:w="250" w:type="dxa"/>
          <w:jc w:val="center"/>
        </w:trPr>
        <w:tc>
          <w:tcPr>
            <w:tcW w:w="1595" w:type="dxa"/>
            <w:gridSpan w:val="2"/>
          </w:tcPr>
          <w:p w14:paraId="087AB7DB" w14:textId="77777777" w:rsidR="00F10E3F" w:rsidRDefault="00F10E3F" w:rsidP="00F354AD">
            <w:pPr>
              <w:pStyle w:val="TAL"/>
              <w:jc w:val="center"/>
              <w:rPr>
                <w:lang w:eastAsia="zh-CN"/>
              </w:rPr>
            </w:pPr>
            <w:r>
              <w:rPr>
                <w:lang w:eastAsia="zh-CN"/>
              </w:rPr>
              <w:t>23</w:t>
            </w:r>
          </w:p>
        </w:tc>
        <w:tc>
          <w:tcPr>
            <w:tcW w:w="2551" w:type="dxa"/>
            <w:gridSpan w:val="2"/>
          </w:tcPr>
          <w:p w14:paraId="66EC0F05" w14:textId="77777777" w:rsidR="00F10E3F" w:rsidRDefault="00F10E3F" w:rsidP="00F354AD">
            <w:pPr>
              <w:pStyle w:val="TAL"/>
              <w:rPr>
                <w:lang w:eastAsia="zh-CN"/>
              </w:rPr>
            </w:pPr>
            <w:proofErr w:type="spellStart"/>
            <w:r w:rsidRPr="00D165ED">
              <w:t>UeCommunication</w:t>
            </w:r>
            <w:r>
              <w:t>Ext_eNA</w:t>
            </w:r>
            <w:proofErr w:type="spellEnd"/>
          </w:p>
        </w:tc>
        <w:tc>
          <w:tcPr>
            <w:tcW w:w="5562" w:type="dxa"/>
            <w:gridSpan w:val="2"/>
          </w:tcPr>
          <w:p w14:paraId="09091114" w14:textId="77777777" w:rsidR="00F10E3F" w:rsidRDefault="00F10E3F" w:rsidP="00F354AD">
            <w:pPr>
              <w:pStyle w:val="TAL"/>
              <w:rPr>
                <w:rFonts w:cs="Arial"/>
                <w:szCs w:val="18"/>
                <w:lang w:eastAsia="zh-CN"/>
              </w:rPr>
            </w:pPr>
            <w:r w:rsidRPr="00D165ED">
              <w:t>This feature indicates support for the enhancements of</w:t>
            </w:r>
            <w:r>
              <w:t xml:space="preserve"> UE </w:t>
            </w:r>
            <w:r w:rsidRPr="00D165ED">
              <w:t>Communication</w:t>
            </w:r>
            <w:r>
              <w:t>,</w:t>
            </w:r>
            <w:r w:rsidRPr="00D165ED">
              <w:t xml:space="preserve"> including support of</w:t>
            </w:r>
            <w:r w:rsidRPr="002849FE">
              <w:t xml:space="preserve"> ordering criterion</w:t>
            </w:r>
            <w:r>
              <w:t>.</w:t>
            </w:r>
            <w:r w:rsidRPr="00D165ED">
              <w:rPr>
                <w:lang w:eastAsia="zh-CN"/>
              </w:rPr>
              <w:t xml:space="preserve"> Supporting </w:t>
            </w:r>
            <w:r w:rsidRPr="00D165ED">
              <w:rPr>
                <w:lang w:eastAsia="zh-CN"/>
              </w:rPr>
              <w:lastRenderedPageBreak/>
              <w:t xml:space="preserve">this feature also requires the support of </w:t>
            </w:r>
            <w:proofErr w:type="spellStart"/>
            <w:r w:rsidRPr="00D165ED">
              <w:t>UeCommunication</w:t>
            </w:r>
            <w:proofErr w:type="spellEnd"/>
            <w:r>
              <w:rPr>
                <w:lang w:eastAsia="zh-CN"/>
              </w:rPr>
              <w:t xml:space="preserve"> </w:t>
            </w:r>
            <w:r w:rsidRPr="00D165ED">
              <w:rPr>
                <w:lang w:eastAsia="zh-CN"/>
              </w:rPr>
              <w:t>feature.</w:t>
            </w:r>
          </w:p>
        </w:tc>
      </w:tr>
      <w:tr w:rsidR="00F10E3F" w14:paraId="51C97804" w14:textId="77777777" w:rsidTr="00F354AD">
        <w:trPr>
          <w:gridBefore w:val="1"/>
          <w:wBefore w:w="250" w:type="dxa"/>
          <w:jc w:val="center"/>
        </w:trPr>
        <w:tc>
          <w:tcPr>
            <w:tcW w:w="1595" w:type="dxa"/>
            <w:gridSpan w:val="2"/>
            <w:tcBorders>
              <w:top w:val="single" w:sz="6" w:space="0" w:color="auto"/>
              <w:left w:val="single" w:sz="6" w:space="0" w:color="auto"/>
              <w:bottom w:val="single" w:sz="6" w:space="0" w:color="auto"/>
              <w:right w:val="single" w:sz="6" w:space="0" w:color="auto"/>
            </w:tcBorders>
          </w:tcPr>
          <w:p w14:paraId="3FD9EC54" w14:textId="77777777" w:rsidR="00F10E3F" w:rsidRDefault="00F10E3F" w:rsidP="00F354AD">
            <w:pPr>
              <w:pStyle w:val="TAL"/>
              <w:jc w:val="center"/>
              <w:rPr>
                <w:lang w:eastAsia="zh-CN"/>
              </w:rPr>
            </w:pPr>
            <w:r w:rsidRPr="005F7370">
              <w:rPr>
                <w:lang w:eastAsia="zh-CN"/>
              </w:rPr>
              <w:lastRenderedPageBreak/>
              <w:t>24</w:t>
            </w:r>
          </w:p>
        </w:tc>
        <w:tc>
          <w:tcPr>
            <w:tcW w:w="2551" w:type="dxa"/>
            <w:gridSpan w:val="2"/>
            <w:tcBorders>
              <w:top w:val="single" w:sz="6" w:space="0" w:color="auto"/>
              <w:left w:val="single" w:sz="6" w:space="0" w:color="auto"/>
              <w:bottom w:val="single" w:sz="6" w:space="0" w:color="auto"/>
              <w:right w:val="single" w:sz="6" w:space="0" w:color="auto"/>
            </w:tcBorders>
          </w:tcPr>
          <w:p w14:paraId="264C36D9" w14:textId="77777777" w:rsidR="00F10E3F" w:rsidRDefault="00F10E3F" w:rsidP="00F354AD">
            <w:pPr>
              <w:pStyle w:val="TAL"/>
            </w:pPr>
            <w:r>
              <w:t>ServiceExperienceExt2_eNA</w:t>
            </w:r>
          </w:p>
        </w:tc>
        <w:tc>
          <w:tcPr>
            <w:tcW w:w="5562" w:type="dxa"/>
            <w:gridSpan w:val="2"/>
            <w:tcBorders>
              <w:top w:val="single" w:sz="6" w:space="0" w:color="auto"/>
              <w:left w:val="single" w:sz="6" w:space="0" w:color="auto"/>
              <w:bottom w:val="single" w:sz="6" w:space="0" w:color="auto"/>
              <w:right w:val="single" w:sz="6" w:space="0" w:color="auto"/>
            </w:tcBorders>
          </w:tcPr>
          <w:p w14:paraId="54E0DEA0" w14:textId="77777777" w:rsidR="00F10E3F" w:rsidRPr="005F7370" w:rsidRDefault="00F10E3F" w:rsidP="00F354AD">
            <w:pPr>
              <w:pStyle w:val="TAL"/>
            </w:pPr>
            <w:r w:rsidRPr="005F7370">
              <w:rPr>
                <w:rFonts w:hint="eastAsia"/>
              </w:rPr>
              <w:t>T</w:t>
            </w:r>
            <w:r w:rsidRPr="005F7370">
              <w:t xml:space="preserve">his feature indicates support for the extensions to the event related to service experience supporting </w:t>
            </w:r>
            <w:proofErr w:type="spellStart"/>
            <w:r w:rsidRPr="005F7370">
              <w:t>eNA</w:t>
            </w:r>
            <w:proofErr w:type="spellEnd"/>
            <w:r w:rsidRPr="005F7370">
              <w:t xml:space="preserve">, including Service Experience Contribution Weights. Supporting this feature also requires the support of feature </w:t>
            </w:r>
            <w:proofErr w:type="spellStart"/>
            <w:r w:rsidRPr="005F7370">
              <w:t>ServiceExperience</w:t>
            </w:r>
            <w:proofErr w:type="spellEnd"/>
            <w:r w:rsidRPr="005F7370">
              <w:t>.</w:t>
            </w:r>
          </w:p>
        </w:tc>
      </w:tr>
      <w:tr w:rsidR="00F10E3F" w:rsidRPr="00954481" w14:paraId="2BED62E8" w14:textId="77777777" w:rsidTr="00F354AD">
        <w:trPr>
          <w:gridBefore w:val="1"/>
          <w:wBefore w:w="250" w:type="dxa"/>
          <w:jc w:val="center"/>
        </w:trPr>
        <w:tc>
          <w:tcPr>
            <w:tcW w:w="1595" w:type="dxa"/>
            <w:gridSpan w:val="2"/>
            <w:tcBorders>
              <w:top w:val="single" w:sz="6" w:space="0" w:color="auto"/>
              <w:left w:val="single" w:sz="6" w:space="0" w:color="auto"/>
              <w:bottom w:val="single" w:sz="6" w:space="0" w:color="auto"/>
              <w:right w:val="single" w:sz="6" w:space="0" w:color="auto"/>
            </w:tcBorders>
          </w:tcPr>
          <w:p w14:paraId="390E0DC4" w14:textId="77777777" w:rsidR="00F10E3F" w:rsidRPr="00954481" w:rsidRDefault="00F10E3F" w:rsidP="00F354AD">
            <w:pPr>
              <w:pStyle w:val="TAL"/>
              <w:jc w:val="center"/>
              <w:rPr>
                <w:lang w:eastAsia="zh-CN"/>
              </w:rPr>
            </w:pPr>
            <w:r>
              <w:rPr>
                <w:lang w:eastAsia="zh-CN"/>
              </w:rPr>
              <w:t>25</w:t>
            </w:r>
          </w:p>
        </w:tc>
        <w:tc>
          <w:tcPr>
            <w:tcW w:w="2551" w:type="dxa"/>
            <w:gridSpan w:val="2"/>
            <w:tcBorders>
              <w:top w:val="single" w:sz="6" w:space="0" w:color="auto"/>
              <w:left w:val="single" w:sz="6" w:space="0" w:color="auto"/>
              <w:bottom w:val="single" w:sz="6" w:space="0" w:color="auto"/>
              <w:right w:val="single" w:sz="6" w:space="0" w:color="auto"/>
            </w:tcBorders>
          </w:tcPr>
          <w:p w14:paraId="6B32E9A6" w14:textId="77777777" w:rsidR="00F10E3F" w:rsidRPr="00954481" w:rsidRDefault="00F10E3F" w:rsidP="00F354AD">
            <w:pPr>
              <w:pStyle w:val="TAL"/>
            </w:pPr>
            <w:proofErr w:type="spellStart"/>
            <w:r>
              <w:t>EnhDataMgmt</w:t>
            </w:r>
            <w:proofErr w:type="spellEnd"/>
          </w:p>
        </w:tc>
        <w:tc>
          <w:tcPr>
            <w:tcW w:w="5562" w:type="dxa"/>
            <w:gridSpan w:val="2"/>
            <w:tcBorders>
              <w:top w:val="single" w:sz="6" w:space="0" w:color="auto"/>
              <w:left w:val="single" w:sz="6" w:space="0" w:color="auto"/>
              <w:bottom w:val="single" w:sz="6" w:space="0" w:color="auto"/>
              <w:right w:val="single" w:sz="6" w:space="0" w:color="auto"/>
            </w:tcBorders>
          </w:tcPr>
          <w:p w14:paraId="1B3A7028" w14:textId="77777777" w:rsidR="00F10E3F" w:rsidRPr="00954481" w:rsidRDefault="00F10E3F" w:rsidP="00F354AD">
            <w:pPr>
              <w:pStyle w:val="TAL"/>
            </w:pPr>
            <w:r>
              <w:t xml:space="preserve">Indicates the support of enhanced data management mechanisms. </w:t>
            </w:r>
            <w:r w:rsidRPr="00273986">
              <w:t xml:space="preserve">Supporting this feature also requires the support of feature </w:t>
            </w:r>
            <w:proofErr w:type="spellStart"/>
            <w:r>
              <w:t>EneNA</w:t>
            </w:r>
            <w:proofErr w:type="spellEnd"/>
            <w:r w:rsidRPr="00273986">
              <w:t>.</w:t>
            </w:r>
          </w:p>
        </w:tc>
      </w:tr>
      <w:tr w:rsidR="00F10E3F" w:rsidRPr="00946346" w14:paraId="405A38C2" w14:textId="77777777" w:rsidTr="00F354AD">
        <w:trPr>
          <w:gridBefore w:val="1"/>
          <w:wBefore w:w="250" w:type="dxa"/>
          <w:jc w:val="center"/>
        </w:trPr>
        <w:tc>
          <w:tcPr>
            <w:tcW w:w="1595" w:type="dxa"/>
            <w:gridSpan w:val="2"/>
            <w:tcBorders>
              <w:top w:val="single" w:sz="6" w:space="0" w:color="auto"/>
              <w:left w:val="single" w:sz="6" w:space="0" w:color="auto"/>
              <w:bottom w:val="single" w:sz="6" w:space="0" w:color="auto"/>
              <w:right w:val="single" w:sz="6" w:space="0" w:color="auto"/>
            </w:tcBorders>
          </w:tcPr>
          <w:p w14:paraId="4CF836D9" w14:textId="77777777" w:rsidR="00F10E3F" w:rsidRPr="00946346" w:rsidRDefault="00F10E3F" w:rsidP="00F354AD">
            <w:pPr>
              <w:pStyle w:val="TAL"/>
              <w:jc w:val="center"/>
              <w:rPr>
                <w:lang w:eastAsia="zh-CN"/>
              </w:rPr>
            </w:pPr>
            <w:r>
              <w:rPr>
                <w:lang w:eastAsia="zh-CN"/>
              </w:rPr>
              <w:t>26</w:t>
            </w:r>
          </w:p>
        </w:tc>
        <w:tc>
          <w:tcPr>
            <w:tcW w:w="2551" w:type="dxa"/>
            <w:gridSpan w:val="2"/>
            <w:tcBorders>
              <w:top w:val="single" w:sz="6" w:space="0" w:color="auto"/>
              <w:left w:val="single" w:sz="6" w:space="0" w:color="auto"/>
              <w:bottom w:val="single" w:sz="6" w:space="0" w:color="auto"/>
              <w:right w:val="single" w:sz="6" w:space="0" w:color="auto"/>
            </w:tcBorders>
          </w:tcPr>
          <w:p w14:paraId="695CF121" w14:textId="77777777" w:rsidR="00F10E3F" w:rsidRPr="00946346" w:rsidRDefault="00F10E3F" w:rsidP="00F354AD">
            <w:pPr>
              <w:pStyle w:val="TAL"/>
            </w:pPr>
            <w:proofErr w:type="spellStart"/>
            <w:r>
              <w:t>ExtEventFilters</w:t>
            </w:r>
            <w:proofErr w:type="spellEnd"/>
          </w:p>
        </w:tc>
        <w:tc>
          <w:tcPr>
            <w:tcW w:w="5562" w:type="dxa"/>
            <w:gridSpan w:val="2"/>
            <w:tcBorders>
              <w:top w:val="single" w:sz="6" w:space="0" w:color="auto"/>
              <w:left w:val="single" w:sz="6" w:space="0" w:color="auto"/>
              <w:bottom w:val="single" w:sz="6" w:space="0" w:color="auto"/>
              <w:right w:val="single" w:sz="6" w:space="0" w:color="auto"/>
            </w:tcBorders>
          </w:tcPr>
          <w:p w14:paraId="2D9B7813" w14:textId="77777777" w:rsidR="00F10E3F" w:rsidRPr="00946346" w:rsidRDefault="00F10E3F" w:rsidP="00F354AD">
            <w:pPr>
              <w:pStyle w:val="TAL"/>
            </w:pPr>
            <w:r>
              <w:t>Indicates support of extended AF event filters.</w:t>
            </w:r>
          </w:p>
        </w:tc>
      </w:tr>
      <w:tr w:rsidR="00F10E3F" w:rsidRPr="00D165ED" w14:paraId="4E13DD41" w14:textId="77777777" w:rsidTr="00F354AD">
        <w:trPr>
          <w:gridBefore w:val="1"/>
          <w:wBefore w:w="250" w:type="dxa"/>
          <w:jc w:val="center"/>
        </w:trPr>
        <w:tc>
          <w:tcPr>
            <w:tcW w:w="1595" w:type="dxa"/>
            <w:gridSpan w:val="2"/>
            <w:tcBorders>
              <w:top w:val="single" w:sz="6" w:space="0" w:color="auto"/>
              <w:left w:val="single" w:sz="6" w:space="0" w:color="auto"/>
              <w:bottom w:val="single" w:sz="6" w:space="0" w:color="auto"/>
              <w:right w:val="single" w:sz="6" w:space="0" w:color="auto"/>
            </w:tcBorders>
          </w:tcPr>
          <w:p w14:paraId="60404BBB" w14:textId="77777777" w:rsidR="00F10E3F" w:rsidRDefault="00F10E3F" w:rsidP="00F354AD">
            <w:pPr>
              <w:pStyle w:val="TAL"/>
              <w:jc w:val="center"/>
              <w:rPr>
                <w:lang w:eastAsia="zh-CN"/>
              </w:rPr>
            </w:pPr>
            <w:r>
              <w:rPr>
                <w:lang w:eastAsia="zh-CN"/>
              </w:rPr>
              <w:t>27</w:t>
            </w:r>
          </w:p>
        </w:tc>
        <w:tc>
          <w:tcPr>
            <w:tcW w:w="2551" w:type="dxa"/>
            <w:gridSpan w:val="2"/>
            <w:tcBorders>
              <w:top w:val="single" w:sz="6" w:space="0" w:color="auto"/>
              <w:left w:val="single" w:sz="6" w:space="0" w:color="auto"/>
              <w:bottom w:val="single" w:sz="6" w:space="0" w:color="auto"/>
              <w:right w:val="single" w:sz="6" w:space="0" w:color="auto"/>
            </w:tcBorders>
          </w:tcPr>
          <w:p w14:paraId="1DA63C4C" w14:textId="77777777" w:rsidR="00F10E3F" w:rsidRPr="00D165ED" w:rsidRDefault="00F10E3F" w:rsidP="00F354AD">
            <w:pPr>
              <w:pStyle w:val="TAL"/>
            </w:pPr>
            <w:proofErr w:type="spellStart"/>
            <w:r>
              <w:t>DataVolTransferTime</w:t>
            </w:r>
            <w:proofErr w:type="spellEnd"/>
          </w:p>
        </w:tc>
        <w:tc>
          <w:tcPr>
            <w:tcW w:w="5562" w:type="dxa"/>
            <w:gridSpan w:val="2"/>
            <w:tcBorders>
              <w:top w:val="single" w:sz="6" w:space="0" w:color="auto"/>
              <w:left w:val="single" w:sz="6" w:space="0" w:color="auto"/>
              <w:bottom w:val="single" w:sz="6" w:space="0" w:color="auto"/>
              <w:right w:val="single" w:sz="6" w:space="0" w:color="auto"/>
            </w:tcBorders>
          </w:tcPr>
          <w:p w14:paraId="0D63F0A7" w14:textId="77777777" w:rsidR="00F10E3F" w:rsidRPr="00D165ED" w:rsidRDefault="00F10E3F" w:rsidP="00F354AD">
            <w:pPr>
              <w:pStyle w:val="TAL"/>
            </w:pPr>
            <w:r w:rsidRPr="00D165ED">
              <w:t xml:space="preserve">This feature indicates support for the </w:t>
            </w:r>
            <w:r>
              <w:t>event related to data volume transfer time.</w:t>
            </w:r>
          </w:p>
        </w:tc>
      </w:tr>
      <w:tr w:rsidR="00F10E3F" w:rsidRPr="007D28B2" w14:paraId="6C972B7E" w14:textId="77777777" w:rsidTr="00F354AD">
        <w:trPr>
          <w:gridBefore w:val="1"/>
          <w:wBefore w:w="250" w:type="dxa"/>
          <w:jc w:val="center"/>
        </w:trPr>
        <w:tc>
          <w:tcPr>
            <w:tcW w:w="1595" w:type="dxa"/>
            <w:gridSpan w:val="2"/>
            <w:tcBorders>
              <w:top w:val="single" w:sz="6" w:space="0" w:color="auto"/>
              <w:left w:val="single" w:sz="6" w:space="0" w:color="auto"/>
              <w:bottom w:val="single" w:sz="6" w:space="0" w:color="auto"/>
              <w:right w:val="single" w:sz="6" w:space="0" w:color="auto"/>
            </w:tcBorders>
          </w:tcPr>
          <w:p w14:paraId="6B1BF55B" w14:textId="77777777" w:rsidR="00F10E3F" w:rsidRDefault="00F10E3F" w:rsidP="00F354AD">
            <w:pPr>
              <w:pStyle w:val="TAL"/>
              <w:jc w:val="center"/>
              <w:rPr>
                <w:lang w:eastAsia="zh-CN"/>
              </w:rPr>
            </w:pPr>
            <w:r>
              <w:rPr>
                <w:rFonts w:hint="eastAsia"/>
                <w:lang w:eastAsia="zh-CN"/>
              </w:rPr>
              <w:t>2</w:t>
            </w:r>
            <w:r>
              <w:rPr>
                <w:lang w:eastAsia="zh-CN"/>
              </w:rPr>
              <w:t>8</w:t>
            </w:r>
          </w:p>
        </w:tc>
        <w:tc>
          <w:tcPr>
            <w:tcW w:w="2551" w:type="dxa"/>
            <w:gridSpan w:val="2"/>
            <w:tcBorders>
              <w:top w:val="single" w:sz="6" w:space="0" w:color="auto"/>
              <w:left w:val="single" w:sz="6" w:space="0" w:color="auto"/>
              <w:bottom w:val="single" w:sz="6" w:space="0" w:color="auto"/>
              <w:right w:val="single" w:sz="6" w:space="0" w:color="auto"/>
            </w:tcBorders>
          </w:tcPr>
          <w:p w14:paraId="2AA08FBB" w14:textId="77777777" w:rsidR="00F10E3F" w:rsidRDefault="00F10E3F" w:rsidP="00F354AD">
            <w:pPr>
              <w:pStyle w:val="TAL"/>
            </w:pPr>
            <w:proofErr w:type="spellStart"/>
            <w:r>
              <w:rPr>
                <w:rFonts w:hint="eastAsia"/>
              </w:rPr>
              <w:t>M</w:t>
            </w:r>
            <w:r>
              <w:t>SEventExposure</w:t>
            </w:r>
            <w:proofErr w:type="spellEnd"/>
          </w:p>
        </w:tc>
        <w:tc>
          <w:tcPr>
            <w:tcW w:w="5562" w:type="dxa"/>
            <w:gridSpan w:val="2"/>
            <w:tcBorders>
              <w:top w:val="single" w:sz="6" w:space="0" w:color="auto"/>
              <w:left w:val="single" w:sz="6" w:space="0" w:color="auto"/>
              <w:bottom w:val="single" w:sz="6" w:space="0" w:color="auto"/>
              <w:right w:val="single" w:sz="6" w:space="0" w:color="auto"/>
            </w:tcBorders>
          </w:tcPr>
          <w:p w14:paraId="6CB6D385" w14:textId="77777777" w:rsidR="00F10E3F" w:rsidRDefault="00F10E3F" w:rsidP="00F354AD">
            <w:pPr>
              <w:pStyle w:val="TAL"/>
            </w:pPr>
            <w:r w:rsidRPr="00D165ED">
              <w:t xml:space="preserve">This feature indicates </w:t>
            </w:r>
            <w:r>
              <w:t xml:space="preserve">the </w:t>
            </w:r>
            <w:r w:rsidRPr="00D165ED">
              <w:t xml:space="preserve">support for </w:t>
            </w:r>
            <w:r>
              <w:t>Media Streaming event exposure.</w:t>
            </w:r>
          </w:p>
          <w:p w14:paraId="3CDD864F" w14:textId="77777777" w:rsidR="00F10E3F" w:rsidRDefault="00F10E3F" w:rsidP="00F354AD">
            <w:pPr>
              <w:pStyle w:val="TAL"/>
            </w:pPr>
          </w:p>
          <w:p w14:paraId="19765B3E" w14:textId="77777777" w:rsidR="00F10E3F" w:rsidRPr="007D28B2" w:rsidRDefault="00F10E3F" w:rsidP="00F354AD">
            <w:pPr>
              <w:pStyle w:val="TAL"/>
            </w:pPr>
            <w:r>
              <w:rPr>
                <w:rFonts w:hint="eastAsia"/>
              </w:rPr>
              <w:t>This</w:t>
            </w:r>
            <w:r>
              <w:t xml:space="preserve"> </w:t>
            </w:r>
            <w:r>
              <w:rPr>
                <w:rFonts w:hint="eastAsia"/>
              </w:rPr>
              <w:t>feature</w:t>
            </w:r>
            <w:r>
              <w:t xml:space="preserve"> </w:t>
            </w:r>
            <w:r>
              <w:rPr>
                <w:rFonts w:hint="eastAsia"/>
              </w:rPr>
              <w:t>is</w:t>
            </w:r>
            <w:r>
              <w:t xml:space="preserve"> </w:t>
            </w:r>
            <w:r>
              <w:rPr>
                <w:rFonts w:hint="eastAsia"/>
              </w:rPr>
              <w:t>recommended</w:t>
            </w:r>
            <w:r>
              <w:t xml:space="preserve"> </w:t>
            </w:r>
            <w:r>
              <w:rPr>
                <w:rFonts w:hint="eastAsia"/>
              </w:rPr>
              <w:t>to</w:t>
            </w:r>
            <w:r>
              <w:t xml:space="preserve"> </w:t>
            </w:r>
            <w:r>
              <w:rPr>
                <w:rFonts w:hint="eastAsia"/>
              </w:rPr>
              <w:t>be</w:t>
            </w:r>
            <w:r>
              <w:t xml:space="preserve"> </w:t>
            </w:r>
            <w:r>
              <w:rPr>
                <w:rFonts w:hint="eastAsia"/>
              </w:rPr>
              <w:t>implemented</w:t>
            </w:r>
            <w:r>
              <w:t xml:space="preserve"> </w:t>
            </w:r>
            <w:r>
              <w:rPr>
                <w:rFonts w:hint="eastAsia"/>
              </w:rPr>
              <w:t>to</w:t>
            </w:r>
            <w:r>
              <w:t xml:space="preserve"> </w:t>
            </w:r>
            <w:r>
              <w:rPr>
                <w:rFonts w:hint="eastAsia"/>
              </w:rPr>
              <w:t>avoid</w:t>
            </w:r>
            <w:r>
              <w:t xml:space="preserve"> </w:t>
            </w:r>
            <w:r>
              <w:rPr>
                <w:rFonts w:hint="eastAsia"/>
              </w:rPr>
              <w:t>the</w:t>
            </w:r>
            <w:r>
              <w:t xml:space="preserve"> </w:t>
            </w:r>
            <w:r>
              <w:rPr>
                <w:rFonts w:hint="eastAsia"/>
              </w:rPr>
              <w:t>usage</w:t>
            </w:r>
            <w:r>
              <w:t xml:space="preserve"> </w:t>
            </w:r>
            <w:r>
              <w:rPr>
                <w:rFonts w:hint="eastAsia"/>
              </w:rPr>
              <w:t>of</w:t>
            </w:r>
            <w:r>
              <w:t xml:space="preserve"> </w:t>
            </w:r>
            <w:r>
              <w:rPr>
                <w:rFonts w:hint="eastAsia"/>
              </w:rPr>
              <w:t>the</w:t>
            </w:r>
            <w:r>
              <w:t xml:space="preserve"> deprecated </w:t>
            </w:r>
            <w:r>
              <w:rPr>
                <w:rFonts w:hint="eastAsia"/>
              </w:rPr>
              <w:t>attributes</w:t>
            </w:r>
            <w:r>
              <w:t>.</w:t>
            </w:r>
          </w:p>
        </w:tc>
      </w:tr>
      <w:tr w:rsidR="00F10E3F" w:rsidRPr="007D28B2" w14:paraId="044A4463" w14:textId="77777777" w:rsidTr="00F354AD">
        <w:trPr>
          <w:gridBefore w:val="1"/>
          <w:wBefore w:w="250" w:type="dxa"/>
          <w:jc w:val="center"/>
        </w:trPr>
        <w:tc>
          <w:tcPr>
            <w:tcW w:w="1595" w:type="dxa"/>
            <w:gridSpan w:val="2"/>
            <w:tcBorders>
              <w:top w:val="single" w:sz="6" w:space="0" w:color="auto"/>
              <w:left w:val="single" w:sz="6" w:space="0" w:color="auto"/>
              <w:bottom w:val="single" w:sz="6" w:space="0" w:color="auto"/>
              <w:right w:val="single" w:sz="6" w:space="0" w:color="auto"/>
            </w:tcBorders>
          </w:tcPr>
          <w:p w14:paraId="7E6C7608" w14:textId="77777777" w:rsidR="00F10E3F" w:rsidRDefault="00F10E3F" w:rsidP="00F354AD">
            <w:pPr>
              <w:pStyle w:val="TAL"/>
              <w:jc w:val="center"/>
              <w:rPr>
                <w:lang w:eastAsia="zh-CN"/>
              </w:rPr>
            </w:pPr>
            <w:r>
              <w:rPr>
                <w:lang w:eastAsia="zh-CN"/>
              </w:rPr>
              <w:t>2</w:t>
            </w:r>
            <w:r w:rsidRPr="0062213E">
              <w:rPr>
                <w:lang w:eastAsia="zh-CN"/>
              </w:rPr>
              <w:t>9</w:t>
            </w:r>
          </w:p>
        </w:tc>
        <w:tc>
          <w:tcPr>
            <w:tcW w:w="2551" w:type="dxa"/>
            <w:gridSpan w:val="2"/>
            <w:tcBorders>
              <w:top w:val="single" w:sz="6" w:space="0" w:color="auto"/>
              <w:left w:val="single" w:sz="6" w:space="0" w:color="auto"/>
              <w:bottom w:val="single" w:sz="6" w:space="0" w:color="auto"/>
              <w:right w:val="single" w:sz="6" w:space="0" w:color="auto"/>
            </w:tcBorders>
          </w:tcPr>
          <w:p w14:paraId="21F91B73" w14:textId="77777777" w:rsidR="00F10E3F" w:rsidRDefault="00F10E3F" w:rsidP="00F354AD">
            <w:pPr>
              <w:pStyle w:val="TAL"/>
            </w:pPr>
            <w:proofErr w:type="spellStart"/>
            <w:r w:rsidRPr="003F13F7">
              <w:t>PerEventRepReq</w:t>
            </w:r>
            <w:proofErr w:type="spellEnd"/>
          </w:p>
        </w:tc>
        <w:tc>
          <w:tcPr>
            <w:tcW w:w="5562" w:type="dxa"/>
            <w:gridSpan w:val="2"/>
            <w:tcBorders>
              <w:top w:val="single" w:sz="6" w:space="0" w:color="auto"/>
              <w:left w:val="single" w:sz="6" w:space="0" w:color="auto"/>
              <w:bottom w:val="single" w:sz="6" w:space="0" w:color="auto"/>
              <w:right w:val="single" w:sz="6" w:space="0" w:color="auto"/>
            </w:tcBorders>
          </w:tcPr>
          <w:p w14:paraId="6C9EDF12" w14:textId="77777777" w:rsidR="00F10E3F" w:rsidRPr="00FE6F02" w:rsidRDefault="00F10E3F" w:rsidP="00F354AD">
            <w:pPr>
              <w:pStyle w:val="TAL"/>
            </w:pPr>
            <w:r w:rsidRPr="003F13F7">
              <w:t>This feature indicates the support of the per-event reporting requirements management functionality</w:t>
            </w:r>
            <w:r w:rsidRPr="00FE6F02">
              <w:t>.</w:t>
            </w:r>
          </w:p>
          <w:p w14:paraId="25E09CA4" w14:textId="77777777" w:rsidR="00F10E3F" w:rsidRDefault="00F10E3F" w:rsidP="00F354AD">
            <w:pPr>
              <w:pStyle w:val="TAL"/>
            </w:pPr>
          </w:p>
          <w:p w14:paraId="34E61705" w14:textId="77777777" w:rsidR="00F10E3F" w:rsidRPr="001F21A4" w:rsidRDefault="00F10E3F" w:rsidP="00F354AD">
            <w:pPr>
              <w:pStyle w:val="TAL"/>
            </w:pPr>
            <w:r w:rsidRPr="001F21A4">
              <w:t>The following functionalities are supported:</w:t>
            </w:r>
          </w:p>
          <w:p w14:paraId="7A0DF3AE" w14:textId="77777777" w:rsidR="00F10E3F" w:rsidRPr="00D165ED" w:rsidRDefault="00F10E3F" w:rsidP="00F354AD">
            <w:pPr>
              <w:pStyle w:val="TAL"/>
            </w:pPr>
            <w:r w:rsidRPr="00F477C2">
              <w:t>-</w:t>
            </w:r>
            <w:r w:rsidRPr="00F477C2">
              <w:tab/>
            </w:r>
            <w:r>
              <w:t>Provisioning/updating the reporting requirements on a per subscribed event granularity</w:t>
            </w:r>
            <w:r w:rsidRPr="00FE6F02">
              <w:t>.</w:t>
            </w:r>
          </w:p>
        </w:tc>
      </w:tr>
      <w:tr w:rsidR="00F10E3F" w:rsidRPr="007D28B2" w14:paraId="643DBF07" w14:textId="77777777" w:rsidTr="00F354AD">
        <w:trPr>
          <w:gridBefore w:val="1"/>
          <w:wBefore w:w="250" w:type="dxa"/>
          <w:jc w:val="center"/>
        </w:trPr>
        <w:tc>
          <w:tcPr>
            <w:tcW w:w="1595" w:type="dxa"/>
            <w:gridSpan w:val="2"/>
            <w:tcBorders>
              <w:top w:val="single" w:sz="6" w:space="0" w:color="auto"/>
              <w:left w:val="single" w:sz="6" w:space="0" w:color="auto"/>
              <w:bottom w:val="single" w:sz="6" w:space="0" w:color="auto"/>
              <w:right w:val="single" w:sz="6" w:space="0" w:color="auto"/>
            </w:tcBorders>
          </w:tcPr>
          <w:p w14:paraId="302E4C47" w14:textId="77777777" w:rsidR="00F10E3F" w:rsidRDefault="00F10E3F" w:rsidP="00F354AD">
            <w:pPr>
              <w:pStyle w:val="TAL"/>
              <w:jc w:val="center"/>
              <w:rPr>
                <w:lang w:eastAsia="zh-CN"/>
              </w:rPr>
            </w:pPr>
            <w:r>
              <w:rPr>
                <w:rFonts w:hint="eastAsia"/>
                <w:lang w:eastAsia="zh-CN"/>
              </w:rPr>
              <w:t>3</w:t>
            </w:r>
            <w:r>
              <w:rPr>
                <w:lang w:eastAsia="zh-CN"/>
              </w:rPr>
              <w:t>0</w:t>
            </w:r>
          </w:p>
        </w:tc>
        <w:tc>
          <w:tcPr>
            <w:tcW w:w="2551" w:type="dxa"/>
            <w:gridSpan w:val="2"/>
            <w:tcBorders>
              <w:top w:val="single" w:sz="6" w:space="0" w:color="auto"/>
              <w:left w:val="single" w:sz="6" w:space="0" w:color="auto"/>
              <w:bottom w:val="single" w:sz="6" w:space="0" w:color="auto"/>
              <w:right w:val="single" w:sz="6" w:space="0" w:color="auto"/>
            </w:tcBorders>
          </w:tcPr>
          <w:p w14:paraId="7B31101D" w14:textId="77777777" w:rsidR="00F10E3F" w:rsidRPr="003F13F7" w:rsidRDefault="00F10E3F" w:rsidP="00F354AD">
            <w:pPr>
              <w:pStyle w:val="TAL"/>
            </w:pPr>
            <w:proofErr w:type="spellStart"/>
            <w:r>
              <w:rPr>
                <w:lang w:eastAsia="zh-CN"/>
              </w:rPr>
              <w:t>RelativeProximity</w:t>
            </w:r>
            <w:proofErr w:type="spellEnd"/>
          </w:p>
        </w:tc>
        <w:tc>
          <w:tcPr>
            <w:tcW w:w="5562" w:type="dxa"/>
            <w:gridSpan w:val="2"/>
            <w:tcBorders>
              <w:top w:val="single" w:sz="6" w:space="0" w:color="auto"/>
              <w:left w:val="single" w:sz="6" w:space="0" w:color="auto"/>
              <w:bottom w:val="single" w:sz="6" w:space="0" w:color="auto"/>
              <w:right w:val="single" w:sz="6" w:space="0" w:color="auto"/>
            </w:tcBorders>
          </w:tcPr>
          <w:p w14:paraId="24441DF3" w14:textId="77777777" w:rsidR="00F10E3F" w:rsidRPr="003F13F7" w:rsidRDefault="00F10E3F" w:rsidP="00F354AD">
            <w:pPr>
              <w:pStyle w:val="TAL"/>
            </w:pPr>
            <w:r w:rsidRPr="003F13F7">
              <w:t xml:space="preserve">This feature indicates the support of </w:t>
            </w:r>
            <w:r>
              <w:t xml:space="preserve">providing </w:t>
            </w:r>
            <w:r>
              <w:rPr>
                <w:rFonts w:hint="eastAsia"/>
                <w:lang w:eastAsia="zh-CN"/>
              </w:rPr>
              <w:t>confidence</w:t>
            </w:r>
            <w:r>
              <w:t xml:space="preserve"> </w:t>
            </w:r>
            <w:r>
              <w:rPr>
                <w:rFonts w:hint="eastAsia"/>
                <w:lang w:eastAsia="zh-CN"/>
              </w:rPr>
              <w:t>information</w:t>
            </w:r>
            <w:r>
              <w:rPr>
                <w:lang w:eastAsia="zh-CN"/>
              </w:rPr>
              <w:t xml:space="preserve"> of </w:t>
            </w:r>
            <w:r>
              <w:rPr>
                <w:noProof/>
                <w:lang w:eastAsia="zh-CN"/>
              </w:rPr>
              <w:t xml:space="preserve">the </w:t>
            </w:r>
            <w:r w:rsidRPr="004C31A1">
              <w:t>relative proximity data</w:t>
            </w:r>
            <w:r w:rsidRPr="00FE6F02">
              <w:t>.</w:t>
            </w:r>
            <w:r>
              <w:t xml:space="preserve"> </w:t>
            </w:r>
            <w:r w:rsidRPr="001F6B1E">
              <w:t xml:space="preserve">Supporting this feature requires the support of </w:t>
            </w:r>
            <w:r>
              <w:t>the</w:t>
            </w:r>
            <w:r w:rsidRPr="001F6B1E">
              <w:t xml:space="preserve"> </w:t>
            </w:r>
            <w:proofErr w:type="spellStart"/>
            <w:r>
              <w:t>CollectiveBehaviour</w:t>
            </w:r>
            <w:proofErr w:type="spellEnd"/>
            <w:r>
              <w:t xml:space="preserve"> feature</w:t>
            </w:r>
            <w:r w:rsidRPr="001F6B1E">
              <w:t>.</w:t>
            </w:r>
          </w:p>
        </w:tc>
      </w:tr>
      <w:tr w:rsidR="00F10E3F" w14:paraId="62D10510" w14:textId="77777777" w:rsidTr="00F354AD">
        <w:trPr>
          <w:gridBefore w:val="1"/>
          <w:wBefore w:w="250" w:type="dxa"/>
          <w:jc w:val="center"/>
        </w:trPr>
        <w:tc>
          <w:tcPr>
            <w:tcW w:w="1595" w:type="dxa"/>
            <w:gridSpan w:val="2"/>
            <w:tcBorders>
              <w:top w:val="single" w:sz="6" w:space="0" w:color="auto"/>
              <w:left w:val="single" w:sz="6" w:space="0" w:color="auto"/>
              <w:bottom w:val="single" w:sz="6" w:space="0" w:color="auto"/>
              <w:right w:val="single" w:sz="6" w:space="0" w:color="auto"/>
            </w:tcBorders>
          </w:tcPr>
          <w:p w14:paraId="2FD661E3" w14:textId="77777777" w:rsidR="00F10E3F" w:rsidRDefault="00F10E3F" w:rsidP="00F354AD">
            <w:pPr>
              <w:pStyle w:val="TAL"/>
              <w:jc w:val="center"/>
              <w:rPr>
                <w:lang w:eastAsia="zh-CN"/>
              </w:rPr>
            </w:pPr>
            <w:r>
              <w:rPr>
                <w:rFonts w:hint="eastAsia"/>
                <w:lang w:eastAsia="zh-CN"/>
              </w:rPr>
              <w:t>3</w:t>
            </w:r>
            <w:r>
              <w:rPr>
                <w:lang w:eastAsia="zh-CN"/>
              </w:rPr>
              <w:t>1</w:t>
            </w:r>
          </w:p>
        </w:tc>
        <w:tc>
          <w:tcPr>
            <w:tcW w:w="2551" w:type="dxa"/>
            <w:gridSpan w:val="2"/>
            <w:tcBorders>
              <w:top w:val="single" w:sz="6" w:space="0" w:color="auto"/>
              <w:left w:val="single" w:sz="6" w:space="0" w:color="auto"/>
              <w:bottom w:val="single" w:sz="6" w:space="0" w:color="auto"/>
              <w:right w:val="single" w:sz="6" w:space="0" w:color="auto"/>
            </w:tcBorders>
          </w:tcPr>
          <w:p w14:paraId="4E75FBFC" w14:textId="77777777" w:rsidR="00F10E3F" w:rsidRDefault="00F10E3F" w:rsidP="00F354AD">
            <w:pPr>
              <w:pStyle w:val="TAL"/>
              <w:rPr>
                <w:lang w:eastAsia="zh-CN"/>
              </w:rPr>
            </w:pPr>
            <w:proofErr w:type="spellStart"/>
            <w:r>
              <w:rPr>
                <w:lang w:eastAsia="zh-CN"/>
              </w:rPr>
              <w:t>EnhUeDataExposure</w:t>
            </w:r>
            <w:proofErr w:type="spellEnd"/>
          </w:p>
        </w:tc>
        <w:tc>
          <w:tcPr>
            <w:tcW w:w="5562" w:type="dxa"/>
            <w:gridSpan w:val="2"/>
            <w:tcBorders>
              <w:top w:val="single" w:sz="6" w:space="0" w:color="auto"/>
              <w:left w:val="single" w:sz="6" w:space="0" w:color="auto"/>
              <w:bottom w:val="single" w:sz="6" w:space="0" w:color="auto"/>
              <w:right w:val="single" w:sz="6" w:space="0" w:color="auto"/>
            </w:tcBorders>
          </w:tcPr>
          <w:p w14:paraId="1F50C711" w14:textId="77777777" w:rsidR="00F10E3F" w:rsidRDefault="00F10E3F" w:rsidP="00F354AD">
            <w:pPr>
              <w:pStyle w:val="TAL"/>
            </w:pPr>
            <w:r w:rsidRPr="003F13F7">
              <w:t>This feature indicates the</w:t>
            </w:r>
            <w:r>
              <w:t xml:space="preserve"> enhancements for the UE related data exposure</w:t>
            </w:r>
            <w:r w:rsidRPr="00FE6F02">
              <w:t>.</w:t>
            </w:r>
          </w:p>
          <w:p w14:paraId="78F1ACD1" w14:textId="77777777" w:rsidR="00F10E3F" w:rsidRPr="00FE6F02" w:rsidRDefault="00F10E3F" w:rsidP="00F354AD">
            <w:pPr>
              <w:pStyle w:val="TAL"/>
            </w:pPr>
          </w:p>
          <w:p w14:paraId="6A7FBF5D" w14:textId="77777777" w:rsidR="00F10E3F" w:rsidRPr="001F21A4" w:rsidRDefault="00F10E3F" w:rsidP="00F354AD">
            <w:pPr>
              <w:pStyle w:val="TAL"/>
            </w:pPr>
            <w:r w:rsidRPr="001F21A4">
              <w:t>The following functionalities are supported:</w:t>
            </w:r>
          </w:p>
          <w:p w14:paraId="41DD534A" w14:textId="77777777" w:rsidR="00F10E3F" w:rsidRPr="00340B5B" w:rsidRDefault="00F10E3F" w:rsidP="00F354AD">
            <w:pPr>
              <w:pStyle w:val="TAL"/>
            </w:pPr>
            <w:r w:rsidRPr="00F477C2">
              <w:t>-</w:t>
            </w:r>
            <w:r w:rsidRPr="00F477C2">
              <w:tab/>
            </w:r>
            <w:r>
              <w:t>providing the e</w:t>
            </w:r>
            <w:r w:rsidRPr="003B5BA3">
              <w:t xml:space="preserve">xpected </w:t>
            </w:r>
            <w:r>
              <w:t xml:space="preserve">average </w:t>
            </w:r>
            <w:r w:rsidRPr="003B5BA3">
              <w:t xml:space="preserve">speed </w:t>
            </w:r>
            <w:r>
              <w:t xml:space="preserve">of the UE </w:t>
            </w:r>
            <w:r w:rsidRPr="003B5BA3">
              <w:t>over the route planned by a UE application</w:t>
            </w:r>
            <w:r w:rsidRPr="00FE6F02">
              <w:t>.</w:t>
            </w:r>
          </w:p>
        </w:tc>
      </w:tr>
      <w:tr w:rsidR="00F10E3F" w14:paraId="26C2A0DB" w14:textId="77777777" w:rsidTr="00F354AD">
        <w:trPr>
          <w:gridBefore w:val="1"/>
          <w:wBefore w:w="250" w:type="dxa"/>
          <w:jc w:val="center"/>
        </w:trPr>
        <w:tc>
          <w:tcPr>
            <w:tcW w:w="1595" w:type="dxa"/>
            <w:gridSpan w:val="2"/>
            <w:tcBorders>
              <w:top w:val="single" w:sz="6" w:space="0" w:color="auto"/>
              <w:left w:val="single" w:sz="6" w:space="0" w:color="auto"/>
              <w:bottom w:val="single" w:sz="6" w:space="0" w:color="auto"/>
              <w:right w:val="single" w:sz="6" w:space="0" w:color="auto"/>
            </w:tcBorders>
          </w:tcPr>
          <w:p w14:paraId="07BC2616" w14:textId="77777777" w:rsidR="00F10E3F" w:rsidRDefault="00F10E3F" w:rsidP="00F354AD">
            <w:pPr>
              <w:pStyle w:val="TAL"/>
              <w:jc w:val="center"/>
              <w:rPr>
                <w:lang w:eastAsia="zh-CN"/>
              </w:rPr>
            </w:pPr>
            <w:r>
              <w:rPr>
                <w:rFonts w:hint="eastAsia"/>
                <w:lang w:eastAsia="zh-CN"/>
              </w:rPr>
              <w:t>3</w:t>
            </w:r>
            <w:r>
              <w:rPr>
                <w:lang w:eastAsia="zh-CN"/>
              </w:rPr>
              <w:t>2</w:t>
            </w:r>
          </w:p>
        </w:tc>
        <w:tc>
          <w:tcPr>
            <w:tcW w:w="2551" w:type="dxa"/>
            <w:gridSpan w:val="2"/>
            <w:tcBorders>
              <w:top w:val="single" w:sz="6" w:space="0" w:color="auto"/>
              <w:left w:val="single" w:sz="6" w:space="0" w:color="auto"/>
              <w:bottom w:val="single" w:sz="6" w:space="0" w:color="auto"/>
              <w:right w:val="single" w:sz="6" w:space="0" w:color="auto"/>
            </w:tcBorders>
          </w:tcPr>
          <w:p w14:paraId="580DC35A" w14:textId="77777777" w:rsidR="00F10E3F" w:rsidRDefault="00F10E3F" w:rsidP="00F354AD">
            <w:pPr>
              <w:pStyle w:val="TAL"/>
              <w:rPr>
                <w:lang w:eastAsia="zh-CN"/>
              </w:rPr>
            </w:pPr>
            <w:proofErr w:type="spellStart"/>
            <w:r>
              <w:rPr>
                <w:rFonts w:hint="eastAsia"/>
                <w:lang w:eastAsia="zh-CN"/>
              </w:rPr>
              <w:t>A</w:t>
            </w:r>
            <w:r>
              <w:rPr>
                <w:lang w:eastAsia="zh-CN"/>
              </w:rPr>
              <w:t>ppActiveTime</w:t>
            </w:r>
            <w:proofErr w:type="spellEnd"/>
          </w:p>
        </w:tc>
        <w:tc>
          <w:tcPr>
            <w:tcW w:w="5562" w:type="dxa"/>
            <w:gridSpan w:val="2"/>
            <w:tcBorders>
              <w:top w:val="single" w:sz="6" w:space="0" w:color="auto"/>
              <w:left w:val="single" w:sz="6" w:space="0" w:color="auto"/>
              <w:bottom w:val="single" w:sz="6" w:space="0" w:color="auto"/>
              <w:right w:val="single" w:sz="6" w:space="0" w:color="auto"/>
            </w:tcBorders>
          </w:tcPr>
          <w:p w14:paraId="230C37BA" w14:textId="77777777" w:rsidR="00F10E3F" w:rsidRPr="003F13F7" w:rsidRDefault="00F10E3F" w:rsidP="00F354AD">
            <w:pPr>
              <w:pStyle w:val="TAL"/>
            </w:pPr>
            <w:r w:rsidRPr="00D165ED">
              <w:t xml:space="preserve">This feature indicates </w:t>
            </w:r>
            <w:r>
              <w:t xml:space="preserve">the </w:t>
            </w:r>
            <w:r w:rsidRPr="00D165ED">
              <w:t xml:space="preserve">support for the </w:t>
            </w:r>
            <w:r>
              <w:t>a</w:t>
            </w:r>
            <w:r w:rsidRPr="00BB1E20">
              <w:t>pplica</w:t>
            </w:r>
            <w:r>
              <w:t xml:space="preserve">tion activation time data </w:t>
            </w:r>
            <w:r>
              <w:rPr>
                <w:rFonts w:cs="Arial"/>
                <w:szCs w:val="18"/>
                <w:lang w:eastAsia="zh-CN"/>
              </w:rPr>
              <w:t>collection functionality</w:t>
            </w:r>
            <w:r>
              <w:rPr>
                <w:rFonts w:cs="Arial"/>
                <w:szCs w:val="18"/>
              </w:rPr>
              <w:t>.</w:t>
            </w:r>
          </w:p>
        </w:tc>
      </w:tr>
      <w:tr w:rsidR="00F10E3F" w14:paraId="7384441C" w14:textId="77777777" w:rsidTr="00F354AD">
        <w:trPr>
          <w:gridBefore w:val="1"/>
          <w:wBefore w:w="250" w:type="dxa"/>
          <w:jc w:val="center"/>
        </w:trPr>
        <w:tc>
          <w:tcPr>
            <w:tcW w:w="1595" w:type="dxa"/>
            <w:gridSpan w:val="2"/>
            <w:tcBorders>
              <w:top w:val="single" w:sz="6" w:space="0" w:color="auto"/>
              <w:left w:val="single" w:sz="6" w:space="0" w:color="auto"/>
              <w:bottom w:val="single" w:sz="6" w:space="0" w:color="auto"/>
              <w:right w:val="single" w:sz="6" w:space="0" w:color="auto"/>
            </w:tcBorders>
          </w:tcPr>
          <w:p w14:paraId="13A1B393" w14:textId="77777777" w:rsidR="00F10E3F" w:rsidRDefault="00F10E3F" w:rsidP="00F354AD">
            <w:pPr>
              <w:pStyle w:val="TAL"/>
              <w:jc w:val="center"/>
              <w:rPr>
                <w:lang w:eastAsia="zh-CN"/>
              </w:rPr>
            </w:pPr>
            <w:r>
              <w:rPr>
                <w:rFonts w:hint="eastAsia"/>
                <w:lang w:eastAsia="zh-CN"/>
              </w:rPr>
              <w:t>3</w:t>
            </w:r>
            <w:r>
              <w:rPr>
                <w:lang w:eastAsia="zh-CN"/>
              </w:rPr>
              <w:t>3</w:t>
            </w:r>
          </w:p>
        </w:tc>
        <w:tc>
          <w:tcPr>
            <w:tcW w:w="2551" w:type="dxa"/>
            <w:gridSpan w:val="2"/>
            <w:tcBorders>
              <w:top w:val="single" w:sz="6" w:space="0" w:color="auto"/>
              <w:left w:val="single" w:sz="6" w:space="0" w:color="auto"/>
              <w:bottom w:val="single" w:sz="6" w:space="0" w:color="auto"/>
              <w:right w:val="single" w:sz="6" w:space="0" w:color="auto"/>
            </w:tcBorders>
          </w:tcPr>
          <w:p w14:paraId="3D72C2DA" w14:textId="77777777" w:rsidR="00F10E3F" w:rsidRDefault="00F10E3F" w:rsidP="00F354AD">
            <w:pPr>
              <w:pStyle w:val="TAL"/>
              <w:rPr>
                <w:lang w:eastAsia="zh-CN"/>
              </w:rPr>
            </w:pPr>
            <w:proofErr w:type="spellStart"/>
            <w:r>
              <w:rPr>
                <w:lang w:eastAsia="zh-CN"/>
              </w:rPr>
              <w:t>SignallingInfo</w:t>
            </w:r>
            <w:proofErr w:type="spellEnd"/>
          </w:p>
        </w:tc>
        <w:tc>
          <w:tcPr>
            <w:tcW w:w="5562" w:type="dxa"/>
            <w:gridSpan w:val="2"/>
            <w:tcBorders>
              <w:top w:val="single" w:sz="6" w:space="0" w:color="auto"/>
              <w:left w:val="single" w:sz="6" w:space="0" w:color="auto"/>
              <w:bottom w:val="single" w:sz="6" w:space="0" w:color="auto"/>
              <w:right w:val="single" w:sz="6" w:space="0" w:color="auto"/>
            </w:tcBorders>
          </w:tcPr>
          <w:p w14:paraId="76AA04BA" w14:textId="77777777" w:rsidR="00F10E3F" w:rsidRPr="00D165ED" w:rsidRDefault="00F10E3F" w:rsidP="00F354AD">
            <w:pPr>
              <w:pStyle w:val="TAL"/>
            </w:pPr>
            <w:r>
              <w:t>This feature indicates the support of signalling information events.</w:t>
            </w:r>
          </w:p>
        </w:tc>
      </w:tr>
      <w:tr w:rsidR="0098014F" w14:paraId="35EFDF59" w14:textId="77777777" w:rsidTr="00F354AD">
        <w:trPr>
          <w:gridBefore w:val="1"/>
          <w:wBefore w:w="250" w:type="dxa"/>
          <w:jc w:val="center"/>
          <w:ins w:id="310" w:author="Ericsson_Maria Liang" w:date="2025-09-10T14:17:00Z"/>
        </w:trPr>
        <w:tc>
          <w:tcPr>
            <w:tcW w:w="1595" w:type="dxa"/>
            <w:gridSpan w:val="2"/>
            <w:tcBorders>
              <w:top w:val="single" w:sz="6" w:space="0" w:color="auto"/>
              <w:left w:val="single" w:sz="6" w:space="0" w:color="auto"/>
              <w:bottom w:val="single" w:sz="6" w:space="0" w:color="auto"/>
              <w:right w:val="single" w:sz="6" w:space="0" w:color="auto"/>
            </w:tcBorders>
          </w:tcPr>
          <w:p w14:paraId="2868B4A4" w14:textId="6CEADDB3" w:rsidR="0098014F" w:rsidRDefault="0098014F" w:rsidP="00F354AD">
            <w:pPr>
              <w:pStyle w:val="TAL"/>
              <w:jc w:val="center"/>
              <w:rPr>
                <w:ins w:id="311" w:author="Ericsson_Maria Liang" w:date="2025-09-10T14:17:00Z"/>
                <w:lang w:eastAsia="zh-CN"/>
              </w:rPr>
            </w:pPr>
            <w:ins w:id="312" w:author="Ericsson_Maria Liang" w:date="2025-09-10T14:17:00Z">
              <w:r>
                <w:rPr>
                  <w:lang w:eastAsia="zh-CN"/>
                </w:rPr>
                <w:t>34</w:t>
              </w:r>
            </w:ins>
          </w:p>
        </w:tc>
        <w:tc>
          <w:tcPr>
            <w:tcW w:w="2551" w:type="dxa"/>
            <w:gridSpan w:val="2"/>
            <w:tcBorders>
              <w:top w:val="single" w:sz="6" w:space="0" w:color="auto"/>
              <w:left w:val="single" w:sz="6" w:space="0" w:color="auto"/>
              <w:bottom w:val="single" w:sz="6" w:space="0" w:color="auto"/>
              <w:right w:val="single" w:sz="6" w:space="0" w:color="auto"/>
            </w:tcBorders>
          </w:tcPr>
          <w:p w14:paraId="53E6BF49" w14:textId="33EC712E" w:rsidR="0098014F" w:rsidRDefault="0098014F" w:rsidP="00F354AD">
            <w:pPr>
              <w:pStyle w:val="TAL"/>
              <w:rPr>
                <w:ins w:id="313" w:author="Ericsson_Maria Liang" w:date="2025-09-10T14:17:00Z"/>
                <w:lang w:eastAsia="zh-CN"/>
              </w:rPr>
            </w:pPr>
            <w:proofErr w:type="spellStart"/>
            <w:ins w:id="314" w:author="Ericsson_Maria Liang" w:date="2025-09-10T14:17:00Z">
              <w:r>
                <w:rPr>
                  <w:lang w:eastAsia="zh-CN"/>
                </w:rPr>
                <w:t>UeAltitude</w:t>
              </w:r>
              <w:proofErr w:type="spellEnd"/>
            </w:ins>
          </w:p>
        </w:tc>
        <w:tc>
          <w:tcPr>
            <w:tcW w:w="5562" w:type="dxa"/>
            <w:gridSpan w:val="2"/>
            <w:tcBorders>
              <w:top w:val="single" w:sz="6" w:space="0" w:color="auto"/>
              <w:left w:val="single" w:sz="6" w:space="0" w:color="auto"/>
              <w:bottom w:val="single" w:sz="6" w:space="0" w:color="auto"/>
              <w:right w:val="single" w:sz="6" w:space="0" w:color="auto"/>
            </w:tcBorders>
          </w:tcPr>
          <w:p w14:paraId="564526D7" w14:textId="3449FC95" w:rsidR="0098014F" w:rsidRDefault="0098014F" w:rsidP="00F354AD">
            <w:pPr>
              <w:pStyle w:val="TAL"/>
              <w:rPr>
                <w:ins w:id="315" w:author="Ericsson_Maria Liang" w:date="2025-09-10T14:17:00Z"/>
              </w:rPr>
            </w:pPr>
            <w:ins w:id="316" w:author="Ericsson_Maria Liang" w:date="2025-09-10T14:18:00Z">
              <w:r>
                <w:t xml:space="preserve">This feature indicates the support </w:t>
              </w:r>
            </w:ins>
            <w:ins w:id="317" w:author="Ericsson_Maria Liang" w:date="2025-09-10T14:19:00Z">
              <w:r w:rsidRPr="0098014F">
                <w:t xml:space="preserve">for the event related to UE </w:t>
              </w:r>
              <w:r>
                <w:t>altitude information.</w:t>
              </w:r>
            </w:ins>
          </w:p>
        </w:tc>
      </w:tr>
    </w:tbl>
    <w:p w14:paraId="3435DFC8" w14:textId="77777777" w:rsidR="00F10E3F" w:rsidRPr="00817AD1" w:rsidRDefault="00F10E3F" w:rsidP="00F10E3F"/>
    <w:p w14:paraId="561F1833" w14:textId="572506B6" w:rsidR="001423DA" w:rsidRPr="002C393C" w:rsidRDefault="001423DA" w:rsidP="001423DA">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sidR="00F10E3F">
        <w:rPr>
          <w:rFonts w:eastAsia="DengXian"/>
          <w:noProof/>
          <w:color w:val="0000FF"/>
          <w:sz w:val="28"/>
          <w:szCs w:val="28"/>
          <w:lang w:eastAsia="zh-CN"/>
        </w:rPr>
        <w:t>11</w:t>
      </w:r>
      <w:r w:rsidR="00CE2D87">
        <w:rPr>
          <w:rFonts w:eastAsia="DengXian"/>
          <w:noProof/>
          <w:color w:val="0000FF"/>
          <w:sz w:val="28"/>
          <w:szCs w:val="28"/>
          <w:lang w:eastAsia="zh-CN"/>
        </w:rPr>
        <w:t>th</w:t>
      </w:r>
      <w:r w:rsidRPr="008C6891">
        <w:rPr>
          <w:rFonts w:eastAsia="DengXian"/>
          <w:noProof/>
          <w:color w:val="0000FF"/>
          <w:sz w:val="28"/>
          <w:szCs w:val="28"/>
        </w:rPr>
        <w:t xml:space="preserve"> Change ***</w:t>
      </w:r>
    </w:p>
    <w:p w14:paraId="17A92452" w14:textId="77777777" w:rsidR="00F10E3F" w:rsidRDefault="00F10E3F" w:rsidP="00F10E3F">
      <w:pPr>
        <w:pStyle w:val="Heading1"/>
        <w:rPr>
          <w:noProof/>
        </w:rPr>
      </w:pPr>
      <w:bookmarkStart w:id="318" w:name="_Toc532198076"/>
      <w:bookmarkStart w:id="319" w:name="_Toc34123832"/>
      <w:bookmarkStart w:id="320" w:name="_Toc36038576"/>
      <w:bookmarkStart w:id="321" w:name="_Toc36038664"/>
      <w:bookmarkStart w:id="322" w:name="_Toc36038855"/>
      <w:bookmarkStart w:id="323" w:name="_Toc44680796"/>
      <w:bookmarkStart w:id="324" w:name="_Toc45133708"/>
      <w:bookmarkStart w:id="325" w:name="_Toc45133799"/>
      <w:bookmarkStart w:id="326" w:name="_Toc49417497"/>
      <w:bookmarkStart w:id="327" w:name="_Toc51762464"/>
      <w:bookmarkStart w:id="328" w:name="_Toc58838180"/>
      <w:bookmarkStart w:id="329" w:name="_Toc59017193"/>
      <w:bookmarkStart w:id="330" w:name="_Toc68168339"/>
      <w:bookmarkStart w:id="331" w:name="_Toc200955849"/>
      <w:r>
        <w:t>A.2</w:t>
      </w:r>
      <w:r>
        <w:tab/>
      </w:r>
      <w:r>
        <w:rPr>
          <w:noProof/>
        </w:rPr>
        <w:t>Naf_EventExposure API</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4EE32293" w14:textId="77777777" w:rsidR="00F10E3F" w:rsidRDefault="00F10E3F" w:rsidP="00F10E3F">
      <w:pPr>
        <w:pStyle w:val="PL"/>
        <w:rPr>
          <w:lang w:val="en-US" w:eastAsia="es-ES"/>
        </w:rPr>
      </w:pPr>
      <w:proofErr w:type="spellStart"/>
      <w:r>
        <w:rPr>
          <w:lang w:val="en-US" w:eastAsia="es-ES"/>
        </w:rPr>
        <w:t>openapi</w:t>
      </w:r>
      <w:proofErr w:type="spellEnd"/>
      <w:r>
        <w:rPr>
          <w:lang w:val="en-US" w:eastAsia="es-ES"/>
        </w:rPr>
        <w:t>: 3.0.0</w:t>
      </w:r>
    </w:p>
    <w:p w14:paraId="7AB2317F" w14:textId="77777777" w:rsidR="00F10E3F" w:rsidRDefault="00F10E3F" w:rsidP="00F10E3F">
      <w:pPr>
        <w:pStyle w:val="PL"/>
        <w:rPr>
          <w:lang w:val="en-US" w:eastAsia="es-ES"/>
        </w:rPr>
      </w:pPr>
    </w:p>
    <w:p w14:paraId="2121DC03" w14:textId="77777777" w:rsidR="00F10E3F" w:rsidRDefault="00F10E3F" w:rsidP="00F10E3F">
      <w:pPr>
        <w:pStyle w:val="PL"/>
        <w:rPr>
          <w:lang w:val="en-US" w:eastAsia="es-ES"/>
        </w:rPr>
      </w:pPr>
      <w:r>
        <w:rPr>
          <w:lang w:val="en-US" w:eastAsia="es-ES"/>
        </w:rPr>
        <w:t>info:</w:t>
      </w:r>
    </w:p>
    <w:p w14:paraId="2B0210C5" w14:textId="77777777" w:rsidR="00F10E3F" w:rsidRDefault="00F10E3F" w:rsidP="00F10E3F">
      <w:pPr>
        <w:pStyle w:val="PL"/>
        <w:rPr>
          <w:lang w:val="en-US" w:eastAsia="es-ES"/>
        </w:rPr>
      </w:pPr>
      <w:r>
        <w:rPr>
          <w:lang w:val="en-US" w:eastAsia="es-ES"/>
        </w:rPr>
        <w:t xml:space="preserve">  version: 1.4.0</w:t>
      </w:r>
      <w:r>
        <w:t>-alpha.5</w:t>
      </w:r>
    </w:p>
    <w:p w14:paraId="094A1975" w14:textId="77777777" w:rsidR="00F10E3F" w:rsidRDefault="00F10E3F" w:rsidP="00F10E3F">
      <w:pPr>
        <w:pStyle w:val="PL"/>
        <w:rPr>
          <w:lang w:val="en-US" w:eastAsia="es-ES"/>
        </w:rPr>
      </w:pPr>
      <w:r>
        <w:rPr>
          <w:lang w:val="en-US" w:eastAsia="es-ES"/>
        </w:rPr>
        <w:t xml:space="preserve">  title: </w:t>
      </w:r>
      <w:proofErr w:type="spellStart"/>
      <w:r>
        <w:rPr>
          <w:lang w:val="en-US" w:eastAsia="es-ES"/>
        </w:rPr>
        <w:t>Naf_EventExposure</w:t>
      </w:r>
      <w:proofErr w:type="spellEnd"/>
    </w:p>
    <w:p w14:paraId="7ABF4058" w14:textId="77777777" w:rsidR="00F10E3F" w:rsidRDefault="00F10E3F" w:rsidP="00F10E3F">
      <w:pPr>
        <w:pStyle w:val="PL"/>
      </w:pPr>
      <w:r>
        <w:rPr>
          <w:rFonts w:cs="Courier New"/>
          <w:szCs w:val="16"/>
          <w:lang w:val="en-US"/>
        </w:rPr>
        <w:t xml:space="preserve">  description: </w:t>
      </w:r>
      <w:r>
        <w:t>|</w:t>
      </w:r>
    </w:p>
    <w:p w14:paraId="16145B92" w14:textId="77777777" w:rsidR="00F10E3F" w:rsidRDefault="00F10E3F" w:rsidP="00F10E3F">
      <w:pPr>
        <w:pStyle w:val="PL"/>
        <w:rPr>
          <w:rFonts w:cs="Courier New"/>
          <w:szCs w:val="16"/>
          <w:lang w:val="en-US"/>
        </w:rPr>
      </w:pPr>
      <w:r>
        <w:t xml:space="preserve">    </w:t>
      </w:r>
      <w:r>
        <w:rPr>
          <w:rFonts w:cs="Courier New"/>
          <w:szCs w:val="16"/>
          <w:lang w:val="en-US"/>
        </w:rPr>
        <w:t>AF Event Exposure Service</w:t>
      </w:r>
      <w:r>
        <w:t xml:space="preserve">.  </w:t>
      </w:r>
    </w:p>
    <w:p w14:paraId="26099D39" w14:textId="77777777" w:rsidR="00F10E3F" w:rsidRDefault="00F10E3F" w:rsidP="00F10E3F">
      <w:pPr>
        <w:pStyle w:val="PL"/>
      </w:pPr>
      <w:r>
        <w:t xml:space="preserve">    © 2025, 3GPP Organizational Partners (ARIB, ATIS, CCSA, ETSI, TSDSI, TTA, TTC).  </w:t>
      </w:r>
    </w:p>
    <w:p w14:paraId="59E15B7D" w14:textId="77777777" w:rsidR="00F10E3F" w:rsidRDefault="00F10E3F" w:rsidP="00F10E3F">
      <w:pPr>
        <w:pStyle w:val="PL"/>
        <w:rPr>
          <w:rFonts w:cs="Courier New"/>
          <w:szCs w:val="16"/>
          <w:lang w:val="en-US"/>
        </w:rPr>
      </w:pPr>
      <w:r>
        <w:t xml:space="preserve">    All rights reserved.</w:t>
      </w:r>
    </w:p>
    <w:p w14:paraId="357FA4B3" w14:textId="77777777" w:rsidR="00F10E3F" w:rsidRDefault="00F10E3F" w:rsidP="00F10E3F">
      <w:pPr>
        <w:pStyle w:val="PL"/>
        <w:rPr>
          <w:lang w:val="en-US" w:eastAsia="es-ES"/>
        </w:rPr>
      </w:pPr>
    </w:p>
    <w:p w14:paraId="7CDE3C24" w14:textId="77777777" w:rsidR="00F10E3F" w:rsidRDefault="00F10E3F" w:rsidP="00F10E3F">
      <w:pPr>
        <w:pStyle w:val="PL"/>
        <w:rPr>
          <w:lang w:val="en-US" w:eastAsia="es-ES"/>
        </w:rPr>
      </w:pPr>
      <w:proofErr w:type="spellStart"/>
      <w:r>
        <w:rPr>
          <w:lang w:val="en-US" w:eastAsia="es-ES"/>
        </w:rPr>
        <w:t>externalDocs</w:t>
      </w:r>
      <w:proofErr w:type="spellEnd"/>
      <w:r>
        <w:rPr>
          <w:lang w:val="en-US" w:eastAsia="es-ES"/>
        </w:rPr>
        <w:t>:</w:t>
      </w:r>
    </w:p>
    <w:p w14:paraId="74B63E77" w14:textId="77777777" w:rsidR="00F10E3F" w:rsidRDefault="00F10E3F" w:rsidP="00F10E3F">
      <w:pPr>
        <w:pStyle w:val="PL"/>
        <w:rPr>
          <w:lang w:eastAsia="zh-CN"/>
        </w:rPr>
      </w:pPr>
      <w:r>
        <w:rPr>
          <w:lang w:val="en-US" w:eastAsia="es-ES"/>
        </w:rPr>
        <w:t xml:space="preserve">  description: </w:t>
      </w:r>
      <w:r>
        <w:rPr>
          <w:lang w:eastAsia="zh-CN"/>
        </w:rPr>
        <w:t>&gt;</w:t>
      </w:r>
    </w:p>
    <w:p w14:paraId="0E875225" w14:textId="77777777" w:rsidR="00F10E3F" w:rsidRDefault="00F10E3F" w:rsidP="00F10E3F">
      <w:pPr>
        <w:pStyle w:val="PL"/>
        <w:rPr>
          <w:lang w:val="en-US" w:eastAsia="es-ES"/>
        </w:rPr>
      </w:pPr>
      <w:r>
        <w:rPr>
          <w:lang w:val="en-US" w:eastAsia="es-ES"/>
        </w:rPr>
        <w:t xml:space="preserve">    3GPP TS 29.517 V19.4.0; 5G System; Application Function Event Exposure Service; Stage 3.</w:t>
      </w:r>
    </w:p>
    <w:p w14:paraId="7867131B" w14:textId="77777777" w:rsidR="00F10E3F" w:rsidRDefault="00F10E3F" w:rsidP="00F10E3F">
      <w:pPr>
        <w:pStyle w:val="PL"/>
        <w:rPr>
          <w:lang w:val="en-US" w:eastAsia="es-ES"/>
        </w:rPr>
      </w:pPr>
      <w:r>
        <w:rPr>
          <w:lang w:val="en-US" w:eastAsia="es-ES"/>
        </w:rPr>
        <w:t xml:space="preserve">  url: https://www.3gpp.org/ftp/Specs/archive/29_series/29.517/</w:t>
      </w:r>
    </w:p>
    <w:p w14:paraId="2554DF75" w14:textId="77777777" w:rsidR="00F10E3F" w:rsidRDefault="00F10E3F" w:rsidP="00F10E3F">
      <w:pPr>
        <w:pStyle w:val="PL"/>
        <w:rPr>
          <w:lang w:val="en-US" w:eastAsia="es-ES"/>
        </w:rPr>
      </w:pPr>
    </w:p>
    <w:p w14:paraId="440D4DAA" w14:textId="77777777" w:rsidR="00F10E3F" w:rsidRDefault="00F10E3F" w:rsidP="00F10E3F">
      <w:pPr>
        <w:pStyle w:val="PL"/>
        <w:rPr>
          <w:lang w:val="en-US" w:eastAsia="es-ES"/>
        </w:rPr>
      </w:pPr>
      <w:r>
        <w:rPr>
          <w:lang w:val="en-US" w:eastAsia="es-ES"/>
        </w:rPr>
        <w:t>servers:</w:t>
      </w:r>
    </w:p>
    <w:p w14:paraId="4D695B82" w14:textId="77777777" w:rsidR="00F10E3F" w:rsidRDefault="00F10E3F" w:rsidP="00F10E3F">
      <w:pPr>
        <w:pStyle w:val="PL"/>
        <w:rPr>
          <w:lang w:val="en-US" w:eastAsia="es-ES"/>
        </w:rPr>
      </w:pPr>
      <w:r>
        <w:rPr>
          <w:lang w:val="en-US" w:eastAsia="es-ES"/>
        </w:rPr>
        <w:t xml:space="preserve">  - url: '{</w:t>
      </w:r>
      <w:proofErr w:type="spellStart"/>
      <w:r>
        <w:rPr>
          <w:lang w:val="en-US" w:eastAsia="es-ES"/>
        </w:rPr>
        <w:t>apiRoot</w:t>
      </w:r>
      <w:proofErr w:type="spellEnd"/>
      <w:r>
        <w:rPr>
          <w:lang w:val="en-US" w:eastAsia="es-ES"/>
        </w:rPr>
        <w:t>}/</w:t>
      </w:r>
      <w:proofErr w:type="spellStart"/>
      <w:r>
        <w:rPr>
          <w:lang w:val="en-US" w:eastAsia="es-ES"/>
        </w:rPr>
        <w:t>naf-eventexposure</w:t>
      </w:r>
      <w:proofErr w:type="spellEnd"/>
      <w:r>
        <w:rPr>
          <w:lang w:val="en-US" w:eastAsia="es-ES"/>
        </w:rPr>
        <w:t>/v1'</w:t>
      </w:r>
    </w:p>
    <w:p w14:paraId="5DE86184" w14:textId="77777777" w:rsidR="00F10E3F" w:rsidRDefault="00F10E3F" w:rsidP="00F10E3F">
      <w:pPr>
        <w:pStyle w:val="PL"/>
        <w:rPr>
          <w:lang w:val="en-US" w:eastAsia="es-ES"/>
        </w:rPr>
      </w:pPr>
      <w:r>
        <w:rPr>
          <w:lang w:val="en-US" w:eastAsia="es-ES"/>
        </w:rPr>
        <w:t xml:space="preserve">    variables:</w:t>
      </w:r>
    </w:p>
    <w:p w14:paraId="36F1F63F" w14:textId="77777777" w:rsidR="00F10E3F" w:rsidRDefault="00F10E3F" w:rsidP="00F10E3F">
      <w:pPr>
        <w:pStyle w:val="PL"/>
        <w:rPr>
          <w:lang w:val="en-US" w:eastAsia="es-ES"/>
        </w:rPr>
      </w:pPr>
      <w:r>
        <w:rPr>
          <w:lang w:val="en-US" w:eastAsia="es-ES"/>
        </w:rPr>
        <w:t xml:space="preserve">      </w:t>
      </w:r>
      <w:proofErr w:type="spellStart"/>
      <w:r>
        <w:rPr>
          <w:lang w:val="en-US" w:eastAsia="es-ES"/>
        </w:rPr>
        <w:t>apiRoot</w:t>
      </w:r>
      <w:proofErr w:type="spellEnd"/>
      <w:r>
        <w:rPr>
          <w:lang w:val="en-US" w:eastAsia="es-ES"/>
        </w:rPr>
        <w:t>:</w:t>
      </w:r>
    </w:p>
    <w:p w14:paraId="7B809AF0" w14:textId="77777777" w:rsidR="00F10E3F" w:rsidRDefault="00F10E3F" w:rsidP="00F10E3F">
      <w:pPr>
        <w:pStyle w:val="PL"/>
        <w:rPr>
          <w:lang w:val="en-US" w:eastAsia="es-ES"/>
        </w:rPr>
      </w:pPr>
      <w:r>
        <w:rPr>
          <w:lang w:val="en-US" w:eastAsia="es-ES"/>
        </w:rPr>
        <w:t xml:space="preserve">        default: https://example.com</w:t>
      </w:r>
    </w:p>
    <w:p w14:paraId="0FC4D10B" w14:textId="77777777" w:rsidR="00F10E3F" w:rsidRDefault="00F10E3F" w:rsidP="00F10E3F">
      <w:pPr>
        <w:pStyle w:val="PL"/>
        <w:rPr>
          <w:lang w:val="en-US" w:eastAsia="es-ES"/>
        </w:rPr>
      </w:pPr>
      <w:r>
        <w:rPr>
          <w:lang w:val="en-US" w:eastAsia="es-ES"/>
        </w:rPr>
        <w:t xml:space="preserve">        description: </w:t>
      </w:r>
      <w:proofErr w:type="spellStart"/>
      <w:r>
        <w:rPr>
          <w:lang w:val="en-US" w:eastAsia="es-ES"/>
        </w:rPr>
        <w:t>apiRoot</w:t>
      </w:r>
      <w:proofErr w:type="spellEnd"/>
      <w:r>
        <w:rPr>
          <w:lang w:val="en-US" w:eastAsia="es-ES"/>
        </w:rPr>
        <w:t xml:space="preserve"> as defined in clause 4.4 of 3GPP TS 29.501</w:t>
      </w:r>
    </w:p>
    <w:p w14:paraId="0C943D2F" w14:textId="77777777" w:rsidR="00F10E3F" w:rsidRDefault="00F10E3F" w:rsidP="00F10E3F">
      <w:pPr>
        <w:pStyle w:val="PL"/>
        <w:rPr>
          <w:lang w:val="en-US" w:eastAsia="es-ES"/>
        </w:rPr>
      </w:pPr>
      <w:r>
        <w:rPr>
          <w:lang w:val="en-US" w:eastAsia="es-ES"/>
        </w:rPr>
        <w:t xml:space="preserve">        </w:t>
      </w:r>
    </w:p>
    <w:p w14:paraId="2DFBF1AB" w14:textId="77777777" w:rsidR="00F10E3F" w:rsidRDefault="00F10E3F" w:rsidP="00F10E3F">
      <w:pPr>
        <w:pStyle w:val="PL"/>
        <w:rPr>
          <w:lang w:val="en-US" w:eastAsia="es-ES"/>
        </w:rPr>
      </w:pPr>
      <w:r>
        <w:rPr>
          <w:lang w:val="en-US" w:eastAsia="es-ES"/>
        </w:rPr>
        <w:t>security:</w:t>
      </w:r>
    </w:p>
    <w:p w14:paraId="3572EC70" w14:textId="77777777" w:rsidR="00F10E3F" w:rsidRDefault="00F10E3F" w:rsidP="00F10E3F">
      <w:pPr>
        <w:pStyle w:val="PL"/>
        <w:rPr>
          <w:lang w:val="en-US" w:eastAsia="es-ES"/>
        </w:rPr>
      </w:pPr>
      <w:r>
        <w:rPr>
          <w:lang w:val="en-US" w:eastAsia="es-ES"/>
        </w:rPr>
        <w:t xml:space="preserve">  - {}</w:t>
      </w:r>
    </w:p>
    <w:p w14:paraId="14E54AD3" w14:textId="77777777" w:rsidR="00F10E3F" w:rsidRDefault="00F10E3F" w:rsidP="00F10E3F">
      <w:pPr>
        <w:pStyle w:val="PL"/>
        <w:rPr>
          <w:lang w:val="en-US" w:eastAsia="es-ES"/>
        </w:rPr>
      </w:pPr>
      <w:r>
        <w:rPr>
          <w:lang w:val="en-US" w:eastAsia="es-ES"/>
        </w:rPr>
        <w:t xml:space="preserve">  - oAuth2ClientCredentials: []</w:t>
      </w:r>
    </w:p>
    <w:p w14:paraId="3B7434BA" w14:textId="77777777" w:rsidR="00F10E3F" w:rsidRDefault="00F10E3F" w:rsidP="00F10E3F">
      <w:pPr>
        <w:pStyle w:val="PL"/>
        <w:rPr>
          <w:lang w:val="en-US" w:eastAsia="es-ES"/>
        </w:rPr>
      </w:pPr>
    </w:p>
    <w:p w14:paraId="7417A69F" w14:textId="77777777" w:rsidR="00F10E3F" w:rsidRDefault="00F10E3F" w:rsidP="00F10E3F">
      <w:pPr>
        <w:pStyle w:val="PL"/>
        <w:rPr>
          <w:lang w:val="en-US" w:eastAsia="es-ES"/>
        </w:rPr>
      </w:pPr>
    </w:p>
    <w:p w14:paraId="4A6026E9" w14:textId="77777777" w:rsidR="00F10E3F" w:rsidRDefault="00F10E3F" w:rsidP="00F10E3F">
      <w:pPr>
        <w:pStyle w:val="PL"/>
        <w:rPr>
          <w:lang w:val="en-US" w:eastAsia="es-ES"/>
        </w:rPr>
      </w:pPr>
      <w:r>
        <w:rPr>
          <w:lang w:val="en-US" w:eastAsia="es-ES"/>
        </w:rPr>
        <w:lastRenderedPageBreak/>
        <w:t>paths:</w:t>
      </w:r>
    </w:p>
    <w:p w14:paraId="65C189F1" w14:textId="77777777" w:rsidR="00F10E3F" w:rsidRDefault="00F10E3F" w:rsidP="00F10E3F">
      <w:pPr>
        <w:pStyle w:val="PL"/>
        <w:rPr>
          <w:lang w:val="en-US" w:eastAsia="es-ES"/>
        </w:rPr>
      </w:pPr>
      <w:r>
        <w:rPr>
          <w:lang w:val="en-US" w:eastAsia="es-ES"/>
        </w:rPr>
        <w:t xml:space="preserve">  /</w:t>
      </w:r>
      <w:proofErr w:type="gramStart"/>
      <w:r>
        <w:rPr>
          <w:lang w:val="en-US" w:eastAsia="es-ES"/>
        </w:rPr>
        <w:t>subscriptions</w:t>
      </w:r>
      <w:proofErr w:type="gramEnd"/>
      <w:r>
        <w:rPr>
          <w:lang w:val="en-US" w:eastAsia="es-ES"/>
        </w:rPr>
        <w:t>:</w:t>
      </w:r>
    </w:p>
    <w:p w14:paraId="4CD5BF76" w14:textId="77777777" w:rsidR="00F10E3F" w:rsidRDefault="00F10E3F" w:rsidP="00F10E3F">
      <w:pPr>
        <w:pStyle w:val="PL"/>
        <w:rPr>
          <w:lang w:val="en-US" w:eastAsia="es-ES"/>
        </w:rPr>
      </w:pPr>
      <w:r>
        <w:rPr>
          <w:lang w:val="en-US" w:eastAsia="es-ES"/>
        </w:rPr>
        <w:t xml:space="preserve">    post:</w:t>
      </w:r>
    </w:p>
    <w:p w14:paraId="3F1EF4B3" w14:textId="77777777" w:rsidR="00F10E3F" w:rsidRDefault="00F10E3F" w:rsidP="00F10E3F">
      <w:pPr>
        <w:pStyle w:val="PL"/>
        <w:rPr>
          <w:rFonts w:cs="Courier New"/>
          <w:szCs w:val="16"/>
          <w:lang w:val="en-US"/>
        </w:rPr>
      </w:pPr>
      <w:r>
        <w:rPr>
          <w:rFonts w:cs="Courier New"/>
          <w:szCs w:val="16"/>
          <w:lang w:val="en-US"/>
        </w:rPr>
        <w:t xml:space="preserve">      summary: Creates a new Individual Application Event Exposure Subscription resource</w:t>
      </w:r>
    </w:p>
    <w:p w14:paraId="219E40E9" w14:textId="77777777" w:rsidR="00F10E3F" w:rsidRDefault="00F10E3F" w:rsidP="00F10E3F">
      <w:pPr>
        <w:pStyle w:val="PL"/>
        <w:rPr>
          <w:rFonts w:cs="Courier New"/>
          <w:szCs w:val="16"/>
          <w:lang w:val="en-US"/>
        </w:rPr>
      </w:pPr>
      <w:r>
        <w:rPr>
          <w:rFonts w:cs="Courier New"/>
          <w:szCs w:val="16"/>
          <w:lang w:val="en-US"/>
        </w:rP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rFonts w:cs="Courier New"/>
          <w:szCs w:val="16"/>
          <w:lang w:val="en-US"/>
        </w:rPr>
        <w:t>Post</w:t>
      </w:r>
      <w:r>
        <w:rPr>
          <w:rFonts w:cs="Courier New"/>
          <w:szCs w:val="16"/>
          <w:lang w:val="en-US" w:eastAsia="es-ES"/>
        </w:rPr>
        <w:t>AfEventExposureSubsc</w:t>
      </w:r>
      <w:proofErr w:type="spellEnd"/>
    </w:p>
    <w:p w14:paraId="4F2CE1DE" w14:textId="77777777" w:rsidR="00F10E3F" w:rsidRDefault="00F10E3F" w:rsidP="00F10E3F">
      <w:pPr>
        <w:pStyle w:val="PL"/>
        <w:rPr>
          <w:rFonts w:cs="Courier New"/>
          <w:szCs w:val="16"/>
          <w:lang w:val="en-US"/>
        </w:rPr>
      </w:pPr>
      <w:r>
        <w:rPr>
          <w:rFonts w:cs="Courier New"/>
          <w:szCs w:val="16"/>
          <w:lang w:val="en-US"/>
        </w:rPr>
        <w:t xml:space="preserve">      tags:</w:t>
      </w:r>
    </w:p>
    <w:p w14:paraId="07E1D679" w14:textId="77777777" w:rsidR="00F10E3F" w:rsidRDefault="00F10E3F" w:rsidP="00F10E3F">
      <w:pPr>
        <w:pStyle w:val="PL"/>
        <w:rPr>
          <w:rFonts w:cs="Courier New"/>
          <w:szCs w:val="16"/>
          <w:lang w:val="en-US"/>
        </w:rPr>
      </w:pPr>
      <w:r>
        <w:rPr>
          <w:rFonts w:cs="Courier New"/>
          <w:szCs w:val="16"/>
          <w:lang w:val="en-US"/>
        </w:rPr>
        <w:t xml:space="preserve">        - Application Event Subscription (Collection)</w:t>
      </w:r>
    </w:p>
    <w:p w14:paraId="7DED84BE" w14:textId="77777777" w:rsidR="00F10E3F" w:rsidRDefault="00F10E3F" w:rsidP="00F10E3F">
      <w:pPr>
        <w:pStyle w:val="PL"/>
        <w:rPr>
          <w:lang w:val="en-US" w:eastAsia="es-ES"/>
        </w:rPr>
      </w:pPr>
      <w:r>
        <w:rPr>
          <w:lang w:val="en-US" w:eastAsia="es-ES"/>
        </w:rPr>
        <w:t xml:space="preserve">      </w:t>
      </w:r>
      <w:proofErr w:type="spellStart"/>
      <w:r>
        <w:rPr>
          <w:lang w:val="en-US" w:eastAsia="es-ES"/>
        </w:rPr>
        <w:t>requestBody</w:t>
      </w:r>
      <w:proofErr w:type="spellEnd"/>
      <w:r>
        <w:rPr>
          <w:lang w:val="en-US" w:eastAsia="es-ES"/>
        </w:rPr>
        <w:t>:</w:t>
      </w:r>
    </w:p>
    <w:p w14:paraId="1C0A7459" w14:textId="77777777" w:rsidR="00F10E3F" w:rsidRDefault="00F10E3F" w:rsidP="00F10E3F">
      <w:pPr>
        <w:pStyle w:val="PL"/>
        <w:rPr>
          <w:lang w:val="en-US" w:eastAsia="es-ES"/>
        </w:rPr>
      </w:pPr>
      <w:r>
        <w:rPr>
          <w:lang w:val="en-US" w:eastAsia="es-ES"/>
        </w:rPr>
        <w:t xml:space="preserve">        required: true</w:t>
      </w:r>
    </w:p>
    <w:p w14:paraId="581E2F9B" w14:textId="77777777" w:rsidR="00F10E3F" w:rsidRDefault="00F10E3F" w:rsidP="00F10E3F">
      <w:pPr>
        <w:pStyle w:val="PL"/>
        <w:rPr>
          <w:lang w:val="en-US" w:eastAsia="es-ES"/>
        </w:rPr>
      </w:pPr>
      <w:r>
        <w:rPr>
          <w:lang w:val="en-US" w:eastAsia="es-ES"/>
        </w:rPr>
        <w:t xml:space="preserve">        content:</w:t>
      </w:r>
    </w:p>
    <w:p w14:paraId="19152CC5" w14:textId="77777777" w:rsidR="00F10E3F" w:rsidRDefault="00F10E3F" w:rsidP="00F10E3F">
      <w:pPr>
        <w:pStyle w:val="PL"/>
        <w:rPr>
          <w:lang w:val="en-US" w:eastAsia="es-ES"/>
        </w:rPr>
      </w:pPr>
      <w:r>
        <w:rPr>
          <w:lang w:val="en-US" w:eastAsia="es-ES"/>
        </w:rPr>
        <w:t xml:space="preserve">          application/</w:t>
      </w:r>
      <w:proofErr w:type="spellStart"/>
      <w:r>
        <w:rPr>
          <w:lang w:val="en-US" w:eastAsia="es-ES"/>
        </w:rPr>
        <w:t>json</w:t>
      </w:r>
      <w:proofErr w:type="spellEnd"/>
      <w:r>
        <w:rPr>
          <w:lang w:val="en-US" w:eastAsia="es-ES"/>
        </w:rPr>
        <w:t>:</w:t>
      </w:r>
    </w:p>
    <w:p w14:paraId="5C6344C7" w14:textId="77777777" w:rsidR="00F10E3F" w:rsidRDefault="00F10E3F" w:rsidP="00F10E3F">
      <w:pPr>
        <w:pStyle w:val="PL"/>
        <w:rPr>
          <w:lang w:val="en-US" w:eastAsia="es-ES"/>
        </w:rPr>
      </w:pPr>
      <w:r>
        <w:rPr>
          <w:lang w:val="en-US" w:eastAsia="es-ES"/>
        </w:rPr>
        <w:t xml:space="preserve">            schema:</w:t>
      </w:r>
    </w:p>
    <w:p w14:paraId="67525D82" w14:textId="77777777" w:rsidR="00F10E3F" w:rsidRDefault="00F10E3F" w:rsidP="00F10E3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val="en-US" w:eastAsia="es-ES"/>
        </w:rPr>
        <w:t>AfEventExposureSubsc</w:t>
      </w:r>
      <w:proofErr w:type="spellEnd"/>
      <w:r>
        <w:rPr>
          <w:lang w:val="en-US" w:eastAsia="es-ES"/>
        </w:rPr>
        <w:t>'</w:t>
      </w:r>
    </w:p>
    <w:p w14:paraId="5DDA2E8C" w14:textId="77777777" w:rsidR="00F10E3F" w:rsidRDefault="00F10E3F" w:rsidP="00F10E3F">
      <w:pPr>
        <w:pStyle w:val="PL"/>
        <w:rPr>
          <w:lang w:val="en-US" w:eastAsia="es-ES"/>
        </w:rPr>
      </w:pPr>
      <w:r>
        <w:rPr>
          <w:lang w:val="en-US" w:eastAsia="es-ES"/>
        </w:rPr>
        <w:t xml:space="preserve">      responses:</w:t>
      </w:r>
    </w:p>
    <w:p w14:paraId="1638A766" w14:textId="77777777" w:rsidR="00F10E3F" w:rsidRDefault="00F10E3F" w:rsidP="00F10E3F">
      <w:pPr>
        <w:pStyle w:val="PL"/>
        <w:rPr>
          <w:lang w:val="en-US" w:eastAsia="es-ES"/>
        </w:rPr>
      </w:pPr>
      <w:r>
        <w:rPr>
          <w:lang w:val="en-US" w:eastAsia="es-ES"/>
        </w:rPr>
        <w:t xml:space="preserve">        '201':</w:t>
      </w:r>
    </w:p>
    <w:p w14:paraId="167AB52C" w14:textId="77777777" w:rsidR="00F10E3F" w:rsidRDefault="00F10E3F" w:rsidP="00F10E3F">
      <w:pPr>
        <w:pStyle w:val="PL"/>
        <w:rPr>
          <w:lang w:val="en-US" w:eastAsia="es-ES"/>
        </w:rPr>
      </w:pPr>
      <w:r>
        <w:rPr>
          <w:lang w:val="en-US" w:eastAsia="es-ES"/>
        </w:rPr>
        <w:t xml:space="preserve">          description: Success</w:t>
      </w:r>
    </w:p>
    <w:p w14:paraId="7C85068A" w14:textId="77777777" w:rsidR="00F10E3F" w:rsidRDefault="00F10E3F" w:rsidP="00F10E3F">
      <w:pPr>
        <w:pStyle w:val="PL"/>
        <w:rPr>
          <w:lang w:val="en-US" w:eastAsia="es-ES"/>
        </w:rPr>
      </w:pPr>
      <w:r>
        <w:rPr>
          <w:lang w:val="en-US" w:eastAsia="es-ES"/>
        </w:rPr>
        <w:t xml:space="preserve">          content:</w:t>
      </w:r>
    </w:p>
    <w:p w14:paraId="1658C6C2" w14:textId="77777777" w:rsidR="00F10E3F" w:rsidRDefault="00F10E3F" w:rsidP="00F10E3F">
      <w:pPr>
        <w:pStyle w:val="PL"/>
        <w:rPr>
          <w:lang w:val="en-US" w:eastAsia="es-ES"/>
        </w:rPr>
      </w:pPr>
      <w:r>
        <w:rPr>
          <w:lang w:val="en-US" w:eastAsia="es-ES"/>
        </w:rPr>
        <w:t xml:space="preserve">            application/</w:t>
      </w:r>
      <w:proofErr w:type="spellStart"/>
      <w:r>
        <w:rPr>
          <w:lang w:val="en-US" w:eastAsia="es-ES"/>
        </w:rPr>
        <w:t>json</w:t>
      </w:r>
      <w:proofErr w:type="spellEnd"/>
      <w:r>
        <w:rPr>
          <w:lang w:val="en-US" w:eastAsia="es-ES"/>
        </w:rPr>
        <w:t>:</w:t>
      </w:r>
    </w:p>
    <w:p w14:paraId="66CDC63C" w14:textId="77777777" w:rsidR="00F10E3F" w:rsidRDefault="00F10E3F" w:rsidP="00F10E3F">
      <w:pPr>
        <w:pStyle w:val="PL"/>
        <w:rPr>
          <w:lang w:val="en-US" w:eastAsia="es-ES"/>
        </w:rPr>
      </w:pPr>
      <w:r>
        <w:rPr>
          <w:lang w:val="en-US" w:eastAsia="es-ES"/>
        </w:rPr>
        <w:t xml:space="preserve">              schema:</w:t>
      </w:r>
    </w:p>
    <w:p w14:paraId="7F3AC9C1" w14:textId="77777777" w:rsidR="00F10E3F" w:rsidRDefault="00F10E3F" w:rsidP="00F10E3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val="en-US" w:eastAsia="es-ES"/>
        </w:rPr>
        <w:t>AfEventExposureSubsc</w:t>
      </w:r>
      <w:proofErr w:type="spellEnd"/>
      <w:r>
        <w:rPr>
          <w:lang w:val="en-US" w:eastAsia="es-ES"/>
        </w:rPr>
        <w:t>'</w:t>
      </w:r>
    </w:p>
    <w:p w14:paraId="0D5AE8C7" w14:textId="77777777" w:rsidR="00F10E3F" w:rsidRDefault="00F10E3F" w:rsidP="00F10E3F">
      <w:pPr>
        <w:pStyle w:val="PL"/>
      </w:pPr>
      <w:r>
        <w:t xml:space="preserve">          headers:</w:t>
      </w:r>
    </w:p>
    <w:p w14:paraId="73A0D0EA" w14:textId="77777777" w:rsidR="00F10E3F" w:rsidRDefault="00F10E3F" w:rsidP="00F10E3F">
      <w:pPr>
        <w:pStyle w:val="PL"/>
      </w:pPr>
      <w:r>
        <w:t xml:space="preserve">            Location:</w:t>
      </w:r>
    </w:p>
    <w:p w14:paraId="7B7B8ACE" w14:textId="77777777" w:rsidR="00F10E3F" w:rsidRDefault="00F10E3F" w:rsidP="00F10E3F">
      <w:pPr>
        <w:pStyle w:val="PL"/>
        <w:rPr>
          <w:lang w:eastAsia="zh-CN"/>
        </w:rPr>
      </w:pPr>
      <w:r>
        <w:t xml:space="preserve">              description: </w:t>
      </w:r>
      <w:r>
        <w:rPr>
          <w:lang w:eastAsia="zh-CN"/>
        </w:rPr>
        <w:t>&gt;</w:t>
      </w:r>
    </w:p>
    <w:p w14:paraId="4D88ECF5" w14:textId="77777777" w:rsidR="00F10E3F" w:rsidRDefault="00F10E3F" w:rsidP="00F10E3F">
      <w:pPr>
        <w:pStyle w:val="PL"/>
      </w:pPr>
      <w:r>
        <w:t xml:space="preserve">                Contains the URI of the created individual application event subscription resource</w:t>
      </w:r>
    </w:p>
    <w:p w14:paraId="18F7510B" w14:textId="77777777" w:rsidR="00F10E3F" w:rsidRDefault="00F10E3F" w:rsidP="00F10E3F">
      <w:pPr>
        <w:pStyle w:val="PL"/>
      </w:pPr>
      <w:r>
        <w:t xml:space="preserve">              required: true</w:t>
      </w:r>
    </w:p>
    <w:p w14:paraId="62ECC4E6" w14:textId="77777777" w:rsidR="00F10E3F" w:rsidRDefault="00F10E3F" w:rsidP="00F10E3F">
      <w:pPr>
        <w:pStyle w:val="PL"/>
      </w:pPr>
      <w:r>
        <w:t xml:space="preserve">              schema:</w:t>
      </w:r>
    </w:p>
    <w:p w14:paraId="304A8459" w14:textId="77777777" w:rsidR="00F10E3F" w:rsidRDefault="00F10E3F" w:rsidP="00F10E3F">
      <w:pPr>
        <w:pStyle w:val="PL"/>
      </w:pPr>
      <w:r>
        <w:t xml:space="preserve">                type: string</w:t>
      </w:r>
    </w:p>
    <w:p w14:paraId="35C4072D" w14:textId="77777777" w:rsidR="00F10E3F" w:rsidRDefault="00F10E3F" w:rsidP="00F10E3F">
      <w:pPr>
        <w:pStyle w:val="PL"/>
        <w:rPr>
          <w:lang w:val="en-US" w:eastAsia="es-ES"/>
        </w:rPr>
      </w:pPr>
      <w:r>
        <w:rPr>
          <w:lang w:val="en-US" w:eastAsia="es-ES"/>
        </w:rPr>
        <w:t xml:space="preserve">        '400':</w:t>
      </w:r>
    </w:p>
    <w:p w14:paraId="3C540FB5"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components/responses/400'</w:t>
      </w:r>
    </w:p>
    <w:p w14:paraId="7FEB5BBB" w14:textId="77777777" w:rsidR="00F10E3F" w:rsidRDefault="00F10E3F" w:rsidP="00F10E3F">
      <w:pPr>
        <w:pStyle w:val="PL"/>
        <w:rPr>
          <w:lang w:val="en-US" w:eastAsia="es-ES"/>
        </w:rPr>
      </w:pPr>
      <w:r>
        <w:rPr>
          <w:lang w:val="en-US" w:eastAsia="es-ES"/>
        </w:rPr>
        <w:t xml:space="preserve">        '401':</w:t>
      </w:r>
    </w:p>
    <w:p w14:paraId="032B11FE"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components/responses/401'</w:t>
      </w:r>
    </w:p>
    <w:p w14:paraId="265DF6E5" w14:textId="77777777" w:rsidR="00F10E3F" w:rsidRDefault="00F10E3F" w:rsidP="00F10E3F">
      <w:pPr>
        <w:pStyle w:val="PL"/>
        <w:rPr>
          <w:lang w:val="en-US" w:eastAsia="es-ES"/>
        </w:rPr>
      </w:pPr>
      <w:r>
        <w:rPr>
          <w:lang w:val="en-US" w:eastAsia="es-ES"/>
        </w:rPr>
        <w:t xml:space="preserve">        '403':</w:t>
      </w:r>
    </w:p>
    <w:p w14:paraId="7DD57CD1"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components/responses/403'</w:t>
      </w:r>
    </w:p>
    <w:p w14:paraId="022255AA" w14:textId="77777777" w:rsidR="00F10E3F" w:rsidRDefault="00F10E3F" w:rsidP="00F10E3F">
      <w:pPr>
        <w:pStyle w:val="PL"/>
        <w:rPr>
          <w:lang w:val="en-US" w:eastAsia="es-ES"/>
        </w:rPr>
      </w:pPr>
      <w:r>
        <w:rPr>
          <w:lang w:val="en-US" w:eastAsia="es-ES"/>
        </w:rPr>
        <w:t xml:space="preserve">        '404':</w:t>
      </w:r>
    </w:p>
    <w:p w14:paraId="7A3D186C"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components/responses/404'</w:t>
      </w:r>
    </w:p>
    <w:p w14:paraId="14DED3E3" w14:textId="77777777" w:rsidR="00F10E3F" w:rsidRDefault="00F10E3F" w:rsidP="00F10E3F">
      <w:pPr>
        <w:pStyle w:val="PL"/>
        <w:rPr>
          <w:lang w:val="en-US" w:eastAsia="es-ES"/>
        </w:rPr>
      </w:pPr>
      <w:r>
        <w:rPr>
          <w:lang w:val="en-US" w:eastAsia="es-ES"/>
        </w:rPr>
        <w:t xml:space="preserve">        '411':</w:t>
      </w:r>
    </w:p>
    <w:p w14:paraId="43735E31"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components/responses/411'</w:t>
      </w:r>
    </w:p>
    <w:p w14:paraId="3BF15684" w14:textId="77777777" w:rsidR="00F10E3F" w:rsidRDefault="00F10E3F" w:rsidP="00F10E3F">
      <w:pPr>
        <w:pStyle w:val="PL"/>
        <w:rPr>
          <w:lang w:val="en-US" w:eastAsia="es-ES"/>
        </w:rPr>
      </w:pPr>
      <w:r>
        <w:rPr>
          <w:lang w:val="en-US" w:eastAsia="es-ES"/>
        </w:rPr>
        <w:t xml:space="preserve">        '413':</w:t>
      </w:r>
    </w:p>
    <w:p w14:paraId="3490E231"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components/responses/413'</w:t>
      </w:r>
    </w:p>
    <w:p w14:paraId="35423C48" w14:textId="77777777" w:rsidR="00F10E3F" w:rsidRDefault="00F10E3F" w:rsidP="00F10E3F">
      <w:pPr>
        <w:pStyle w:val="PL"/>
        <w:rPr>
          <w:lang w:val="en-US" w:eastAsia="es-ES"/>
        </w:rPr>
      </w:pPr>
      <w:r>
        <w:rPr>
          <w:lang w:val="en-US" w:eastAsia="es-ES"/>
        </w:rPr>
        <w:t xml:space="preserve">        '415':</w:t>
      </w:r>
    </w:p>
    <w:p w14:paraId="490F5EC3"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components/responses/415'</w:t>
      </w:r>
    </w:p>
    <w:p w14:paraId="6DB3390D" w14:textId="77777777" w:rsidR="00F10E3F" w:rsidRDefault="00F10E3F" w:rsidP="00F10E3F">
      <w:pPr>
        <w:pStyle w:val="PL"/>
        <w:rPr>
          <w:lang w:val="en-US" w:eastAsia="es-ES"/>
        </w:rPr>
      </w:pPr>
      <w:r>
        <w:rPr>
          <w:lang w:val="en-US" w:eastAsia="es-ES"/>
        </w:rPr>
        <w:t xml:space="preserve">        '429':</w:t>
      </w:r>
    </w:p>
    <w:p w14:paraId="0FA09C3D"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components/responses/429'</w:t>
      </w:r>
    </w:p>
    <w:p w14:paraId="1F969506" w14:textId="77777777" w:rsidR="00F10E3F" w:rsidRDefault="00F10E3F" w:rsidP="00F10E3F">
      <w:pPr>
        <w:pStyle w:val="PL"/>
        <w:rPr>
          <w:lang w:val="en-US" w:eastAsia="es-ES"/>
        </w:rPr>
      </w:pPr>
      <w:r>
        <w:rPr>
          <w:lang w:val="en-US" w:eastAsia="es-ES"/>
        </w:rPr>
        <w:t xml:space="preserve">        '500':</w:t>
      </w:r>
    </w:p>
    <w:p w14:paraId="6EDFB7E1"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components/responses/500'</w:t>
      </w:r>
    </w:p>
    <w:p w14:paraId="179E357E" w14:textId="77777777" w:rsidR="00F10E3F" w:rsidRDefault="00F10E3F" w:rsidP="00F10E3F">
      <w:pPr>
        <w:pStyle w:val="PL"/>
        <w:rPr>
          <w:lang w:val="en-US" w:eastAsia="es-ES"/>
        </w:rPr>
      </w:pPr>
      <w:r>
        <w:rPr>
          <w:lang w:val="en-US" w:eastAsia="es-ES"/>
        </w:rPr>
        <w:t xml:space="preserve">        '502':</w:t>
      </w:r>
    </w:p>
    <w:p w14:paraId="2B76D4E7" w14:textId="77777777" w:rsidR="00F10E3F" w:rsidRPr="00787126"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components/responses/502'</w:t>
      </w:r>
    </w:p>
    <w:p w14:paraId="08D26941" w14:textId="77777777" w:rsidR="00F10E3F" w:rsidRDefault="00F10E3F" w:rsidP="00F10E3F">
      <w:pPr>
        <w:pStyle w:val="PL"/>
        <w:rPr>
          <w:lang w:val="en-US" w:eastAsia="es-ES"/>
        </w:rPr>
      </w:pPr>
      <w:r>
        <w:rPr>
          <w:lang w:val="en-US" w:eastAsia="es-ES"/>
        </w:rPr>
        <w:t xml:space="preserve">        '503':</w:t>
      </w:r>
    </w:p>
    <w:p w14:paraId="0B1C9318"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components/responses/503'</w:t>
      </w:r>
    </w:p>
    <w:p w14:paraId="6243C733" w14:textId="77777777" w:rsidR="00F10E3F" w:rsidRDefault="00F10E3F" w:rsidP="00F10E3F">
      <w:pPr>
        <w:pStyle w:val="PL"/>
        <w:rPr>
          <w:lang w:val="en-US" w:eastAsia="es-ES"/>
        </w:rPr>
      </w:pPr>
      <w:r>
        <w:rPr>
          <w:lang w:val="en-US" w:eastAsia="es-ES"/>
        </w:rPr>
        <w:t xml:space="preserve">        default:</w:t>
      </w:r>
    </w:p>
    <w:p w14:paraId="5D3DD44E"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components/responses/default'</w:t>
      </w:r>
    </w:p>
    <w:p w14:paraId="280699F1" w14:textId="77777777" w:rsidR="00F10E3F" w:rsidRDefault="00F10E3F" w:rsidP="00F10E3F">
      <w:pPr>
        <w:pStyle w:val="PL"/>
        <w:rPr>
          <w:lang w:val="en-US" w:eastAsia="es-ES"/>
        </w:rPr>
      </w:pPr>
      <w:r>
        <w:rPr>
          <w:lang w:val="en-US" w:eastAsia="es-ES"/>
        </w:rPr>
        <w:t xml:space="preserve">      callbacks:</w:t>
      </w:r>
    </w:p>
    <w:p w14:paraId="204C71B8" w14:textId="77777777" w:rsidR="00F10E3F" w:rsidRDefault="00F10E3F" w:rsidP="00F10E3F">
      <w:pPr>
        <w:pStyle w:val="PL"/>
        <w:rPr>
          <w:lang w:val="en-US" w:eastAsia="es-ES"/>
        </w:rPr>
      </w:pPr>
      <w:r>
        <w:rPr>
          <w:lang w:val="en-US" w:eastAsia="es-ES"/>
        </w:rPr>
        <w:t xml:space="preserve">        </w:t>
      </w:r>
      <w:proofErr w:type="spellStart"/>
      <w:r>
        <w:rPr>
          <w:lang w:val="en-US" w:eastAsia="es-ES"/>
        </w:rPr>
        <w:t>AfEventExposureNotif</w:t>
      </w:r>
      <w:proofErr w:type="spellEnd"/>
      <w:r>
        <w:rPr>
          <w:lang w:val="en-US" w:eastAsia="es-ES"/>
        </w:rPr>
        <w:t>:</w:t>
      </w:r>
    </w:p>
    <w:p w14:paraId="2FB3580B" w14:textId="77777777" w:rsidR="00F10E3F" w:rsidRDefault="00F10E3F" w:rsidP="00F10E3F">
      <w:pPr>
        <w:pStyle w:val="PL"/>
        <w:rPr>
          <w:lang w:val="en-US" w:eastAsia="es-ES"/>
        </w:rPr>
      </w:pPr>
      <w:r>
        <w:rPr>
          <w:lang w:val="en-US" w:eastAsia="es-ES"/>
        </w:rPr>
        <w:t xml:space="preserve">          '{$</w:t>
      </w:r>
      <w:proofErr w:type="spellStart"/>
      <w:proofErr w:type="gramStart"/>
      <w:r>
        <w:rPr>
          <w:lang w:val="en-US" w:eastAsia="es-ES"/>
        </w:rPr>
        <w:t>request.body</w:t>
      </w:r>
      <w:proofErr w:type="spellEnd"/>
      <w:proofErr w:type="gramEnd"/>
      <w:r>
        <w:rPr>
          <w:lang w:val="en-US" w:eastAsia="es-ES"/>
        </w:rPr>
        <w:t>#/</w:t>
      </w:r>
      <w:proofErr w:type="gramStart"/>
      <w:r>
        <w:rPr>
          <w:lang w:val="en-US" w:eastAsia="es-ES"/>
        </w:rPr>
        <w:t>notifUri}'</w:t>
      </w:r>
      <w:proofErr w:type="gramEnd"/>
      <w:r>
        <w:rPr>
          <w:lang w:val="en-US" w:eastAsia="es-ES"/>
        </w:rPr>
        <w:t xml:space="preserve">: </w:t>
      </w:r>
    </w:p>
    <w:p w14:paraId="0E455A51" w14:textId="77777777" w:rsidR="00F10E3F" w:rsidRDefault="00F10E3F" w:rsidP="00F10E3F">
      <w:pPr>
        <w:pStyle w:val="PL"/>
        <w:rPr>
          <w:lang w:val="en-US" w:eastAsia="es-ES"/>
        </w:rPr>
      </w:pPr>
      <w:r>
        <w:rPr>
          <w:lang w:val="en-US" w:eastAsia="es-ES"/>
        </w:rPr>
        <w:t xml:space="preserve">            post:</w:t>
      </w:r>
    </w:p>
    <w:p w14:paraId="15A6915F" w14:textId="77777777" w:rsidR="00F10E3F" w:rsidRDefault="00F10E3F" w:rsidP="00F10E3F">
      <w:pPr>
        <w:pStyle w:val="PL"/>
        <w:rPr>
          <w:lang w:val="en-US" w:eastAsia="es-ES"/>
        </w:rPr>
      </w:pPr>
      <w:r>
        <w:rPr>
          <w:lang w:val="en-US" w:eastAsia="es-ES"/>
        </w:rPr>
        <w:t xml:space="preserve">              </w:t>
      </w:r>
      <w:proofErr w:type="spellStart"/>
      <w:r>
        <w:rPr>
          <w:lang w:val="en-US" w:eastAsia="es-ES"/>
        </w:rPr>
        <w:t>requestBody</w:t>
      </w:r>
      <w:proofErr w:type="spellEnd"/>
      <w:r>
        <w:rPr>
          <w:lang w:val="en-US" w:eastAsia="es-ES"/>
        </w:rPr>
        <w:t>:</w:t>
      </w:r>
    </w:p>
    <w:p w14:paraId="3223A8FA" w14:textId="77777777" w:rsidR="00F10E3F" w:rsidRDefault="00F10E3F" w:rsidP="00F10E3F">
      <w:pPr>
        <w:pStyle w:val="PL"/>
        <w:rPr>
          <w:lang w:val="en-US" w:eastAsia="es-ES"/>
        </w:rPr>
      </w:pPr>
      <w:r>
        <w:rPr>
          <w:lang w:val="en-US" w:eastAsia="es-ES"/>
        </w:rPr>
        <w:t xml:space="preserve">                required: true</w:t>
      </w:r>
    </w:p>
    <w:p w14:paraId="1D1652E4" w14:textId="77777777" w:rsidR="00F10E3F" w:rsidRDefault="00F10E3F" w:rsidP="00F10E3F">
      <w:pPr>
        <w:pStyle w:val="PL"/>
        <w:rPr>
          <w:lang w:val="en-US" w:eastAsia="es-ES"/>
        </w:rPr>
      </w:pPr>
      <w:r>
        <w:rPr>
          <w:lang w:val="en-US" w:eastAsia="es-ES"/>
        </w:rPr>
        <w:t xml:space="preserve">                content:</w:t>
      </w:r>
    </w:p>
    <w:p w14:paraId="7C76C705" w14:textId="77777777" w:rsidR="00F10E3F" w:rsidRDefault="00F10E3F" w:rsidP="00F10E3F">
      <w:pPr>
        <w:pStyle w:val="PL"/>
        <w:rPr>
          <w:lang w:val="en-US" w:eastAsia="es-ES"/>
        </w:rPr>
      </w:pPr>
      <w:r>
        <w:rPr>
          <w:lang w:val="en-US" w:eastAsia="es-ES"/>
        </w:rPr>
        <w:t xml:space="preserve">                  application/</w:t>
      </w:r>
      <w:proofErr w:type="spellStart"/>
      <w:r>
        <w:rPr>
          <w:lang w:val="en-US" w:eastAsia="es-ES"/>
        </w:rPr>
        <w:t>json</w:t>
      </w:r>
      <w:proofErr w:type="spellEnd"/>
      <w:r>
        <w:rPr>
          <w:lang w:val="en-US" w:eastAsia="es-ES"/>
        </w:rPr>
        <w:t>:</w:t>
      </w:r>
    </w:p>
    <w:p w14:paraId="73BE14FB" w14:textId="77777777" w:rsidR="00F10E3F" w:rsidRDefault="00F10E3F" w:rsidP="00F10E3F">
      <w:pPr>
        <w:pStyle w:val="PL"/>
        <w:rPr>
          <w:lang w:val="en-US" w:eastAsia="es-ES"/>
        </w:rPr>
      </w:pPr>
      <w:r>
        <w:rPr>
          <w:lang w:val="en-US" w:eastAsia="es-ES"/>
        </w:rPr>
        <w:t xml:space="preserve">                    schema:</w:t>
      </w:r>
    </w:p>
    <w:p w14:paraId="5E37DF49" w14:textId="77777777" w:rsidR="00F10E3F" w:rsidRDefault="00F10E3F" w:rsidP="00F10E3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val="en-US" w:eastAsia="es-ES"/>
        </w:rPr>
        <w:t>AfEventExposureNotif</w:t>
      </w:r>
      <w:proofErr w:type="spellEnd"/>
      <w:r>
        <w:rPr>
          <w:lang w:val="en-US" w:eastAsia="es-ES"/>
        </w:rPr>
        <w:t>'</w:t>
      </w:r>
    </w:p>
    <w:p w14:paraId="207DE856" w14:textId="77777777" w:rsidR="00F10E3F" w:rsidRDefault="00F10E3F" w:rsidP="00F10E3F">
      <w:pPr>
        <w:pStyle w:val="PL"/>
        <w:rPr>
          <w:lang w:val="en-US" w:eastAsia="es-ES"/>
        </w:rPr>
      </w:pPr>
      <w:r>
        <w:rPr>
          <w:lang w:val="en-US" w:eastAsia="es-ES"/>
        </w:rPr>
        <w:t xml:space="preserve">              responses:</w:t>
      </w:r>
    </w:p>
    <w:p w14:paraId="1946E58A" w14:textId="77777777" w:rsidR="00F10E3F" w:rsidRDefault="00F10E3F" w:rsidP="00F10E3F">
      <w:pPr>
        <w:pStyle w:val="PL"/>
        <w:rPr>
          <w:lang w:val="en-US" w:eastAsia="es-ES"/>
        </w:rPr>
      </w:pPr>
      <w:r>
        <w:rPr>
          <w:lang w:val="en-US" w:eastAsia="es-ES"/>
        </w:rPr>
        <w:t xml:space="preserve">                '204':</w:t>
      </w:r>
    </w:p>
    <w:p w14:paraId="4FE09EBF" w14:textId="77777777" w:rsidR="00F10E3F" w:rsidRDefault="00F10E3F" w:rsidP="00F10E3F">
      <w:pPr>
        <w:pStyle w:val="PL"/>
        <w:rPr>
          <w:lang w:val="en-US" w:eastAsia="es-ES"/>
        </w:rPr>
      </w:pPr>
      <w:r>
        <w:rPr>
          <w:lang w:val="en-US" w:eastAsia="es-ES"/>
        </w:rPr>
        <w:t xml:space="preserve">                  description: No Content, Notification was successful</w:t>
      </w:r>
    </w:p>
    <w:p w14:paraId="7736E764" w14:textId="77777777" w:rsidR="00F10E3F" w:rsidRDefault="00F10E3F" w:rsidP="00F10E3F">
      <w:pPr>
        <w:pStyle w:val="PL"/>
      </w:pPr>
      <w:r>
        <w:t xml:space="preserve">                '307':</w:t>
      </w:r>
    </w:p>
    <w:p w14:paraId="1057D7A6" w14:textId="77777777" w:rsidR="00F10E3F" w:rsidRDefault="00F10E3F" w:rsidP="00F10E3F">
      <w:pPr>
        <w:pStyle w:val="PL"/>
        <w:rPr>
          <w:lang w:val="en-US" w:eastAsia="es-ES"/>
        </w:rPr>
      </w:pPr>
      <w:r>
        <w:t xml:space="preserve">                  </w:t>
      </w:r>
      <w:r>
        <w:rPr>
          <w:lang w:val="en-US" w:eastAsia="es-ES"/>
        </w:rPr>
        <w:t>$ref: 'TS29571_CommonData.</w:t>
      </w:r>
      <w:proofErr w:type="gramStart"/>
      <w:r>
        <w:rPr>
          <w:lang w:val="en-US" w:eastAsia="es-ES"/>
        </w:rPr>
        <w:t>yaml#/</w:t>
      </w:r>
      <w:proofErr w:type="gramEnd"/>
      <w:r>
        <w:rPr>
          <w:lang w:val="en-US" w:eastAsia="es-ES"/>
        </w:rPr>
        <w:t>components/responses/307'</w:t>
      </w:r>
    </w:p>
    <w:p w14:paraId="14F8B993" w14:textId="77777777" w:rsidR="00F10E3F" w:rsidRDefault="00F10E3F" w:rsidP="00F10E3F">
      <w:pPr>
        <w:pStyle w:val="PL"/>
      </w:pPr>
      <w:r>
        <w:t xml:space="preserve">                '308':</w:t>
      </w:r>
    </w:p>
    <w:p w14:paraId="24F3EDB5" w14:textId="77777777" w:rsidR="00F10E3F" w:rsidRDefault="00F10E3F" w:rsidP="00F10E3F">
      <w:pPr>
        <w:pStyle w:val="PL"/>
        <w:rPr>
          <w:lang w:val="en-US" w:eastAsia="es-ES"/>
        </w:rPr>
      </w:pPr>
      <w:r>
        <w:t xml:space="preserve">                  </w:t>
      </w:r>
      <w:r>
        <w:rPr>
          <w:lang w:val="en-US" w:eastAsia="es-ES"/>
        </w:rPr>
        <w:t>$ref: 'TS29571_CommonData.</w:t>
      </w:r>
      <w:proofErr w:type="gramStart"/>
      <w:r>
        <w:rPr>
          <w:lang w:val="en-US" w:eastAsia="es-ES"/>
        </w:rPr>
        <w:t>yaml#/</w:t>
      </w:r>
      <w:proofErr w:type="gramEnd"/>
      <w:r>
        <w:rPr>
          <w:lang w:val="en-US" w:eastAsia="es-ES"/>
        </w:rPr>
        <w:t>components/responses/308'</w:t>
      </w:r>
    </w:p>
    <w:p w14:paraId="3CF30029" w14:textId="77777777" w:rsidR="00F10E3F" w:rsidRDefault="00F10E3F" w:rsidP="00F10E3F">
      <w:pPr>
        <w:pStyle w:val="PL"/>
        <w:rPr>
          <w:lang w:val="en-US" w:eastAsia="es-ES"/>
        </w:rPr>
      </w:pPr>
      <w:r>
        <w:rPr>
          <w:lang w:val="en-US" w:eastAsia="es-ES"/>
        </w:rPr>
        <w:t xml:space="preserve">                '400':</w:t>
      </w:r>
    </w:p>
    <w:p w14:paraId="515A02B4"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components/responses/400'</w:t>
      </w:r>
    </w:p>
    <w:p w14:paraId="05269D1E" w14:textId="77777777" w:rsidR="00F10E3F" w:rsidRDefault="00F10E3F" w:rsidP="00F10E3F">
      <w:pPr>
        <w:pStyle w:val="PL"/>
        <w:rPr>
          <w:lang w:val="en-US" w:eastAsia="es-ES"/>
        </w:rPr>
      </w:pPr>
      <w:r>
        <w:rPr>
          <w:lang w:val="en-US" w:eastAsia="es-ES"/>
        </w:rPr>
        <w:t xml:space="preserve">                '401':</w:t>
      </w:r>
    </w:p>
    <w:p w14:paraId="356646B0"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components/responses/401'</w:t>
      </w:r>
    </w:p>
    <w:p w14:paraId="2FB2B005" w14:textId="77777777" w:rsidR="00F10E3F" w:rsidRDefault="00F10E3F" w:rsidP="00F10E3F">
      <w:pPr>
        <w:pStyle w:val="PL"/>
        <w:rPr>
          <w:lang w:val="en-US" w:eastAsia="es-ES"/>
        </w:rPr>
      </w:pPr>
      <w:r>
        <w:rPr>
          <w:lang w:val="en-US" w:eastAsia="es-ES"/>
        </w:rPr>
        <w:t xml:space="preserve">                '403':</w:t>
      </w:r>
    </w:p>
    <w:p w14:paraId="751780BC"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components/responses/403'</w:t>
      </w:r>
    </w:p>
    <w:p w14:paraId="21B2B318" w14:textId="77777777" w:rsidR="00F10E3F" w:rsidRDefault="00F10E3F" w:rsidP="00F10E3F">
      <w:pPr>
        <w:pStyle w:val="PL"/>
        <w:rPr>
          <w:lang w:val="en-US" w:eastAsia="es-ES"/>
        </w:rPr>
      </w:pPr>
      <w:r>
        <w:rPr>
          <w:lang w:val="en-US" w:eastAsia="es-ES"/>
        </w:rPr>
        <w:t xml:space="preserve">                '404':</w:t>
      </w:r>
    </w:p>
    <w:p w14:paraId="5F8D70DD"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components/responses/404'</w:t>
      </w:r>
    </w:p>
    <w:p w14:paraId="502FC39F" w14:textId="77777777" w:rsidR="00F10E3F" w:rsidRDefault="00F10E3F" w:rsidP="00F10E3F">
      <w:pPr>
        <w:pStyle w:val="PL"/>
        <w:rPr>
          <w:lang w:val="en-US" w:eastAsia="es-ES"/>
        </w:rPr>
      </w:pPr>
      <w:r>
        <w:rPr>
          <w:lang w:val="en-US" w:eastAsia="es-ES"/>
        </w:rPr>
        <w:t xml:space="preserve">                '411':</w:t>
      </w:r>
    </w:p>
    <w:p w14:paraId="537095D5"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components/responses/411'</w:t>
      </w:r>
    </w:p>
    <w:p w14:paraId="2130FBE0" w14:textId="77777777" w:rsidR="00F10E3F" w:rsidRDefault="00F10E3F" w:rsidP="00F10E3F">
      <w:pPr>
        <w:pStyle w:val="PL"/>
        <w:rPr>
          <w:lang w:val="en-US" w:eastAsia="es-ES"/>
        </w:rPr>
      </w:pPr>
      <w:r>
        <w:rPr>
          <w:lang w:val="en-US" w:eastAsia="es-ES"/>
        </w:rPr>
        <w:lastRenderedPageBreak/>
        <w:t xml:space="preserve">                '413':</w:t>
      </w:r>
    </w:p>
    <w:p w14:paraId="6F3B7EA3"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components/responses/413'</w:t>
      </w:r>
    </w:p>
    <w:p w14:paraId="5876313E" w14:textId="77777777" w:rsidR="00F10E3F" w:rsidRDefault="00F10E3F" w:rsidP="00F10E3F">
      <w:pPr>
        <w:pStyle w:val="PL"/>
        <w:rPr>
          <w:lang w:val="en-US" w:eastAsia="es-ES"/>
        </w:rPr>
      </w:pPr>
      <w:r>
        <w:rPr>
          <w:lang w:val="en-US" w:eastAsia="es-ES"/>
        </w:rPr>
        <w:t xml:space="preserve">                '415':</w:t>
      </w:r>
    </w:p>
    <w:p w14:paraId="494C0571"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components/responses/415'</w:t>
      </w:r>
    </w:p>
    <w:p w14:paraId="0479ABCD" w14:textId="77777777" w:rsidR="00F10E3F" w:rsidRDefault="00F10E3F" w:rsidP="00F10E3F">
      <w:pPr>
        <w:pStyle w:val="PL"/>
        <w:rPr>
          <w:lang w:val="en-US" w:eastAsia="es-ES"/>
        </w:rPr>
      </w:pPr>
      <w:r>
        <w:rPr>
          <w:lang w:val="en-US" w:eastAsia="es-ES"/>
        </w:rPr>
        <w:t xml:space="preserve">                '429':</w:t>
      </w:r>
    </w:p>
    <w:p w14:paraId="4AC09297"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components/responses/429'</w:t>
      </w:r>
    </w:p>
    <w:p w14:paraId="58C490C2" w14:textId="77777777" w:rsidR="00F10E3F" w:rsidRDefault="00F10E3F" w:rsidP="00F10E3F">
      <w:pPr>
        <w:pStyle w:val="PL"/>
        <w:rPr>
          <w:lang w:val="en-US" w:eastAsia="es-ES"/>
        </w:rPr>
      </w:pPr>
      <w:r>
        <w:rPr>
          <w:lang w:val="en-US" w:eastAsia="es-ES"/>
        </w:rPr>
        <w:t xml:space="preserve">                '500':</w:t>
      </w:r>
    </w:p>
    <w:p w14:paraId="07F23D85"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components/responses/500'</w:t>
      </w:r>
    </w:p>
    <w:p w14:paraId="732EBF07" w14:textId="77777777" w:rsidR="00F10E3F" w:rsidRDefault="00F10E3F" w:rsidP="00F10E3F">
      <w:pPr>
        <w:pStyle w:val="PL"/>
        <w:rPr>
          <w:lang w:val="en-US" w:eastAsia="es-ES"/>
        </w:rPr>
      </w:pPr>
      <w:r>
        <w:rPr>
          <w:lang w:val="en-US" w:eastAsia="es-ES"/>
        </w:rPr>
        <w:t xml:space="preserve">                '502':</w:t>
      </w:r>
    </w:p>
    <w:p w14:paraId="636353B8"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components/responses/502'</w:t>
      </w:r>
    </w:p>
    <w:p w14:paraId="748FB480" w14:textId="77777777" w:rsidR="00F10E3F" w:rsidRDefault="00F10E3F" w:rsidP="00F10E3F">
      <w:pPr>
        <w:pStyle w:val="PL"/>
        <w:rPr>
          <w:lang w:val="en-US" w:eastAsia="es-ES"/>
        </w:rPr>
      </w:pPr>
      <w:r>
        <w:rPr>
          <w:lang w:val="en-US" w:eastAsia="es-ES"/>
        </w:rPr>
        <w:t xml:space="preserve">                '503':</w:t>
      </w:r>
    </w:p>
    <w:p w14:paraId="480C799A"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components/responses/503'</w:t>
      </w:r>
    </w:p>
    <w:p w14:paraId="21A1E064" w14:textId="77777777" w:rsidR="00F10E3F" w:rsidRDefault="00F10E3F" w:rsidP="00F10E3F">
      <w:pPr>
        <w:pStyle w:val="PL"/>
        <w:rPr>
          <w:lang w:val="en-US" w:eastAsia="es-ES"/>
        </w:rPr>
      </w:pPr>
      <w:r>
        <w:rPr>
          <w:lang w:val="en-US" w:eastAsia="es-ES"/>
        </w:rPr>
        <w:t xml:space="preserve">                default:</w:t>
      </w:r>
    </w:p>
    <w:p w14:paraId="5A2A0ED4"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components/responses/default'</w:t>
      </w:r>
    </w:p>
    <w:p w14:paraId="1A87C531" w14:textId="77777777" w:rsidR="00F10E3F" w:rsidRDefault="00F10E3F" w:rsidP="00F10E3F">
      <w:pPr>
        <w:pStyle w:val="PL"/>
        <w:rPr>
          <w:lang w:val="en-US" w:eastAsia="es-ES"/>
        </w:rPr>
      </w:pPr>
    </w:p>
    <w:p w14:paraId="65A4AB09" w14:textId="77777777" w:rsidR="00F10E3F" w:rsidRDefault="00F10E3F" w:rsidP="00F10E3F">
      <w:pPr>
        <w:pStyle w:val="PL"/>
        <w:rPr>
          <w:lang w:val="en-US" w:eastAsia="es-ES"/>
        </w:rPr>
      </w:pPr>
      <w:r>
        <w:rPr>
          <w:lang w:val="en-US" w:eastAsia="es-ES"/>
        </w:rPr>
        <w:t xml:space="preserve">  /</w:t>
      </w:r>
      <w:proofErr w:type="gramStart"/>
      <w:r>
        <w:rPr>
          <w:lang w:val="en-US" w:eastAsia="es-ES"/>
        </w:rPr>
        <w:t>subscriptions/{</w:t>
      </w:r>
      <w:proofErr w:type="spellStart"/>
      <w:r>
        <w:rPr>
          <w:lang w:val="en-US" w:eastAsia="es-ES"/>
        </w:rPr>
        <w:t>subscriptionId</w:t>
      </w:r>
      <w:proofErr w:type="spellEnd"/>
      <w:r>
        <w:rPr>
          <w:lang w:val="en-US" w:eastAsia="es-ES"/>
        </w:rPr>
        <w:t>}:</w:t>
      </w:r>
      <w:proofErr w:type="gramEnd"/>
    </w:p>
    <w:p w14:paraId="794267FC" w14:textId="77777777" w:rsidR="00F10E3F" w:rsidRDefault="00F10E3F" w:rsidP="00F10E3F">
      <w:pPr>
        <w:pStyle w:val="PL"/>
        <w:rPr>
          <w:lang w:val="en-US" w:eastAsia="es-ES"/>
        </w:rPr>
      </w:pPr>
      <w:r>
        <w:rPr>
          <w:lang w:val="en-US" w:eastAsia="es-ES"/>
        </w:rPr>
        <w:t xml:space="preserve">    get:</w:t>
      </w:r>
    </w:p>
    <w:p w14:paraId="039C2816" w14:textId="77777777" w:rsidR="00F10E3F" w:rsidRDefault="00F10E3F" w:rsidP="00F10E3F">
      <w:pPr>
        <w:pStyle w:val="PL"/>
        <w:rPr>
          <w:rFonts w:cs="Courier New"/>
          <w:szCs w:val="16"/>
          <w:lang w:val="en-US"/>
        </w:rPr>
      </w:pPr>
      <w:r>
        <w:rPr>
          <w:rFonts w:cs="Courier New"/>
          <w:szCs w:val="16"/>
          <w:lang w:val="en-US"/>
        </w:rPr>
        <w:t xml:space="preserve">      summary: "Reads an existing Individual Application Event Subscription"</w:t>
      </w:r>
    </w:p>
    <w:p w14:paraId="18BA7916" w14:textId="77777777" w:rsidR="00F10E3F" w:rsidRDefault="00F10E3F" w:rsidP="00F10E3F">
      <w:pPr>
        <w:pStyle w:val="PL"/>
        <w:rPr>
          <w:rFonts w:cs="Courier New"/>
          <w:szCs w:val="16"/>
          <w:lang w:val="en-US"/>
        </w:rPr>
      </w:pPr>
      <w:r>
        <w:rPr>
          <w:rFonts w:cs="Courier New"/>
          <w:szCs w:val="16"/>
          <w:lang w:val="en-US"/>
        </w:rP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rFonts w:cs="Courier New"/>
          <w:szCs w:val="16"/>
          <w:lang w:val="en-US"/>
        </w:rPr>
        <w:t>Get</w:t>
      </w:r>
      <w:r>
        <w:rPr>
          <w:rFonts w:cs="Courier New"/>
          <w:szCs w:val="16"/>
          <w:lang w:val="en-US" w:eastAsia="es-ES"/>
        </w:rPr>
        <w:t>AfEventExposureSubsc</w:t>
      </w:r>
      <w:proofErr w:type="spellEnd"/>
    </w:p>
    <w:p w14:paraId="44C3F119" w14:textId="77777777" w:rsidR="00F10E3F" w:rsidRDefault="00F10E3F" w:rsidP="00F10E3F">
      <w:pPr>
        <w:pStyle w:val="PL"/>
        <w:rPr>
          <w:rFonts w:cs="Courier New"/>
          <w:szCs w:val="16"/>
          <w:lang w:val="en-US"/>
        </w:rPr>
      </w:pPr>
      <w:r>
        <w:rPr>
          <w:rFonts w:cs="Courier New"/>
          <w:szCs w:val="16"/>
          <w:lang w:val="en-US"/>
        </w:rPr>
        <w:t xml:space="preserve">      tags:</w:t>
      </w:r>
    </w:p>
    <w:p w14:paraId="2C051716" w14:textId="77777777" w:rsidR="00F10E3F" w:rsidRDefault="00F10E3F" w:rsidP="00F10E3F">
      <w:pPr>
        <w:pStyle w:val="PL"/>
        <w:rPr>
          <w:rFonts w:cs="Courier New"/>
          <w:szCs w:val="16"/>
          <w:lang w:val="en-US"/>
        </w:rPr>
      </w:pPr>
      <w:r>
        <w:rPr>
          <w:rFonts w:cs="Courier New"/>
          <w:szCs w:val="16"/>
          <w:lang w:val="en-US"/>
        </w:rPr>
        <w:t xml:space="preserve">        - Individual Application Event Subscription (Document)</w:t>
      </w:r>
    </w:p>
    <w:p w14:paraId="5A537A03" w14:textId="77777777" w:rsidR="00F10E3F" w:rsidRDefault="00F10E3F" w:rsidP="00F10E3F">
      <w:pPr>
        <w:pStyle w:val="PL"/>
        <w:rPr>
          <w:lang w:val="en-US" w:eastAsia="es-ES"/>
        </w:rPr>
      </w:pPr>
      <w:r>
        <w:rPr>
          <w:lang w:val="en-US" w:eastAsia="es-ES"/>
        </w:rPr>
        <w:t xml:space="preserve">      parameters:</w:t>
      </w:r>
    </w:p>
    <w:p w14:paraId="4F7CA8D2" w14:textId="77777777" w:rsidR="00F10E3F" w:rsidRDefault="00F10E3F" w:rsidP="00F10E3F">
      <w:pPr>
        <w:pStyle w:val="PL"/>
        <w:rPr>
          <w:lang w:val="en-US" w:eastAsia="es-ES"/>
        </w:rPr>
      </w:pPr>
      <w:r>
        <w:rPr>
          <w:lang w:val="en-US" w:eastAsia="es-ES"/>
        </w:rPr>
        <w:t xml:space="preserve">        - name: </w:t>
      </w:r>
      <w:proofErr w:type="spellStart"/>
      <w:r>
        <w:rPr>
          <w:lang w:val="en-US" w:eastAsia="es-ES"/>
        </w:rPr>
        <w:t>subscriptionId</w:t>
      </w:r>
      <w:proofErr w:type="spellEnd"/>
    </w:p>
    <w:p w14:paraId="7C65510F" w14:textId="77777777" w:rsidR="00F10E3F" w:rsidRDefault="00F10E3F" w:rsidP="00F10E3F">
      <w:pPr>
        <w:pStyle w:val="PL"/>
        <w:rPr>
          <w:lang w:val="en-US" w:eastAsia="es-ES"/>
        </w:rPr>
      </w:pPr>
      <w:r>
        <w:rPr>
          <w:lang w:val="en-US" w:eastAsia="es-ES"/>
        </w:rPr>
        <w:t xml:space="preserve">          </w:t>
      </w:r>
      <w:proofErr w:type="gramStart"/>
      <w:r>
        <w:rPr>
          <w:lang w:val="en-US" w:eastAsia="es-ES"/>
        </w:rPr>
        <w:t>in:</w:t>
      </w:r>
      <w:proofErr w:type="gramEnd"/>
      <w:r>
        <w:rPr>
          <w:lang w:val="en-US" w:eastAsia="es-ES"/>
        </w:rPr>
        <w:t xml:space="preserve"> path</w:t>
      </w:r>
    </w:p>
    <w:p w14:paraId="55E3A54F" w14:textId="77777777" w:rsidR="00F10E3F" w:rsidRDefault="00F10E3F" w:rsidP="00F10E3F">
      <w:pPr>
        <w:pStyle w:val="PL"/>
        <w:rPr>
          <w:lang w:val="en-US" w:eastAsia="es-ES"/>
        </w:rPr>
      </w:pPr>
      <w:r>
        <w:rPr>
          <w:lang w:val="en-US" w:eastAsia="es-ES"/>
        </w:rPr>
        <w:t xml:space="preserve">          description: Application Event Subscription ID</w:t>
      </w:r>
    </w:p>
    <w:p w14:paraId="1949A117" w14:textId="77777777" w:rsidR="00F10E3F" w:rsidRDefault="00F10E3F" w:rsidP="00F10E3F">
      <w:pPr>
        <w:pStyle w:val="PL"/>
        <w:rPr>
          <w:lang w:val="en-US" w:eastAsia="es-ES"/>
        </w:rPr>
      </w:pPr>
      <w:r>
        <w:rPr>
          <w:lang w:val="en-US" w:eastAsia="es-ES"/>
        </w:rPr>
        <w:t xml:space="preserve">          required: true</w:t>
      </w:r>
    </w:p>
    <w:p w14:paraId="38B5BD95" w14:textId="77777777" w:rsidR="00F10E3F" w:rsidRDefault="00F10E3F" w:rsidP="00F10E3F">
      <w:pPr>
        <w:pStyle w:val="PL"/>
        <w:rPr>
          <w:lang w:val="en-US" w:eastAsia="es-ES"/>
        </w:rPr>
      </w:pPr>
      <w:r>
        <w:rPr>
          <w:lang w:val="en-US" w:eastAsia="es-ES"/>
        </w:rPr>
        <w:t xml:space="preserve">          schema:</w:t>
      </w:r>
    </w:p>
    <w:p w14:paraId="2F36C8E2" w14:textId="77777777" w:rsidR="00F10E3F" w:rsidRDefault="00F10E3F" w:rsidP="00F10E3F">
      <w:pPr>
        <w:pStyle w:val="PL"/>
        <w:rPr>
          <w:lang w:val="en-US" w:eastAsia="es-ES"/>
        </w:rPr>
      </w:pPr>
      <w:r>
        <w:rPr>
          <w:lang w:val="en-US" w:eastAsia="es-ES"/>
        </w:rPr>
        <w:t xml:space="preserve">            type: string</w:t>
      </w:r>
    </w:p>
    <w:p w14:paraId="63C55214" w14:textId="77777777" w:rsidR="00F10E3F" w:rsidRDefault="00F10E3F" w:rsidP="00F10E3F">
      <w:pPr>
        <w:pStyle w:val="PL"/>
        <w:rPr>
          <w:lang w:val="en-US" w:eastAsia="es-ES"/>
        </w:rPr>
      </w:pPr>
      <w:r>
        <w:rPr>
          <w:lang w:val="en-US" w:eastAsia="es-ES"/>
        </w:rPr>
        <w:t xml:space="preserve">        - name: </w:t>
      </w:r>
      <w:r>
        <w:t>supp-feat</w:t>
      </w:r>
    </w:p>
    <w:p w14:paraId="23EAAA26" w14:textId="77777777" w:rsidR="00F10E3F" w:rsidRDefault="00F10E3F" w:rsidP="00F10E3F">
      <w:pPr>
        <w:pStyle w:val="PL"/>
        <w:rPr>
          <w:lang w:val="en-US" w:eastAsia="es-ES"/>
        </w:rPr>
      </w:pPr>
      <w:r>
        <w:rPr>
          <w:lang w:val="en-US" w:eastAsia="es-ES"/>
        </w:rPr>
        <w:t xml:space="preserve">          </w:t>
      </w:r>
      <w:proofErr w:type="gramStart"/>
      <w:r>
        <w:rPr>
          <w:lang w:val="en-US" w:eastAsia="es-ES"/>
        </w:rPr>
        <w:t>in:</w:t>
      </w:r>
      <w:proofErr w:type="gramEnd"/>
      <w:r>
        <w:rPr>
          <w:lang w:val="en-US" w:eastAsia="es-ES"/>
        </w:rPr>
        <w:t xml:space="preserve"> query</w:t>
      </w:r>
    </w:p>
    <w:p w14:paraId="7C8E4852" w14:textId="77777777" w:rsidR="00F10E3F" w:rsidRDefault="00F10E3F" w:rsidP="00F10E3F">
      <w:pPr>
        <w:pStyle w:val="PL"/>
        <w:rPr>
          <w:lang w:val="en-US" w:eastAsia="es-ES"/>
        </w:rPr>
      </w:pPr>
      <w:r>
        <w:rPr>
          <w:lang w:val="en-US" w:eastAsia="es-ES"/>
        </w:rPr>
        <w:t xml:space="preserve">          description: Features supported by the NF service consumer</w:t>
      </w:r>
    </w:p>
    <w:p w14:paraId="79796DCB" w14:textId="77777777" w:rsidR="00F10E3F" w:rsidRDefault="00F10E3F" w:rsidP="00F10E3F">
      <w:pPr>
        <w:pStyle w:val="PL"/>
        <w:rPr>
          <w:lang w:val="en-US" w:eastAsia="es-ES"/>
        </w:rPr>
      </w:pPr>
      <w:r>
        <w:rPr>
          <w:lang w:val="en-US" w:eastAsia="es-ES"/>
        </w:rPr>
        <w:t xml:space="preserve">          required: </w:t>
      </w:r>
      <w:r>
        <w:t>false</w:t>
      </w:r>
    </w:p>
    <w:p w14:paraId="4275F643" w14:textId="77777777" w:rsidR="00F10E3F" w:rsidRDefault="00F10E3F" w:rsidP="00F10E3F">
      <w:pPr>
        <w:pStyle w:val="PL"/>
        <w:rPr>
          <w:lang w:val="en-US" w:eastAsia="es-ES"/>
        </w:rPr>
      </w:pPr>
      <w:r>
        <w:rPr>
          <w:lang w:val="en-US" w:eastAsia="es-ES"/>
        </w:rPr>
        <w:t xml:space="preserve">          schema:</w:t>
      </w:r>
    </w:p>
    <w:p w14:paraId="4275495F" w14:textId="77777777" w:rsidR="00F10E3F" w:rsidRDefault="00F10E3F" w:rsidP="00F10E3F">
      <w:pPr>
        <w:pStyle w:val="PL"/>
      </w:pPr>
      <w:r>
        <w:t xml:space="preserve">            $ref: 'TS29571_CommonData.yaml#/components/schemas/</w:t>
      </w:r>
      <w:proofErr w:type="spellStart"/>
      <w:r>
        <w:t>SupportedFeatures</w:t>
      </w:r>
      <w:proofErr w:type="spellEnd"/>
      <w:r>
        <w:t>'</w:t>
      </w:r>
    </w:p>
    <w:p w14:paraId="288CA3F8" w14:textId="77777777" w:rsidR="00F10E3F" w:rsidRDefault="00F10E3F" w:rsidP="00F10E3F">
      <w:pPr>
        <w:pStyle w:val="PL"/>
        <w:rPr>
          <w:lang w:val="en-US" w:eastAsia="es-ES"/>
        </w:rPr>
      </w:pPr>
      <w:r>
        <w:rPr>
          <w:lang w:val="en-US" w:eastAsia="es-ES"/>
        </w:rPr>
        <w:t xml:space="preserve">      responses:</w:t>
      </w:r>
    </w:p>
    <w:p w14:paraId="367B2E7F" w14:textId="77777777" w:rsidR="00F10E3F" w:rsidRDefault="00F10E3F" w:rsidP="00F10E3F">
      <w:pPr>
        <w:pStyle w:val="PL"/>
        <w:rPr>
          <w:lang w:val="en-US" w:eastAsia="es-ES"/>
        </w:rPr>
      </w:pPr>
      <w:r>
        <w:rPr>
          <w:lang w:val="en-US" w:eastAsia="es-ES"/>
        </w:rPr>
        <w:t xml:space="preserve">        '200':</w:t>
      </w:r>
    </w:p>
    <w:p w14:paraId="2EB389F7" w14:textId="77777777" w:rsidR="00F10E3F" w:rsidRDefault="00F10E3F" w:rsidP="00F10E3F">
      <w:pPr>
        <w:pStyle w:val="PL"/>
        <w:rPr>
          <w:lang w:val="en-US" w:eastAsia="es-ES"/>
        </w:rPr>
      </w:pPr>
      <w:r>
        <w:rPr>
          <w:lang w:val="en-US" w:eastAsia="es-ES"/>
        </w:rPr>
        <w:t xml:space="preserve">          description: OK. Resource representation is returned</w:t>
      </w:r>
    </w:p>
    <w:p w14:paraId="38C09BAD" w14:textId="77777777" w:rsidR="00F10E3F" w:rsidRDefault="00F10E3F" w:rsidP="00F10E3F">
      <w:pPr>
        <w:pStyle w:val="PL"/>
        <w:rPr>
          <w:lang w:val="en-US" w:eastAsia="es-ES"/>
        </w:rPr>
      </w:pPr>
      <w:r>
        <w:rPr>
          <w:lang w:val="en-US" w:eastAsia="es-ES"/>
        </w:rPr>
        <w:t xml:space="preserve">          content:</w:t>
      </w:r>
    </w:p>
    <w:p w14:paraId="5021189C" w14:textId="77777777" w:rsidR="00F10E3F" w:rsidRDefault="00F10E3F" w:rsidP="00F10E3F">
      <w:pPr>
        <w:pStyle w:val="PL"/>
        <w:rPr>
          <w:lang w:val="en-US" w:eastAsia="es-ES"/>
        </w:rPr>
      </w:pPr>
      <w:r>
        <w:rPr>
          <w:lang w:val="en-US" w:eastAsia="es-ES"/>
        </w:rPr>
        <w:t xml:space="preserve">            application/</w:t>
      </w:r>
      <w:proofErr w:type="spellStart"/>
      <w:r>
        <w:rPr>
          <w:lang w:val="en-US" w:eastAsia="es-ES"/>
        </w:rPr>
        <w:t>json</w:t>
      </w:r>
      <w:proofErr w:type="spellEnd"/>
      <w:r>
        <w:rPr>
          <w:lang w:val="en-US" w:eastAsia="es-ES"/>
        </w:rPr>
        <w:t>:</w:t>
      </w:r>
    </w:p>
    <w:p w14:paraId="20B9ED91" w14:textId="77777777" w:rsidR="00F10E3F" w:rsidRDefault="00F10E3F" w:rsidP="00F10E3F">
      <w:pPr>
        <w:pStyle w:val="PL"/>
        <w:rPr>
          <w:lang w:val="en-US" w:eastAsia="es-ES"/>
        </w:rPr>
      </w:pPr>
      <w:r>
        <w:rPr>
          <w:lang w:val="en-US" w:eastAsia="es-ES"/>
        </w:rPr>
        <w:t xml:space="preserve">              schema:</w:t>
      </w:r>
    </w:p>
    <w:p w14:paraId="17DBA5CD" w14:textId="77777777" w:rsidR="00F10E3F" w:rsidRDefault="00F10E3F" w:rsidP="00F10E3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val="en-US" w:eastAsia="es-ES"/>
        </w:rPr>
        <w:t>AfEventExposureSubsc</w:t>
      </w:r>
      <w:proofErr w:type="spellEnd"/>
      <w:r>
        <w:rPr>
          <w:lang w:val="en-US" w:eastAsia="es-ES"/>
        </w:rPr>
        <w:t>'</w:t>
      </w:r>
    </w:p>
    <w:p w14:paraId="60745FF2" w14:textId="77777777" w:rsidR="00F10E3F" w:rsidRDefault="00F10E3F" w:rsidP="00F10E3F">
      <w:pPr>
        <w:pStyle w:val="PL"/>
      </w:pPr>
      <w:r>
        <w:t xml:space="preserve">        '307':</w:t>
      </w:r>
    </w:p>
    <w:p w14:paraId="6B91A2C6" w14:textId="77777777" w:rsidR="00F10E3F" w:rsidRDefault="00F10E3F" w:rsidP="00F10E3F">
      <w:pPr>
        <w:pStyle w:val="PL"/>
        <w:rPr>
          <w:lang w:val="en-US" w:eastAsia="es-ES"/>
        </w:rPr>
      </w:pPr>
      <w:r>
        <w:t xml:space="preserve">          </w:t>
      </w:r>
      <w:r>
        <w:rPr>
          <w:lang w:val="en-US" w:eastAsia="es-ES"/>
        </w:rPr>
        <w:t>$ref: 'TS29571_CommonData.</w:t>
      </w:r>
      <w:proofErr w:type="gramStart"/>
      <w:r>
        <w:rPr>
          <w:lang w:val="en-US" w:eastAsia="es-ES"/>
        </w:rPr>
        <w:t>yaml#/</w:t>
      </w:r>
      <w:proofErr w:type="gramEnd"/>
      <w:r>
        <w:rPr>
          <w:lang w:val="en-US" w:eastAsia="es-ES"/>
        </w:rPr>
        <w:t>components/responses/307'</w:t>
      </w:r>
    </w:p>
    <w:p w14:paraId="4D1E7A4B" w14:textId="77777777" w:rsidR="00F10E3F" w:rsidRDefault="00F10E3F" w:rsidP="00F10E3F">
      <w:pPr>
        <w:pStyle w:val="PL"/>
      </w:pPr>
      <w:r>
        <w:t xml:space="preserve">        '308':</w:t>
      </w:r>
    </w:p>
    <w:p w14:paraId="25466C89" w14:textId="77777777" w:rsidR="00F10E3F" w:rsidRDefault="00F10E3F" w:rsidP="00F10E3F">
      <w:pPr>
        <w:pStyle w:val="PL"/>
        <w:rPr>
          <w:lang w:val="en-US" w:eastAsia="es-ES"/>
        </w:rPr>
      </w:pPr>
      <w:r>
        <w:t xml:space="preserve">          </w:t>
      </w:r>
      <w:r>
        <w:rPr>
          <w:lang w:val="en-US" w:eastAsia="es-ES"/>
        </w:rPr>
        <w:t>$ref: 'TS29571_CommonData.</w:t>
      </w:r>
      <w:proofErr w:type="gramStart"/>
      <w:r>
        <w:rPr>
          <w:lang w:val="en-US" w:eastAsia="es-ES"/>
        </w:rPr>
        <w:t>yaml#/</w:t>
      </w:r>
      <w:proofErr w:type="gramEnd"/>
      <w:r>
        <w:rPr>
          <w:lang w:val="en-US" w:eastAsia="es-ES"/>
        </w:rPr>
        <w:t>components/responses/308'</w:t>
      </w:r>
    </w:p>
    <w:p w14:paraId="19BE7CB8" w14:textId="77777777" w:rsidR="00F10E3F" w:rsidRDefault="00F10E3F" w:rsidP="00F10E3F">
      <w:pPr>
        <w:pStyle w:val="PL"/>
        <w:rPr>
          <w:lang w:val="en-US" w:eastAsia="es-ES"/>
        </w:rPr>
      </w:pPr>
      <w:r>
        <w:rPr>
          <w:lang w:val="en-US" w:eastAsia="es-ES"/>
        </w:rPr>
        <w:t xml:space="preserve">        '400':</w:t>
      </w:r>
    </w:p>
    <w:p w14:paraId="3BC3541E"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components/responses/400'</w:t>
      </w:r>
    </w:p>
    <w:p w14:paraId="4F7EE25B" w14:textId="77777777" w:rsidR="00F10E3F" w:rsidRDefault="00F10E3F" w:rsidP="00F10E3F">
      <w:pPr>
        <w:pStyle w:val="PL"/>
        <w:rPr>
          <w:lang w:val="en-US" w:eastAsia="es-ES"/>
        </w:rPr>
      </w:pPr>
      <w:r>
        <w:rPr>
          <w:lang w:val="en-US" w:eastAsia="es-ES"/>
        </w:rPr>
        <w:t xml:space="preserve">        '401':</w:t>
      </w:r>
    </w:p>
    <w:p w14:paraId="51BEA6A2"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components/responses/401'</w:t>
      </w:r>
    </w:p>
    <w:p w14:paraId="1A0B6C12" w14:textId="77777777" w:rsidR="00F10E3F" w:rsidRDefault="00F10E3F" w:rsidP="00F10E3F">
      <w:pPr>
        <w:pStyle w:val="PL"/>
        <w:rPr>
          <w:lang w:val="en-US" w:eastAsia="es-ES"/>
        </w:rPr>
      </w:pPr>
      <w:r>
        <w:rPr>
          <w:lang w:val="en-US" w:eastAsia="es-ES"/>
        </w:rPr>
        <w:t xml:space="preserve">        '403':</w:t>
      </w:r>
    </w:p>
    <w:p w14:paraId="433DB280"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components/responses/403'</w:t>
      </w:r>
    </w:p>
    <w:p w14:paraId="30F5A8AD" w14:textId="77777777" w:rsidR="00F10E3F" w:rsidRDefault="00F10E3F" w:rsidP="00F10E3F">
      <w:pPr>
        <w:pStyle w:val="PL"/>
        <w:rPr>
          <w:lang w:val="en-US" w:eastAsia="es-ES"/>
        </w:rPr>
      </w:pPr>
      <w:r>
        <w:rPr>
          <w:lang w:val="en-US" w:eastAsia="es-ES"/>
        </w:rPr>
        <w:t xml:space="preserve">        '404':</w:t>
      </w:r>
    </w:p>
    <w:p w14:paraId="5B54B5F6"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components/responses/404'</w:t>
      </w:r>
    </w:p>
    <w:p w14:paraId="5BD57249" w14:textId="77777777" w:rsidR="00F10E3F" w:rsidRDefault="00F10E3F" w:rsidP="00F10E3F">
      <w:pPr>
        <w:pStyle w:val="PL"/>
        <w:rPr>
          <w:lang w:val="en-US" w:eastAsia="es-ES"/>
        </w:rPr>
      </w:pPr>
      <w:r>
        <w:rPr>
          <w:lang w:val="en-US" w:eastAsia="es-ES"/>
        </w:rPr>
        <w:t xml:space="preserve">        '406':</w:t>
      </w:r>
    </w:p>
    <w:p w14:paraId="268E4525"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components/responses/406'</w:t>
      </w:r>
    </w:p>
    <w:p w14:paraId="3AFF6220" w14:textId="77777777" w:rsidR="00F10E3F" w:rsidRDefault="00F10E3F" w:rsidP="00F10E3F">
      <w:pPr>
        <w:pStyle w:val="PL"/>
        <w:rPr>
          <w:lang w:val="en-US" w:eastAsia="es-ES"/>
        </w:rPr>
      </w:pPr>
      <w:r>
        <w:rPr>
          <w:lang w:val="en-US" w:eastAsia="es-ES"/>
        </w:rPr>
        <w:t xml:space="preserve">        '429':</w:t>
      </w:r>
    </w:p>
    <w:p w14:paraId="72643C9D"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components/responses/429'</w:t>
      </w:r>
    </w:p>
    <w:p w14:paraId="0A764ED2" w14:textId="77777777" w:rsidR="00F10E3F" w:rsidRDefault="00F10E3F" w:rsidP="00F10E3F">
      <w:pPr>
        <w:pStyle w:val="PL"/>
        <w:rPr>
          <w:lang w:val="en-US" w:eastAsia="es-ES"/>
        </w:rPr>
      </w:pPr>
      <w:r>
        <w:rPr>
          <w:lang w:val="en-US" w:eastAsia="es-ES"/>
        </w:rPr>
        <w:t xml:space="preserve">        '500':</w:t>
      </w:r>
    </w:p>
    <w:p w14:paraId="77BA8476"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components/responses/500'</w:t>
      </w:r>
    </w:p>
    <w:p w14:paraId="49788938" w14:textId="77777777" w:rsidR="00F10E3F" w:rsidRDefault="00F10E3F" w:rsidP="00F10E3F">
      <w:pPr>
        <w:pStyle w:val="PL"/>
        <w:rPr>
          <w:lang w:val="en-US" w:eastAsia="es-ES"/>
        </w:rPr>
      </w:pPr>
      <w:r>
        <w:rPr>
          <w:lang w:val="en-US" w:eastAsia="es-ES"/>
        </w:rPr>
        <w:t xml:space="preserve">        '502':</w:t>
      </w:r>
    </w:p>
    <w:p w14:paraId="303507FB"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components/responses/502'</w:t>
      </w:r>
    </w:p>
    <w:p w14:paraId="7D7FEB77" w14:textId="77777777" w:rsidR="00F10E3F" w:rsidRDefault="00F10E3F" w:rsidP="00F10E3F">
      <w:pPr>
        <w:pStyle w:val="PL"/>
        <w:rPr>
          <w:lang w:val="en-US" w:eastAsia="es-ES"/>
        </w:rPr>
      </w:pPr>
      <w:r>
        <w:rPr>
          <w:lang w:val="en-US" w:eastAsia="es-ES"/>
        </w:rPr>
        <w:t xml:space="preserve">        '503':</w:t>
      </w:r>
    </w:p>
    <w:p w14:paraId="2F7938C8"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components/responses/503'</w:t>
      </w:r>
    </w:p>
    <w:p w14:paraId="58841092" w14:textId="77777777" w:rsidR="00F10E3F" w:rsidRDefault="00F10E3F" w:rsidP="00F10E3F">
      <w:pPr>
        <w:pStyle w:val="PL"/>
        <w:rPr>
          <w:lang w:val="en-US" w:eastAsia="es-ES"/>
        </w:rPr>
      </w:pPr>
      <w:r>
        <w:rPr>
          <w:lang w:val="en-US" w:eastAsia="es-ES"/>
        </w:rPr>
        <w:t xml:space="preserve">        default:</w:t>
      </w:r>
    </w:p>
    <w:p w14:paraId="5D7C888E"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components/responses/default'</w:t>
      </w:r>
    </w:p>
    <w:p w14:paraId="0D8F8F6C" w14:textId="77777777" w:rsidR="00F10E3F" w:rsidRDefault="00F10E3F" w:rsidP="00F10E3F">
      <w:pPr>
        <w:pStyle w:val="PL"/>
        <w:rPr>
          <w:lang w:val="en-US" w:eastAsia="es-ES"/>
        </w:rPr>
      </w:pPr>
    </w:p>
    <w:p w14:paraId="577DE1EC" w14:textId="77777777" w:rsidR="00F10E3F" w:rsidRDefault="00F10E3F" w:rsidP="00F10E3F">
      <w:pPr>
        <w:pStyle w:val="PL"/>
        <w:rPr>
          <w:lang w:val="en-US" w:eastAsia="es-ES"/>
        </w:rPr>
      </w:pPr>
      <w:r>
        <w:rPr>
          <w:lang w:val="en-US" w:eastAsia="es-ES"/>
        </w:rPr>
        <w:t xml:space="preserve">    put:</w:t>
      </w:r>
    </w:p>
    <w:p w14:paraId="135103B6" w14:textId="77777777" w:rsidR="00F10E3F" w:rsidRDefault="00F10E3F" w:rsidP="00F10E3F">
      <w:pPr>
        <w:pStyle w:val="PL"/>
        <w:rPr>
          <w:rFonts w:cs="Courier New"/>
          <w:szCs w:val="16"/>
          <w:lang w:val="en-US"/>
        </w:rPr>
      </w:pPr>
      <w:r>
        <w:rPr>
          <w:rFonts w:cs="Courier New"/>
          <w:szCs w:val="16"/>
          <w:lang w:val="en-US"/>
        </w:rPr>
        <w:t xml:space="preserve">      summary: "Modifies an existing Individual Application Event Subscription "</w:t>
      </w:r>
    </w:p>
    <w:p w14:paraId="260822F4" w14:textId="77777777" w:rsidR="00F10E3F" w:rsidRDefault="00F10E3F" w:rsidP="00F10E3F">
      <w:pPr>
        <w:pStyle w:val="PL"/>
        <w:rPr>
          <w:rFonts w:cs="Courier New"/>
          <w:szCs w:val="16"/>
          <w:lang w:val="en-US"/>
        </w:rPr>
      </w:pPr>
      <w:r>
        <w:rPr>
          <w:rFonts w:cs="Courier New"/>
          <w:szCs w:val="16"/>
          <w:lang w:val="en-US"/>
        </w:rP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rFonts w:cs="Courier New"/>
          <w:szCs w:val="16"/>
          <w:lang w:val="en-US"/>
        </w:rPr>
        <w:t>Put</w:t>
      </w:r>
      <w:r>
        <w:rPr>
          <w:rFonts w:cs="Courier New"/>
          <w:szCs w:val="16"/>
          <w:lang w:val="en-US" w:eastAsia="es-ES"/>
        </w:rPr>
        <w:t>AfEventExposureSubsc</w:t>
      </w:r>
      <w:proofErr w:type="spellEnd"/>
    </w:p>
    <w:p w14:paraId="2131A935" w14:textId="77777777" w:rsidR="00F10E3F" w:rsidRDefault="00F10E3F" w:rsidP="00F10E3F">
      <w:pPr>
        <w:pStyle w:val="PL"/>
        <w:rPr>
          <w:rFonts w:cs="Courier New"/>
          <w:szCs w:val="16"/>
          <w:lang w:val="en-US"/>
        </w:rPr>
      </w:pPr>
      <w:r>
        <w:rPr>
          <w:rFonts w:cs="Courier New"/>
          <w:szCs w:val="16"/>
          <w:lang w:val="en-US"/>
        </w:rPr>
        <w:t xml:space="preserve">      tags:</w:t>
      </w:r>
    </w:p>
    <w:p w14:paraId="0935236F" w14:textId="77777777" w:rsidR="00F10E3F" w:rsidRDefault="00F10E3F" w:rsidP="00F10E3F">
      <w:pPr>
        <w:pStyle w:val="PL"/>
        <w:rPr>
          <w:rFonts w:cs="Courier New"/>
          <w:szCs w:val="16"/>
          <w:lang w:val="en-US"/>
        </w:rPr>
      </w:pPr>
      <w:r>
        <w:rPr>
          <w:rFonts w:cs="Courier New"/>
          <w:szCs w:val="16"/>
          <w:lang w:val="en-US"/>
        </w:rPr>
        <w:t xml:space="preserve">        - Individual Application Event Subscription (Document)</w:t>
      </w:r>
    </w:p>
    <w:p w14:paraId="569D103F" w14:textId="77777777" w:rsidR="00F10E3F" w:rsidRDefault="00F10E3F" w:rsidP="00F10E3F">
      <w:pPr>
        <w:pStyle w:val="PL"/>
        <w:rPr>
          <w:lang w:val="en-US" w:eastAsia="es-ES"/>
        </w:rPr>
      </w:pPr>
      <w:r>
        <w:rPr>
          <w:lang w:val="en-US" w:eastAsia="es-ES"/>
        </w:rPr>
        <w:t xml:space="preserve">      </w:t>
      </w:r>
      <w:proofErr w:type="spellStart"/>
      <w:r>
        <w:rPr>
          <w:lang w:val="en-US" w:eastAsia="es-ES"/>
        </w:rPr>
        <w:t>requestBody</w:t>
      </w:r>
      <w:proofErr w:type="spellEnd"/>
      <w:r>
        <w:rPr>
          <w:lang w:val="en-US" w:eastAsia="es-ES"/>
        </w:rPr>
        <w:t>:</w:t>
      </w:r>
    </w:p>
    <w:p w14:paraId="62852032" w14:textId="77777777" w:rsidR="00F10E3F" w:rsidRDefault="00F10E3F" w:rsidP="00F10E3F">
      <w:pPr>
        <w:pStyle w:val="PL"/>
        <w:rPr>
          <w:lang w:val="en-US" w:eastAsia="es-ES"/>
        </w:rPr>
      </w:pPr>
      <w:r>
        <w:rPr>
          <w:lang w:val="en-US" w:eastAsia="es-ES"/>
        </w:rPr>
        <w:t xml:space="preserve">        required: true</w:t>
      </w:r>
    </w:p>
    <w:p w14:paraId="2830F9CE" w14:textId="77777777" w:rsidR="00F10E3F" w:rsidRDefault="00F10E3F" w:rsidP="00F10E3F">
      <w:pPr>
        <w:pStyle w:val="PL"/>
        <w:rPr>
          <w:lang w:val="en-US" w:eastAsia="es-ES"/>
        </w:rPr>
      </w:pPr>
      <w:r>
        <w:rPr>
          <w:lang w:val="en-US" w:eastAsia="es-ES"/>
        </w:rPr>
        <w:t xml:space="preserve">        content:</w:t>
      </w:r>
    </w:p>
    <w:p w14:paraId="79EC0CEE" w14:textId="77777777" w:rsidR="00F10E3F" w:rsidRDefault="00F10E3F" w:rsidP="00F10E3F">
      <w:pPr>
        <w:pStyle w:val="PL"/>
        <w:rPr>
          <w:lang w:val="en-US" w:eastAsia="es-ES"/>
        </w:rPr>
      </w:pPr>
      <w:r>
        <w:rPr>
          <w:lang w:val="en-US" w:eastAsia="es-ES"/>
        </w:rPr>
        <w:t xml:space="preserve">          application/</w:t>
      </w:r>
      <w:proofErr w:type="spellStart"/>
      <w:r>
        <w:rPr>
          <w:lang w:val="en-US" w:eastAsia="es-ES"/>
        </w:rPr>
        <w:t>json</w:t>
      </w:r>
      <w:proofErr w:type="spellEnd"/>
      <w:r>
        <w:rPr>
          <w:lang w:val="en-US" w:eastAsia="es-ES"/>
        </w:rPr>
        <w:t>:</w:t>
      </w:r>
    </w:p>
    <w:p w14:paraId="6FB8F008" w14:textId="77777777" w:rsidR="00F10E3F" w:rsidRDefault="00F10E3F" w:rsidP="00F10E3F">
      <w:pPr>
        <w:pStyle w:val="PL"/>
        <w:rPr>
          <w:lang w:val="en-US" w:eastAsia="es-ES"/>
        </w:rPr>
      </w:pPr>
      <w:r>
        <w:rPr>
          <w:lang w:val="en-US" w:eastAsia="es-ES"/>
        </w:rPr>
        <w:t xml:space="preserve">            schema:</w:t>
      </w:r>
    </w:p>
    <w:p w14:paraId="24DD6090" w14:textId="77777777" w:rsidR="00F10E3F" w:rsidRDefault="00F10E3F" w:rsidP="00F10E3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val="en-US" w:eastAsia="es-ES"/>
        </w:rPr>
        <w:t>AfEventExposureSubsc</w:t>
      </w:r>
      <w:proofErr w:type="spellEnd"/>
      <w:r>
        <w:rPr>
          <w:lang w:val="en-US" w:eastAsia="es-ES"/>
        </w:rPr>
        <w:t>'</w:t>
      </w:r>
    </w:p>
    <w:p w14:paraId="5BCE3F50" w14:textId="77777777" w:rsidR="00F10E3F" w:rsidRDefault="00F10E3F" w:rsidP="00F10E3F">
      <w:pPr>
        <w:pStyle w:val="PL"/>
        <w:rPr>
          <w:lang w:val="en-US" w:eastAsia="es-ES"/>
        </w:rPr>
      </w:pPr>
      <w:r>
        <w:rPr>
          <w:lang w:val="en-US" w:eastAsia="es-ES"/>
        </w:rPr>
        <w:t xml:space="preserve">      parameters:</w:t>
      </w:r>
    </w:p>
    <w:p w14:paraId="125FD973" w14:textId="77777777" w:rsidR="00F10E3F" w:rsidRDefault="00F10E3F" w:rsidP="00F10E3F">
      <w:pPr>
        <w:pStyle w:val="PL"/>
        <w:rPr>
          <w:lang w:val="en-US" w:eastAsia="es-ES"/>
        </w:rPr>
      </w:pPr>
      <w:r>
        <w:rPr>
          <w:lang w:val="en-US" w:eastAsia="es-ES"/>
        </w:rPr>
        <w:lastRenderedPageBreak/>
        <w:t xml:space="preserve">        - name: </w:t>
      </w:r>
      <w:proofErr w:type="spellStart"/>
      <w:r>
        <w:rPr>
          <w:lang w:val="en-US" w:eastAsia="es-ES"/>
        </w:rPr>
        <w:t>subscriptionId</w:t>
      </w:r>
      <w:proofErr w:type="spellEnd"/>
    </w:p>
    <w:p w14:paraId="0225CE26" w14:textId="77777777" w:rsidR="00F10E3F" w:rsidRDefault="00F10E3F" w:rsidP="00F10E3F">
      <w:pPr>
        <w:pStyle w:val="PL"/>
        <w:rPr>
          <w:lang w:val="en-US" w:eastAsia="es-ES"/>
        </w:rPr>
      </w:pPr>
      <w:r>
        <w:rPr>
          <w:lang w:val="en-US" w:eastAsia="es-ES"/>
        </w:rPr>
        <w:t xml:space="preserve">          </w:t>
      </w:r>
      <w:proofErr w:type="gramStart"/>
      <w:r>
        <w:rPr>
          <w:lang w:val="en-US" w:eastAsia="es-ES"/>
        </w:rPr>
        <w:t>in:</w:t>
      </w:r>
      <w:proofErr w:type="gramEnd"/>
      <w:r>
        <w:rPr>
          <w:lang w:val="en-US" w:eastAsia="es-ES"/>
        </w:rPr>
        <w:t xml:space="preserve"> path</w:t>
      </w:r>
    </w:p>
    <w:p w14:paraId="7F623236" w14:textId="77777777" w:rsidR="00F10E3F" w:rsidRDefault="00F10E3F" w:rsidP="00F10E3F">
      <w:pPr>
        <w:pStyle w:val="PL"/>
        <w:rPr>
          <w:lang w:val="en-US" w:eastAsia="es-ES"/>
        </w:rPr>
      </w:pPr>
      <w:r>
        <w:rPr>
          <w:lang w:val="en-US" w:eastAsia="es-ES"/>
        </w:rPr>
        <w:t xml:space="preserve">          description: Application Event Subscription ID</w:t>
      </w:r>
    </w:p>
    <w:p w14:paraId="752D3A7A" w14:textId="77777777" w:rsidR="00F10E3F" w:rsidRDefault="00F10E3F" w:rsidP="00F10E3F">
      <w:pPr>
        <w:pStyle w:val="PL"/>
        <w:rPr>
          <w:lang w:val="en-US" w:eastAsia="es-ES"/>
        </w:rPr>
      </w:pPr>
      <w:r>
        <w:rPr>
          <w:lang w:val="en-US" w:eastAsia="es-ES"/>
        </w:rPr>
        <w:t xml:space="preserve">          required: true</w:t>
      </w:r>
    </w:p>
    <w:p w14:paraId="63294AA3" w14:textId="77777777" w:rsidR="00F10E3F" w:rsidRDefault="00F10E3F" w:rsidP="00F10E3F">
      <w:pPr>
        <w:pStyle w:val="PL"/>
        <w:rPr>
          <w:lang w:val="en-US" w:eastAsia="es-ES"/>
        </w:rPr>
      </w:pPr>
      <w:r>
        <w:rPr>
          <w:lang w:val="en-US" w:eastAsia="es-ES"/>
        </w:rPr>
        <w:t xml:space="preserve">          schema:</w:t>
      </w:r>
    </w:p>
    <w:p w14:paraId="422133D8" w14:textId="77777777" w:rsidR="00F10E3F" w:rsidRDefault="00F10E3F" w:rsidP="00F10E3F">
      <w:pPr>
        <w:pStyle w:val="PL"/>
        <w:rPr>
          <w:lang w:val="en-US" w:eastAsia="es-ES"/>
        </w:rPr>
      </w:pPr>
      <w:r>
        <w:rPr>
          <w:lang w:val="en-US" w:eastAsia="es-ES"/>
        </w:rPr>
        <w:t xml:space="preserve">            type: string</w:t>
      </w:r>
    </w:p>
    <w:p w14:paraId="0ECEBD23" w14:textId="77777777" w:rsidR="00F10E3F" w:rsidRDefault="00F10E3F" w:rsidP="00F10E3F">
      <w:pPr>
        <w:pStyle w:val="PL"/>
        <w:rPr>
          <w:lang w:val="en-US" w:eastAsia="es-ES"/>
        </w:rPr>
      </w:pPr>
      <w:r>
        <w:rPr>
          <w:lang w:val="en-US" w:eastAsia="es-ES"/>
        </w:rPr>
        <w:t xml:space="preserve">      responses:</w:t>
      </w:r>
    </w:p>
    <w:p w14:paraId="2C3AAF1F" w14:textId="77777777" w:rsidR="00F10E3F" w:rsidRDefault="00F10E3F" w:rsidP="00F10E3F">
      <w:pPr>
        <w:pStyle w:val="PL"/>
        <w:rPr>
          <w:lang w:val="en-US" w:eastAsia="es-ES"/>
        </w:rPr>
      </w:pPr>
      <w:r>
        <w:rPr>
          <w:lang w:val="en-US" w:eastAsia="es-ES"/>
        </w:rPr>
        <w:t xml:space="preserve">        '200':</w:t>
      </w:r>
    </w:p>
    <w:p w14:paraId="625D1612" w14:textId="77777777" w:rsidR="00F10E3F" w:rsidRDefault="00F10E3F" w:rsidP="00F10E3F">
      <w:pPr>
        <w:pStyle w:val="PL"/>
        <w:rPr>
          <w:lang w:val="en-US" w:eastAsia="es-ES"/>
        </w:rPr>
      </w:pPr>
      <w:r>
        <w:rPr>
          <w:lang w:val="en-US" w:eastAsia="es-ES"/>
        </w:rPr>
        <w:t xml:space="preserve">          description: OK. Resource was successfully </w:t>
      </w:r>
      <w:proofErr w:type="gramStart"/>
      <w:r>
        <w:rPr>
          <w:lang w:val="en-US" w:eastAsia="es-ES"/>
        </w:rPr>
        <w:t>modified</w:t>
      </w:r>
      <w:proofErr w:type="gramEnd"/>
      <w:r>
        <w:rPr>
          <w:lang w:val="en-US" w:eastAsia="es-ES"/>
        </w:rPr>
        <w:t xml:space="preserve"> and representation is returned</w:t>
      </w:r>
    </w:p>
    <w:p w14:paraId="28249A44" w14:textId="77777777" w:rsidR="00F10E3F" w:rsidRDefault="00F10E3F" w:rsidP="00F10E3F">
      <w:pPr>
        <w:pStyle w:val="PL"/>
        <w:rPr>
          <w:lang w:val="en-US" w:eastAsia="es-ES"/>
        </w:rPr>
      </w:pPr>
      <w:r>
        <w:rPr>
          <w:lang w:val="en-US" w:eastAsia="es-ES"/>
        </w:rPr>
        <w:t xml:space="preserve">          content:</w:t>
      </w:r>
    </w:p>
    <w:p w14:paraId="1F3EE17F" w14:textId="77777777" w:rsidR="00F10E3F" w:rsidRDefault="00F10E3F" w:rsidP="00F10E3F">
      <w:pPr>
        <w:pStyle w:val="PL"/>
        <w:rPr>
          <w:lang w:val="en-US" w:eastAsia="es-ES"/>
        </w:rPr>
      </w:pPr>
      <w:r>
        <w:rPr>
          <w:lang w:val="en-US" w:eastAsia="es-ES"/>
        </w:rPr>
        <w:t xml:space="preserve">            application/</w:t>
      </w:r>
      <w:proofErr w:type="spellStart"/>
      <w:r>
        <w:rPr>
          <w:lang w:val="en-US" w:eastAsia="es-ES"/>
        </w:rPr>
        <w:t>json</w:t>
      </w:r>
      <w:proofErr w:type="spellEnd"/>
      <w:r>
        <w:rPr>
          <w:lang w:val="en-US" w:eastAsia="es-ES"/>
        </w:rPr>
        <w:t>:</w:t>
      </w:r>
    </w:p>
    <w:p w14:paraId="4A5D80DB" w14:textId="77777777" w:rsidR="00F10E3F" w:rsidRDefault="00F10E3F" w:rsidP="00F10E3F">
      <w:pPr>
        <w:pStyle w:val="PL"/>
        <w:rPr>
          <w:lang w:val="en-US" w:eastAsia="es-ES"/>
        </w:rPr>
      </w:pPr>
      <w:r>
        <w:rPr>
          <w:lang w:val="en-US" w:eastAsia="es-ES"/>
        </w:rPr>
        <w:t xml:space="preserve">              schema:</w:t>
      </w:r>
    </w:p>
    <w:p w14:paraId="0025227C" w14:textId="77777777" w:rsidR="00F10E3F" w:rsidRDefault="00F10E3F" w:rsidP="00F10E3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val="en-US" w:eastAsia="es-ES"/>
        </w:rPr>
        <w:t>AfEventExposureSubsc</w:t>
      </w:r>
      <w:proofErr w:type="spellEnd"/>
      <w:r>
        <w:rPr>
          <w:lang w:val="en-US" w:eastAsia="es-ES"/>
        </w:rPr>
        <w:t>'</w:t>
      </w:r>
    </w:p>
    <w:p w14:paraId="2BA8A91E" w14:textId="77777777" w:rsidR="00F10E3F" w:rsidRDefault="00F10E3F" w:rsidP="00F10E3F">
      <w:pPr>
        <w:pStyle w:val="PL"/>
        <w:rPr>
          <w:lang w:val="en-US" w:eastAsia="es-ES"/>
        </w:rPr>
      </w:pPr>
      <w:r>
        <w:rPr>
          <w:lang w:val="en-US" w:eastAsia="es-ES"/>
        </w:rPr>
        <w:t xml:space="preserve">        '204':</w:t>
      </w:r>
    </w:p>
    <w:p w14:paraId="006CB4FA" w14:textId="77777777" w:rsidR="00F10E3F" w:rsidRDefault="00F10E3F" w:rsidP="00F10E3F">
      <w:pPr>
        <w:pStyle w:val="PL"/>
        <w:rPr>
          <w:lang w:val="en-US" w:eastAsia="es-ES"/>
        </w:rPr>
      </w:pPr>
      <w:r>
        <w:rPr>
          <w:lang w:val="en-US" w:eastAsia="es-ES"/>
        </w:rPr>
        <w:t xml:space="preserve">          </w:t>
      </w:r>
      <w:proofErr w:type="gramStart"/>
      <w:r>
        <w:rPr>
          <w:lang w:val="en-US" w:eastAsia="es-ES"/>
        </w:rPr>
        <w:t>description</w:t>
      </w:r>
      <w:proofErr w:type="gramEnd"/>
      <w:r>
        <w:rPr>
          <w:lang w:val="en-US" w:eastAsia="es-ES"/>
        </w:rPr>
        <w:t xml:space="preserve">: No Content. </w:t>
      </w:r>
      <w:proofErr w:type="gramStart"/>
      <w:r>
        <w:rPr>
          <w:lang w:val="en-US" w:eastAsia="es-ES"/>
        </w:rPr>
        <w:t>Resource was</w:t>
      </w:r>
      <w:proofErr w:type="gramEnd"/>
      <w:r>
        <w:rPr>
          <w:lang w:val="en-US" w:eastAsia="es-ES"/>
        </w:rPr>
        <w:t xml:space="preserve"> successfully modified</w:t>
      </w:r>
    </w:p>
    <w:p w14:paraId="65678AD9" w14:textId="77777777" w:rsidR="00F10E3F" w:rsidRDefault="00F10E3F" w:rsidP="00F10E3F">
      <w:pPr>
        <w:pStyle w:val="PL"/>
      </w:pPr>
      <w:r>
        <w:t xml:space="preserve">        '307':</w:t>
      </w:r>
    </w:p>
    <w:p w14:paraId="5046913B" w14:textId="77777777" w:rsidR="00F10E3F" w:rsidRDefault="00F10E3F" w:rsidP="00F10E3F">
      <w:pPr>
        <w:pStyle w:val="PL"/>
        <w:rPr>
          <w:lang w:val="en-US" w:eastAsia="es-ES"/>
        </w:rPr>
      </w:pPr>
      <w:r>
        <w:t xml:space="preserve">          </w:t>
      </w:r>
      <w:r>
        <w:rPr>
          <w:lang w:val="en-US" w:eastAsia="es-ES"/>
        </w:rPr>
        <w:t>$ref: 'TS29571_CommonData.</w:t>
      </w:r>
      <w:proofErr w:type="gramStart"/>
      <w:r>
        <w:rPr>
          <w:lang w:val="en-US" w:eastAsia="es-ES"/>
        </w:rPr>
        <w:t>yaml#/</w:t>
      </w:r>
      <w:proofErr w:type="gramEnd"/>
      <w:r>
        <w:rPr>
          <w:lang w:val="en-US" w:eastAsia="es-ES"/>
        </w:rPr>
        <w:t>components/responses/307'</w:t>
      </w:r>
    </w:p>
    <w:p w14:paraId="3E3E670A" w14:textId="77777777" w:rsidR="00F10E3F" w:rsidRDefault="00F10E3F" w:rsidP="00F10E3F">
      <w:pPr>
        <w:pStyle w:val="PL"/>
      </w:pPr>
      <w:r>
        <w:t xml:space="preserve">        '308':</w:t>
      </w:r>
    </w:p>
    <w:p w14:paraId="7B03C5F8" w14:textId="77777777" w:rsidR="00F10E3F" w:rsidRDefault="00F10E3F" w:rsidP="00F10E3F">
      <w:pPr>
        <w:pStyle w:val="PL"/>
        <w:rPr>
          <w:lang w:val="en-US" w:eastAsia="es-ES"/>
        </w:rPr>
      </w:pPr>
      <w:r>
        <w:t xml:space="preserve">          </w:t>
      </w:r>
      <w:r>
        <w:rPr>
          <w:lang w:val="en-US" w:eastAsia="es-ES"/>
        </w:rPr>
        <w:t>$ref: 'TS29571_CommonData.</w:t>
      </w:r>
      <w:proofErr w:type="gramStart"/>
      <w:r>
        <w:rPr>
          <w:lang w:val="en-US" w:eastAsia="es-ES"/>
        </w:rPr>
        <w:t>yaml#/</w:t>
      </w:r>
      <w:proofErr w:type="gramEnd"/>
      <w:r>
        <w:rPr>
          <w:lang w:val="en-US" w:eastAsia="es-ES"/>
        </w:rPr>
        <w:t>components/responses/308'</w:t>
      </w:r>
    </w:p>
    <w:p w14:paraId="5ACEA50B" w14:textId="77777777" w:rsidR="00F10E3F" w:rsidRDefault="00F10E3F" w:rsidP="00F10E3F">
      <w:pPr>
        <w:pStyle w:val="PL"/>
        <w:rPr>
          <w:lang w:val="en-US" w:eastAsia="es-ES"/>
        </w:rPr>
      </w:pPr>
      <w:r>
        <w:rPr>
          <w:lang w:val="en-US" w:eastAsia="es-ES"/>
        </w:rPr>
        <w:t xml:space="preserve">        '400':</w:t>
      </w:r>
    </w:p>
    <w:p w14:paraId="449E6AD7"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components/responses/400'</w:t>
      </w:r>
    </w:p>
    <w:p w14:paraId="0C759DC3" w14:textId="77777777" w:rsidR="00F10E3F" w:rsidRDefault="00F10E3F" w:rsidP="00F10E3F">
      <w:pPr>
        <w:pStyle w:val="PL"/>
        <w:rPr>
          <w:lang w:val="en-US" w:eastAsia="es-ES"/>
        </w:rPr>
      </w:pPr>
      <w:r>
        <w:rPr>
          <w:lang w:val="en-US" w:eastAsia="es-ES"/>
        </w:rPr>
        <w:t xml:space="preserve">        '401':</w:t>
      </w:r>
    </w:p>
    <w:p w14:paraId="17320BA6"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components/responses/401'</w:t>
      </w:r>
    </w:p>
    <w:p w14:paraId="75F58F8E" w14:textId="77777777" w:rsidR="00F10E3F" w:rsidRDefault="00F10E3F" w:rsidP="00F10E3F">
      <w:pPr>
        <w:pStyle w:val="PL"/>
        <w:rPr>
          <w:lang w:val="en-US" w:eastAsia="es-ES"/>
        </w:rPr>
      </w:pPr>
      <w:r>
        <w:rPr>
          <w:lang w:val="en-US" w:eastAsia="es-ES"/>
        </w:rPr>
        <w:t xml:space="preserve">        '403':</w:t>
      </w:r>
    </w:p>
    <w:p w14:paraId="689139E3"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components/responses/403'</w:t>
      </w:r>
    </w:p>
    <w:p w14:paraId="2666AAAF" w14:textId="77777777" w:rsidR="00F10E3F" w:rsidRDefault="00F10E3F" w:rsidP="00F10E3F">
      <w:pPr>
        <w:pStyle w:val="PL"/>
        <w:rPr>
          <w:lang w:val="en-US" w:eastAsia="es-ES"/>
        </w:rPr>
      </w:pPr>
      <w:r>
        <w:rPr>
          <w:lang w:val="en-US" w:eastAsia="es-ES"/>
        </w:rPr>
        <w:t xml:space="preserve">        '404':</w:t>
      </w:r>
    </w:p>
    <w:p w14:paraId="4BAEC0A8"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components/responses/404'</w:t>
      </w:r>
    </w:p>
    <w:p w14:paraId="0A21D902" w14:textId="77777777" w:rsidR="00F10E3F" w:rsidRDefault="00F10E3F" w:rsidP="00F10E3F">
      <w:pPr>
        <w:pStyle w:val="PL"/>
        <w:rPr>
          <w:lang w:val="en-US" w:eastAsia="es-ES"/>
        </w:rPr>
      </w:pPr>
      <w:r>
        <w:rPr>
          <w:lang w:val="en-US" w:eastAsia="es-ES"/>
        </w:rPr>
        <w:t xml:space="preserve">        '411':</w:t>
      </w:r>
    </w:p>
    <w:p w14:paraId="4F8ECB63"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components/responses/411'</w:t>
      </w:r>
    </w:p>
    <w:p w14:paraId="341D6E81" w14:textId="77777777" w:rsidR="00F10E3F" w:rsidRDefault="00F10E3F" w:rsidP="00F10E3F">
      <w:pPr>
        <w:pStyle w:val="PL"/>
        <w:rPr>
          <w:lang w:val="en-US" w:eastAsia="es-ES"/>
        </w:rPr>
      </w:pPr>
      <w:r>
        <w:rPr>
          <w:lang w:val="en-US" w:eastAsia="es-ES"/>
        </w:rPr>
        <w:t xml:space="preserve">        '413':</w:t>
      </w:r>
    </w:p>
    <w:p w14:paraId="68252706"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components/responses/413'</w:t>
      </w:r>
    </w:p>
    <w:p w14:paraId="7456FB0D" w14:textId="77777777" w:rsidR="00F10E3F" w:rsidRDefault="00F10E3F" w:rsidP="00F10E3F">
      <w:pPr>
        <w:pStyle w:val="PL"/>
        <w:rPr>
          <w:lang w:val="en-US" w:eastAsia="es-ES"/>
        </w:rPr>
      </w:pPr>
      <w:r>
        <w:rPr>
          <w:lang w:val="en-US" w:eastAsia="es-ES"/>
        </w:rPr>
        <w:t xml:space="preserve">        '415':</w:t>
      </w:r>
    </w:p>
    <w:p w14:paraId="47EA14D0"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components/responses/415'</w:t>
      </w:r>
    </w:p>
    <w:p w14:paraId="7A2D4966" w14:textId="77777777" w:rsidR="00F10E3F" w:rsidRDefault="00F10E3F" w:rsidP="00F10E3F">
      <w:pPr>
        <w:pStyle w:val="PL"/>
        <w:rPr>
          <w:lang w:val="en-US" w:eastAsia="es-ES"/>
        </w:rPr>
      </w:pPr>
      <w:r>
        <w:rPr>
          <w:lang w:val="en-US" w:eastAsia="es-ES"/>
        </w:rPr>
        <w:t xml:space="preserve">        '429':</w:t>
      </w:r>
    </w:p>
    <w:p w14:paraId="3665C617"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components/responses/429'</w:t>
      </w:r>
    </w:p>
    <w:p w14:paraId="796D39E4" w14:textId="77777777" w:rsidR="00F10E3F" w:rsidRDefault="00F10E3F" w:rsidP="00F10E3F">
      <w:pPr>
        <w:pStyle w:val="PL"/>
        <w:rPr>
          <w:lang w:val="en-US" w:eastAsia="es-ES"/>
        </w:rPr>
      </w:pPr>
      <w:r>
        <w:rPr>
          <w:lang w:val="en-US" w:eastAsia="es-ES"/>
        </w:rPr>
        <w:t xml:space="preserve">        '500':</w:t>
      </w:r>
    </w:p>
    <w:p w14:paraId="6E52E25A"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components/responses/500'</w:t>
      </w:r>
    </w:p>
    <w:p w14:paraId="7CC280B7" w14:textId="77777777" w:rsidR="00F10E3F" w:rsidRDefault="00F10E3F" w:rsidP="00F10E3F">
      <w:pPr>
        <w:pStyle w:val="PL"/>
        <w:rPr>
          <w:lang w:val="en-US" w:eastAsia="es-ES"/>
        </w:rPr>
      </w:pPr>
      <w:r>
        <w:rPr>
          <w:lang w:val="en-US" w:eastAsia="es-ES"/>
        </w:rPr>
        <w:t xml:space="preserve">        '502':</w:t>
      </w:r>
    </w:p>
    <w:p w14:paraId="4CD0ED95"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components/responses/502'</w:t>
      </w:r>
    </w:p>
    <w:p w14:paraId="063745C6" w14:textId="77777777" w:rsidR="00F10E3F" w:rsidRDefault="00F10E3F" w:rsidP="00F10E3F">
      <w:pPr>
        <w:pStyle w:val="PL"/>
        <w:rPr>
          <w:lang w:val="en-US" w:eastAsia="es-ES"/>
        </w:rPr>
      </w:pPr>
      <w:r>
        <w:rPr>
          <w:lang w:val="en-US" w:eastAsia="es-ES"/>
        </w:rPr>
        <w:t xml:space="preserve">        '503':</w:t>
      </w:r>
    </w:p>
    <w:p w14:paraId="117C6BD7"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components/responses/503'</w:t>
      </w:r>
    </w:p>
    <w:p w14:paraId="6D41BF57" w14:textId="77777777" w:rsidR="00F10E3F" w:rsidRDefault="00F10E3F" w:rsidP="00F10E3F">
      <w:pPr>
        <w:pStyle w:val="PL"/>
        <w:rPr>
          <w:lang w:val="en-US" w:eastAsia="es-ES"/>
        </w:rPr>
      </w:pPr>
      <w:r>
        <w:rPr>
          <w:lang w:val="en-US" w:eastAsia="es-ES"/>
        </w:rPr>
        <w:t xml:space="preserve">        default:</w:t>
      </w:r>
    </w:p>
    <w:p w14:paraId="0E565B34"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components/responses/default'</w:t>
      </w:r>
    </w:p>
    <w:p w14:paraId="21F59144" w14:textId="77777777" w:rsidR="00F10E3F" w:rsidRDefault="00F10E3F" w:rsidP="00F10E3F">
      <w:pPr>
        <w:pStyle w:val="PL"/>
        <w:rPr>
          <w:lang w:val="en-US" w:eastAsia="es-ES"/>
        </w:rPr>
      </w:pPr>
    </w:p>
    <w:p w14:paraId="64D29A18" w14:textId="77777777" w:rsidR="00F10E3F" w:rsidRDefault="00F10E3F" w:rsidP="00F10E3F">
      <w:pPr>
        <w:pStyle w:val="PL"/>
        <w:rPr>
          <w:lang w:val="en-US" w:eastAsia="es-ES"/>
        </w:rPr>
      </w:pPr>
      <w:r>
        <w:rPr>
          <w:lang w:val="en-US" w:eastAsia="es-ES"/>
        </w:rPr>
        <w:t xml:space="preserve">    delete:</w:t>
      </w:r>
    </w:p>
    <w:p w14:paraId="7E6E73FD" w14:textId="77777777" w:rsidR="00F10E3F" w:rsidRDefault="00F10E3F" w:rsidP="00F10E3F">
      <w:pPr>
        <w:pStyle w:val="PL"/>
        <w:rPr>
          <w:rFonts w:cs="Courier New"/>
          <w:szCs w:val="16"/>
          <w:lang w:val="en-US"/>
        </w:rPr>
      </w:pPr>
      <w:r>
        <w:rPr>
          <w:rFonts w:cs="Courier New"/>
          <w:szCs w:val="16"/>
          <w:lang w:val="en-US"/>
        </w:rPr>
        <w:t xml:space="preserve">      summary: "Cancels an existing Individual Application Event Subscription "</w:t>
      </w:r>
    </w:p>
    <w:p w14:paraId="6E64B8FA" w14:textId="77777777" w:rsidR="00F10E3F" w:rsidRDefault="00F10E3F" w:rsidP="00F10E3F">
      <w:pPr>
        <w:pStyle w:val="PL"/>
        <w:rPr>
          <w:rFonts w:cs="Courier New"/>
          <w:szCs w:val="16"/>
          <w:lang w:val="en-US"/>
        </w:rPr>
      </w:pPr>
      <w:r>
        <w:rPr>
          <w:rFonts w:cs="Courier New"/>
          <w:szCs w:val="16"/>
          <w:lang w:val="en-US"/>
        </w:rP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rFonts w:cs="Courier New"/>
          <w:szCs w:val="16"/>
          <w:lang w:val="en-US"/>
        </w:rPr>
        <w:t>Delete</w:t>
      </w:r>
      <w:r>
        <w:rPr>
          <w:rFonts w:cs="Courier New"/>
          <w:szCs w:val="16"/>
          <w:lang w:val="en-US" w:eastAsia="es-ES"/>
        </w:rPr>
        <w:t>AfEventExposureSubsc</w:t>
      </w:r>
      <w:proofErr w:type="spellEnd"/>
    </w:p>
    <w:p w14:paraId="291949A1" w14:textId="77777777" w:rsidR="00F10E3F" w:rsidRDefault="00F10E3F" w:rsidP="00F10E3F">
      <w:pPr>
        <w:pStyle w:val="PL"/>
        <w:rPr>
          <w:rFonts w:cs="Courier New"/>
          <w:szCs w:val="16"/>
          <w:lang w:val="en-US"/>
        </w:rPr>
      </w:pPr>
      <w:r>
        <w:rPr>
          <w:rFonts w:cs="Courier New"/>
          <w:szCs w:val="16"/>
          <w:lang w:val="en-US"/>
        </w:rPr>
        <w:t xml:space="preserve">      tags:</w:t>
      </w:r>
    </w:p>
    <w:p w14:paraId="4A2A743D" w14:textId="77777777" w:rsidR="00F10E3F" w:rsidRDefault="00F10E3F" w:rsidP="00F10E3F">
      <w:pPr>
        <w:pStyle w:val="PL"/>
        <w:rPr>
          <w:rFonts w:cs="Courier New"/>
          <w:szCs w:val="16"/>
          <w:lang w:val="en-US"/>
        </w:rPr>
      </w:pPr>
      <w:r>
        <w:rPr>
          <w:rFonts w:cs="Courier New"/>
          <w:szCs w:val="16"/>
          <w:lang w:val="en-US"/>
        </w:rPr>
        <w:t xml:space="preserve">        - Individual Application Event Subscription (Document)</w:t>
      </w:r>
    </w:p>
    <w:p w14:paraId="59BA1E54" w14:textId="77777777" w:rsidR="00F10E3F" w:rsidRDefault="00F10E3F" w:rsidP="00F10E3F">
      <w:pPr>
        <w:pStyle w:val="PL"/>
        <w:rPr>
          <w:lang w:val="en-US" w:eastAsia="es-ES"/>
        </w:rPr>
      </w:pPr>
      <w:r>
        <w:rPr>
          <w:lang w:val="en-US" w:eastAsia="es-ES"/>
        </w:rPr>
        <w:t xml:space="preserve">      parameters:</w:t>
      </w:r>
    </w:p>
    <w:p w14:paraId="542A5202" w14:textId="77777777" w:rsidR="00F10E3F" w:rsidRDefault="00F10E3F" w:rsidP="00F10E3F">
      <w:pPr>
        <w:pStyle w:val="PL"/>
        <w:rPr>
          <w:lang w:val="en-US" w:eastAsia="es-ES"/>
        </w:rPr>
      </w:pPr>
      <w:r>
        <w:rPr>
          <w:lang w:val="en-US" w:eastAsia="es-ES"/>
        </w:rPr>
        <w:t xml:space="preserve">        - name: </w:t>
      </w:r>
      <w:proofErr w:type="spellStart"/>
      <w:r>
        <w:rPr>
          <w:lang w:val="en-US" w:eastAsia="es-ES"/>
        </w:rPr>
        <w:t>subscriptionId</w:t>
      </w:r>
      <w:proofErr w:type="spellEnd"/>
    </w:p>
    <w:p w14:paraId="7698FA3A" w14:textId="77777777" w:rsidR="00F10E3F" w:rsidRDefault="00F10E3F" w:rsidP="00F10E3F">
      <w:pPr>
        <w:pStyle w:val="PL"/>
        <w:rPr>
          <w:lang w:val="en-US" w:eastAsia="es-ES"/>
        </w:rPr>
      </w:pPr>
      <w:r>
        <w:rPr>
          <w:lang w:val="en-US" w:eastAsia="es-ES"/>
        </w:rPr>
        <w:t xml:space="preserve">          </w:t>
      </w:r>
      <w:proofErr w:type="gramStart"/>
      <w:r>
        <w:rPr>
          <w:lang w:val="en-US" w:eastAsia="es-ES"/>
        </w:rPr>
        <w:t>in:</w:t>
      </w:r>
      <w:proofErr w:type="gramEnd"/>
      <w:r>
        <w:rPr>
          <w:lang w:val="en-US" w:eastAsia="es-ES"/>
        </w:rPr>
        <w:t xml:space="preserve"> path</w:t>
      </w:r>
    </w:p>
    <w:p w14:paraId="65C48BAA" w14:textId="77777777" w:rsidR="00F10E3F" w:rsidRDefault="00F10E3F" w:rsidP="00F10E3F">
      <w:pPr>
        <w:pStyle w:val="PL"/>
        <w:rPr>
          <w:lang w:val="en-US" w:eastAsia="es-ES"/>
        </w:rPr>
      </w:pPr>
      <w:r>
        <w:rPr>
          <w:lang w:val="en-US" w:eastAsia="es-ES"/>
        </w:rPr>
        <w:t xml:space="preserve">          description: Application Event Subscription ID</w:t>
      </w:r>
    </w:p>
    <w:p w14:paraId="402ED7B1" w14:textId="77777777" w:rsidR="00F10E3F" w:rsidRDefault="00F10E3F" w:rsidP="00F10E3F">
      <w:pPr>
        <w:pStyle w:val="PL"/>
        <w:rPr>
          <w:lang w:val="en-US" w:eastAsia="es-ES"/>
        </w:rPr>
      </w:pPr>
      <w:r>
        <w:rPr>
          <w:lang w:val="en-US" w:eastAsia="es-ES"/>
        </w:rPr>
        <w:t xml:space="preserve">          required: true</w:t>
      </w:r>
    </w:p>
    <w:p w14:paraId="60158075" w14:textId="77777777" w:rsidR="00F10E3F" w:rsidRDefault="00F10E3F" w:rsidP="00F10E3F">
      <w:pPr>
        <w:pStyle w:val="PL"/>
        <w:rPr>
          <w:lang w:val="en-US" w:eastAsia="es-ES"/>
        </w:rPr>
      </w:pPr>
      <w:r>
        <w:rPr>
          <w:lang w:val="en-US" w:eastAsia="es-ES"/>
        </w:rPr>
        <w:t xml:space="preserve">          schema:</w:t>
      </w:r>
    </w:p>
    <w:p w14:paraId="33EDFC92" w14:textId="77777777" w:rsidR="00F10E3F" w:rsidRDefault="00F10E3F" w:rsidP="00F10E3F">
      <w:pPr>
        <w:pStyle w:val="PL"/>
        <w:rPr>
          <w:lang w:val="en-US" w:eastAsia="es-ES"/>
        </w:rPr>
      </w:pPr>
      <w:r>
        <w:rPr>
          <w:lang w:val="en-US" w:eastAsia="es-ES"/>
        </w:rPr>
        <w:t xml:space="preserve">            type: string</w:t>
      </w:r>
    </w:p>
    <w:p w14:paraId="4BFF2E60" w14:textId="77777777" w:rsidR="00F10E3F" w:rsidRDefault="00F10E3F" w:rsidP="00F10E3F">
      <w:pPr>
        <w:pStyle w:val="PL"/>
        <w:rPr>
          <w:lang w:val="en-US" w:eastAsia="es-ES"/>
        </w:rPr>
      </w:pPr>
      <w:r>
        <w:rPr>
          <w:lang w:val="en-US" w:eastAsia="es-ES"/>
        </w:rPr>
        <w:t xml:space="preserve">      responses:</w:t>
      </w:r>
    </w:p>
    <w:p w14:paraId="17A301B4" w14:textId="77777777" w:rsidR="00F10E3F" w:rsidRDefault="00F10E3F" w:rsidP="00F10E3F">
      <w:pPr>
        <w:pStyle w:val="PL"/>
        <w:rPr>
          <w:lang w:val="en-US" w:eastAsia="es-ES"/>
        </w:rPr>
      </w:pPr>
      <w:r>
        <w:rPr>
          <w:lang w:val="en-US" w:eastAsia="es-ES"/>
        </w:rPr>
        <w:t xml:space="preserve">        '204':</w:t>
      </w:r>
    </w:p>
    <w:p w14:paraId="63850E49" w14:textId="77777777" w:rsidR="00F10E3F" w:rsidRDefault="00F10E3F" w:rsidP="00F10E3F">
      <w:pPr>
        <w:pStyle w:val="PL"/>
        <w:rPr>
          <w:lang w:val="en-US" w:eastAsia="es-ES"/>
        </w:rPr>
      </w:pPr>
      <w:r>
        <w:rPr>
          <w:lang w:val="en-US" w:eastAsia="es-ES"/>
        </w:rPr>
        <w:t xml:space="preserve">          </w:t>
      </w:r>
      <w:proofErr w:type="gramStart"/>
      <w:r>
        <w:rPr>
          <w:lang w:val="en-US" w:eastAsia="es-ES"/>
        </w:rPr>
        <w:t>description</w:t>
      </w:r>
      <w:proofErr w:type="gramEnd"/>
      <w:r>
        <w:rPr>
          <w:lang w:val="en-US" w:eastAsia="es-ES"/>
        </w:rPr>
        <w:t xml:space="preserve">: No Content. </w:t>
      </w:r>
      <w:proofErr w:type="gramStart"/>
      <w:r>
        <w:rPr>
          <w:lang w:val="en-US" w:eastAsia="es-ES"/>
        </w:rPr>
        <w:t>Resource was</w:t>
      </w:r>
      <w:proofErr w:type="gramEnd"/>
      <w:r>
        <w:rPr>
          <w:lang w:val="en-US" w:eastAsia="es-ES"/>
        </w:rPr>
        <w:t xml:space="preserve"> successfully deleted</w:t>
      </w:r>
    </w:p>
    <w:p w14:paraId="0281F3B2" w14:textId="77777777" w:rsidR="00F10E3F" w:rsidRDefault="00F10E3F" w:rsidP="00F10E3F">
      <w:pPr>
        <w:pStyle w:val="PL"/>
      </w:pPr>
      <w:r>
        <w:t xml:space="preserve">        '307':</w:t>
      </w:r>
    </w:p>
    <w:p w14:paraId="4E6E99BA" w14:textId="77777777" w:rsidR="00F10E3F" w:rsidRDefault="00F10E3F" w:rsidP="00F10E3F">
      <w:pPr>
        <w:pStyle w:val="PL"/>
        <w:rPr>
          <w:lang w:val="en-US" w:eastAsia="es-ES"/>
        </w:rPr>
      </w:pPr>
      <w:r>
        <w:t xml:space="preserve">          </w:t>
      </w:r>
      <w:r>
        <w:rPr>
          <w:lang w:val="en-US" w:eastAsia="es-ES"/>
        </w:rPr>
        <w:t>$ref: 'TS29571_CommonData.</w:t>
      </w:r>
      <w:proofErr w:type="gramStart"/>
      <w:r>
        <w:rPr>
          <w:lang w:val="en-US" w:eastAsia="es-ES"/>
        </w:rPr>
        <w:t>yaml#/</w:t>
      </w:r>
      <w:proofErr w:type="gramEnd"/>
      <w:r>
        <w:rPr>
          <w:lang w:val="en-US" w:eastAsia="es-ES"/>
        </w:rPr>
        <w:t>components/responses/307'</w:t>
      </w:r>
    </w:p>
    <w:p w14:paraId="040C58E8" w14:textId="77777777" w:rsidR="00F10E3F" w:rsidRDefault="00F10E3F" w:rsidP="00F10E3F">
      <w:pPr>
        <w:pStyle w:val="PL"/>
      </w:pPr>
      <w:r>
        <w:t xml:space="preserve">        '308':</w:t>
      </w:r>
    </w:p>
    <w:p w14:paraId="68BB68B6" w14:textId="77777777" w:rsidR="00F10E3F" w:rsidRDefault="00F10E3F" w:rsidP="00F10E3F">
      <w:pPr>
        <w:pStyle w:val="PL"/>
        <w:rPr>
          <w:lang w:val="en-US" w:eastAsia="es-ES"/>
        </w:rPr>
      </w:pPr>
      <w:r>
        <w:t xml:space="preserve">          </w:t>
      </w:r>
      <w:r>
        <w:rPr>
          <w:lang w:val="en-US" w:eastAsia="es-ES"/>
        </w:rPr>
        <w:t>$ref: 'TS29571_CommonData.</w:t>
      </w:r>
      <w:proofErr w:type="gramStart"/>
      <w:r>
        <w:rPr>
          <w:lang w:val="en-US" w:eastAsia="es-ES"/>
        </w:rPr>
        <w:t>yaml#/</w:t>
      </w:r>
      <w:proofErr w:type="gramEnd"/>
      <w:r>
        <w:rPr>
          <w:lang w:val="en-US" w:eastAsia="es-ES"/>
        </w:rPr>
        <w:t>components/responses/308'</w:t>
      </w:r>
    </w:p>
    <w:p w14:paraId="78AD034D" w14:textId="77777777" w:rsidR="00F10E3F" w:rsidRDefault="00F10E3F" w:rsidP="00F10E3F">
      <w:pPr>
        <w:pStyle w:val="PL"/>
        <w:rPr>
          <w:lang w:val="en-US" w:eastAsia="es-ES"/>
        </w:rPr>
      </w:pPr>
      <w:r>
        <w:rPr>
          <w:lang w:val="en-US" w:eastAsia="es-ES"/>
        </w:rPr>
        <w:t xml:space="preserve">        '400':</w:t>
      </w:r>
    </w:p>
    <w:p w14:paraId="2064A479"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components/responses/400'</w:t>
      </w:r>
    </w:p>
    <w:p w14:paraId="50068767" w14:textId="77777777" w:rsidR="00F10E3F" w:rsidRDefault="00F10E3F" w:rsidP="00F10E3F">
      <w:pPr>
        <w:pStyle w:val="PL"/>
        <w:rPr>
          <w:lang w:val="en-US" w:eastAsia="es-ES"/>
        </w:rPr>
      </w:pPr>
      <w:r>
        <w:rPr>
          <w:lang w:val="en-US" w:eastAsia="es-ES"/>
        </w:rPr>
        <w:t xml:space="preserve">        '401':</w:t>
      </w:r>
    </w:p>
    <w:p w14:paraId="25856545"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components/responses/401'</w:t>
      </w:r>
    </w:p>
    <w:p w14:paraId="098ABC4C" w14:textId="77777777" w:rsidR="00F10E3F" w:rsidRDefault="00F10E3F" w:rsidP="00F10E3F">
      <w:pPr>
        <w:pStyle w:val="PL"/>
        <w:rPr>
          <w:lang w:val="en-US" w:eastAsia="es-ES"/>
        </w:rPr>
      </w:pPr>
      <w:r>
        <w:rPr>
          <w:lang w:val="en-US" w:eastAsia="es-ES"/>
        </w:rPr>
        <w:t xml:space="preserve">        '403':</w:t>
      </w:r>
    </w:p>
    <w:p w14:paraId="2A6653E0"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components/responses/403'</w:t>
      </w:r>
    </w:p>
    <w:p w14:paraId="32AC8EEB" w14:textId="77777777" w:rsidR="00F10E3F" w:rsidRDefault="00F10E3F" w:rsidP="00F10E3F">
      <w:pPr>
        <w:pStyle w:val="PL"/>
        <w:rPr>
          <w:lang w:val="en-US" w:eastAsia="es-ES"/>
        </w:rPr>
      </w:pPr>
      <w:r>
        <w:rPr>
          <w:lang w:val="en-US" w:eastAsia="es-ES"/>
        </w:rPr>
        <w:t xml:space="preserve">        '404':</w:t>
      </w:r>
    </w:p>
    <w:p w14:paraId="20F39F58"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components/responses/404'</w:t>
      </w:r>
    </w:p>
    <w:p w14:paraId="3D34C1DE" w14:textId="77777777" w:rsidR="00F10E3F" w:rsidRDefault="00F10E3F" w:rsidP="00F10E3F">
      <w:pPr>
        <w:pStyle w:val="PL"/>
        <w:rPr>
          <w:lang w:val="en-US" w:eastAsia="es-ES"/>
        </w:rPr>
      </w:pPr>
      <w:r>
        <w:rPr>
          <w:lang w:val="en-US" w:eastAsia="es-ES"/>
        </w:rPr>
        <w:t xml:space="preserve">        '429':</w:t>
      </w:r>
    </w:p>
    <w:p w14:paraId="2BFE45C1"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components/responses/429'</w:t>
      </w:r>
    </w:p>
    <w:p w14:paraId="54C6CA5D" w14:textId="77777777" w:rsidR="00F10E3F" w:rsidRDefault="00F10E3F" w:rsidP="00F10E3F">
      <w:pPr>
        <w:pStyle w:val="PL"/>
        <w:rPr>
          <w:lang w:val="en-US" w:eastAsia="es-ES"/>
        </w:rPr>
      </w:pPr>
      <w:r>
        <w:rPr>
          <w:lang w:val="en-US" w:eastAsia="es-ES"/>
        </w:rPr>
        <w:t xml:space="preserve">        '500':</w:t>
      </w:r>
    </w:p>
    <w:p w14:paraId="694E3609"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components/responses/500'</w:t>
      </w:r>
    </w:p>
    <w:p w14:paraId="787BF8D1" w14:textId="77777777" w:rsidR="00F10E3F" w:rsidRDefault="00F10E3F" w:rsidP="00F10E3F">
      <w:pPr>
        <w:pStyle w:val="PL"/>
        <w:rPr>
          <w:lang w:val="en-US" w:eastAsia="es-ES"/>
        </w:rPr>
      </w:pPr>
      <w:r>
        <w:rPr>
          <w:lang w:val="en-US" w:eastAsia="es-ES"/>
        </w:rPr>
        <w:t xml:space="preserve">        '502':</w:t>
      </w:r>
    </w:p>
    <w:p w14:paraId="47056C4D"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components/responses/502'</w:t>
      </w:r>
    </w:p>
    <w:p w14:paraId="3618A1E9" w14:textId="77777777" w:rsidR="00F10E3F" w:rsidRDefault="00F10E3F" w:rsidP="00F10E3F">
      <w:pPr>
        <w:pStyle w:val="PL"/>
        <w:rPr>
          <w:lang w:val="en-US" w:eastAsia="es-ES"/>
        </w:rPr>
      </w:pPr>
      <w:r>
        <w:rPr>
          <w:lang w:val="en-US" w:eastAsia="es-ES"/>
        </w:rPr>
        <w:t xml:space="preserve">        '503':</w:t>
      </w:r>
    </w:p>
    <w:p w14:paraId="6A083C9C" w14:textId="77777777" w:rsidR="00F10E3F" w:rsidRDefault="00F10E3F" w:rsidP="00F10E3F">
      <w:pPr>
        <w:pStyle w:val="PL"/>
        <w:rPr>
          <w:lang w:val="en-US" w:eastAsia="es-ES"/>
        </w:rPr>
      </w:pPr>
      <w:r>
        <w:rPr>
          <w:lang w:val="en-US" w:eastAsia="es-ES"/>
        </w:rPr>
        <w:lastRenderedPageBreak/>
        <w:t xml:space="preserve">          $ref: 'TS29571_CommonData.</w:t>
      </w:r>
      <w:proofErr w:type="gramStart"/>
      <w:r>
        <w:rPr>
          <w:lang w:val="en-US" w:eastAsia="es-ES"/>
        </w:rPr>
        <w:t>yaml#/</w:t>
      </w:r>
      <w:proofErr w:type="gramEnd"/>
      <w:r>
        <w:rPr>
          <w:lang w:val="en-US" w:eastAsia="es-ES"/>
        </w:rPr>
        <w:t>components/responses/503'</w:t>
      </w:r>
    </w:p>
    <w:p w14:paraId="590A2C20" w14:textId="77777777" w:rsidR="00F10E3F" w:rsidRDefault="00F10E3F" w:rsidP="00F10E3F">
      <w:pPr>
        <w:pStyle w:val="PL"/>
        <w:rPr>
          <w:lang w:val="en-US" w:eastAsia="es-ES"/>
        </w:rPr>
      </w:pPr>
      <w:r>
        <w:rPr>
          <w:lang w:val="en-US" w:eastAsia="es-ES"/>
        </w:rPr>
        <w:t xml:space="preserve">        default:</w:t>
      </w:r>
    </w:p>
    <w:p w14:paraId="764BA056"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components/responses/default'</w:t>
      </w:r>
    </w:p>
    <w:p w14:paraId="4E5305D7" w14:textId="77777777" w:rsidR="00F10E3F" w:rsidRDefault="00F10E3F" w:rsidP="00F10E3F">
      <w:pPr>
        <w:pStyle w:val="PL"/>
        <w:rPr>
          <w:lang w:val="en-US" w:eastAsia="es-ES"/>
        </w:rPr>
      </w:pPr>
    </w:p>
    <w:p w14:paraId="6213FA05" w14:textId="77777777" w:rsidR="00F10E3F" w:rsidRDefault="00F10E3F" w:rsidP="00F10E3F">
      <w:pPr>
        <w:pStyle w:val="PL"/>
        <w:rPr>
          <w:lang w:val="en-US" w:eastAsia="es-ES"/>
        </w:rPr>
      </w:pPr>
      <w:r>
        <w:rPr>
          <w:lang w:val="en-US" w:eastAsia="es-ES"/>
        </w:rPr>
        <w:t>components:</w:t>
      </w:r>
    </w:p>
    <w:p w14:paraId="336B87C1" w14:textId="77777777" w:rsidR="00F10E3F" w:rsidRDefault="00F10E3F" w:rsidP="00F10E3F">
      <w:pPr>
        <w:pStyle w:val="PL"/>
        <w:rPr>
          <w:lang w:val="en-US" w:eastAsia="es-ES"/>
        </w:rPr>
      </w:pPr>
      <w:r>
        <w:rPr>
          <w:lang w:val="en-US" w:eastAsia="es-ES"/>
        </w:rPr>
        <w:t xml:space="preserve">  </w:t>
      </w:r>
      <w:proofErr w:type="spellStart"/>
      <w:r>
        <w:rPr>
          <w:lang w:val="en-US" w:eastAsia="es-ES"/>
        </w:rPr>
        <w:t>securitySchemes</w:t>
      </w:r>
      <w:proofErr w:type="spellEnd"/>
      <w:r>
        <w:rPr>
          <w:lang w:val="en-US" w:eastAsia="es-ES"/>
        </w:rPr>
        <w:t>:</w:t>
      </w:r>
    </w:p>
    <w:p w14:paraId="3F43CD35" w14:textId="77777777" w:rsidR="00F10E3F" w:rsidRDefault="00F10E3F" w:rsidP="00F10E3F">
      <w:pPr>
        <w:pStyle w:val="PL"/>
        <w:rPr>
          <w:lang w:val="en-US" w:eastAsia="es-ES"/>
        </w:rPr>
      </w:pPr>
      <w:r>
        <w:rPr>
          <w:lang w:val="en-US" w:eastAsia="es-ES"/>
        </w:rPr>
        <w:t xml:space="preserve">    oAuth2ClientCredentials:</w:t>
      </w:r>
    </w:p>
    <w:p w14:paraId="272438C8" w14:textId="77777777" w:rsidR="00F10E3F" w:rsidRDefault="00F10E3F" w:rsidP="00F10E3F">
      <w:pPr>
        <w:pStyle w:val="PL"/>
        <w:rPr>
          <w:lang w:val="en-US" w:eastAsia="es-ES"/>
        </w:rPr>
      </w:pPr>
      <w:r>
        <w:rPr>
          <w:lang w:val="en-US" w:eastAsia="es-ES"/>
        </w:rPr>
        <w:t xml:space="preserve">      type: oauth2</w:t>
      </w:r>
    </w:p>
    <w:p w14:paraId="33A311EB" w14:textId="77777777" w:rsidR="00F10E3F" w:rsidRDefault="00F10E3F" w:rsidP="00F10E3F">
      <w:pPr>
        <w:pStyle w:val="PL"/>
        <w:rPr>
          <w:lang w:val="en-US" w:eastAsia="es-ES"/>
        </w:rPr>
      </w:pPr>
      <w:r>
        <w:rPr>
          <w:lang w:val="en-US" w:eastAsia="es-ES"/>
        </w:rPr>
        <w:t xml:space="preserve">      flows:</w:t>
      </w:r>
    </w:p>
    <w:p w14:paraId="11F3463B" w14:textId="77777777" w:rsidR="00F10E3F" w:rsidRDefault="00F10E3F" w:rsidP="00F10E3F">
      <w:pPr>
        <w:pStyle w:val="PL"/>
        <w:rPr>
          <w:lang w:val="en-US" w:eastAsia="es-ES"/>
        </w:rPr>
      </w:pPr>
      <w:r>
        <w:rPr>
          <w:lang w:val="en-US" w:eastAsia="es-ES"/>
        </w:rPr>
        <w:t xml:space="preserve">        </w:t>
      </w:r>
      <w:proofErr w:type="spellStart"/>
      <w:r>
        <w:rPr>
          <w:lang w:val="en-US" w:eastAsia="es-ES"/>
        </w:rPr>
        <w:t>clientCredentials</w:t>
      </w:r>
      <w:proofErr w:type="spellEnd"/>
      <w:r>
        <w:rPr>
          <w:lang w:val="en-US" w:eastAsia="es-ES"/>
        </w:rPr>
        <w:t>:</w:t>
      </w:r>
    </w:p>
    <w:p w14:paraId="3CDA0174" w14:textId="77777777" w:rsidR="00F10E3F" w:rsidRDefault="00F10E3F" w:rsidP="00F10E3F">
      <w:pPr>
        <w:pStyle w:val="PL"/>
        <w:rPr>
          <w:lang w:val="en-US" w:eastAsia="es-ES"/>
        </w:rPr>
      </w:pPr>
      <w:r>
        <w:rPr>
          <w:lang w:val="en-US" w:eastAsia="es-ES"/>
        </w:rPr>
        <w:t xml:space="preserve">          </w:t>
      </w:r>
      <w:proofErr w:type="spellStart"/>
      <w:r>
        <w:rPr>
          <w:lang w:val="en-US" w:eastAsia="es-ES"/>
        </w:rPr>
        <w:t>tokenUrl</w:t>
      </w:r>
      <w:proofErr w:type="spellEnd"/>
      <w:proofErr w:type="gramStart"/>
      <w:r>
        <w:rPr>
          <w:lang w:val="en-US" w:eastAsia="es-ES"/>
        </w:rPr>
        <w:t>: '{</w:t>
      </w:r>
      <w:proofErr w:type="spellStart"/>
      <w:r>
        <w:rPr>
          <w:lang w:val="en-US" w:eastAsia="es-ES"/>
        </w:rPr>
        <w:t>tokenUri</w:t>
      </w:r>
      <w:proofErr w:type="spellEnd"/>
      <w:r>
        <w:rPr>
          <w:lang w:val="en-US" w:eastAsia="es-ES"/>
        </w:rPr>
        <w:t>}'</w:t>
      </w:r>
      <w:proofErr w:type="gramEnd"/>
    </w:p>
    <w:p w14:paraId="12768594" w14:textId="77777777" w:rsidR="00F10E3F" w:rsidRDefault="00F10E3F" w:rsidP="00F10E3F">
      <w:pPr>
        <w:pStyle w:val="PL"/>
        <w:rPr>
          <w:lang w:val="en-US" w:eastAsia="es-ES"/>
        </w:rPr>
      </w:pPr>
      <w:r>
        <w:rPr>
          <w:lang w:val="en-US" w:eastAsia="es-ES"/>
        </w:rPr>
        <w:t xml:space="preserve">          </w:t>
      </w:r>
      <w:proofErr w:type="gramStart"/>
      <w:r>
        <w:rPr>
          <w:lang w:val="en-US" w:eastAsia="es-ES"/>
        </w:rPr>
        <w:t>scopes: {}</w:t>
      </w:r>
      <w:proofErr w:type="gramEnd"/>
    </w:p>
    <w:p w14:paraId="67EF2859" w14:textId="77777777" w:rsidR="00F10E3F" w:rsidRDefault="00F10E3F" w:rsidP="00F10E3F">
      <w:pPr>
        <w:pStyle w:val="PL"/>
        <w:rPr>
          <w:lang w:eastAsia="zh-CN"/>
        </w:rPr>
      </w:pPr>
      <w:r>
        <w:rPr>
          <w:lang w:val="en-US" w:eastAsia="es-ES"/>
        </w:rPr>
        <w:t xml:space="preserve">      description: </w:t>
      </w:r>
      <w:r>
        <w:rPr>
          <w:lang w:eastAsia="zh-CN"/>
        </w:rPr>
        <w:t>&gt;</w:t>
      </w:r>
    </w:p>
    <w:p w14:paraId="5CEBD744" w14:textId="77777777" w:rsidR="00F10E3F" w:rsidRDefault="00F10E3F" w:rsidP="00F10E3F">
      <w:pPr>
        <w:pStyle w:val="PL"/>
        <w:rPr>
          <w:lang w:val="en-US" w:eastAsia="es-ES"/>
        </w:rPr>
      </w:pPr>
      <w:r>
        <w:rPr>
          <w:lang w:val="en-US" w:eastAsia="es-ES"/>
        </w:rPr>
        <w:t xml:space="preserve">        For trusted AF, the '</w:t>
      </w:r>
      <w:proofErr w:type="spellStart"/>
      <w:r>
        <w:rPr>
          <w:lang w:val="en-US" w:eastAsia="es-ES"/>
        </w:rPr>
        <w:t>naf-eventexposure</w:t>
      </w:r>
      <w:proofErr w:type="spellEnd"/>
      <w:r>
        <w:rPr>
          <w:lang w:val="en-US" w:eastAsia="es-ES"/>
        </w:rPr>
        <w:t>' shall be used as 'scopes' and</w:t>
      </w:r>
    </w:p>
    <w:p w14:paraId="5EAE2BFC" w14:textId="77777777" w:rsidR="00F10E3F" w:rsidRDefault="00F10E3F" w:rsidP="00F10E3F">
      <w:pPr>
        <w:pStyle w:val="PL"/>
        <w:rPr>
          <w:lang w:val="en-US" w:eastAsia="es-ES"/>
        </w:rPr>
      </w:pPr>
      <w:r>
        <w:rPr>
          <w:lang w:val="en-US" w:eastAsia="es-ES"/>
        </w:rPr>
        <w:t xml:space="preserve">        '{</w:t>
      </w:r>
      <w:proofErr w:type="spellStart"/>
      <w:r>
        <w:rPr>
          <w:lang w:val="en-US" w:eastAsia="es-ES"/>
        </w:rPr>
        <w:t>nrfApiRoot</w:t>
      </w:r>
      <w:proofErr w:type="spellEnd"/>
      <w:r>
        <w:rPr>
          <w:lang w:val="en-US" w:eastAsia="es-ES"/>
        </w:rPr>
        <w:t>}/oauth2/token' shall be used as '</w:t>
      </w:r>
      <w:proofErr w:type="spellStart"/>
      <w:r>
        <w:rPr>
          <w:lang w:val="en-US" w:eastAsia="es-ES"/>
        </w:rPr>
        <w:t>tokenUri</w:t>
      </w:r>
      <w:proofErr w:type="spellEnd"/>
      <w:r>
        <w:rPr>
          <w:lang w:val="en-US" w:eastAsia="es-ES"/>
        </w:rPr>
        <w:t>'.</w:t>
      </w:r>
    </w:p>
    <w:p w14:paraId="5ADA4C0B" w14:textId="77777777" w:rsidR="00F10E3F" w:rsidRDefault="00F10E3F" w:rsidP="00F10E3F">
      <w:pPr>
        <w:pStyle w:val="PL"/>
        <w:rPr>
          <w:lang w:val="en-US" w:eastAsia="es-ES"/>
        </w:rPr>
      </w:pPr>
    </w:p>
    <w:p w14:paraId="03A4389D" w14:textId="77777777" w:rsidR="00F10E3F" w:rsidRDefault="00F10E3F" w:rsidP="00F10E3F">
      <w:pPr>
        <w:pStyle w:val="PL"/>
        <w:rPr>
          <w:lang w:val="en-US" w:eastAsia="es-ES"/>
        </w:rPr>
      </w:pPr>
      <w:r>
        <w:rPr>
          <w:lang w:val="en-US" w:eastAsia="es-ES"/>
        </w:rPr>
        <w:t xml:space="preserve">  schemas:</w:t>
      </w:r>
    </w:p>
    <w:p w14:paraId="4E1C80C1" w14:textId="77777777" w:rsidR="00F10E3F" w:rsidRDefault="00F10E3F" w:rsidP="00F10E3F">
      <w:pPr>
        <w:pStyle w:val="PL"/>
        <w:rPr>
          <w:lang w:val="en-US" w:eastAsia="es-ES"/>
        </w:rPr>
      </w:pPr>
      <w:r>
        <w:rPr>
          <w:lang w:val="en-US" w:eastAsia="es-ES"/>
        </w:rPr>
        <w:t xml:space="preserve">    </w:t>
      </w:r>
      <w:proofErr w:type="spellStart"/>
      <w:r>
        <w:rPr>
          <w:lang w:val="en-US" w:eastAsia="es-ES"/>
        </w:rPr>
        <w:t>AfEventExposureNotif</w:t>
      </w:r>
      <w:proofErr w:type="spellEnd"/>
      <w:r>
        <w:rPr>
          <w:lang w:val="en-US" w:eastAsia="es-ES"/>
        </w:rPr>
        <w:t>:</w:t>
      </w:r>
    </w:p>
    <w:p w14:paraId="36843BEA" w14:textId="77777777" w:rsidR="00F10E3F" w:rsidRDefault="00F10E3F" w:rsidP="00F10E3F">
      <w:pPr>
        <w:pStyle w:val="PL"/>
        <w:rPr>
          <w:lang w:eastAsia="zh-CN"/>
        </w:rPr>
      </w:pPr>
      <w:r>
        <w:rPr>
          <w:rFonts w:eastAsia="Batang"/>
        </w:rPr>
        <w:t xml:space="preserve">      description: </w:t>
      </w:r>
      <w:r>
        <w:rPr>
          <w:lang w:eastAsia="zh-CN"/>
        </w:rPr>
        <w:t>&gt;</w:t>
      </w:r>
    </w:p>
    <w:p w14:paraId="09FB44A5" w14:textId="77777777" w:rsidR="00F10E3F" w:rsidRDefault="00F10E3F" w:rsidP="00F10E3F">
      <w:pPr>
        <w:pStyle w:val="PL"/>
        <w:rPr>
          <w:rFonts w:eastAsia="Batang"/>
        </w:rPr>
      </w:pPr>
      <w:r>
        <w:rPr>
          <w:lang w:val="en-US" w:eastAsia="es-ES"/>
        </w:rPr>
        <w:t xml:space="preserve">        </w:t>
      </w:r>
      <w:r>
        <w:rPr>
          <w:rFonts w:eastAsia="Batang"/>
        </w:rPr>
        <w:t>Represents notifications on application event(s) that occurred for an Individual Application</w:t>
      </w:r>
    </w:p>
    <w:p w14:paraId="0785301B" w14:textId="77777777" w:rsidR="00F10E3F" w:rsidRDefault="00F10E3F" w:rsidP="00F10E3F">
      <w:pPr>
        <w:pStyle w:val="PL"/>
        <w:rPr>
          <w:rFonts w:eastAsia="Batang"/>
        </w:rPr>
      </w:pPr>
      <w:r>
        <w:rPr>
          <w:lang w:val="en-US" w:eastAsia="es-ES"/>
        </w:rPr>
        <w:t xml:space="preserve">       </w:t>
      </w:r>
      <w:r>
        <w:rPr>
          <w:rFonts w:eastAsia="Batang"/>
        </w:rPr>
        <w:t xml:space="preserve"> Event Subscription resource.</w:t>
      </w:r>
    </w:p>
    <w:p w14:paraId="1B933E33" w14:textId="77777777" w:rsidR="00F10E3F" w:rsidRDefault="00F10E3F" w:rsidP="00F10E3F">
      <w:pPr>
        <w:pStyle w:val="PL"/>
        <w:rPr>
          <w:lang w:val="en-US" w:eastAsia="es-ES"/>
        </w:rPr>
      </w:pPr>
      <w:r>
        <w:rPr>
          <w:lang w:val="en-US" w:eastAsia="es-ES"/>
        </w:rPr>
        <w:t xml:space="preserve">      type: object</w:t>
      </w:r>
    </w:p>
    <w:p w14:paraId="7AC5DB74" w14:textId="77777777" w:rsidR="00F10E3F" w:rsidRDefault="00F10E3F" w:rsidP="00F10E3F">
      <w:pPr>
        <w:pStyle w:val="PL"/>
        <w:rPr>
          <w:lang w:val="en-US" w:eastAsia="es-ES"/>
        </w:rPr>
      </w:pPr>
      <w:r>
        <w:rPr>
          <w:lang w:val="en-US" w:eastAsia="es-ES"/>
        </w:rPr>
        <w:t xml:space="preserve">      properties:</w:t>
      </w:r>
    </w:p>
    <w:p w14:paraId="1380E26F" w14:textId="77777777" w:rsidR="00F10E3F" w:rsidRDefault="00F10E3F" w:rsidP="00F10E3F">
      <w:pPr>
        <w:pStyle w:val="PL"/>
        <w:rPr>
          <w:lang w:val="en-US" w:eastAsia="es-ES"/>
        </w:rPr>
      </w:pPr>
      <w:r>
        <w:rPr>
          <w:lang w:val="en-US" w:eastAsia="es-ES"/>
        </w:rPr>
        <w:t xml:space="preserve">        </w:t>
      </w:r>
      <w:proofErr w:type="spellStart"/>
      <w:r>
        <w:rPr>
          <w:lang w:val="en-US" w:eastAsia="es-ES"/>
        </w:rPr>
        <w:t>notifId</w:t>
      </w:r>
      <w:proofErr w:type="spellEnd"/>
      <w:r>
        <w:rPr>
          <w:lang w:val="en-US" w:eastAsia="es-ES"/>
        </w:rPr>
        <w:t>:</w:t>
      </w:r>
    </w:p>
    <w:p w14:paraId="527B8860" w14:textId="77777777" w:rsidR="00F10E3F" w:rsidRDefault="00F10E3F" w:rsidP="00F10E3F">
      <w:pPr>
        <w:pStyle w:val="PL"/>
        <w:rPr>
          <w:lang w:val="en-US" w:eastAsia="es-ES"/>
        </w:rPr>
      </w:pPr>
      <w:r>
        <w:rPr>
          <w:lang w:val="en-US" w:eastAsia="es-ES"/>
        </w:rPr>
        <w:t xml:space="preserve">          type: string</w:t>
      </w:r>
    </w:p>
    <w:p w14:paraId="682BB2B9" w14:textId="77777777" w:rsidR="00F10E3F" w:rsidRDefault="00F10E3F" w:rsidP="00F10E3F">
      <w:pPr>
        <w:pStyle w:val="PL"/>
        <w:rPr>
          <w:lang w:val="en-US" w:eastAsia="es-ES"/>
        </w:rPr>
      </w:pPr>
      <w:r>
        <w:rPr>
          <w:lang w:val="en-US" w:eastAsia="es-ES"/>
        </w:rPr>
        <w:t xml:space="preserve">        </w:t>
      </w:r>
      <w:proofErr w:type="spellStart"/>
      <w:r>
        <w:rPr>
          <w:lang w:val="en-US" w:eastAsia="es-ES"/>
        </w:rPr>
        <w:t>eventNotifs</w:t>
      </w:r>
      <w:proofErr w:type="spellEnd"/>
      <w:r>
        <w:rPr>
          <w:lang w:val="en-US" w:eastAsia="es-ES"/>
        </w:rPr>
        <w:t>:</w:t>
      </w:r>
    </w:p>
    <w:p w14:paraId="6F7459F7" w14:textId="77777777" w:rsidR="00F10E3F" w:rsidRDefault="00F10E3F" w:rsidP="00F10E3F">
      <w:pPr>
        <w:pStyle w:val="PL"/>
        <w:rPr>
          <w:lang w:val="en-US" w:eastAsia="es-ES"/>
        </w:rPr>
      </w:pPr>
      <w:r>
        <w:rPr>
          <w:lang w:val="en-US" w:eastAsia="es-ES"/>
        </w:rPr>
        <w:t xml:space="preserve">          type: array</w:t>
      </w:r>
    </w:p>
    <w:p w14:paraId="5DAC551C" w14:textId="77777777" w:rsidR="00F10E3F" w:rsidRDefault="00F10E3F" w:rsidP="00F10E3F">
      <w:pPr>
        <w:pStyle w:val="PL"/>
        <w:rPr>
          <w:lang w:val="en-US" w:eastAsia="es-ES"/>
        </w:rPr>
      </w:pPr>
      <w:r>
        <w:rPr>
          <w:lang w:val="en-US" w:eastAsia="es-ES"/>
        </w:rPr>
        <w:t xml:space="preserve">          items:</w:t>
      </w:r>
    </w:p>
    <w:p w14:paraId="374A0118" w14:textId="77777777" w:rsidR="00F10E3F" w:rsidRDefault="00F10E3F" w:rsidP="00F10E3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val="en-US" w:eastAsia="es-ES"/>
        </w:rPr>
        <w:t>AfEventNotification</w:t>
      </w:r>
      <w:proofErr w:type="spellEnd"/>
      <w:r>
        <w:rPr>
          <w:lang w:val="en-US" w:eastAsia="es-ES"/>
        </w:rPr>
        <w:t>'</w:t>
      </w:r>
    </w:p>
    <w:p w14:paraId="2D18BB1B" w14:textId="77777777" w:rsidR="00F10E3F" w:rsidRDefault="00F10E3F" w:rsidP="00F10E3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28CEB5EE" w14:textId="77777777" w:rsidR="00F10E3F" w:rsidRDefault="00F10E3F" w:rsidP="00F10E3F">
      <w:pPr>
        <w:pStyle w:val="PL"/>
        <w:rPr>
          <w:lang w:val="en-US" w:eastAsia="es-ES"/>
        </w:rPr>
      </w:pPr>
      <w:r>
        <w:rPr>
          <w:lang w:val="en-US" w:eastAsia="es-ES"/>
        </w:rPr>
        <w:t xml:space="preserve">      required:</w:t>
      </w:r>
    </w:p>
    <w:p w14:paraId="1D262B01" w14:textId="77777777" w:rsidR="00F10E3F" w:rsidRDefault="00F10E3F" w:rsidP="00F10E3F">
      <w:pPr>
        <w:pStyle w:val="PL"/>
        <w:rPr>
          <w:lang w:val="en-US" w:eastAsia="es-ES"/>
        </w:rPr>
      </w:pPr>
      <w:r>
        <w:rPr>
          <w:lang w:val="en-US" w:eastAsia="es-ES"/>
        </w:rPr>
        <w:t xml:space="preserve">        - </w:t>
      </w:r>
      <w:proofErr w:type="spellStart"/>
      <w:r>
        <w:rPr>
          <w:lang w:val="en-US" w:eastAsia="es-ES"/>
        </w:rPr>
        <w:t>notifId</w:t>
      </w:r>
      <w:proofErr w:type="spellEnd"/>
    </w:p>
    <w:p w14:paraId="5C4C7A09" w14:textId="77777777" w:rsidR="00F10E3F" w:rsidRDefault="00F10E3F" w:rsidP="00F10E3F">
      <w:pPr>
        <w:pStyle w:val="PL"/>
        <w:rPr>
          <w:lang w:val="en-US" w:eastAsia="es-ES"/>
        </w:rPr>
      </w:pPr>
      <w:r>
        <w:rPr>
          <w:lang w:val="en-US" w:eastAsia="es-ES"/>
        </w:rPr>
        <w:t xml:space="preserve">        - </w:t>
      </w:r>
      <w:proofErr w:type="spellStart"/>
      <w:r>
        <w:rPr>
          <w:lang w:val="en-US" w:eastAsia="es-ES"/>
        </w:rPr>
        <w:t>eventNotifs</w:t>
      </w:r>
      <w:proofErr w:type="spellEnd"/>
    </w:p>
    <w:p w14:paraId="7CF29FB4" w14:textId="77777777" w:rsidR="00F10E3F" w:rsidRDefault="00F10E3F" w:rsidP="00F10E3F">
      <w:pPr>
        <w:pStyle w:val="PL"/>
        <w:rPr>
          <w:lang w:val="en-US" w:eastAsia="es-ES"/>
        </w:rPr>
      </w:pPr>
    </w:p>
    <w:p w14:paraId="02E5C6F0" w14:textId="77777777" w:rsidR="00F10E3F" w:rsidRDefault="00F10E3F" w:rsidP="00F10E3F">
      <w:pPr>
        <w:pStyle w:val="PL"/>
        <w:rPr>
          <w:lang w:val="en-US" w:eastAsia="es-ES"/>
        </w:rPr>
      </w:pPr>
      <w:r>
        <w:rPr>
          <w:lang w:val="en-US" w:eastAsia="es-ES"/>
        </w:rPr>
        <w:t xml:space="preserve">    </w:t>
      </w:r>
      <w:proofErr w:type="spellStart"/>
      <w:r>
        <w:rPr>
          <w:lang w:val="en-US" w:eastAsia="es-ES"/>
        </w:rPr>
        <w:t>AfEventExposureSubsc</w:t>
      </w:r>
      <w:proofErr w:type="spellEnd"/>
      <w:r>
        <w:rPr>
          <w:lang w:val="en-US" w:eastAsia="es-ES"/>
        </w:rPr>
        <w:t>:</w:t>
      </w:r>
    </w:p>
    <w:p w14:paraId="440D931E" w14:textId="77777777" w:rsidR="00F10E3F" w:rsidRDefault="00F10E3F" w:rsidP="00F10E3F">
      <w:pPr>
        <w:pStyle w:val="PL"/>
        <w:rPr>
          <w:rFonts w:eastAsia="Batang"/>
        </w:rPr>
      </w:pPr>
      <w:r>
        <w:rPr>
          <w:rFonts w:eastAsia="Batang"/>
        </w:rPr>
        <w:t xml:space="preserve">      description: Represents an Individual Application Event Subscription resource.</w:t>
      </w:r>
    </w:p>
    <w:p w14:paraId="57D1CD00" w14:textId="77777777" w:rsidR="00F10E3F" w:rsidRDefault="00F10E3F" w:rsidP="00F10E3F">
      <w:pPr>
        <w:pStyle w:val="PL"/>
        <w:rPr>
          <w:lang w:val="en-US" w:eastAsia="es-ES"/>
        </w:rPr>
      </w:pPr>
      <w:r>
        <w:rPr>
          <w:lang w:val="en-US" w:eastAsia="es-ES"/>
        </w:rPr>
        <w:t xml:space="preserve">      type: object</w:t>
      </w:r>
    </w:p>
    <w:p w14:paraId="26B26772" w14:textId="77777777" w:rsidR="00F10E3F" w:rsidRDefault="00F10E3F" w:rsidP="00F10E3F">
      <w:pPr>
        <w:pStyle w:val="PL"/>
        <w:rPr>
          <w:lang w:val="en-US" w:eastAsia="es-ES"/>
        </w:rPr>
      </w:pPr>
      <w:r>
        <w:rPr>
          <w:lang w:val="en-US" w:eastAsia="es-ES"/>
        </w:rPr>
        <w:t xml:space="preserve">      properties:</w:t>
      </w:r>
    </w:p>
    <w:p w14:paraId="25375037" w14:textId="77777777" w:rsidR="00F10E3F" w:rsidRPr="00961C4B" w:rsidRDefault="00F10E3F" w:rsidP="00F10E3F">
      <w:pPr>
        <w:pStyle w:val="PL"/>
        <w:rPr>
          <w:lang w:val="en-US" w:eastAsia="es-ES"/>
        </w:rPr>
      </w:pPr>
      <w:r w:rsidRPr="00961C4B">
        <w:rPr>
          <w:lang w:val="en-US" w:eastAsia="es-ES"/>
        </w:rPr>
        <w:t xml:space="preserve">        </w:t>
      </w:r>
      <w:proofErr w:type="spellStart"/>
      <w:r>
        <w:rPr>
          <w:lang w:val="en-US" w:eastAsia="es-ES"/>
        </w:rPr>
        <w:t>dataAccProfId</w:t>
      </w:r>
      <w:proofErr w:type="spellEnd"/>
      <w:r w:rsidRPr="00961C4B">
        <w:rPr>
          <w:lang w:val="en-US" w:eastAsia="es-ES"/>
        </w:rPr>
        <w:t>:</w:t>
      </w:r>
    </w:p>
    <w:p w14:paraId="560D129D" w14:textId="77777777" w:rsidR="00F10E3F" w:rsidRDefault="00F10E3F" w:rsidP="00F10E3F">
      <w:pPr>
        <w:pStyle w:val="PL"/>
        <w:rPr>
          <w:lang w:val="en-US" w:eastAsia="es-ES"/>
        </w:rPr>
      </w:pPr>
      <w:r w:rsidRPr="00961C4B">
        <w:rPr>
          <w:lang w:val="en-US" w:eastAsia="es-ES"/>
        </w:rPr>
        <w:t xml:space="preserve">          type: string</w:t>
      </w:r>
    </w:p>
    <w:p w14:paraId="4E8FF98F" w14:textId="77777777" w:rsidR="00F10E3F" w:rsidRDefault="00F10E3F" w:rsidP="00F10E3F">
      <w:pPr>
        <w:pStyle w:val="PL"/>
        <w:rPr>
          <w:lang w:val="en-US" w:eastAsia="es-ES"/>
        </w:rPr>
      </w:pPr>
      <w:r>
        <w:rPr>
          <w:lang w:val="en-US" w:eastAsia="es-ES"/>
        </w:rPr>
        <w:t xml:space="preserve">        </w:t>
      </w:r>
      <w:proofErr w:type="spellStart"/>
      <w:r>
        <w:rPr>
          <w:lang w:val="en-US" w:eastAsia="es-ES"/>
        </w:rPr>
        <w:t>eventsSubs</w:t>
      </w:r>
      <w:proofErr w:type="spellEnd"/>
      <w:r>
        <w:rPr>
          <w:lang w:val="en-US" w:eastAsia="es-ES"/>
        </w:rPr>
        <w:t>:</w:t>
      </w:r>
    </w:p>
    <w:p w14:paraId="0465CBB4" w14:textId="77777777" w:rsidR="00F10E3F" w:rsidRDefault="00F10E3F" w:rsidP="00F10E3F">
      <w:pPr>
        <w:pStyle w:val="PL"/>
        <w:rPr>
          <w:lang w:val="en-US" w:eastAsia="es-ES"/>
        </w:rPr>
      </w:pPr>
      <w:r>
        <w:rPr>
          <w:lang w:val="en-US" w:eastAsia="es-ES"/>
        </w:rPr>
        <w:t xml:space="preserve">          type: array</w:t>
      </w:r>
    </w:p>
    <w:p w14:paraId="50446951" w14:textId="77777777" w:rsidR="00F10E3F" w:rsidRDefault="00F10E3F" w:rsidP="00F10E3F">
      <w:pPr>
        <w:pStyle w:val="PL"/>
        <w:rPr>
          <w:lang w:val="en-US" w:eastAsia="es-ES"/>
        </w:rPr>
      </w:pPr>
      <w:r>
        <w:rPr>
          <w:lang w:val="en-US" w:eastAsia="es-ES"/>
        </w:rPr>
        <w:t xml:space="preserve">          items:</w:t>
      </w:r>
    </w:p>
    <w:p w14:paraId="6B8939B7" w14:textId="77777777" w:rsidR="00F10E3F" w:rsidRDefault="00F10E3F" w:rsidP="00F10E3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t>EventsSubs</w:t>
      </w:r>
      <w:proofErr w:type="spellEnd"/>
      <w:r>
        <w:rPr>
          <w:lang w:val="en-US" w:eastAsia="es-ES"/>
        </w:rPr>
        <w:t>'</w:t>
      </w:r>
    </w:p>
    <w:p w14:paraId="0A7813E6" w14:textId="77777777" w:rsidR="00F10E3F" w:rsidRDefault="00F10E3F" w:rsidP="00F10E3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3BA0201E" w14:textId="77777777" w:rsidR="00F10E3F" w:rsidRDefault="00F10E3F" w:rsidP="00F10E3F">
      <w:pPr>
        <w:pStyle w:val="PL"/>
        <w:rPr>
          <w:lang w:val="en-US" w:eastAsia="es-ES"/>
        </w:rPr>
      </w:pPr>
      <w:r>
        <w:rPr>
          <w:lang w:val="en-US" w:eastAsia="es-ES"/>
        </w:rPr>
        <w:t xml:space="preserve">        </w:t>
      </w:r>
      <w:proofErr w:type="spellStart"/>
      <w:r>
        <w:rPr>
          <w:lang w:val="en-US" w:eastAsia="es-ES"/>
        </w:rPr>
        <w:t>eventsRepInfo</w:t>
      </w:r>
      <w:proofErr w:type="spellEnd"/>
      <w:r>
        <w:rPr>
          <w:lang w:val="en-US" w:eastAsia="es-ES"/>
        </w:rPr>
        <w:t>:</w:t>
      </w:r>
    </w:p>
    <w:p w14:paraId="08FCF645" w14:textId="77777777" w:rsidR="00F10E3F" w:rsidRDefault="00F10E3F" w:rsidP="00F10E3F">
      <w:pPr>
        <w:pStyle w:val="PL"/>
        <w:rPr>
          <w:lang w:val="en-US" w:eastAsia="es-ES"/>
        </w:rPr>
      </w:pPr>
      <w:r>
        <w:rPr>
          <w:lang w:val="en-US" w:eastAsia="es-ES"/>
        </w:rPr>
        <w:t xml:space="preserve">          $ref: 'TS29523_Npcf_EventExposure.</w:t>
      </w:r>
      <w:proofErr w:type="gramStart"/>
      <w:r>
        <w:rPr>
          <w:lang w:val="en-US" w:eastAsia="es-ES"/>
        </w:rPr>
        <w:t>yaml#/</w:t>
      </w:r>
      <w:proofErr w:type="gramEnd"/>
      <w:r>
        <w:rPr>
          <w:lang w:val="en-US" w:eastAsia="es-ES"/>
        </w:rPr>
        <w:t>components/schemas/ReportingInformation'</w:t>
      </w:r>
    </w:p>
    <w:p w14:paraId="6B806099" w14:textId="77777777" w:rsidR="00F10E3F" w:rsidRDefault="00F10E3F" w:rsidP="00F10E3F">
      <w:pPr>
        <w:pStyle w:val="PL"/>
        <w:rPr>
          <w:lang w:val="en-US" w:eastAsia="es-ES"/>
        </w:rPr>
      </w:pPr>
      <w:r>
        <w:rPr>
          <w:lang w:val="en-US" w:eastAsia="es-ES"/>
        </w:rPr>
        <w:t xml:space="preserve">        </w:t>
      </w:r>
      <w:proofErr w:type="spellStart"/>
      <w:r>
        <w:rPr>
          <w:lang w:val="en-US" w:eastAsia="es-ES"/>
        </w:rPr>
        <w:t>notifUri</w:t>
      </w:r>
      <w:proofErr w:type="spellEnd"/>
      <w:r>
        <w:rPr>
          <w:lang w:val="en-US" w:eastAsia="es-ES"/>
        </w:rPr>
        <w:t>:</w:t>
      </w:r>
    </w:p>
    <w:p w14:paraId="3706BBE1"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components/schemas/Uri'</w:t>
      </w:r>
    </w:p>
    <w:p w14:paraId="1862689A" w14:textId="77777777" w:rsidR="00F10E3F" w:rsidRDefault="00F10E3F" w:rsidP="00F10E3F">
      <w:pPr>
        <w:pStyle w:val="PL"/>
        <w:rPr>
          <w:lang w:val="en-US" w:eastAsia="es-ES"/>
        </w:rPr>
      </w:pPr>
      <w:r>
        <w:rPr>
          <w:lang w:val="en-US" w:eastAsia="es-ES"/>
        </w:rPr>
        <w:t xml:space="preserve">        </w:t>
      </w:r>
      <w:proofErr w:type="spellStart"/>
      <w:r>
        <w:rPr>
          <w:lang w:val="en-US" w:eastAsia="es-ES"/>
        </w:rPr>
        <w:t>notifId</w:t>
      </w:r>
      <w:proofErr w:type="spellEnd"/>
      <w:r>
        <w:rPr>
          <w:lang w:val="en-US" w:eastAsia="es-ES"/>
        </w:rPr>
        <w:t>:</w:t>
      </w:r>
    </w:p>
    <w:p w14:paraId="1253A8D3" w14:textId="77777777" w:rsidR="00F10E3F" w:rsidRDefault="00F10E3F" w:rsidP="00F10E3F">
      <w:pPr>
        <w:pStyle w:val="PL"/>
        <w:rPr>
          <w:lang w:val="en-US" w:eastAsia="es-ES"/>
        </w:rPr>
      </w:pPr>
      <w:r>
        <w:rPr>
          <w:lang w:val="en-US" w:eastAsia="es-ES"/>
        </w:rPr>
        <w:t xml:space="preserve">          type: string</w:t>
      </w:r>
    </w:p>
    <w:p w14:paraId="2E806811" w14:textId="77777777" w:rsidR="00F10E3F" w:rsidRDefault="00F10E3F" w:rsidP="00F10E3F">
      <w:pPr>
        <w:pStyle w:val="PL"/>
        <w:rPr>
          <w:lang w:val="en-US" w:eastAsia="es-ES"/>
        </w:rPr>
      </w:pPr>
      <w:r>
        <w:rPr>
          <w:lang w:val="en-US" w:eastAsia="es-ES"/>
        </w:rPr>
        <w:t xml:space="preserve">        </w:t>
      </w:r>
      <w:proofErr w:type="spellStart"/>
      <w:r>
        <w:rPr>
          <w:lang w:val="en-US" w:eastAsia="es-ES"/>
        </w:rPr>
        <w:t>eventNotifs</w:t>
      </w:r>
      <w:proofErr w:type="spellEnd"/>
      <w:r>
        <w:rPr>
          <w:lang w:val="en-US" w:eastAsia="es-ES"/>
        </w:rPr>
        <w:t>:</w:t>
      </w:r>
    </w:p>
    <w:p w14:paraId="0F251D9C" w14:textId="77777777" w:rsidR="00F10E3F" w:rsidRDefault="00F10E3F" w:rsidP="00F10E3F">
      <w:pPr>
        <w:pStyle w:val="PL"/>
        <w:rPr>
          <w:lang w:val="en-US" w:eastAsia="es-ES"/>
        </w:rPr>
      </w:pPr>
      <w:r>
        <w:rPr>
          <w:lang w:val="en-US" w:eastAsia="es-ES"/>
        </w:rPr>
        <w:t xml:space="preserve">          type: array</w:t>
      </w:r>
    </w:p>
    <w:p w14:paraId="1DED9D73" w14:textId="77777777" w:rsidR="00F10E3F" w:rsidRDefault="00F10E3F" w:rsidP="00F10E3F">
      <w:pPr>
        <w:pStyle w:val="PL"/>
        <w:rPr>
          <w:lang w:val="en-US" w:eastAsia="es-ES"/>
        </w:rPr>
      </w:pPr>
      <w:r>
        <w:rPr>
          <w:lang w:val="en-US" w:eastAsia="es-ES"/>
        </w:rPr>
        <w:t xml:space="preserve">          items:</w:t>
      </w:r>
    </w:p>
    <w:p w14:paraId="3FBE0BF6" w14:textId="77777777" w:rsidR="00F10E3F" w:rsidRDefault="00F10E3F" w:rsidP="00F10E3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val="en-US" w:eastAsia="es-ES"/>
        </w:rPr>
        <w:t>AfEventNotification</w:t>
      </w:r>
      <w:proofErr w:type="spellEnd"/>
      <w:r>
        <w:rPr>
          <w:lang w:val="en-US" w:eastAsia="es-ES"/>
        </w:rPr>
        <w:t>'</w:t>
      </w:r>
    </w:p>
    <w:p w14:paraId="78DDA545" w14:textId="77777777" w:rsidR="00F10E3F" w:rsidRDefault="00F10E3F" w:rsidP="00F10E3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6A1A3E27" w14:textId="77777777" w:rsidR="00F10E3F" w:rsidRDefault="00F10E3F" w:rsidP="00F10E3F">
      <w:pPr>
        <w:pStyle w:val="PL"/>
        <w:rPr>
          <w:lang w:val="en-US" w:eastAsia="es-ES"/>
        </w:rPr>
      </w:pPr>
      <w:r>
        <w:rPr>
          <w:lang w:val="en-US" w:eastAsia="es-ES"/>
        </w:rPr>
        <w:t xml:space="preserve">        </w:t>
      </w:r>
      <w:proofErr w:type="spellStart"/>
      <w:r>
        <w:rPr>
          <w:lang w:val="en-US" w:eastAsia="es-ES"/>
        </w:rPr>
        <w:t>suppFeat</w:t>
      </w:r>
      <w:proofErr w:type="spellEnd"/>
      <w:r>
        <w:rPr>
          <w:lang w:val="en-US" w:eastAsia="es-ES"/>
        </w:rPr>
        <w:t>:</w:t>
      </w:r>
    </w:p>
    <w:p w14:paraId="0BCF4233"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val="en-US" w:eastAsia="es-ES"/>
        </w:rPr>
        <w:t>SupportedFeatures</w:t>
      </w:r>
      <w:proofErr w:type="spellEnd"/>
      <w:r>
        <w:rPr>
          <w:lang w:val="en-US" w:eastAsia="es-ES"/>
        </w:rPr>
        <w:t>'</w:t>
      </w:r>
    </w:p>
    <w:p w14:paraId="292B64D0" w14:textId="77777777" w:rsidR="00F10E3F" w:rsidRDefault="00F10E3F" w:rsidP="00F10E3F">
      <w:pPr>
        <w:pStyle w:val="PL"/>
        <w:rPr>
          <w:lang w:val="en-US" w:eastAsia="es-ES"/>
        </w:rPr>
      </w:pPr>
      <w:r>
        <w:rPr>
          <w:lang w:val="en-US" w:eastAsia="es-ES"/>
        </w:rPr>
        <w:t xml:space="preserve">      required:</w:t>
      </w:r>
    </w:p>
    <w:p w14:paraId="00C74194" w14:textId="77777777" w:rsidR="00F10E3F" w:rsidRDefault="00F10E3F" w:rsidP="00F10E3F">
      <w:pPr>
        <w:pStyle w:val="PL"/>
        <w:rPr>
          <w:lang w:val="en-US" w:eastAsia="es-ES"/>
        </w:rPr>
      </w:pPr>
      <w:r>
        <w:rPr>
          <w:lang w:val="en-US" w:eastAsia="es-ES"/>
        </w:rPr>
        <w:t xml:space="preserve">        - </w:t>
      </w:r>
      <w:proofErr w:type="spellStart"/>
      <w:r>
        <w:rPr>
          <w:lang w:val="en-US" w:eastAsia="es-ES"/>
        </w:rPr>
        <w:t>eventsSubs</w:t>
      </w:r>
      <w:proofErr w:type="spellEnd"/>
    </w:p>
    <w:p w14:paraId="772B7F36" w14:textId="77777777" w:rsidR="00F10E3F" w:rsidRDefault="00F10E3F" w:rsidP="00F10E3F">
      <w:pPr>
        <w:pStyle w:val="PL"/>
        <w:rPr>
          <w:lang w:val="en-US" w:eastAsia="es-ES"/>
        </w:rPr>
      </w:pPr>
      <w:r>
        <w:rPr>
          <w:lang w:val="en-US" w:eastAsia="es-ES"/>
        </w:rPr>
        <w:t xml:space="preserve">        - </w:t>
      </w:r>
      <w:proofErr w:type="spellStart"/>
      <w:r>
        <w:rPr>
          <w:lang w:val="en-US" w:eastAsia="es-ES"/>
        </w:rPr>
        <w:t>eventsRepInfo</w:t>
      </w:r>
      <w:proofErr w:type="spellEnd"/>
    </w:p>
    <w:p w14:paraId="5ABC4084" w14:textId="77777777" w:rsidR="00F10E3F" w:rsidRDefault="00F10E3F" w:rsidP="00F10E3F">
      <w:pPr>
        <w:pStyle w:val="PL"/>
        <w:rPr>
          <w:lang w:val="en-US" w:eastAsia="es-ES"/>
        </w:rPr>
      </w:pPr>
      <w:r>
        <w:rPr>
          <w:lang w:val="en-US" w:eastAsia="es-ES"/>
        </w:rPr>
        <w:t xml:space="preserve">        - </w:t>
      </w:r>
      <w:proofErr w:type="spellStart"/>
      <w:r>
        <w:rPr>
          <w:lang w:val="en-US" w:eastAsia="es-ES"/>
        </w:rPr>
        <w:t>notifId</w:t>
      </w:r>
      <w:proofErr w:type="spellEnd"/>
    </w:p>
    <w:p w14:paraId="0303DDC0" w14:textId="77777777" w:rsidR="00F10E3F" w:rsidRDefault="00F10E3F" w:rsidP="00F10E3F">
      <w:pPr>
        <w:pStyle w:val="PL"/>
        <w:rPr>
          <w:lang w:val="en-US" w:eastAsia="es-ES"/>
        </w:rPr>
      </w:pPr>
      <w:r>
        <w:rPr>
          <w:lang w:val="en-US" w:eastAsia="es-ES"/>
        </w:rPr>
        <w:t xml:space="preserve">        - </w:t>
      </w:r>
      <w:proofErr w:type="spellStart"/>
      <w:r>
        <w:rPr>
          <w:lang w:val="en-US" w:eastAsia="es-ES"/>
        </w:rPr>
        <w:t>notifUri</w:t>
      </w:r>
      <w:proofErr w:type="spellEnd"/>
    </w:p>
    <w:p w14:paraId="465EC167" w14:textId="77777777" w:rsidR="00F10E3F" w:rsidRDefault="00F10E3F" w:rsidP="00F10E3F">
      <w:pPr>
        <w:pStyle w:val="PL"/>
        <w:rPr>
          <w:lang w:val="en-US" w:eastAsia="es-ES"/>
        </w:rPr>
      </w:pPr>
    </w:p>
    <w:p w14:paraId="3C2E5E2B" w14:textId="77777777" w:rsidR="00F10E3F" w:rsidRDefault="00F10E3F" w:rsidP="00F10E3F">
      <w:pPr>
        <w:pStyle w:val="PL"/>
        <w:rPr>
          <w:lang w:val="en-US" w:eastAsia="es-ES"/>
        </w:rPr>
      </w:pPr>
      <w:r>
        <w:rPr>
          <w:lang w:val="en-US" w:eastAsia="es-ES"/>
        </w:rPr>
        <w:t xml:space="preserve">    </w:t>
      </w:r>
      <w:proofErr w:type="spellStart"/>
      <w:r>
        <w:rPr>
          <w:lang w:val="en-US" w:eastAsia="es-ES"/>
        </w:rPr>
        <w:t>AfEventNotification</w:t>
      </w:r>
      <w:proofErr w:type="spellEnd"/>
      <w:r>
        <w:rPr>
          <w:lang w:val="en-US" w:eastAsia="es-ES"/>
        </w:rPr>
        <w:t>:</w:t>
      </w:r>
    </w:p>
    <w:p w14:paraId="59DF689E" w14:textId="77777777" w:rsidR="00F10E3F" w:rsidRDefault="00F10E3F" w:rsidP="00F10E3F">
      <w:pPr>
        <w:pStyle w:val="PL"/>
        <w:rPr>
          <w:lang w:val="en-US" w:eastAsia="es-ES"/>
        </w:rPr>
      </w:pPr>
      <w:r>
        <w:rPr>
          <w:rFonts w:eastAsia="Batang"/>
        </w:rPr>
        <w:t xml:space="preserve">      description: Represents information related to an event to be reported.</w:t>
      </w:r>
    </w:p>
    <w:p w14:paraId="6ABD5CCC" w14:textId="77777777" w:rsidR="00F10E3F" w:rsidRDefault="00F10E3F" w:rsidP="00F10E3F">
      <w:pPr>
        <w:pStyle w:val="PL"/>
        <w:rPr>
          <w:lang w:val="en-US" w:eastAsia="es-ES"/>
        </w:rPr>
      </w:pPr>
      <w:r>
        <w:rPr>
          <w:lang w:val="en-US" w:eastAsia="es-ES"/>
        </w:rPr>
        <w:t xml:space="preserve">      type: object</w:t>
      </w:r>
    </w:p>
    <w:p w14:paraId="7D9DF16C" w14:textId="77777777" w:rsidR="00F10E3F" w:rsidRDefault="00F10E3F" w:rsidP="00F10E3F">
      <w:pPr>
        <w:pStyle w:val="PL"/>
        <w:rPr>
          <w:lang w:val="en-US" w:eastAsia="es-ES"/>
        </w:rPr>
      </w:pPr>
      <w:r>
        <w:rPr>
          <w:lang w:val="en-US" w:eastAsia="es-ES"/>
        </w:rPr>
        <w:t xml:space="preserve">      properties:</w:t>
      </w:r>
    </w:p>
    <w:p w14:paraId="2F43AAFB" w14:textId="77777777" w:rsidR="00F10E3F" w:rsidRDefault="00F10E3F" w:rsidP="00F10E3F">
      <w:pPr>
        <w:pStyle w:val="PL"/>
        <w:rPr>
          <w:lang w:val="en-US" w:eastAsia="es-ES"/>
        </w:rPr>
      </w:pPr>
      <w:r>
        <w:rPr>
          <w:lang w:val="en-US" w:eastAsia="es-ES"/>
        </w:rPr>
        <w:t xml:space="preserve">        event:</w:t>
      </w:r>
    </w:p>
    <w:p w14:paraId="520324A4" w14:textId="77777777" w:rsidR="00F10E3F" w:rsidRDefault="00F10E3F" w:rsidP="00F10E3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val="en-US" w:eastAsia="es-ES"/>
        </w:rPr>
        <w:t>AfEvent</w:t>
      </w:r>
      <w:proofErr w:type="spellEnd"/>
      <w:r>
        <w:rPr>
          <w:lang w:val="en-US" w:eastAsia="es-ES"/>
        </w:rPr>
        <w:t>'</w:t>
      </w:r>
    </w:p>
    <w:p w14:paraId="5DA19007" w14:textId="77777777" w:rsidR="00F10E3F" w:rsidRDefault="00F10E3F" w:rsidP="00F10E3F">
      <w:pPr>
        <w:pStyle w:val="PL"/>
        <w:rPr>
          <w:lang w:val="en-US" w:eastAsia="es-ES"/>
        </w:rPr>
      </w:pPr>
      <w:r>
        <w:rPr>
          <w:lang w:val="en-US" w:eastAsia="es-ES"/>
        </w:rPr>
        <w:t xml:space="preserve">        </w:t>
      </w:r>
      <w:proofErr w:type="spellStart"/>
      <w:r>
        <w:rPr>
          <w:lang w:val="en-US" w:eastAsia="es-ES"/>
        </w:rPr>
        <w:t>timeStamp</w:t>
      </w:r>
      <w:proofErr w:type="spellEnd"/>
      <w:r>
        <w:rPr>
          <w:lang w:val="en-US" w:eastAsia="es-ES"/>
        </w:rPr>
        <w:t>:</w:t>
      </w:r>
    </w:p>
    <w:p w14:paraId="1A1F3E54"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val="en-US" w:eastAsia="es-ES"/>
        </w:rPr>
        <w:t>DateTime</w:t>
      </w:r>
      <w:proofErr w:type="spellEnd"/>
      <w:r>
        <w:rPr>
          <w:lang w:val="en-US" w:eastAsia="es-ES"/>
        </w:rPr>
        <w:t>'</w:t>
      </w:r>
    </w:p>
    <w:p w14:paraId="3BA6D191" w14:textId="77777777" w:rsidR="00F10E3F" w:rsidRDefault="00F10E3F" w:rsidP="00F10E3F">
      <w:pPr>
        <w:pStyle w:val="PL"/>
        <w:rPr>
          <w:lang w:val="en-US" w:eastAsia="es-ES"/>
        </w:rPr>
      </w:pPr>
      <w:r>
        <w:rPr>
          <w:lang w:val="en-US" w:eastAsia="es-ES"/>
        </w:rPr>
        <w:t xml:space="preserve">        </w:t>
      </w:r>
      <w:proofErr w:type="spellStart"/>
      <w:r>
        <w:t>svcExprcInfos</w:t>
      </w:r>
      <w:proofErr w:type="spellEnd"/>
      <w:r>
        <w:rPr>
          <w:lang w:val="en-US" w:eastAsia="es-ES"/>
        </w:rPr>
        <w:t>:</w:t>
      </w:r>
    </w:p>
    <w:p w14:paraId="09C2723C" w14:textId="77777777" w:rsidR="00F10E3F" w:rsidRDefault="00F10E3F" w:rsidP="00F10E3F">
      <w:pPr>
        <w:pStyle w:val="PL"/>
        <w:rPr>
          <w:lang w:val="en-US" w:eastAsia="es-ES"/>
        </w:rPr>
      </w:pPr>
      <w:r>
        <w:rPr>
          <w:lang w:val="en-US" w:eastAsia="es-ES"/>
        </w:rPr>
        <w:t xml:space="preserve">          type: array</w:t>
      </w:r>
    </w:p>
    <w:p w14:paraId="03A51103" w14:textId="77777777" w:rsidR="00F10E3F" w:rsidRDefault="00F10E3F" w:rsidP="00F10E3F">
      <w:pPr>
        <w:pStyle w:val="PL"/>
        <w:rPr>
          <w:lang w:val="en-US" w:eastAsia="es-ES"/>
        </w:rPr>
      </w:pPr>
      <w:r>
        <w:rPr>
          <w:lang w:val="en-US" w:eastAsia="es-ES"/>
        </w:rPr>
        <w:t xml:space="preserve">          items:</w:t>
      </w:r>
    </w:p>
    <w:p w14:paraId="6E8A4FD1" w14:textId="77777777" w:rsidR="00F10E3F" w:rsidRDefault="00F10E3F" w:rsidP="00F10E3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t>ServiceExperienceInfoPerApp</w:t>
      </w:r>
      <w:proofErr w:type="spellEnd"/>
      <w:r>
        <w:rPr>
          <w:lang w:val="en-US" w:eastAsia="es-ES"/>
        </w:rPr>
        <w:t>'</w:t>
      </w:r>
    </w:p>
    <w:p w14:paraId="4B24F9D0" w14:textId="77777777" w:rsidR="00F10E3F" w:rsidRDefault="00F10E3F" w:rsidP="00F10E3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64908830" w14:textId="77777777" w:rsidR="00F10E3F" w:rsidRDefault="00F10E3F" w:rsidP="00F10E3F">
      <w:pPr>
        <w:pStyle w:val="PL"/>
        <w:rPr>
          <w:lang w:val="en-US" w:eastAsia="es-ES"/>
        </w:rPr>
      </w:pPr>
      <w:r>
        <w:rPr>
          <w:lang w:val="en-US" w:eastAsia="es-ES"/>
        </w:rPr>
        <w:t xml:space="preserve">        </w:t>
      </w:r>
      <w:proofErr w:type="spellStart"/>
      <w:r>
        <w:t>ueMobilityInfos</w:t>
      </w:r>
      <w:proofErr w:type="spellEnd"/>
      <w:r>
        <w:rPr>
          <w:lang w:val="en-US" w:eastAsia="es-ES"/>
        </w:rPr>
        <w:t>:</w:t>
      </w:r>
    </w:p>
    <w:p w14:paraId="17C57B4C" w14:textId="77777777" w:rsidR="00F10E3F" w:rsidRDefault="00F10E3F" w:rsidP="00F10E3F">
      <w:pPr>
        <w:pStyle w:val="PL"/>
        <w:rPr>
          <w:lang w:val="en-US" w:eastAsia="es-ES"/>
        </w:rPr>
      </w:pPr>
      <w:r>
        <w:rPr>
          <w:lang w:val="en-US" w:eastAsia="es-ES"/>
        </w:rPr>
        <w:lastRenderedPageBreak/>
        <w:t xml:space="preserve">          type: array</w:t>
      </w:r>
    </w:p>
    <w:p w14:paraId="0E17CEA1" w14:textId="77777777" w:rsidR="00F10E3F" w:rsidRDefault="00F10E3F" w:rsidP="00F10E3F">
      <w:pPr>
        <w:pStyle w:val="PL"/>
        <w:rPr>
          <w:lang w:val="en-US" w:eastAsia="es-ES"/>
        </w:rPr>
      </w:pPr>
      <w:r>
        <w:rPr>
          <w:lang w:val="en-US" w:eastAsia="es-ES"/>
        </w:rPr>
        <w:t xml:space="preserve">          items:</w:t>
      </w:r>
    </w:p>
    <w:p w14:paraId="425EBCEC" w14:textId="77777777" w:rsidR="00F10E3F" w:rsidRDefault="00F10E3F" w:rsidP="00F10E3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t>UeMobilityCollection</w:t>
      </w:r>
      <w:proofErr w:type="spellEnd"/>
      <w:r>
        <w:rPr>
          <w:lang w:val="en-US" w:eastAsia="es-ES"/>
        </w:rPr>
        <w:t>'</w:t>
      </w:r>
    </w:p>
    <w:p w14:paraId="478279AF" w14:textId="77777777" w:rsidR="00F10E3F" w:rsidRDefault="00F10E3F" w:rsidP="00F10E3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73830124" w14:textId="77777777" w:rsidR="00F10E3F" w:rsidRDefault="00F10E3F" w:rsidP="00F10E3F">
      <w:pPr>
        <w:pStyle w:val="PL"/>
        <w:rPr>
          <w:lang w:val="en-US" w:eastAsia="es-ES"/>
        </w:rPr>
      </w:pPr>
      <w:r>
        <w:rPr>
          <w:lang w:val="en-US" w:eastAsia="es-ES"/>
        </w:rPr>
        <w:t xml:space="preserve">        </w:t>
      </w:r>
      <w:proofErr w:type="spellStart"/>
      <w:r>
        <w:t>ueCommInfos</w:t>
      </w:r>
      <w:proofErr w:type="spellEnd"/>
      <w:r>
        <w:rPr>
          <w:lang w:val="en-US" w:eastAsia="es-ES"/>
        </w:rPr>
        <w:t>:</w:t>
      </w:r>
    </w:p>
    <w:p w14:paraId="03CFC8BA" w14:textId="77777777" w:rsidR="00F10E3F" w:rsidRDefault="00F10E3F" w:rsidP="00F10E3F">
      <w:pPr>
        <w:pStyle w:val="PL"/>
        <w:rPr>
          <w:lang w:val="en-US" w:eastAsia="es-ES"/>
        </w:rPr>
      </w:pPr>
      <w:r>
        <w:rPr>
          <w:lang w:val="en-US" w:eastAsia="es-ES"/>
        </w:rPr>
        <w:t xml:space="preserve">          type: array</w:t>
      </w:r>
    </w:p>
    <w:p w14:paraId="55544AC8" w14:textId="77777777" w:rsidR="00F10E3F" w:rsidRDefault="00F10E3F" w:rsidP="00F10E3F">
      <w:pPr>
        <w:pStyle w:val="PL"/>
        <w:rPr>
          <w:lang w:val="en-US" w:eastAsia="es-ES"/>
        </w:rPr>
      </w:pPr>
      <w:r>
        <w:rPr>
          <w:lang w:val="en-US" w:eastAsia="es-ES"/>
        </w:rPr>
        <w:t xml:space="preserve">          items:</w:t>
      </w:r>
    </w:p>
    <w:p w14:paraId="1DC5B1E0" w14:textId="77777777" w:rsidR="00F10E3F" w:rsidRDefault="00F10E3F" w:rsidP="00F10E3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t>UeCommunicationCollection</w:t>
      </w:r>
      <w:proofErr w:type="spellEnd"/>
      <w:r>
        <w:rPr>
          <w:lang w:val="en-US" w:eastAsia="es-ES"/>
        </w:rPr>
        <w:t>'</w:t>
      </w:r>
    </w:p>
    <w:p w14:paraId="4445A256" w14:textId="77777777" w:rsidR="00F10E3F" w:rsidRDefault="00F10E3F" w:rsidP="00F10E3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3E718D6A" w14:textId="77777777" w:rsidR="00F10E3F" w:rsidRDefault="00F10E3F" w:rsidP="00F10E3F">
      <w:pPr>
        <w:pStyle w:val="PL"/>
        <w:rPr>
          <w:lang w:val="en-US" w:eastAsia="es-ES"/>
        </w:rPr>
      </w:pPr>
      <w:r>
        <w:rPr>
          <w:lang w:val="en-US" w:eastAsia="es-ES"/>
        </w:rPr>
        <w:t xml:space="preserve">        </w:t>
      </w:r>
      <w:proofErr w:type="spellStart"/>
      <w:r>
        <w:t>excepInfos</w:t>
      </w:r>
      <w:proofErr w:type="spellEnd"/>
      <w:r>
        <w:rPr>
          <w:lang w:val="en-US" w:eastAsia="es-ES"/>
        </w:rPr>
        <w:t>:</w:t>
      </w:r>
    </w:p>
    <w:p w14:paraId="254B02FC" w14:textId="77777777" w:rsidR="00F10E3F" w:rsidRDefault="00F10E3F" w:rsidP="00F10E3F">
      <w:pPr>
        <w:pStyle w:val="PL"/>
        <w:rPr>
          <w:lang w:val="en-US" w:eastAsia="es-ES"/>
        </w:rPr>
      </w:pPr>
      <w:r>
        <w:rPr>
          <w:lang w:val="en-US" w:eastAsia="es-ES"/>
        </w:rPr>
        <w:t xml:space="preserve">          type: array</w:t>
      </w:r>
    </w:p>
    <w:p w14:paraId="49BE5177" w14:textId="77777777" w:rsidR="00F10E3F" w:rsidRDefault="00F10E3F" w:rsidP="00F10E3F">
      <w:pPr>
        <w:pStyle w:val="PL"/>
        <w:rPr>
          <w:lang w:val="en-US" w:eastAsia="es-ES"/>
        </w:rPr>
      </w:pPr>
      <w:r>
        <w:rPr>
          <w:lang w:val="en-US" w:eastAsia="es-ES"/>
        </w:rPr>
        <w:t xml:space="preserve">          items:</w:t>
      </w:r>
    </w:p>
    <w:p w14:paraId="25482CDB" w14:textId="77777777" w:rsidR="00F10E3F" w:rsidRDefault="00F10E3F" w:rsidP="00F10E3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t>ExceptionInfo</w:t>
      </w:r>
      <w:proofErr w:type="spellEnd"/>
      <w:r>
        <w:rPr>
          <w:lang w:val="en-US" w:eastAsia="es-ES"/>
        </w:rPr>
        <w:t>'</w:t>
      </w:r>
    </w:p>
    <w:p w14:paraId="5CED933E" w14:textId="77777777" w:rsidR="00F10E3F" w:rsidRDefault="00F10E3F" w:rsidP="00F10E3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21368884" w14:textId="77777777" w:rsidR="00F10E3F" w:rsidRDefault="00F10E3F" w:rsidP="00F10E3F">
      <w:pPr>
        <w:pStyle w:val="PL"/>
        <w:rPr>
          <w:lang w:val="en-US" w:eastAsia="es-ES"/>
        </w:rPr>
      </w:pPr>
      <w:bookmarkStart w:id="332" w:name="_Hlk71816552"/>
      <w:r>
        <w:rPr>
          <w:lang w:val="en-US" w:eastAsia="es-ES"/>
        </w:rPr>
        <w:t xml:space="preserve">        </w:t>
      </w:r>
      <w:proofErr w:type="spellStart"/>
      <w:r>
        <w:t>congestionInfos</w:t>
      </w:r>
      <w:proofErr w:type="spellEnd"/>
      <w:r>
        <w:rPr>
          <w:lang w:val="en-US" w:eastAsia="es-ES"/>
        </w:rPr>
        <w:t>:</w:t>
      </w:r>
    </w:p>
    <w:p w14:paraId="4420055F" w14:textId="77777777" w:rsidR="00F10E3F" w:rsidRDefault="00F10E3F" w:rsidP="00F10E3F">
      <w:pPr>
        <w:pStyle w:val="PL"/>
        <w:rPr>
          <w:lang w:val="en-US" w:eastAsia="es-ES"/>
        </w:rPr>
      </w:pPr>
      <w:r>
        <w:rPr>
          <w:lang w:val="en-US" w:eastAsia="es-ES"/>
        </w:rPr>
        <w:t xml:space="preserve">          type: array</w:t>
      </w:r>
    </w:p>
    <w:p w14:paraId="1B7AEA0D" w14:textId="77777777" w:rsidR="00F10E3F" w:rsidRDefault="00F10E3F" w:rsidP="00F10E3F">
      <w:pPr>
        <w:pStyle w:val="PL"/>
        <w:rPr>
          <w:lang w:val="en-US" w:eastAsia="es-ES"/>
        </w:rPr>
      </w:pPr>
      <w:r>
        <w:rPr>
          <w:lang w:val="en-US" w:eastAsia="es-ES"/>
        </w:rPr>
        <w:t xml:space="preserve">          items:</w:t>
      </w:r>
    </w:p>
    <w:p w14:paraId="5571B4B6" w14:textId="77777777" w:rsidR="00F10E3F" w:rsidRDefault="00F10E3F" w:rsidP="00F10E3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t>UserDataCongestionCollection</w:t>
      </w:r>
      <w:proofErr w:type="spellEnd"/>
      <w:r>
        <w:rPr>
          <w:lang w:val="en-US" w:eastAsia="es-ES"/>
        </w:rPr>
        <w:t>'</w:t>
      </w:r>
    </w:p>
    <w:p w14:paraId="062E889B" w14:textId="77777777" w:rsidR="00F10E3F" w:rsidRDefault="00F10E3F" w:rsidP="00F10E3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bookmarkEnd w:id="332"/>
    </w:p>
    <w:p w14:paraId="423B57A8" w14:textId="77777777" w:rsidR="00F10E3F" w:rsidRDefault="00F10E3F" w:rsidP="00F10E3F">
      <w:pPr>
        <w:pStyle w:val="PL"/>
        <w:rPr>
          <w:lang w:val="en-US" w:eastAsia="es-ES"/>
        </w:rPr>
      </w:pPr>
      <w:r>
        <w:rPr>
          <w:lang w:val="en-US" w:eastAsia="es-ES"/>
        </w:rPr>
        <w:t xml:space="preserve">        </w:t>
      </w:r>
      <w:proofErr w:type="spellStart"/>
      <w:r>
        <w:t>perfDataInfos</w:t>
      </w:r>
      <w:proofErr w:type="spellEnd"/>
      <w:r>
        <w:rPr>
          <w:lang w:val="en-US" w:eastAsia="es-ES"/>
        </w:rPr>
        <w:t>:</w:t>
      </w:r>
    </w:p>
    <w:p w14:paraId="799EAE74" w14:textId="77777777" w:rsidR="00F10E3F" w:rsidRDefault="00F10E3F" w:rsidP="00F10E3F">
      <w:pPr>
        <w:pStyle w:val="PL"/>
        <w:rPr>
          <w:lang w:val="en-US" w:eastAsia="es-ES"/>
        </w:rPr>
      </w:pPr>
      <w:r>
        <w:rPr>
          <w:lang w:val="en-US" w:eastAsia="es-ES"/>
        </w:rPr>
        <w:t xml:space="preserve">          type: array</w:t>
      </w:r>
    </w:p>
    <w:p w14:paraId="5797A3F5" w14:textId="77777777" w:rsidR="00F10E3F" w:rsidRDefault="00F10E3F" w:rsidP="00F10E3F">
      <w:pPr>
        <w:pStyle w:val="PL"/>
        <w:rPr>
          <w:lang w:val="en-US" w:eastAsia="es-ES"/>
        </w:rPr>
      </w:pPr>
      <w:r>
        <w:rPr>
          <w:lang w:val="en-US" w:eastAsia="es-ES"/>
        </w:rPr>
        <w:t xml:space="preserve">          items:</w:t>
      </w:r>
    </w:p>
    <w:p w14:paraId="6F79C5BE" w14:textId="77777777" w:rsidR="00F10E3F" w:rsidRDefault="00F10E3F" w:rsidP="00F10E3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t>PerformanceDataCollection</w:t>
      </w:r>
      <w:proofErr w:type="spellEnd"/>
      <w:r>
        <w:rPr>
          <w:lang w:val="en-US" w:eastAsia="es-ES"/>
        </w:rPr>
        <w:t>'</w:t>
      </w:r>
    </w:p>
    <w:p w14:paraId="2DA3FEC3" w14:textId="77777777" w:rsidR="00F10E3F" w:rsidRDefault="00F10E3F" w:rsidP="00F10E3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077158AF" w14:textId="77777777" w:rsidR="00F10E3F" w:rsidRDefault="00F10E3F" w:rsidP="00F10E3F">
      <w:pPr>
        <w:pStyle w:val="PL"/>
        <w:rPr>
          <w:lang w:val="en-US" w:eastAsia="es-ES"/>
        </w:rPr>
      </w:pPr>
      <w:r>
        <w:rPr>
          <w:lang w:val="en-US" w:eastAsia="es-ES"/>
        </w:rPr>
        <w:t xml:space="preserve">        </w:t>
      </w:r>
      <w:proofErr w:type="spellStart"/>
      <w:r>
        <w:t>dispersionInfos</w:t>
      </w:r>
      <w:proofErr w:type="spellEnd"/>
      <w:r>
        <w:rPr>
          <w:lang w:val="en-US" w:eastAsia="es-ES"/>
        </w:rPr>
        <w:t>:</w:t>
      </w:r>
    </w:p>
    <w:p w14:paraId="2263DCE3" w14:textId="77777777" w:rsidR="00F10E3F" w:rsidRDefault="00F10E3F" w:rsidP="00F10E3F">
      <w:pPr>
        <w:pStyle w:val="PL"/>
        <w:rPr>
          <w:lang w:val="en-US" w:eastAsia="es-ES"/>
        </w:rPr>
      </w:pPr>
      <w:r>
        <w:rPr>
          <w:lang w:val="en-US" w:eastAsia="es-ES"/>
        </w:rPr>
        <w:t xml:space="preserve">          type: array</w:t>
      </w:r>
    </w:p>
    <w:p w14:paraId="6C1DA37D" w14:textId="77777777" w:rsidR="00F10E3F" w:rsidRDefault="00F10E3F" w:rsidP="00F10E3F">
      <w:pPr>
        <w:pStyle w:val="PL"/>
        <w:rPr>
          <w:lang w:val="en-US" w:eastAsia="es-ES"/>
        </w:rPr>
      </w:pPr>
      <w:r>
        <w:rPr>
          <w:lang w:val="en-US" w:eastAsia="es-ES"/>
        </w:rPr>
        <w:t xml:space="preserve">          items:</w:t>
      </w:r>
    </w:p>
    <w:p w14:paraId="4815E700" w14:textId="77777777" w:rsidR="00F10E3F" w:rsidRDefault="00F10E3F" w:rsidP="00F10E3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t>DispersionCollection</w:t>
      </w:r>
      <w:proofErr w:type="spellEnd"/>
      <w:r>
        <w:rPr>
          <w:lang w:val="en-US" w:eastAsia="es-ES"/>
        </w:rPr>
        <w:t>'</w:t>
      </w:r>
    </w:p>
    <w:p w14:paraId="0B4BB6C2" w14:textId="77777777" w:rsidR="00F10E3F" w:rsidRDefault="00F10E3F" w:rsidP="00F10E3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72AED616" w14:textId="77777777" w:rsidR="00F10E3F" w:rsidRDefault="00F10E3F" w:rsidP="00F10E3F">
      <w:pPr>
        <w:pStyle w:val="PL"/>
        <w:rPr>
          <w:lang w:val="en-US" w:eastAsia="es-ES"/>
        </w:rPr>
      </w:pPr>
      <w:r>
        <w:rPr>
          <w:lang w:val="en-US" w:eastAsia="es-ES"/>
        </w:rPr>
        <w:t xml:space="preserve">        </w:t>
      </w:r>
      <w:proofErr w:type="spellStart"/>
      <w:r>
        <w:rPr>
          <w:lang w:val="en-US" w:eastAsia="es-ES"/>
        </w:rPr>
        <w:t>collBhvrInfs</w:t>
      </w:r>
      <w:proofErr w:type="spellEnd"/>
      <w:r>
        <w:rPr>
          <w:lang w:val="en-US" w:eastAsia="es-ES"/>
        </w:rPr>
        <w:t>:</w:t>
      </w:r>
    </w:p>
    <w:p w14:paraId="3858113D" w14:textId="77777777" w:rsidR="00F10E3F" w:rsidRDefault="00F10E3F" w:rsidP="00F10E3F">
      <w:pPr>
        <w:pStyle w:val="PL"/>
      </w:pPr>
      <w:r>
        <w:t xml:space="preserve">          type: array</w:t>
      </w:r>
    </w:p>
    <w:p w14:paraId="259A25C2" w14:textId="77777777" w:rsidR="00F10E3F" w:rsidRDefault="00F10E3F" w:rsidP="00F10E3F">
      <w:pPr>
        <w:pStyle w:val="PL"/>
      </w:pPr>
      <w:r>
        <w:t xml:space="preserve">          items:</w:t>
      </w:r>
    </w:p>
    <w:p w14:paraId="25A739BA" w14:textId="77777777" w:rsidR="00F10E3F" w:rsidRDefault="00F10E3F" w:rsidP="00F10E3F">
      <w:pPr>
        <w:pStyle w:val="PL"/>
        <w:rPr>
          <w:lang w:val="en-US" w:eastAsia="es-ES"/>
        </w:rPr>
      </w:pPr>
      <w:r>
        <w:t xml:space="preserve">            </w:t>
      </w:r>
      <w:r>
        <w:rPr>
          <w:lang w:val="en-US" w:eastAsia="es-ES"/>
        </w:rPr>
        <w:t>$ref</w:t>
      </w:r>
      <w:proofErr w:type="gramStart"/>
      <w:r>
        <w:rPr>
          <w:lang w:val="en-US" w:eastAsia="es-ES"/>
        </w:rPr>
        <w:t>: '#</w:t>
      </w:r>
      <w:proofErr w:type="gramEnd"/>
      <w:r>
        <w:rPr>
          <w:lang w:val="en-US" w:eastAsia="es-ES"/>
        </w:rPr>
        <w:t>/components/schemas/</w:t>
      </w:r>
      <w:proofErr w:type="spellStart"/>
      <w:r>
        <w:rPr>
          <w:lang w:val="en-US" w:eastAsia="es-ES"/>
        </w:rPr>
        <w:t>CollectiveBehaviourInfo</w:t>
      </w:r>
      <w:proofErr w:type="spellEnd"/>
      <w:r>
        <w:rPr>
          <w:lang w:val="en-US" w:eastAsia="es-ES"/>
        </w:rPr>
        <w:t>'</w:t>
      </w:r>
    </w:p>
    <w:p w14:paraId="1B5E5B88" w14:textId="77777777" w:rsidR="00F10E3F" w:rsidRDefault="00F10E3F" w:rsidP="00F10E3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0DEA2469" w14:textId="77777777" w:rsidR="00F10E3F" w:rsidRDefault="00F10E3F" w:rsidP="00F10E3F">
      <w:pPr>
        <w:pStyle w:val="PL"/>
        <w:rPr>
          <w:lang w:val="en-US" w:eastAsia="es-ES"/>
        </w:rPr>
      </w:pPr>
      <w:r>
        <w:rPr>
          <w:lang w:val="en-US" w:eastAsia="es-ES"/>
        </w:rPr>
        <w:t xml:space="preserve">        </w:t>
      </w:r>
      <w:proofErr w:type="spellStart"/>
      <w:r>
        <w:rPr>
          <w:lang w:val="en-US" w:eastAsia="es-ES"/>
        </w:rPr>
        <w:t>msQ</w:t>
      </w:r>
      <w:r>
        <w:t>oeMetrInfos</w:t>
      </w:r>
      <w:proofErr w:type="spellEnd"/>
      <w:r>
        <w:rPr>
          <w:lang w:val="en-US" w:eastAsia="es-ES"/>
        </w:rPr>
        <w:t>:</w:t>
      </w:r>
    </w:p>
    <w:p w14:paraId="6A8385DE" w14:textId="77777777" w:rsidR="00F10E3F" w:rsidRDefault="00F10E3F" w:rsidP="00F10E3F">
      <w:pPr>
        <w:pStyle w:val="PL"/>
        <w:rPr>
          <w:lang w:val="en-US" w:eastAsia="es-ES"/>
        </w:rPr>
      </w:pPr>
      <w:r>
        <w:rPr>
          <w:lang w:val="en-US" w:eastAsia="es-ES"/>
        </w:rPr>
        <w:t xml:space="preserve">          type: array</w:t>
      </w:r>
    </w:p>
    <w:p w14:paraId="52B3788E" w14:textId="77777777" w:rsidR="00F10E3F" w:rsidRDefault="00F10E3F" w:rsidP="00F10E3F">
      <w:pPr>
        <w:pStyle w:val="PL"/>
        <w:rPr>
          <w:lang w:val="en-US" w:eastAsia="es-ES"/>
        </w:rPr>
      </w:pPr>
      <w:r>
        <w:rPr>
          <w:lang w:val="en-US" w:eastAsia="es-ES"/>
        </w:rPr>
        <w:t xml:space="preserve">          items:</w:t>
      </w:r>
    </w:p>
    <w:p w14:paraId="4A24B06F" w14:textId="77777777" w:rsidR="00F10E3F" w:rsidRDefault="00F10E3F" w:rsidP="00F10E3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val="en-US" w:eastAsia="es-ES"/>
        </w:rPr>
        <w:t>Ms</w:t>
      </w:r>
      <w:r>
        <w:t>QoeMetricsCollection</w:t>
      </w:r>
      <w:proofErr w:type="spellEnd"/>
      <w:r>
        <w:rPr>
          <w:lang w:val="en-US" w:eastAsia="es-ES"/>
        </w:rPr>
        <w:t>'</w:t>
      </w:r>
    </w:p>
    <w:p w14:paraId="7C916BC9" w14:textId="77777777" w:rsidR="00F10E3F" w:rsidRDefault="00F10E3F" w:rsidP="00F10E3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71E0F993" w14:textId="77777777" w:rsidR="00F10E3F" w:rsidRDefault="00F10E3F" w:rsidP="00F10E3F">
      <w:pPr>
        <w:pStyle w:val="PL"/>
      </w:pPr>
      <w:r w:rsidRPr="008B1C02">
        <w:t xml:space="preserve">          deprecated: true</w:t>
      </w:r>
    </w:p>
    <w:p w14:paraId="5ED36A78" w14:textId="77777777" w:rsidR="00F10E3F" w:rsidRDefault="00F10E3F" w:rsidP="00F10E3F">
      <w:pPr>
        <w:pStyle w:val="PL"/>
        <w:rPr>
          <w:lang w:val="en-US" w:eastAsia="es-ES"/>
        </w:rPr>
      </w:pPr>
      <w:r>
        <w:rPr>
          <w:lang w:val="en-US" w:eastAsia="es-ES"/>
        </w:rPr>
        <w:t xml:space="preserve">        </w:t>
      </w:r>
      <w:proofErr w:type="spellStart"/>
      <w:r>
        <w:rPr>
          <w:lang w:eastAsia="zh-CN"/>
        </w:rPr>
        <w:t>msQoeMetrics</w:t>
      </w:r>
      <w:proofErr w:type="spellEnd"/>
      <w:r>
        <w:rPr>
          <w:lang w:val="en-US" w:eastAsia="es-ES"/>
        </w:rPr>
        <w:t>:</w:t>
      </w:r>
    </w:p>
    <w:p w14:paraId="6FA8775A" w14:textId="77777777" w:rsidR="00F10E3F" w:rsidRDefault="00F10E3F" w:rsidP="00F10E3F">
      <w:pPr>
        <w:pStyle w:val="PL"/>
        <w:rPr>
          <w:lang w:val="en-US" w:eastAsia="es-ES"/>
        </w:rPr>
      </w:pPr>
      <w:r>
        <w:rPr>
          <w:lang w:val="en-US" w:eastAsia="es-ES"/>
        </w:rPr>
        <w:t xml:space="preserve">          type: array</w:t>
      </w:r>
    </w:p>
    <w:p w14:paraId="2CF797E8" w14:textId="77777777" w:rsidR="00F10E3F" w:rsidRDefault="00F10E3F" w:rsidP="00F10E3F">
      <w:pPr>
        <w:pStyle w:val="PL"/>
        <w:rPr>
          <w:lang w:val="en-US" w:eastAsia="es-ES"/>
        </w:rPr>
      </w:pPr>
      <w:r>
        <w:rPr>
          <w:lang w:val="en-US" w:eastAsia="es-ES"/>
        </w:rPr>
        <w:t xml:space="preserve">          items:</w:t>
      </w:r>
    </w:p>
    <w:p w14:paraId="318B5B73" w14:textId="77777777" w:rsidR="00F10E3F" w:rsidRDefault="00F10E3F" w:rsidP="00F10E3F">
      <w:pPr>
        <w:pStyle w:val="PL"/>
        <w:rPr>
          <w:lang w:val="en-US" w:eastAsia="es-ES"/>
        </w:rPr>
      </w:pPr>
      <w:r>
        <w:rPr>
          <w:lang w:val="en-US" w:eastAsia="es-ES"/>
        </w:rPr>
        <w:t xml:space="preserve">            $ref: 'TS26512_EventExposure.yaml#/components/schemas/</w:t>
      </w:r>
      <w:proofErr w:type="spellStart"/>
      <w:r>
        <w:t>QoEMetricsCollection</w:t>
      </w:r>
      <w:proofErr w:type="spellEnd"/>
      <w:r>
        <w:rPr>
          <w:lang w:val="en-US" w:eastAsia="es-ES"/>
        </w:rPr>
        <w:t>'</w:t>
      </w:r>
    </w:p>
    <w:p w14:paraId="4A401F25" w14:textId="77777777" w:rsidR="00F10E3F" w:rsidRDefault="00F10E3F" w:rsidP="00F10E3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18F7BC84" w14:textId="77777777" w:rsidR="00F10E3F" w:rsidRPr="004B36F8" w:rsidRDefault="00F10E3F" w:rsidP="00F10E3F">
      <w:pPr>
        <w:pStyle w:val="PL"/>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proofErr w:type="spellStart"/>
      <w:r>
        <w:rPr>
          <w:rFonts w:cs="Arial"/>
          <w:szCs w:val="18"/>
        </w:rPr>
        <w:t>QoE</w:t>
      </w:r>
      <w:proofErr w:type="spellEnd"/>
      <w:r>
        <w:rPr>
          <w:rFonts w:cs="Arial"/>
          <w:szCs w:val="18"/>
        </w:rPr>
        <w:t xml:space="preserve"> metrics</w:t>
      </w:r>
      <w:r w:rsidRPr="00C61AD6">
        <w:rPr>
          <w:rFonts w:cs="Arial"/>
          <w:szCs w:val="18"/>
        </w:rPr>
        <w:t xml:space="preserve"> </w:t>
      </w:r>
      <w:r>
        <w:rPr>
          <w:rFonts w:cs="Arial"/>
          <w:szCs w:val="18"/>
        </w:rPr>
        <w:t>event records</w:t>
      </w:r>
      <w:r>
        <w:t>.</w:t>
      </w:r>
    </w:p>
    <w:p w14:paraId="7307C0E8" w14:textId="77777777" w:rsidR="00F10E3F" w:rsidRPr="00F604DF" w:rsidRDefault="00F10E3F" w:rsidP="00F10E3F">
      <w:pPr>
        <w:pStyle w:val="PL"/>
        <w:rPr>
          <w:lang w:val="en-US" w:eastAsia="es-ES"/>
        </w:rPr>
      </w:pPr>
      <w:r w:rsidRPr="00F604DF">
        <w:rPr>
          <w:lang w:val="en-US" w:eastAsia="es-ES"/>
        </w:rPr>
        <w:t xml:space="preserve">        </w:t>
      </w:r>
      <w:proofErr w:type="spellStart"/>
      <w:r>
        <w:rPr>
          <w:lang w:val="en-US" w:eastAsia="es-ES"/>
        </w:rPr>
        <w:t>msConsump</w:t>
      </w:r>
      <w:r w:rsidRPr="00F604DF">
        <w:rPr>
          <w:lang w:val="en-US" w:eastAsia="es-ES"/>
        </w:rPr>
        <w:t>Infos</w:t>
      </w:r>
      <w:proofErr w:type="spellEnd"/>
      <w:r w:rsidRPr="00F604DF">
        <w:rPr>
          <w:lang w:val="en-US" w:eastAsia="es-ES"/>
        </w:rPr>
        <w:t>:</w:t>
      </w:r>
    </w:p>
    <w:p w14:paraId="0B8083E3" w14:textId="77777777" w:rsidR="00F10E3F" w:rsidRPr="00F604DF" w:rsidRDefault="00F10E3F" w:rsidP="00F10E3F">
      <w:pPr>
        <w:pStyle w:val="PL"/>
        <w:rPr>
          <w:lang w:val="en-US" w:eastAsia="es-ES"/>
        </w:rPr>
      </w:pPr>
      <w:r w:rsidRPr="00F604DF">
        <w:rPr>
          <w:lang w:val="en-US" w:eastAsia="es-ES"/>
        </w:rPr>
        <w:t xml:space="preserve">          type: array</w:t>
      </w:r>
    </w:p>
    <w:p w14:paraId="5C505BD4" w14:textId="77777777" w:rsidR="00F10E3F" w:rsidRPr="00F604DF" w:rsidRDefault="00F10E3F" w:rsidP="00F10E3F">
      <w:pPr>
        <w:pStyle w:val="PL"/>
        <w:rPr>
          <w:lang w:val="en-US" w:eastAsia="es-ES"/>
        </w:rPr>
      </w:pPr>
      <w:r w:rsidRPr="00F604DF">
        <w:rPr>
          <w:lang w:val="en-US" w:eastAsia="es-ES"/>
        </w:rPr>
        <w:t xml:space="preserve">          items:</w:t>
      </w:r>
    </w:p>
    <w:p w14:paraId="11DFAEFB" w14:textId="77777777" w:rsidR="00F10E3F" w:rsidRPr="00F604DF" w:rsidRDefault="00F10E3F" w:rsidP="00F10E3F">
      <w:pPr>
        <w:pStyle w:val="PL"/>
        <w:rPr>
          <w:lang w:val="en-US" w:eastAsia="es-ES"/>
        </w:rPr>
      </w:pPr>
      <w:r w:rsidRPr="00F604DF">
        <w:rPr>
          <w:lang w:val="en-US" w:eastAsia="es-ES"/>
        </w:rPr>
        <w:t xml:space="preserve">            $ref</w:t>
      </w:r>
      <w:proofErr w:type="gramStart"/>
      <w:r w:rsidRPr="00F604DF">
        <w:rPr>
          <w:lang w:val="en-US" w:eastAsia="es-ES"/>
        </w:rPr>
        <w:t>: '#</w:t>
      </w:r>
      <w:proofErr w:type="gramEnd"/>
      <w:r w:rsidRPr="00F604DF">
        <w:rPr>
          <w:lang w:val="en-US" w:eastAsia="es-ES"/>
        </w:rPr>
        <w:t>/components/schemas/</w:t>
      </w:r>
      <w:proofErr w:type="spellStart"/>
      <w:r>
        <w:rPr>
          <w:lang w:val="en-US" w:eastAsia="es-ES"/>
        </w:rPr>
        <w:t>MsConsumption</w:t>
      </w:r>
      <w:r w:rsidRPr="00F604DF">
        <w:rPr>
          <w:lang w:val="en-US" w:eastAsia="es-ES"/>
        </w:rPr>
        <w:t>Collection</w:t>
      </w:r>
      <w:proofErr w:type="spellEnd"/>
      <w:r w:rsidRPr="00F604DF">
        <w:rPr>
          <w:lang w:val="en-US" w:eastAsia="es-ES"/>
        </w:rPr>
        <w:t>'</w:t>
      </w:r>
    </w:p>
    <w:p w14:paraId="4D489A4A" w14:textId="77777777" w:rsidR="00F10E3F" w:rsidRDefault="00F10E3F" w:rsidP="00F10E3F">
      <w:pPr>
        <w:pStyle w:val="PL"/>
        <w:rPr>
          <w:lang w:val="en-US" w:eastAsia="es-ES"/>
        </w:rPr>
      </w:pPr>
      <w:r w:rsidRPr="00F604DF">
        <w:rPr>
          <w:lang w:val="en-US" w:eastAsia="es-ES"/>
        </w:rPr>
        <w:t xml:space="preserve">          </w:t>
      </w:r>
      <w:proofErr w:type="spellStart"/>
      <w:r w:rsidRPr="00F604DF">
        <w:rPr>
          <w:lang w:val="en-US" w:eastAsia="es-ES"/>
        </w:rPr>
        <w:t>minItems</w:t>
      </w:r>
      <w:proofErr w:type="spellEnd"/>
      <w:r w:rsidRPr="00F604DF">
        <w:rPr>
          <w:lang w:val="en-US" w:eastAsia="es-ES"/>
        </w:rPr>
        <w:t>: 1</w:t>
      </w:r>
    </w:p>
    <w:p w14:paraId="7553F12E" w14:textId="77777777" w:rsidR="00F10E3F" w:rsidRDefault="00F10E3F" w:rsidP="00F10E3F">
      <w:pPr>
        <w:pStyle w:val="PL"/>
        <w:rPr>
          <w:lang w:val="en-US" w:eastAsia="es-ES"/>
        </w:rPr>
      </w:pPr>
      <w:r w:rsidRPr="008B1C02">
        <w:t xml:space="preserve">          deprecated: true</w:t>
      </w:r>
    </w:p>
    <w:p w14:paraId="30586BEC" w14:textId="77777777" w:rsidR="00F10E3F" w:rsidRDefault="00F10E3F" w:rsidP="00F10E3F">
      <w:pPr>
        <w:pStyle w:val="PL"/>
        <w:rPr>
          <w:lang w:val="en-US" w:eastAsia="es-ES"/>
        </w:rPr>
      </w:pPr>
      <w:r>
        <w:rPr>
          <w:lang w:val="en-US" w:eastAsia="es-ES"/>
        </w:rPr>
        <w:t xml:space="preserve">        </w:t>
      </w:r>
      <w:proofErr w:type="spellStart"/>
      <w:r>
        <w:t>msConsumpRpts</w:t>
      </w:r>
      <w:proofErr w:type="spellEnd"/>
      <w:r>
        <w:rPr>
          <w:lang w:val="en-US" w:eastAsia="es-ES"/>
        </w:rPr>
        <w:t>:</w:t>
      </w:r>
    </w:p>
    <w:p w14:paraId="4B30FA1A" w14:textId="77777777" w:rsidR="00F10E3F" w:rsidRDefault="00F10E3F" w:rsidP="00F10E3F">
      <w:pPr>
        <w:pStyle w:val="PL"/>
        <w:rPr>
          <w:lang w:val="en-US" w:eastAsia="es-ES"/>
        </w:rPr>
      </w:pPr>
      <w:r>
        <w:rPr>
          <w:lang w:val="en-US" w:eastAsia="es-ES"/>
        </w:rPr>
        <w:t xml:space="preserve">          type: array</w:t>
      </w:r>
    </w:p>
    <w:p w14:paraId="30F78838" w14:textId="77777777" w:rsidR="00F10E3F" w:rsidRDefault="00F10E3F" w:rsidP="00F10E3F">
      <w:pPr>
        <w:pStyle w:val="PL"/>
        <w:rPr>
          <w:lang w:val="en-US" w:eastAsia="es-ES"/>
        </w:rPr>
      </w:pPr>
      <w:r>
        <w:rPr>
          <w:lang w:val="en-US" w:eastAsia="es-ES"/>
        </w:rPr>
        <w:t xml:space="preserve">          items:</w:t>
      </w:r>
    </w:p>
    <w:p w14:paraId="23319ED8" w14:textId="77777777" w:rsidR="00F10E3F" w:rsidRDefault="00F10E3F" w:rsidP="00F10E3F">
      <w:pPr>
        <w:pStyle w:val="PL"/>
        <w:rPr>
          <w:lang w:val="en-US" w:eastAsia="es-ES"/>
        </w:rPr>
      </w:pPr>
      <w:r>
        <w:rPr>
          <w:lang w:val="en-US" w:eastAsia="es-ES"/>
        </w:rPr>
        <w:t xml:space="preserve">            $ref: 'TS26512_EventExposure.</w:t>
      </w:r>
      <w:proofErr w:type="gramStart"/>
      <w:r>
        <w:rPr>
          <w:lang w:val="en-US" w:eastAsia="es-ES"/>
        </w:rPr>
        <w:t>yaml#/</w:t>
      </w:r>
      <w:proofErr w:type="gramEnd"/>
      <w:r>
        <w:rPr>
          <w:lang w:val="en-US" w:eastAsia="es-ES"/>
        </w:rPr>
        <w:t>components/schemas/ConsumptionReportingUnits</w:t>
      </w:r>
      <w:r w:rsidRPr="00F604DF">
        <w:rPr>
          <w:lang w:val="en-US" w:eastAsia="es-ES"/>
        </w:rPr>
        <w:t>Collection</w:t>
      </w:r>
      <w:r>
        <w:rPr>
          <w:lang w:val="en-US" w:eastAsia="es-ES"/>
        </w:rPr>
        <w:t>'</w:t>
      </w:r>
    </w:p>
    <w:p w14:paraId="41A7776C" w14:textId="77777777" w:rsidR="00F10E3F" w:rsidRDefault="00F10E3F" w:rsidP="00F10E3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509D317E" w14:textId="77777777" w:rsidR="00F10E3F" w:rsidRDefault="00F10E3F" w:rsidP="00F10E3F">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Media Streaming Consumption</w:t>
      </w:r>
      <w:r w:rsidRPr="00C61AD6">
        <w:rPr>
          <w:rFonts w:cs="Arial"/>
          <w:szCs w:val="18"/>
        </w:rPr>
        <w:t xml:space="preserve"> </w:t>
      </w:r>
      <w:r>
        <w:rPr>
          <w:rFonts w:cs="Arial"/>
          <w:szCs w:val="18"/>
        </w:rPr>
        <w:t>event records</w:t>
      </w:r>
      <w:r>
        <w:t>.</w:t>
      </w:r>
    </w:p>
    <w:p w14:paraId="39807EA6" w14:textId="77777777" w:rsidR="00F10E3F" w:rsidRPr="00F604DF" w:rsidRDefault="00F10E3F" w:rsidP="00F10E3F">
      <w:pPr>
        <w:pStyle w:val="PL"/>
        <w:rPr>
          <w:lang w:val="en-US" w:eastAsia="es-ES"/>
        </w:rPr>
      </w:pPr>
      <w:r w:rsidRPr="00F604DF">
        <w:rPr>
          <w:lang w:val="en-US" w:eastAsia="es-ES"/>
        </w:rPr>
        <w:t xml:space="preserve">        </w:t>
      </w:r>
      <w:proofErr w:type="spellStart"/>
      <w:r>
        <w:rPr>
          <w:lang w:val="en-US" w:eastAsia="es-ES"/>
        </w:rPr>
        <w:t>msNetAssInv</w:t>
      </w:r>
      <w:r w:rsidRPr="00F604DF">
        <w:rPr>
          <w:lang w:val="en-US" w:eastAsia="es-ES"/>
        </w:rPr>
        <w:t>Infos</w:t>
      </w:r>
      <w:proofErr w:type="spellEnd"/>
      <w:r w:rsidRPr="00F604DF">
        <w:rPr>
          <w:lang w:val="en-US" w:eastAsia="es-ES"/>
        </w:rPr>
        <w:t>:</w:t>
      </w:r>
    </w:p>
    <w:p w14:paraId="118771E9" w14:textId="77777777" w:rsidR="00F10E3F" w:rsidRPr="00F604DF" w:rsidRDefault="00F10E3F" w:rsidP="00F10E3F">
      <w:pPr>
        <w:pStyle w:val="PL"/>
        <w:rPr>
          <w:lang w:val="en-US" w:eastAsia="es-ES"/>
        </w:rPr>
      </w:pPr>
      <w:r w:rsidRPr="00F604DF">
        <w:rPr>
          <w:lang w:val="en-US" w:eastAsia="es-ES"/>
        </w:rPr>
        <w:t xml:space="preserve">          type: array</w:t>
      </w:r>
    </w:p>
    <w:p w14:paraId="1429B5B0" w14:textId="77777777" w:rsidR="00F10E3F" w:rsidRPr="00F604DF" w:rsidRDefault="00F10E3F" w:rsidP="00F10E3F">
      <w:pPr>
        <w:pStyle w:val="PL"/>
        <w:rPr>
          <w:lang w:val="en-US" w:eastAsia="es-ES"/>
        </w:rPr>
      </w:pPr>
      <w:r w:rsidRPr="00F604DF">
        <w:rPr>
          <w:lang w:val="en-US" w:eastAsia="es-ES"/>
        </w:rPr>
        <w:t xml:space="preserve">          items:</w:t>
      </w:r>
    </w:p>
    <w:p w14:paraId="1F2BE3B3" w14:textId="77777777" w:rsidR="00F10E3F" w:rsidRPr="00F604DF" w:rsidRDefault="00F10E3F" w:rsidP="00F10E3F">
      <w:pPr>
        <w:pStyle w:val="PL"/>
        <w:rPr>
          <w:lang w:val="en-US" w:eastAsia="es-ES"/>
        </w:rPr>
      </w:pPr>
      <w:r w:rsidRPr="00F604DF">
        <w:rPr>
          <w:lang w:val="en-US" w:eastAsia="es-ES"/>
        </w:rPr>
        <w:t xml:space="preserve">            $ref</w:t>
      </w:r>
      <w:proofErr w:type="gramStart"/>
      <w:r w:rsidRPr="00F604DF">
        <w:rPr>
          <w:lang w:val="en-US" w:eastAsia="es-ES"/>
        </w:rPr>
        <w:t>: '#</w:t>
      </w:r>
      <w:proofErr w:type="gramEnd"/>
      <w:r w:rsidRPr="00F604DF">
        <w:rPr>
          <w:lang w:val="en-US" w:eastAsia="es-ES"/>
        </w:rPr>
        <w:t>/components/schemas/</w:t>
      </w:r>
      <w:proofErr w:type="spellStart"/>
      <w:r>
        <w:rPr>
          <w:lang w:val="en-US" w:eastAsia="es-ES"/>
        </w:rPr>
        <w:t>MsNetAssInvocation</w:t>
      </w:r>
      <w:r w:rsidRPr="00F604DF">
        <w:rPr>
          <w:lang w:val="en-US" w:eastAsia="es-ES"/>
        </w:rPr>
        <w:t>Collection</w:t>
      </w:r>
      <w:proofErr w:type="spellEnd"/>
      <w:r w:rsidRPr="00F604DF">
        <w:rPr>
          <w:lang w:val="en-US" w:eastAsia="es-ES"/>
        </w:rPr>
        <w:t>'</w:t>
      </w:r>
    </w:p>
    <w:p w14:paraId="71CB1DCB" w14:textId="77777777" w:rsidR="00F10E3F" w:rsidRDefault="00F10E3F" w:rsidP="00F10E3F">
      <w:pPr>
        <w:pStyle w:val="PL"/>
        <w:rPr>
          <w:lang w:val="en-US" w:eastAsia="es-ES"/>
        </w:rPr>
      </w:pPr>
      <w:r w:rsidRPr="00F604DF">
        <w:rPr>
          <w:lang w:val="en-US" w:eastAsia="es-ES"/>
        </w:rPr>
        <w:t xml:space="preserve">          </w:t>
      </w:r>
      <w:proofErr w:type="spellStart"/>
      <w:r w:rsidRPr="00F604DF">
        <w:rPr>
          <w:lang w:val="en-US" w:eastAsia="es-ES"/>
        </w:rPr>
        <w:t>minItems</w:t>
      </w:r>
      <w:proofErr w:type="spellEnd"/>
      <w:r w:rsidRPr="00F604DF">
        <w:rPr>
          <w:lang w:val="en-US" w:eastAsia="es-ES"/>
        </w:rPr>
        <w:t>: 1</w:t>
      </w:r>
    </w:p>
    <w:p w14:paraId="1842F7CC" w14:textId="77777777" w:rsidR="00F10E3F" w:rsidRDefault="00F10E3F" w:rsidP="00F10E3F">
      <w:pPr>
        <w:pStyle w:val="PL"/>
        <w:rPr>
          <w:lang w:val="en-US" w:eastAsia="es-ES"/>
        </w:rPr>
      </w:pPr>
      <w:r w:rsidRPr="008B1C02">
        <w:t xml:space="preserve">          deprecated: true</w:t>
      </w:r>
    </w:p>
    <w:p w14:paraId="5C291B1C" w14:textId="77777777" w:rsidR="00F10E3F" w:rsidRDefault="00F10E3F" w:rsidP="00F10E3F">
      <w:pPr>
        <w:pStyle w:val="PL"/>
        <w:rPr>
          <w:lang w:val="en-US" w:eastAsia="es-ES"/>
        </w:rPr>
      </w:pPr>
      <w:r>
        <w:rPr>
          <w:lang w:val="en-US" w:eastAsia="es-ES"/>
        </w:rPr>
        <w:t xml:space="preserve">        </w:t>
      </w:r>
      <w:proofErr w:type="spellStart"/>
      <w:r>
        <w:rPr>
          <w:lang w:eastAsia="zh-CN"/>
        </w:rPr>
        <w:t>msNetAssistInvs</w:t>
      </w:r>
      <w:proofErr w:type="spellEnd"/>
      <w:r>
        <w:rPr>
          <w:lang w:val="en-US" w:eastAsia="es-ES"/>
        </w:rPr>
        <w:t>:</w:t>
      </w:r>
    </w:p>
    <w:p w14:paraId="3001DE62" w14:textId="77777777" w:rsidR="00F10E3F" w:rsidRDefault="00F10E3F" w:rsidP="00F10E3F">
      <w:pPr>
        <w:pStyle w:val="PL"/>
        <w:rPr>
          <w:lang w:val="en-US" w:eastAsia="es-ES"/>
        </w:rPr>
      </w:pPr>
      <w:r>
        <w:rPr>
          <w:lang w:val="en-US" w:eastAsia="es-ES"/>
        </w:rPr>
        <w:t xml:space="preserve">          type: array</w:t>
      </w:r>
    </w:p>
    <w:p w14:paraId="52BD2DF1" w14:textId="77777777" w:rsidR="00F10E3F" w:rsidRDefault="00F10E3F" w:rsidP="00F10E3F">
      <w:pPr>
        <w:pStyle w:val="PL"/>
        <w:rPr>
          <w:lang w:val="en-US" w:eastAsia="es-ES"/>
        </w:rPr>
      </w:pPr>
      <w:r>
        <w:rPr>
          <w:lang w:val="en-US" w:eastAsia="es-ES"/>
        </w:rPr>
        <w:t xml:space="preserve">          items:</w:t>
      </w:r>
    </w:p>
    <w:p w14:paraId="3E98564F" w14:textId="77777777" w:rsidR="00F10E3F" w:rsidRDefault="00F10E3F" w:rsidP="00F10E3F">
      <w:pPr>
        <w:pStyle w:val="PL"/>
        <w:rPr>
          <w:lang w:val="en-US" w:eastAsia="es-ES"/>
        </w:rPr>
      </w:pPr>
      <w:r>
        <w:rPr>
          <w:lang w:val="en-US" w:eastAsia="es-ES"/>
        </w:rPr>
        <w:t xml:space="preserve">            $ref: 'TS26512_EventExposure.</w:t>
      </w:r>
      <w:proofErr w:type="gramStart"/>
      <w:r>
        <w:rPr>
          <w:lang w:val="en-US" w:eastAsia="es-ES"/>
        </w:rPr>
        <w:t>yaml#/</w:t>
      </w:r>
      <w:proofErr w:type="gramEnd"/>
      <w:r>
        <w:rPr>
          <w:lang w:val="en-US" w:eastAsia="es-ES"/>
        </w:rPr>
        <w:t>components/schemas/NetworkAssistanceInvocations</w:t>
      </w:r>
      <w:r w:rsidRPr="00F604DF">
        <w:rPr>
          <w:lang w:val="en-US" w:eastAsia="es-ES"/>
        </w:rPr>
        <w:t>Collection</w:t>
      </w:r>
      <w:r>
        <w:rPr>
          <w:lang w:val="en-US" w:eastAsia="es-ES"/>
        </w:rPr>
        <w:t>'</w:t>
      </w:r>
    </w:p>
    <w:p w14:paraId="7533F3C8" w14:textId="77777777" w:rsidR="00F10E3F" w:rsidRDefault="00F10E3F" w:rsidP="00F10E3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651C2CC0" w14:textId="77777777" w:rsidR="00F10E3F" w:rsidRDefault="00F10E3F" w:rsidP="00F10E3F">
      <w:pPr>
        <w:pStyle w:val="PL"/>
      </w:pPr>
      <w:r>
        <w:t xml:space="preserve">          description: &gt;</w:t>
      </w:r>
    </w:p>
    <w:p w14:paraId="04EDAD93" w14:textId="77777777" w:rsidR="00F10E3F" w:rsidRDefault="00F10E3F" w:rsidP="00F10E3F">
      <w:pPr>
        <w:pStyle w:val="PL"/>
        <w:rPr>
          <w:lang w:val="en-US" w:eastAsia="es-ES"/>
        </w:rPr>
      </w:pPr>
      <w:r>
        <w:t xml:space="preserve">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Network Assistance Invocations </w:t>
      </w:r>
      <w:r>
        <w:rPr>
          <w:rFonts w:cs="Arial"/>
          <w:szCs w:val="18"/>
        </w:rPr>
        <w:t>event records</w:t>
      </w:r>
      <w:r>
        <w:t>.</w:t>
      </w:r>
    </w:p>
    <w:p w14:paraId="2D28A27E" w14:textId="77777777" w:rsidR="00F10E3F" w:rsidRPr="00F604DF" w:rsidRDefault="00F10E3F" w:rsidP="00F10E3F">
      <w:pPr>
        <w:pStyle w:val="PL"/>
        <w:rPr>
          <w:lang w:val="en-US" w:eastAsia="es-ES"/>
        </w:rPr>
      </w:pPr>
      <w:r w:rsidRPr="00F604DF">
        <w:rPr>
          <w:lang w:val="en-US" w:eastAsia="es-ES"/>
        </w:rPr>
        <w:t xml:space="preserve">        </w:t>
      </w:r>
      <w:proofErr w:type="spellStart"/>
      <w:r>
        <w:rPr>
          <w:lang w:val="en-US" w:eastAsia="es-ES"/>
        </w:rPr>
        <w:t>msDynPlyInv</w:t>
      </w:r>
      <w:r w:rsidRPr="00F604DF">
        <w:rPr>
          <w:lang w:val="en-US" w:eastAsia="es-ES"/>
        </w:rPr>
        <w:t>Infos</w:t>
      </w:r>
      <w:proofErr w:type="spellEnd"/>
      <w:r w:rsidRPr="00F604DF">
        <w:rPr>
          <w:lang w:val="en-US" w:eastAsia="es-ES"/>
        </w:rPr>
        <w:t>:</w:t>
      </w:r>
    </w:p>
    <w:p w14:paraId="0AEE7732" w14:textId="77777777" w:rsidR="00F10E3F" w:rsidRPr="00F604DF" w:rsidRDefault="00F10E3F" w:rsidP="00F10E3F">
      <w:pPr>
        <w:pStyle w:val="PL"/>
        <w:rPr>
          <w:lang w:val="en-US" w:eastAsia="es-ES"/>
        </w:rPr>
      </w:pPr>
      <w:r w:rsidRPr="00F604DF">
        <w:rPr>
          <w:lang w:val="en-US" w:eastAsia="es-ES"/>
        </w:rPr>
        <w:t xml:space="preserve">          type: array</w:t>
      </w:r>
    </w:p>
    <w:p w14:paraId="795F6E36" w14:textId="77777777" w:rsidR="00F10E3F" w:rsidRPr="00F604DF" w:rsidRDefault="00F10E3F" w:rsidP="00F10E3F">
      <w:pPr>
        <w:pStyle w:val="PL"/>
        <w:rPr>
          <w:lang w:val="en-US" w:eastAsia="es-ES"/>
        </w:rPr>
      </w:pPr>
      <w:r w:rsidRPr="00F604DF">
        <w:rPr>
          <w:lang w:val="en-US" w:eastAsia="es-ES"/>
        </w:rPr>
        <w:t xml:space="preserve">          items:</w:t>
      </w:r>
    </w:p>
    <w:p w14:paraId="5D13FE88" w14:textId="77777777" w:rsidR="00F10E3F" w:rsidRPr="00F604DF" w:rsidRDefault="00F10E3F" w:rsidP="00F10E3F">
      <w:pPr>
        <w:pStyle w:val="PL"/>
        <w:rPr>
          <w:lang w:val="en-US" w:eastAsia="es-ES"/>
        </w:rPr>
      </w:pPr>
      <w:r w:rsidRPr="00F604DF">
        <w:rPr>
          <w:lang w:val="en-US" w:eastAsia="es-ES"/>
        </w:rPr>
        <w:t xml:space="preserve">            $ref</w:t>
      </w:r>
      <w:proofErr w:type="gramStart"/>
      <w:r w:rsidRPr="00F604DF">
        <w:rPr>
          <w:lang w:val="en-US" w:eastAsia="es-ES"/>
        </w:rPr>
        <w:t>: '#/</w:t>
      </w:r>
      <w:proofErr w:type="gramEnd"/>
      <w:r w:rsidRPr="00F604DF">
        <w:rPr>
          <w:lang w:val="en-US" w:eastAsia="es-ES"/>
        </w:rPr>
        <w:t>components/schemas/</w:t>
      </w:r>
      <w:proofErr w:type="spellStart"/>
      <w:r>
        <w:rPr>
          <w:lang w:val="en-US" w:eastAsia="es-ES"/>
        </w:rPr>
        <w:t>MsDynPolicyInvocation</w:t>
      </w:r>
      <w:r w:rsidRPr="00F604DF">
        <w:rPr>
          <w:lang w:val="en-US" w:eastAsia="es-ES"/>
        </w:rPr>
        <w:t>Collection</w:t>
      </w:r>
      <w:proofErr w:type="spellEnd"/>
      <w:r w:rsidRPr="00F604DF">
        <w:rPr>
          <w:lang w:val="en-US" w:eastAsia="es-ES"/>
        </w:rPr>
        <w:t>'</w:t>
      </w:r>
    </w:p>
    <w:p w14:paraId="63189D6B" w14:textId="77777777" w:rsidR="00F10E3F" w:rsidRDefault="00F10E3F" w:rsidP="00F10E3F">
      <w:pPr>
        <w:pStyle w:val="PL"/>
        <w:rPr>
          <w:lang w:val="en-US" w:eastAsia="es-ES"/>
        </w:rPr>
      </w:pPr>
      <w:r w:rsidRPr="00F604DF">
        <w:rPr>
          <w:lang w:val="en-US" w:eastAsia="es-ES"/>
        </w:rPr>
        <w:t xml:space="preserve">          </w:t>
      </w:r>
      <w:proofErr w:type="spellStart"/>
      <w:r w:rsidRPr="00F604DF">
        <w:rPr>
          <w:lang w:val="en-US" w:eastAsia="es-ES"/>
        </w:rPr>
        <w:t>minItems</w:t>
      </w:r>
      <w:proofErr w:type="spellEnd"/>
      <w:r w:rsidRPr="00F604DF">
        <w:rPr>
          <w:lang w:val="en-US" w:eastAsia="es-ES"/>
        </w:rPr>
        <w:t>: 1</w:t>
      </w:r>
    </w:p>
    <w:p w14:paraId="425BEEEF" w14:textId="77777777" w:rsidR="00F10E3F" w:rsidRDefault="00F10E3F" w:rsidP="00F10E3F">
      <w:pPr>
        <w:pStyle w:val="PL"/>
        <w:rPr>
          <w:lang w:val="en-US" w:eastAsia="es-ES"/>
        </w:rPr>
      </w:pPr>
      <w:r w:rsidRPr="008B1C02">
        <w:t xml:space="preserve">          deprecated: true</w:t>
      </w:r>
    </w:p>
    <w:p w14:paraId="5BEA113A" w14:textId="77777777" w:rsidR="00F10E3F" w:rsidRDefault="00F10E3F" w:rsidP="00F10E3F">
      <w:pPr>
        <w:pStyle w:val="PL"/>
        <w:rPr>
          <w:lang w:val="en-US" w:eastAsia="es-ES"/>
        </w:rPr>
      </w:pPr>
      <w:r>
        <w:rPr>
          <w:lang w:val="en-US" w:eastAsia="es-ES"/>
        </w:rPr>
        <w:lastRenderedPageBreak/>
        <w:t xml:space="preserve">        </w:t>
      </w:r>
      <w:proofErr w:type="spellStart"/>
      <w:r>
        <w:t>msDynPly</w:t>
      </w:r>
      <w:r>
        <w:rPr>
          <w:lang w:eastAsia="zh-CN"/>
        </w:rPr>
        <w:t>Invs</w:t>
      </w:r>
      <w:proofErr w:type="spellEnd"/>
      <w:r>
        <w:rPr>
          <w:lang w:val="en-US" w:eastAsia="es-ES"/>
        </w:rPr>
        <w:t>:</w:t>
      </w:r>
    </w:p>
    <w:p w14:paraId="3DA3C612" w14:textId="77777777" w:rsidR="00F10E3F" w:rsidRDefault="00F10E3F" w:rsidP="00F10E3F">
      <w:pPr>
        <w:pStyle w:val="PL"/>
        <w:rPr>
          <w:lang w:val="en-US" w:eastAsia="es-ES"/>
        </w:rPr>
      </w:pPr>
      <w:r>
        <w:rPr>
          <w:lang w:val="en-US" w:eastAsia="es-ES"/>
        </w:rPr>
        <w:t xml:space="preserve">          type: array</w:t>
      </w:r>
    </w:p>
    <w:p w14:paraId="4EF27EE0" w14:textId="77777777" w:rsidR="00F10E3F" w:rsidRDefault="00F10E3F" w:rsidP="00F10E3F">
      <w:pPr>
        <w:pStyle w:val="PL"/>
        <w:rPr>
          <w:lang w:val="en-US" w:eastAsia="es-ES"/>
        </w:rPr>
      </w:pPr>
      <w:r>
        <w:rPr>
          <w:lang w:val="en-US" w:eastAsia="es-ES"/>
        </w:rPr>
        <w:t xml:space="preserve">          items:</w:t>
      </w:r>
    </w:p>
    <w:p w14:paraId="47FA2527" w14:textId="77777777" w:rsidR="00F10E3F" w:rsidRDefault="00F10E3F" w:rsidP="00F10E3F">
      <w:pPr>
        <w:pStyle w:val="PL"/>
        <w:rPr>
          <w:lang w:val="en-US" w:eastAsia="es-ES"/>
        </w:rPr>
      </w:pPr>
      <w:r>
        <w:rPr>
          <w:lang w:val="en-US" w:eastAsia="es-ES"/>
        </w:rPr>
        <w:t xml:space="preserve">            $ref: 'TS26512_EventExposure.yaml#/components/schemas/DynamicPolicyInvocations</w:t>
      </w:r>
      <w:r w:rsidRPr="00F604DF">
        <w:rPr>
          <w:lang w:val="en-US" w:eastAsia="es-ES"/>
        </w:rPr>
        <w:t>Collection</w:t>
      </w:r>
      <w:r>
        <w:rPr>
          <w:lang w:val="en-US" w:eastAsia="es-ES"/>
        </w:rPr>
        <w:t>'</w:t>
      </w:r>
    </w:p>
    <w:p w14:paraId="62701179" w14:textId="77777777" w:rsidR="00F10E3F" w:rsidRDefault="00F10E3F" w:rsidP="00F10E3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005B33AA" w14:textId="77777777" w:rsidR="00F10E3F" w:rsidRDefault="00F10E3F" w:rsidP="00F10E3F">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Dynamic Policy Invocations </w:t>
      </w:r>
      <w:r>
        <w:rPr>
          <w:rFonts w:cs="Arial"/>
          <w:szCs w:val="18"/>
        </w:rPr>
        <w:t>event records</w:t>
      </w:r>
      <w:r>
        <w:t>.</w:t>
      </w:r>
    </w:p>
    <w:p w14:paraId="45D9B907" w14:textId="77777777" w:rsidR="00F10E3F" w:rsidRPr="00F604DF" w:rsidRDefault="00F10E3F" w:rsidP="00F10E3F">
      <w:pPr>
        <w:pStyle w:val="PL"/>
        <w:rPr>
          <w:lang w:val="en-US" w:eastAsia="es-ES"/>
        </w:rPr>
      </w:pPr>
      <w:r w:rsidRPr="00F604DF">
        <w:rPr>
          <w:lang w:val="en-US" w:eastAsia="es-ES"/>
        </w:rPr>
        <w:t xml:space="preserve">        </w:t>
      </w:r>
      <w:proofErr w:type="spellStart"/>
      <w:r>
        <w:rPr>
          <w:lang w:val="en-US" w:eastAsia="es-ES"/>
        </w:rPr>
        <w:t>msAccAct</w:t>
      </w:r>
      <w:r w:rsidRPr="00F604DF">
        <w:rPr>
          <w:lang w:val="en-US" w:eastAsia="es-ES"/>
        </w:rPr>
        <w:t>Infos</w:t>
      </w:r>
      <w:proofErr w:type="spellEnd"/>
      <w:r w:rsidRPr="00F604DF">
        <w:rPr>
          <w:lang w:val="en-US" w:eastAsia="es-ES"/>
        </w:rPr>
        <w:t>:</w:t>
      </w:r>
    </w:p>
    <w:p w14:paraId="4C9C2B31" w14:textId="77777777" w:rsidR="00F10E3F" w:rsidRPr="00F604DF" w:rsidRDefault="00F10E3F" w:rsidP="00F10E3F">
      <w:pPr>
        <w:pStyle w:val="PL"/>
        <w:rPr>
          <w:lang w:val="en-US" w:eastAsia="es-ES"/>
        </w:rPr>
      </w:pPr>
      <w:r w:rsidRPr="00F604DF">
        <w:rPr>
          <w:lang w:val="en-US" w:eastAsia="es-ES"/>
        </w:rPr>
        <w:t xml:space="preserve">          type: array</w:t>
      </w:r>
    </w:p>
    <w:p w14:paraId="1E31E360" w14:textId="77777777" w:rsidR="00F10E3F" w:rsidRPr="00F604DF" w:rsidRDefault="00F10E3F" w:rsidP="00F10E3F">
      <w:pPr>
        <w:pStyle w:val="PL"/>
        <w:rPr>
          <w:lang w:val="en-US" w:eastAsia="es-ES"/>
        </w:rPr>
      </w:pPr>
      <w:r w:rsidRPr="00F604DF">
        <w:rPr>
          <w:lang w:val="en-US" w:eastAsia="es-ES"/>
        </w:rPr>
        <w:t xml:space="preserve">          items:</w:t>
      </w:r>
    </w:p>
    <w:p w14:paraId="7AEC94EA" w14:textId="77777777" w:rsidR="00F10E3F" w:rsidRPr="00F604DF" w:rsidRDefault="00F10E3F" w:rsidP="00F10E3F">
      <w:pPr>
        <w:pStyle w:val="PL"/>
        <w:rPr>
          <w:lang w:val="en-US" w:eastAsia="es-ES"/>
        </w:rPr>
      </w:pPr>
      <w:r w:rsidRPr="00F604DF">
        <w:rPr>
          <w:lang w:val="en-US" w:eastAsia="es-ES"/>
        </w:rPr>
        <w:t xml:space="preserve">            $ref</w:t>
      </w:r>
      <w:proofErr w:type="gramStart"/>
      <w:r w:rsidRPr="00F604DF">
        <w:rPr>
          <w:lang w:val="en-US" w:eastAsia="es-ES"/>
        </w:rPr>
        <w:t>: '#/</w:t>
      </w:r>
      <w:proofErr w:type="gramEnd"/>
      <w:r w:rsidRPr="00F604DF">
        <w:rPr>
          <w:lang w:val="en-US" w:eastAsia="es-ES"/>
        </w:rPr>
        <w:t>components/schemas/</w:t>
      </w:r>
      <w:proofErr w:type="spellStart"/>
      <w:r>
        <w:rPr>
          <w:lang w:val="en-US" w:eastAsia="es-ES"/>
        </w:rPr>
        <w:t>MSAccessActivity</w:t>
      </w:r>
      <w:r w:rsidRPr="00F604DF">
        <w:rPr>
          <w:lang w:val="en-US" w:eastAsia="es-ES"/>
        </w:rPr>
        <w:t>Collection</w:t>
      </w:r>
      <w:proofErr w:type="spellEnd"/>
      <w:r w:rsidRPr="00F604DF">
        <w:rPr>
          <w:lang w:val="en-US" w:eastAsia="es-ES"/>
        </w:rPr>
        <w:t>'</w:t>
      </w:r>
    </w:p>
    <w:p w14:paraId="6119DA4E" w14:textId="77777777" w:rsidR="00F10E3F" w:rsidRPr="00524E15" w:rsidRDefault="00F10E3F" w:rsidP="00F10E3F">
      <w:pPr>
        <w:pStyle w:val="PL"/>
        <w:rPr>
          <w:lang w:val="en-US" w:eastAsia="es-ES"/>
        </w:rPr>
      </w:pPr>
      <w:r w:rsidRPr="00F604DF">
        <w:rPr>
          <w:lang w:val="en-US" w:eastAsia="es-ES"/>
        </w:rPr>
        <w:t xml:space="preserve">          </w:t>
      </w:r>
      <w:proofErr w:type="spellStart"/>
      <w:r w:rsidRPr="00F604DF">
        <w:rPr>
          <w:lang w:val="en-US" w:eastAsia="es-ES"/>
        </w:rPr>
        <w:t>minItems</w:t>
      </w:r>
      <w:proofErr w:type="spellEnd"/>
      <w:r w:rsidRPr="00F604DF">
        <w:rPr>
          <w:lang w:val="en-US" w:eastAsia="es-ES"/>
        </w:rPr>
        <w:t>: 1</w:t>
      </w:r>
    </w:p>
    <w:p w14:paraId="37D8C192" w14:textId="77777777" w:rsidR="00F10E3F" w:rsidRDefault="00F10E3F" w:rsidP="00F10E3F">
      <w:pPr>
        <w:pStyle w:val="PL"/>
      </w:pPr>
      <w:r w:rsidRPr="008B1C02">
        <w:t xml:space="preserve">          deprecated: true</w:t>
      </w:r>
    </w:p>
    <w:p w14:paraId="1186D2B6" w14:textId="77777777" w:rsidR="00F10E3F" w:rsidRDefault="00F10E3F" w:rsidP="00F10E3F">
      <w:pPr>
        <w:pStyle w:val="PL"/>
        <w:rPr>
          <w:lang w:val="en-US" w:eastAsia="es-ES"/>
        </w:rPr>
      </w:pPr>
      <w:r>
        <w:rPr>
          <w:lang w:val="en-US" w:eastAsia="es-ES"/>
        </w:rPr>
        <w:t xml:space="preserve">        </w:t>
      </w:r>
      <w:proofErr w:type="spellStart"/>
      <w:r>
        <w:rPr>
          <w:lang w:eastAsia="zh-CN"/>
        </w:rPr>
        <w:t>msAccesses</w:t>
      </w:r>
      <w:proofErr w:type="spellEnd"/>
      <w:r>
        <w:rPr>
          <w:lang w:val="en-US" w:eastAsia="es-ES"/>
        </w:rPr>
        <w:t>:</w:t>
      </w:r>
    </w:p>
    <w:p w14:paraId="7C4E4D55" w14:textId="77777777" w:rsidR="00F10E3F" w:rsidRDefault="00F10E3F" w:rsidP="00F10E3F">
      <w:pPr>
        <w:pStyle w:val="PL"/>
        <w:rPr>
          <w:lang w:val="en-US" w:eastAsia="es-ES"/>
        </w:rPr>
      </w:pPr>
      <w:r>
        <w:rPr>
          <w:lang w:val="en-US" w:eastAsia="es-ES"/>
        </w:rPr>
        <w:t xml:space="preserve">          type: array</w:t>
      </w:r>
    </w:p>
    <w:p w14:paraId="62F99F14" w14:textId="77777777" w:rsidR="00F10E3F" w:rsidRDefault="00F10E3F" w:rsidP="00F10E3F">
      <w:pPr>
        <w:pStyle w:val="PL"/>
        <w:rPr>
          <w:lang w:val="en-US" w:eastAsia="es-ES"/>
        </w:rPr>
      </w:pPr>
      <w:r>
        <w:rPr>
          <w:lang w:val="en-US" w:eastAsia="es-ES"/>
        </w:rPr>
        <w:t xml:space="preserve">          items:</w:t>
      </w:r>
    </w:p>
    <w:p w14:paraId="1D589D02" w14:textId="77777777" w:rsidR="00F10E3F" w:rsidRDefault="00F10E3F" w:rsidP="00F10E3F">
      <w:pPr>
        <w:pStyle w:val="PL"/>
        <w:rPr>
          <w:lang w:val="en-US" w:eastAsia="es-ES"/>
        </w:rPr>
      </w:pPr>
      <w:r>
        <w:rPr>
          <w:lang w:val="en-US" w:eastAsia="es-ES"/>
        </w:rPr>
        <w:t xml:space="preserve">            $ref: 'TS26512_EventExposure.</w:t>
      </w:r>
      <w:proofErr w:type="gramStart"/>
      <w:r>
        <w:rPr>
          <w:lang w:val="en-US" w:eastAsia="es-ES"/>
        </w:rPr>
        <w:t>yaml#/</w:t>
      </w:r>
      <w:proofErr w:type="gramEnd"/>
      <w:r>
        <w:rPr>
          <w:lang w:val="en-US" w:eastAsia="es-ES"/>
        </w:rPr>
        <w:t>components/schemas/MediaStreamingAccesses</w:t>
      </w:r>
      <w:r w:rsidRPr="00F604DF">
        <w:rPr>
          <w:lang w:val="en-US" w:eastAsia="es-ES"/>
        </w:rPr>
        <w:t>Collection</w:t>
      </w:r>
      <w:r>
        <w:rPr>
          <w:lang w:val="en-US" w:eastAsia="es-ES"/>
        </w:rPr>
        <w:t>'</w:t>
      </w:r>
    </w:p>
    <w:p w14:paraId="6B8C07ED" w14:textId="77777777" w:rsidR="00F10E3F" w:rsidRDefault="00F10E3F" w:rsidP="00F10E3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761903C2" w14:textId="77777777" w:rsidR="00F10E3F" w:rsidRDefault="00F10E3F" w:rsidP="00F10E3F">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eastAsia="es-ES"/>
        </w:rPr>
        <w:t>access</w:t>
      </w:r>
      <w:r>
        <w:rPr>
          <w:lang w:val="en-US" w:eastAsia="es-ES"/>
        </w:rPr>
        <w:t xml:space="preserve"> </w:t>
      </w:r>
      <w:r>
        <w:rPr>
          <w:rFonts w:cs="Arial"/>
          <w:szCs w:val="18"/>
        </w:rPr>
        <w:t>event records</w:t>
      </w:r>
      <w:r>
        <w:t>.</w:t>
      </w:r>
    </w:p>
    <w:p w14:paraId="38B222A3" w14:textId="77777777" w:rsidR="00F10E3F" w:rsidRPr="00F604DF" w:rsidRDefault="00F10E3F" w:rsidP="00F10E3F">
      <w:pPr>
        <w:pStyle w:val="PL"/>
        <w:rPr>
          <w:lang w:val="en-US" w:eastAsia="es-ES"/>
        </w:rPr>
      </w:pPr>
      <w:r w:rsidRPr="00F604DF">
        <w:rPr>
          <w:lang w:val="en-US" w:eastAsia="es-ES"/>
        </w:rPr>
        <w:t xml:space="preserve">        </w:t>
      </w:r>
      <w:proofErr w:type="spellStart"/>
      <w:r w:rsidRPr="00E40122">
        <w:t>gnssAssistData</w:t>
      </w:r>
      <w:r>
        <w:t>Info</w:t>
      </w:r>
      <w:proofErr w:type="spellEnd"/>
      <w:r w:rsidRPr="00F604DF">
        <w:rPr>
          <w:lang w:val="en-US" w:eastAsia="es-ES"/>
        </w:rPr>
        <w:t>:</w:t>
      </w:r>
    </w:p>
    <w:p w14:paraId="24E7961E" w14:textId="77777777" w:rsidR="00F10E3F" w:rsidRPr="00F604DF" w:rsidRDefault="00F10E3F" w:rsidP="00F10E3F">
      <w:pPr>
        <w:pStyle w:val="PL"/>
        <w:rPr>
          <w:lang w:val="en-US" w:eastAsia="es-ES"/>
        </w:rPr>
      </w:pPr>
      <w:r w:rsidRPr="00F604DF">
        <w:rPr>
          <w:lang w:val="en-US" w:eastAsia="es-ES"/>
        </w:rPr>
        <w:t xml:space="preserve">          $ref: '</w:t>
      </w:r>
      <w:r>
        <w:rPr>
          <w:lang w:val="en-US" w:eastAsia="es-ES"/>
        </w:rPr>
        <w:t>TS29591_Nnef_EventExposure.</w:t>
      </w:r>
      <w:proofErr w:type="gramStart"/>
      <w:r>
        <w:rPr>
          <w:lang w:val="en-US" w:eastAsia="es-ES"/>
        </w:rPr>
        <w:t>yaml</w:t>
      </w:r>
      <w:r w:rsidRPr="00F604DF">
        <w:rPr>
          <w:lang w:val="en-US" w:eastAsia="es-ES"/>
        </w:rPr>
        <w:t>#/</w:t>
      </w:r>
      <w:proofErr w:type="gramEnd"/>
      <w:r w:rsidRPr="00F604DF">
        <w:rPr>
          <w:lang w:val="en-US" w:eastAsia="es-ES"/>
        </w:rPr>
        <w:t>components/schemas/</w:t>
      </w:r>
      <w:proofErr w:type="spellStart"/>
      <w:r w:rsidRPr="00E40122">
        <w:t>GNSSAssistDataInfo</w:t>
      </w:r>
      <w:proofErr w:type="spellEnd"/>
      <w:r w:rsidRPr="00F604DF">
        <w:rPr>
          <w:lang w:val="en-US" w:eastAsia="es-ES"/>
        </w:rPr>
        <w:t>'</w:t>
      </w:r>
    </w:p>
    <w:p w14:paraId="6376BAA3" w14:textId="77777777" w:rsidR="00F10E3F" w:rsidRDefault="00F10E3F" w:rsidP="00F10E3F">
      <w:pPr>
        <w:pStyle w:val="PL"/>
        <w:rPr>
          <w:lang w:val="en-US" w:eastAsia="es-ES"/>
        </w:rPr>
      </w:pPr>
      <w:r>
        <w:rPr>
          <w:lang w:val="en-US" w:eastAsia="es-ES"/>
        </w:rPr>
        <w:t xml:space="preserve">        </w:t>
      </w:r>
      <w:proofErr w:type="spellStart"/>
      <w:r>
        <w:t>datVolTransTimeInfos</w:t>
      </w:r>
      <w:proofErr w:type="spellEnd"/>
      <w:r>
        <w:rPr>
          <w:lang w:val="en-US" w:eastAsia="es-ES"/>
        </w:rPr>
        <w:t>:</w:t>
      </w:r>
    </w:p>
    <w:p w14:paraId="5CE2F2D4" w14:textId="77777777" w:rsidR="00F10E3F" w:rsidRDefault="00F10E3F" w:rsidP="00F10E3F">
      <w:pPr>
        <w:pStyle w:val="PL"/>
        <w:rPr>
          <w:lang w:val="en-US" w:eastAsia="es-ES"/>
        </w:rPr>
      </w:pPr>
      <w:r>
        <w:rPr>
          <w:lang w:val="en-US" w:eastAsia="es-ES"/>
        </w:rPr>
        <w:t xml:space="preserve">          type: array</w:t>
      </w:r>
    </w:p>
    <w:p w14:paraId="098A9346" w14:textId="77777777" w:rsidR="00F10E3F" w:rsidRDefault="00F10E3F" w:rsidP="00F10E3F">
      <w:pPr>
        <w:pStyle w:val="PL"/>
        <w:rPr>
          <w:lang w:val="en-US" w:eastAsia="es-ES"/>
        </w:rPr>
      </w:pPr>
      <w:r>
        <w:rPr>
          <w:lang w:val="en-US" w:eastAsia="es-ES"/>
        </w:rPr>
        <w:t xml:space="preserve">          items:</w:t>
      </w:r>
    </w:p>
    <w:p w14:paraId="24409942" w14:textId="77777777" w:rsidR="00F10E3F" w:rsidRDefault="00F10E3F" w:rsidP="00F10E3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t>DatVolTransTimeCollection</w:t>
      </w:r>
      <w:proofErr w:type="spellEnd"/>
      <w:r>
        <w:rPr>
          <w:lang w:val="en-US" w:eastAsia="es-ES"/>
        </w:rPr>
        <w:t>'</w:t>
      </w:r>
    </w:p>
    <w:p w14:paraId="5D442EA0" w14:textId="77777777" w:rsidR="00F10E3F" w:rsidRDefault="00F10E3F" w:rsidP="00F10E3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1BBD8C11" w14:textId="77777777" w:rsidR="00F10E3F" w:rsidRDefault="00F10E3F" w:rsidP="00F10E3F">
      <w:pPr>
        <w:pStyle w:val="PL"/>
        <w:rPr>
          <w:lang w:val="en-US" w:eastAsia="es-ES"/>
        </w:rPr>
      </w:pPr>
      <w:r>
        <w:rPr>
          <w:lang w:val="en-US" w:eastAsia="es-ES"/>
        </w:rPr>
        <w:t xml:space="preserve">        </w:t>
      </w:r>
      <w:proofErr w:type="spellStart"/>
      <w:r>
        <w:t>appActiveTimeInfos</w:t>
      </w:r>
      <w:proofErr w:type="spellEnd"/>
      <w:r>
        <w:rPr>
          <w:lang w:val="en-US" w:eastAsia="es-ES"/>
        </w:rPr>
        <w:t>:</w:t>
      </w:r>
    </w:p>
    <w:p w14:paraId="51B316C8" w14:textId="77777777" w:rsidR="00F10E3F" w:rsidRDefault="00F10E3F" w:rsidP="00F10E3F">
      <w:pPr>
        <w:pStyle w:val="PL"/>
        <w:rPr>
          <w:lang w:val="en-US" w:eastAsia="es-ES"/>
        </w:rPr>
      </w:pPr>
      <w:r>
        <w:rPr>
          <w:lang w:val="en-US" w:eastAsia="es-ES"/>
        </w:rPr>
        <w:t xml:space="preserve">          type: array</w:t>
      </w:r>
    </w:p>
    <w:p w14:paraId="5E7DCFBF" w14:textId="77777777" w:rsidR="00F10E3F" w:rsidRDefault="00F10E3F" w:rsidP="00F10E3F">
      <w:pPr>
        <w:pStyle w:val="PL"/>
        <w:rPr>
          <w:lang w:val="en-US" w:eastAsia="es-ES"/>
        </w:rPr>
      </w:pPr>
      <w:r>
        <w:rPr>
          <w:lang w:val="en-US" w:eastAsia="es-ES"/>
        </w:rPr>
        <w:t xml:space="preserve">          items:</w:t>
      </w:r>
    </w:p>
    <w:p w14:paraId="1B97AB1B" w14:textId="77777777" w:rsidR="00F10E3F" w:rsidRDefault="00F10E3F" w:rsidP="00F10E3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t>AppActiveTimeInfo</w:t>
      </w:r>
      <w:proofErr w:type="spellEnd"/>
      <w:r>
        <w:rPr>
          <w:lang w:val="en-US" w:eastAsia="es-ES"/>
        </w:rPr>
        <w:t>'</w:t>
      </w:r>
    </w:p>
    <w:p w14:paraId="248BE0AF" w14:textId="77777777" w:rsidR="00F10E3F" w:rsidRDefault="00F10E3F" w:rsidP="00F10E3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2537640E" w14:textId="77777777" w:rsidR="00F10E3F"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sigInfos</w:t>
      </w:r>
      <w:proofErr w:type="spellEnd"/>
      <w:r>
        <w:rPr>
          <w:rFonts w:ascii="Courier New" w:hAnsi="Courier New"/>
          <w:sz w:val="16"/>
        </w:rPr>
        <w:t>:</w:t>
      </w:r>
    </w:p>
    <w:p w14:paraId="590635B1" w14:textId="77777777" w:rsidR="00F10E3F" w:rsidRPr="00DA7261"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5E46A183" w14:textId="77777777" w:rsidR="00F10E3F" w:rsidRPr="00DA7261"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56AF131A" w14:textId="77777777" w:rsidR="00F10E3F" w:rsidRPr="00DA7261"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w:t>
      </w:r>
      <w:proofErr w:type="gramStart"/>
      <w:r w:rsidRPr="00DA7261">
        <w:rPr>
          <w:rFonts w:ascii="Courier New" w:hAnsi="Courier New"/>
          <w:sz w:val="16"/>
          <w:lang w:val="en-US" w:eastAsia="es-ES"/>
        </w:rPr>
        <w:t>yaml#/</w:t>
      </w:r>
      <w:proofErr w:type="gramEnd"/>
      <w:r w:rsidRPr="00DA7261">
        <w:rPr>
          <w:rFonts w:ascii="Courier New" w:hAnsi="Courier New"/>
          <w:sz w:val="16"/>
          <w:lang w:val="en-US" w:eastAsia="es-ES"/>
        </w:rPr>
        <w:t>components/schemas/</w:t>
      </w:r>
      <w:proofErr w:type="spellStart"/>
      <w:r>
        <w:rPr>
          <w:rFonts w:ascii="Courier New" w:hAnsi="Courier New"/>
          <w:sz w:val="16"/>
          <w:lang w:val="en-US" w:eastAsia="es-ES"/>
        </w:rPr>
        <w:t>NfSignallingInfo</w:t>
      </w:r>
      <w:proofErr w:type="spellEnd"/>
      <w:r w:rsidRPr="00DA7261">
        <w:rPr>
          <w:rFonts w:ascii="Courier New" w:hAnsi="Courier New"/>
          <w:sz w:val="16"/>
          <w:lang w:val="en-US" w:eastAsia="es-ES"/>
        </w:rPr>
        <w:t>'</w:t>
      </w:r>
    </w:p>
    <w:p w14:paraId="157CB798" w14:textId="77777777" w:rsidR="00F10E3F" w:rsidRDefault="00F10E3F" w:rsidP="00F10E3F">
      <w:pPr>
        <w:pStyle w:val="PL"/>
        <w:rPr>
          <w:lang w:val="en-US" w:eastAsia="es-ES"/>
        </w:rPr>
      </w:pPr>
      <w:r w:rsidRPr="00DA7261">
        <w:rPr>
          <w:lang w:val="en-US" w:eastAsia="es-ES"/>
        </w:rPr>
        <w:t xml:space="preserve">          </w:t>
      </w:r>
      <w:proofErr w:type="spellStart"/>
      <w:r w:rsidRPr="00DA7261">
        <w:rPr>
          <w:lang w:val="en-US" w:eastAsia="es-ES"/>
        </w:rPr>
        <w:t>minItems</w:t>
      </w:r>
      <w:proofErr w:type="spellEnd"/>
      <w:r w:rsidRPr="00DA7261">
        <w:rPr>
          <w:lang w:val="en-US" w:eastAsia="es-ES"/>
        </w:rPr>
        <w:t>: 1</w:t>
      </w:r>
    </w:p>
    <w:p w14:paraId="39FA7399" w14:textId="5C1F5202" w:rsidR="009D5224" w:rsidRDefault="009D5224" w:rsidP="009D5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3" w:author="Ericsson_Maria Liang" w:date="2025-09-11T11:44:00Z"/>
          <w:rFonts w:ascii="Courier New" w:hAnsi="Courier New"/>
          <w:sz w:val="16"/>
        </w:rPr>
      </w:pPr>
      <w:ins w:id="334" w:author="Ericsson_Maria Liang" w:date="2025-09-11T11:44:00Z">
        <w:r>
          <w:rPr>
            <w:rFonts w:ascii="Courier New" w:hAnsi="Courier New"/>
            <w:sz w:val="16"/>
          </w:rPr>
          <w:t xml:space="preserve">        </w:t>
        </w:r>
        <w:proofErr w:type="spellStart"/>
        <w:r>
          <w:rPr>
            <w:rFonts w:ascii="Courier New" w:hAnsi="Courier New"/>
            <w:sz w:val="16"/>
          </w:rPr>
          <w:t>u</w:t>
        </w:r>
      </w:ins>
      <w:ins w:id="335" w:author="Ericsson_Maria Liang" w:date="2025-09-11T11:45:00Z">
        <w:r>
          <w:rPr>
            <w:rFonts w:ascii="Courier New" w:hAnsi="Courier New"/>
            <w:sz w:val="16"/>
          </w:rPr>
          <w:t>eAltitude</w:t>
        </w:r>
      </w:ins>
      <w:ins w:id="336" w:author="Ericsson_Maria Liang" w:date="2025-09-11T11:44:00Z">
        <w:r>
          <w:rPr>
            <w:rFonts w:ascii="Courier New" w:hAnsi="Courier New"/>
            <w:sz w:val="16"/>
          </w:rPr>
          <w:t>Infos</w:t>
        </w:r>
        <w:proofErr w:type="spellEnd"/>
        <w:r>
          <w:rPr>
            <w:rFonts w:ascii="Courier New" w:hAnsi="Courier New"/>
            <w:sz w:val="16"/>
          </w:rPr>
          <w:t>:</w:t>
        </w:r>
      </w:ins>
    </w:p>
    <w:p w14:paraId="58319769" w14:textId="77777777" w:rsidR="009D5224" w:rsidRPr="00DA7261" w:rsidRDefault="009D5224" w:rsidP="009D5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7" w:author="Ericsson_Maria Liang" w:date="2025-09-11T11:44:00Z"/>
          <w:rFonts w:ascii="Courier New" w:hAnsi="Courier New"/>
          <w:sz w:val="16"/>
          <w:lang w:val="en-US" w:eastAsia="es-ES"/>
        </w:rPr>
      </w:pPr>
      <w:ins w:id="338" w:author="Ericsson_Maria Liang" w:date="2025-09-11T11:44:00Z">
        <w:r w:rsidRPr="00DA7261">
          <w:rPr>
            <w:rFonts w:ascii="Courier New" w:hAnsi="Courier New"/>
            <w:sz w:val="16"/>
            <w:lang w:val="en-US" w:eastAsia="es-ES"/>
          </w:rPr>
          <w:t xml:space="preserve">          type: array</w:t>
        </w:r>
      </w:ins>
    </w:p>
    <w:p w14:paraId="018A8764" w14:textId="77777777" w:rsidR="009D5224" w:rsidRPr="00DA7261" w:rsidRDefault="009D5224" w:rsidP="009D5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9" w:author="Ericsson_Maria Liang" w:date="2025-09-11T11:44:00Z"/>
          <w:rFonts w:ascii="Courier New" w:hAnsi="Courier New"/>
          <w:sz w:val="16"/>
          <w:lang w:val="en-US" w:eastAsia="es-ES"/>
        </w:rPr>
      </w:pPr>
      <w:ins w:id="340" w:author="Ericsson_Maria Liang" w:date="2025-09-11T11:44:00Z">
        <w:r w:rsidRPr="00DA7261">
          <w:rPr>
            <w:rFonts w:ascii="Courier New" w:hAnsi="Courier New"/>
            <w:sz w:val="16"/>
            <w:lang w:val="en-US" w:eastAsia="es-ES"/>
          </w:rPr>
          <w:t xml:space="preserve">          items:</w:t>
        </w:r>
      </w:ins>
    </w:p>
    <w:p w14:paraId="3A78BE8D" w14:textId="3C50C418" w:rsidR="009D5224" w:rsidRPr="00DA7261" w:rsidRDefault="009D5224" w:rsidP="009D5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1" w:author="Ericsson_Maria Liang" w:date="2025-09-11T11:44:00Z"/>
          <w:rFonts w:ascii="Courier New" w:hAnsi="Courier New"/>
          <w:sz w:val="16"/>
          <w:lang w:val="en-US" w:eastAsia="es-ES"/>
        </w:rPr>
      </w:pPr>
      <w:ins w:id="342" w:author="Ericsson_Maria Liang" w:date="2025-09-11T11:44:00Z">
        <w:r w:rsidRPr="00DA7261">
          <w:rPr>
            <w:rFonts w:ascii="Courier New" w:hAnsi="Courier New"/>
            <w:sz w:val="16"/>
            <w:lang w:val="en-US" w:eastAsia="es-ES"/>
          </w:rPr>
          <w:t xml:space="preserve">            $ref</w:t>
        </w:r>
        <w:proofErr w:type="gramStart"/>
        <w:r w:rsidRPr="00DA7261">
          <w:rPr>
            <w:rFonts w:ascii="Courier New" w:hAnsi="Courier New"/>
            <w:sz w:val="16"/>
            <w:lang w:val="en-US" w:eastAsia="es-ES"/>
          </w:rPr>
          <w:t>: '#</w:t>
        </w:r>
        <w:proofErr w:type="gramEnd"/>
        <w:r w:rsidRPr="00DA7261">
          <w:rPr>
            <w:rFonts w:ascii="Courier New" w:hAnsi="Courier New"/>
            <w:sz w:val="16"/>
            <w:lang w:val="en-US" w:eastAsia="es-ES"/>
          </w:rPr>
          <w:t>/components/schemas/</w:t>
        </w:r>
      </w:ins>
      <w:proofErr w:type="spellStart"/>
      <w:ins w:id="343" w:author="Ericsson_Maria Liang" w:date="2025-09-11T11:45:00Z">
        <w:r>
          <w:rPr>
            <w:rFonts w:ascii="Courier New" w:hAnsi="Courier New"/>
            <w:sz w:val="16"/>
            <w:lang w:val="en-US" w:eastAsia="es-ES"/>
          </w:rPr>
          <w:t>UeAltitude</w:t>
        </w:r>
      </w:ins>
      <w:ins w:id="344" w:author="Ericsson_Maria Liang" w:date="2025-09-11T11:44:00Z">
        <w:r>
          <w:rPr>
            <w:rFonts w:ascii="Courier New" w:hAnsi="Courier New"/>
            <w:sz w:val="16"/>
            <w:lang w:val="en-US" w:eastAsia="es-ES"/>
          </w:rPr>
          <w:t>Info</w:t>
        </w:r>
        <w:proofErr w:type="spellEnd"/>
        <w:r w:rsidRPr="00DA7261">
          <w:rPr>
            <w:rFonts w:ascii="Courier New" w:hAnsi="Courier New"/>
            <w:sz w:val="16"/>
            <w:lang w:val="en-US" w:eastAsia="es-ES"/>
          </w:rPr>
          <w:t>'</w:t>
        </w:r>
      </w:ins>
    </w:p>
    <w:p w14:paraId="4532FC0B" w14:textId="77777777" w:rsidR="009D5224" w:rsidRDefault="009D5224" w:rsidP="009D5224">
      <w:pPr>
        <w:pStyle w:val="PL"/>
        <w:rPr>
          <w:ins w:id="345" w:author="Ericsson_Maria Liang" w:date="2025-09-11T11:44:00Z"/>
          <w:lang w:val="en-US" w:eastAsia="es-ES"/>
        </w:rPr>
      </w:pPr>
      <w:ins w:id="346" w:author="Ericsson_Maria Liang" w:date="2025-09-11T11:44:00Z">
        <w:r w:rsidRPr="00DA7261">
          <w:rPr>
            <w:lang w:val="en-US" w:eastAsia="es-ES"/>
          </w:rPr>
          <w:t xml:space="preserve">          </w:t>
        </w:r>
        <w:proofErr w:type="spellStart"/>
        <w:r w:rsidRPr="00DA7261">
          <w:rPr>
            <w:lang w:val="en-US" w:eastAsia="es-ES"/>
          </w:rPr>
          <w:t>minItems</w:t>
        </w:r>
        <w:proofErr w:type="spellEnd"/>
        <w:r w:rsidRPr="00DA7261">
          <w:rPr>
            <w:lang w:val="en-US" w:eastAsia="es-ES"/>
          </w:rPr>
          <w:t>: 1</w:t>
        </w:r>
      </w:ins>
    </w:p>
    <w:p w14:paraId="6C9C1251" w14:textId="1EFC3D18" w:rsidR="00F10E3F" w:rsidRDefault="00F10E3F" w:rsidP="00F10E3F">
      <w:pPr>
        <w:pStyle w:val="PL"/>
        <w:rPr>
          <w:lang w:val="en-US" w:eastAsia="es-ES"/>
        </w:rPr>
      </w:pPr>
      <w:r>
        <w:rPr>
          <w:lang w:val="en-US" w:eastAsia="es-ES"/>
        </w:rPr>
        <w:t xml:space="preserve">      required:</w:t>
      </w:r>
    </w:p>
    <w:p w14:paraId="3A778DEF" w14:textId="77777777" w:rsidR="00F10E3F" w:rsidRDefault="00F10E3F" w:rsidP="00F10E3F">
      <w:pPr>
        <w:pStyle w:val="PL"/>
        <w:rPr>
          <w:lang w:val="en-US" w:eastAsia="es-ES"/>
        </w:rPr>
      </w:pPr>
      <w:r>
        <w:rPr>
          <w:lang w:val="en-US" w:eastAsia="es-ES"/>
        </w:rPr>
        <w:t xml:space="preserve">        - event</w:t>
      </w:r>
    </w:p>
    <w:p w14:paraId="178CE1DE" w14:textId="77777777" w:rsidR="00F10E3F" w:rsidRDefault="00F10E3F" w:rsidP="00F10E3F">
      <w:pPr>
        <w:pStyle w:val="PL"/>
        <w:rPr>
          <w:lang w:val="en-US" w:eastAsia="es-ES"/>
        </w:rPr>
      </w:pPr>
      <w:r>
        <w:rPr>
          <w:lang w:val="en-US" w:eastAsia="es-ES"/>
        </w:rPr>
        <w:t xml:space="preserve">        - </w:t>
      </w:r>
      <w:proofErr w:type="spellStart"/>
      <w:r>
        <w:rPr>
          <w:lang w:val="en-US" w:eastAsia="es-ES"/>
        </w:rPr>
        <w:t>timeStamp</w:t>
      </w:r>
      <w:proofErr w:type="spellEnd"/>
    </w:p>
    <w:p w14:paraId="12C1C589" w14:textId="77777777" w:rsidR="00F10E3F" w:rsidRDefault="00F10E3F" w:rsidP="00F10E3F">
      <w:pPr>
        <w:pStyle w:val="PL"/>
        <w:rPr>
          <w:lang w:val="en-US" w:eastAsia="es-ES"/>
        </w:rPr>
      </w:pPr>
    </w:p>
    <w:p w14:paraId="2EC3E1FA" w14:textId="77777777" w:rsidR="00F10E3F" w:rsidRDefault="00F10E3F" w:rsidP="00F10E3F">
      <w:pPr>
        <w:pStyle w:val="PL"/>
        <w:rPr>
          <w:lang w:val="en-US" w:eastAsia="es-ES"/>
        </w:rPr>
      </w:pPr>
      <w:r>
        <w:rPr>
          <w:lang w:val="en-US" w:eastAsia="es-ES"/>
        </w:rPr>
        <w:t xml:space="preserve">    </w:t>
      </w:r>
      <w:proofErr w:type="spellStart"/>
      <w:r>
        <w:t>EventsSubs</w:t>
      </w:r>
      <w:proofErr w:type="spellEnd"/>
      <w:r>
        <w:rPr>
          <w:lang w:val="en-US" w:eastAsia="es-ES"/>
        </w:rPr>
        <w:t>:</w:t>
      </w:r>
    </w:p>
    <w:p w14:paraId="2BC0F90E" w14:textId="77777777" w:rsidR="00F10E3F" w:rsidRDefault="00F10E3F" w:rsidP="00F10E3F">
      <w:pPr>
        <w:pStyle w:val="PL"/>
        <w:rPr>
          <w:rFonts w:eastAsia="Batang"/>
        </w:rPr>
      </w:pPr>
      <w:r>
        <w:rPr>
          <w:rFonts w:eastAsia="Batang"/>
        </w:rPr>
        <w:t xml:space="preserve">      description: Represents an event to be subscribed and the related event filter information.</w:t>
      </w:r>
    </w:p>
    <w:p w14:paraId="251F61A2" w14:textId="77777777" w:rsidR="00F10E3F" w:rsidRDefault="00F10E3F" w:rsidP="00F10E3F">
      <w:pPr>
        <w:pStyle w:val="PL"/>
        <w:rPr>
          <w:lang w:val="en-US" w:eastAsia="es-ES"/>
        </w:rPr>
      </w:pPr>
      <w:r>
        <w:rPr>
          <w:lang w:val="en-US" w:eastAsia="es-ES"/>
        </w:rPr>
        <w:t xml:space="preserve">      type: object</w:t>
      </w:r>
    </w:p>
    <w:p w14:paraId="3FF14BA2" w14:textId="77777777" w:rsidR="00F10E3F" w:rsidRDefault="00F10E3F" w:rsidP="00F10E3F">
      <w:pPr>
        <w:pStyle w:val="PL"/>
        <w:rPr>
          <w:lang w:val="en-US" w:eastAsia="es-ES"/>
        </w:rPr>
      </w:pPr>
      <w:r>
        <w:rPr>
          <w:lang w:val="en-US" w:eastAsia="es-ES"/>
        </w:rPr>
        <w:t xml:space="preserve">      properties:</w:t>
      </w:r>
    </w:p>
    <w:p w14:paraId="26EF6024" w14:textId="77777777" w:rsidR="00F10E3F" w:rsidRDefault="00F10E3F" w:rsidP="00F10E3F">
      <w:pPr>
        <w:pStyle w:val="PL"/>
        <w:rPr>
          <w:lang w:val="en-US" w:eastAsia="es-ES"/>
        </w:rPr>
      </w:pPr>
      <w:r>
        <w:rPr>
          <w:lang w:val="en-US" w:eastAsia="es-ES"/>
        </w:rPr>
        <w:t xml:space="preserve">        event:</w:t>
      </w:r>
    </w:p>
    <w:p w14:paraId="48481A32" w14:textId="77777777" w:rsidR="00F10E3F" w:rsidRDefault="00F10E3F" w:rsidP="00F10E3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val="en-US" w:eastAsia="es-ES"/>
        </w:rPr>
        <w:t>AfEvent</w:t>
      </w:r>
      <w:proofErr w:type="spellEnd"/>
      <w:r>
        <w:rPr>
          <w:lang w:val="en-US" w:eastAsia="es-ES"/>
        </w:rPr>
        <w:t>'</w:t>
      </w:r>
    </w:p>
    <w:p w14:paraId="1121D732" w14:textId="77777777" w:rsidR="00F10E3F" w:rsidRDefault="00F10E3F" w:rsidP="00F10E3F">
      <w:pPr>
        <w:pStyle w:val="PL"/>
        <w:rPr>
          <w:lang w:val="en-US" w:eastAsia="es-ES"/>
        </w:rPr>
      </w:pPr>
      <w:r>
        <w:rPr>
          <w:lang w:val="en-US" w:eastAsia="es-ES"/>
        </w:rPr>
        <w:t xml:space="preserve">        </w:t>
      </w:r>
      <w:proofErr w:type="spellStart"/>
      <w:r>
        <w:rPr>
          <w:lang w:val="en-US" w:eastAsia="es-ES"/>
        </w:rPr>
        <w:t>eventFilter</w:t>
      </w:r>
      <w:proofErr w:type="spellEnd"/>
      <w:r>
        <w:rPr>
          <w:lang w:val="en-US" w:eastAsia="es-ES"/>
        </w:rPr>
        <w:t>:</w:t>
      </w:r>
    </w:p>
    <w:p w14:paraId="5A494346" w14:textId="77777777" w:rsidR="00F10E3F" w:rsidRDefault="00F10E3F" w:rsidP="00F10E3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val="en-US" w:eastAsia="es-ES"/>
        </w:rPr>
        <w:t>EventFilter</w:t>
      </w:r>
      <w:proofErr w:type="spellEnd"/>
      <w:r>
        <w:rPr>
          <w:lang w:val="en-US" w:eastAsia="es-ES"/>
        </w:rPr>
        <w:t>'</w:t>
      </w:r>
    </w:p>
    <w:p w14:paraId="47A6B16A" w14:textId="77777777" w:rsidR="00F10E3F" w:rsidRDefault="00F10E3F" w:rsidP="00F10E3F">
      <w:pPr>
        <w:pStyle w:val="PL"/>
        <w:rPr>
          <w:lang w:val="en-US" w:eastAsia="es-ES"/>
        </w:rPr>
      </w:pPr>
      <w:r>
        <w:rPr>
          <w:lang w:val="en-US" w:eastAsia="es-ES"/>
        </w:rPr>
        <w:t xml:space="preserve">        </w:t>
      </w:r>
      <w:proofErr w:type="spellStart"/>
      <w:r>
        <w:rPr>
          <w:lang w:val="en-US" w:eastAsia="es-ES"/>
        </w:rPr>
        <w:t>eventRepInfo</w:t>
      </w:r>
      <w:proofErr w:type="spellEnd"/>
      <w:r>
        <w:rPr>
          <w:lang w:val="en-US" w:eastAsia="es-ES"/>
        </w:rPr>
        <w:t>:</w:t>
      </w:r>
    </w:p>
    <w:p w14:paraId="60F1194E" w14:textId="77777777" w:rsidR="00F10E3F" w:rsidRDefault="00F10E3F" w:rsidP="00F10E3F">
      <w:pPr>
        <w:pStyle w:val="PL"/>
        <w:rPr>
          <w:lang w:val="en-US" w:eastAsia="es-ES"/>
        </w:rPr>
      </w:pPr>
      <w:r>
        <w:rPr>
          <w:lang w:val="en-US" w:eastAsia="es-ES"/>
        </w:rPr>
        <w:t xml:space="preserve">          $ref: 'TS29523_Npcf_EventExposure.</w:t>
      </w:r>
      <w:proofErr w:type="gramStart"/>
      <w:r>
        <w:rPr>
          <w:lang w:val="en-US" w:eastAsia="es-ES"/>
        </w:rPr>
        <w:t>yaml#/</w:t>
      </w:r>
      <w:proofErr w:type="gramEnd"/>
      <w:r>
        <w:rPr>
          <w:lang w:val="en-US" w:eastAsia="es-ES"/>
        </w:rPr>
        <w:t>components/schemas/ReportingInformation'</w:t>
      </w:r>
    </w:p>
    <w:p w14:paraId="1C64B176" w14:textId="77777777" w:rsidR="00F10E3F" w:rsidRDefault="00F10E3F" w:rsidP="00F10E3F">
      <w:pPr>
        <w:pStyle w:val="PL"/>
        <w:rPr>
          <w:lang w:val="en-US" w:eastAsia="es-ES"/>
        </w:rPr>
      </w:pPr>
      <w:r>
        <w:rPr>
          <w:lang w:val="en-US" w:eastAsia="es-ES"/>
        </w:rPr>
        <w:t xml:space="preserve">      required:</w:t>
      </w:r>
    </w:p>
    <w:p w14:paraId="5DF8B376" w14:textId="77777777" w:rsidR="00F10E3F" w:rsidRDefault="00F10E3F" w:rsidP="00F10E3F">
      <w:pPr>
        <w:pStyle w:val="PL"/>
        <w:rPr>
          <w:lang w:val="en-US" w:eastAsia="es-ES"/>
        </w:rPr>
      </w:pPr>
      <w:r>
        <w:rPr>
          <w:lang w:val="en-US" w:eastAsia="es-ES"/>
        </w:rPr>
        <w:t xml:space="preserve">        - event</w:t>
      </w:r>
    </w:p>
    <w:p w14:paraId="2909AD88" w14:textId="77777777" w:rsidR="00F10E3F" w:rsidRDefault="00F10E3F" w:rsidP="00F10E3F">
      <w:pPr>
        <w:pStyle w:val="PL"/>
        <w:rPr>
          <w:lang w:val="en-US" w:eastAsia="es-ES"/>
        </w:rPr>
      </w:pPr>
      <w:r>
        <w:rPr>
          <w:lang w:val="en-US" w:eastAsia="es-ES"/>
        </w:rPr>
        <w:t xml:space="preserve">        - </w:t>
      </w:r>
      <w:proofErr w:type="spellStart"/>
      <w:r>
        <w:rPr>
          <w:lang w:val="en-US" w:eastAsia="es-ES"/>
        </w:rPr>
        <w:t>eventFilter</w:t>
      </w:r>
      <w:proofErr w:type="spellEnd"/>
    </w:p>
    <w:p w14:paraId="7352F0F4" w14:textId="77777777" w:rsidR="00F10E3F" w:rsidRDefault="00F10E3F" w:rsidP="00F10E3F">
      <w:pPr>
        <w:pStyle w:val="PL"/>
        <w:rPr>
          <w:lang w:val="en-US" w:eastAsia="es-ES"/>
        </w:rPr>
      </w:pPr>
    </w:p>
    <w:p w14:paraId="4FF2A378" w14:textId="77777777" w:rsidR="00F10E3F" w:rsidRDefault="00F10E3F" w:rsidP="00F10E3F">
      <w:pPr>
        <w:pStyle w:val="PL"/>
        <w:rPr>
          <w:lang w:val="en-US" w:eastAsia="es-ES"/>
        </w:rPr>
      </w:pPr>
      <w:r>
        <w:rPr>
          <w:lang w:val="en-US" w:eastAsia="es-ES"/>
        </w:rPr>
        <w:t xml:space="preserve">    </w:t>
      </w:r>
      <w:proofErr w:type="spellStart"/>
      <w:r>
        <w:t>EventFilter</w:t>
      </w:r>
      <w:proofErr w:type="spellEnd"/>
      <w:r>
        <w:rPr>
          <w:lang w:val="en-US" w:eastAsia="es-ES"/>
        </w:rPr>
        <w:t>:</w:t>
      </w:r>
    </w:p>
    <w:p w14:paraId="2A7622EA" w14:textId="77777777" w:rsidR="00F10E3F" w:rsidRDefault="00F10E3F" w:rsidP="00F10E3F">
      <w:pPr>
        <w:pStyle w:val="PL"/>
        <w:rPr>
          <w:rFonts w:eastAsia="Batang"/>
        </w:rPr>
      </w:pPr>
      <w:r>
        <w:rPr>
          <w:rFonts w:eastAsia="Batang"/>
        </w:rPr>
        <w:t xml:space="preserve">      description: Represents event filter information for an event.</w:t>
      </w:r>
    </w:p>
    <w:p w14:paraId="11262934" w14:textId="77777777" w:rsidR="00F10E3F" w:rsidRDefault="00F10E3F" w:rsidP="00F10E3F">
      <w:pPr>
        <w:pStyle w:val="PL"/>
        <w:rPr>
          <w:lang w:val="en-US" w:eastAsia="es-ES"/>
        </w:rPr>
      </w:pPr>
      <w:r>
        <w:rPr>
          <w:lang w:val="en-US" w:eastAsia="es-ES"/>
        </w:rPr>
        <w:t xml:space="preserve">      type: object</w:t>
      </w:r>
    </w:p>
    <w:p w14:paraId="00075A3B" w14:textId="77777777" w:rsidR="00F10E3F" w:rsidRDefault="00F10E3F" w:rsidP="00F10E3F">
      <w:pPr>
        <w:pStyle w:val="PL"/>
        <w:rPr>
          <w:lang w:val="en-US" w:eastAsia="es-ES"/>
        </w:rPr>
      </w:pPr>
      <w:r>
        <w:rPr>
          <w:lang w:val="en-US" w:eastAsia="es-ES"/>
        </w:rPr>
        <w:t xml:space="preserve">      properties:</w:t>
      </w:r>
    </w:p>
    <w:p w14:paraId="351D2E99" w14:textId="77777777" w:rsidR="00F10E3F" w:rsidRDefault="00F10E3F" w:rsidP="00F10E3F">
      <w:pPr>
        <w:pStyle w:val="PL"/>
        <w:rPr>
          <w:lang w:val="en-US" w:eastAsia="es-ES"/>
        </w:rPr>
      </w:pPr>
      <w:r>
        <w:rPr>
          <w:lang w:val="en-US" w:eastAsia="es-ES"/>
        </w:rPr>
        <w:t xml:space="preserve">        </w:t>
      </w:r>
      <w:proofErr w:type="spellStart"/>
      <w:r>
        <w:rPr>
          <w:lang w:val="en-US" w:eastAsia="es-ES"/>
        </w:rPr>
        <w:t>gpsis</w:t>
      </w:r>
      <w:proofErr w:type="spellEnd"/>
      <w:r>
        <w:rPr>
          <w:lang w:val="en-US" w:eastAsia="es-ES"/>
        </w:rPr>
        <w:t>:</w:t>
      </w:r>
    </w:p>
    <w:p w14:paraId="3B918105" w14:textId="77777777" w:rsidR="00F10E3F" w:rsidRDefault="00F10E3F" w:rsidP="00F10E3F">
      <w:pPr>
        <w:pStyle w:val="PL"/>
        <w:rPr>
          <w:lang w:val="en-US" w:eastAsia="es-ES"/>
        </w:rPr>
      </w:pPr>
      <w:r>
        <w:rPr>
          <w:lang w:val="en-US" w:eastAsia="es-ES"/>
        </w:rPr>
        <w:t xml:space="preserve">          type: array</w:t>
      </w:r>
    </w:p>
    <w:p w14:paraId="580F7156" w14:textId="77777777" w:rsidR="00F10E3F" w:rsidRDefault="00F10E3F" w:rsidP="00F10E3F">
      <w:pPr>
        <w:pStyle w:val="PL"/>
        <w:rPr>
          <w:lang w:val="en-US" w:eastAsia="es-ES"/>
        </w:rPr>
      </w:pPr>
      <w:r>
        <w:rPr>
          <w:lang w:val="en-US" w:eastAsia="es-ES"/>
        </w:rPr>
        <w:t xml:space="preserve">          items:</w:t>
      </w:r>
    </w:p>
    <w:p w14:paraId="637BC5E2"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t>Gpsi</w:t>
      </w:r>
      <w:proofErr w:type="spellEnd"/>
      <w:r>
        <w:rPr>
          <w:lang w:val="en-US" w:eastAsia="es-ES"/>
        </w:rPr>
        <w:t>'</w:t>
      </w:r>
    </w:p>
    <w:p w14:paraId="1E63608C" w14:textId="77777777" w:rsidR="00F10E3F" w:rsidRDefault="00F10E3F" w:rsidP="00F10E3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657B8E7C" w14:textId="77777777" w:rsidR="00F10E3F" w:rsidRDefault="00F10E3F" w:rsidP="00F10E3F">
      <w:pPr>
        <w:pStyle w:val="PL"/>
        <w:rPr>
          <w:lang w:val="en-US" w:eastAsia="es-ES"/>
        </w:rPr>
      </w:pPr>
      <w:r>
        <w:rPr>
          <w:lang w:val="en-US" w:eastAsia="es-ES"/>
        </w:rPr>
        <w:t xml:space="preserve">        </w:t>
      </w:r>
      <w:proofErr w:type="spellStart"/>
      <w:r>
        <w:rPr>
          <w:lang w:val="en-US" w:eastAsia="es-ES"/>
        </w:rPr>
        <w:t>supis</w:t>
      </w:r>
      <w:proofErr w:type="spellEnd"/>
      <w:r>
        <w:rPr>
          <w:lang w:val="en-US" w:eastAsia="es-ES"/>
        </w:rPr>
        <w:t>:</w:t>
      </w:r>
    </w:p>
    <w:p w14:paraId="50160AA8" w14:textId="77777777" w:rsidR="00F10E3F" w:rsidRDefault="00F10E3F" w:rsidP="00F10E3F">
      <w:pPr>
        <w:pStyle w:val="PL"/>
        <w:rPr>
          <w:lang w:val="en-US" w:eastAsia="es-ES"/>
        </w:rPr>
      </w:pPr>
      <w:r>
        <w:rPr>
          <w:lang w:val="en-US" w:eastAsia="es-ES"/>
        </w:rPr>
        <w:t xml:space="preserve">          type: array</w:t>
      </w:r>
    </w:p>
    <w:p w14:paraId="78A3A02D" w14:textId="77777777" w:rsidR="00F10E3F" w:rsidRDefault="00F10E3F" w:rsidP="00F10E3F">
      <w:pPr>
        <w:pStyle w:val="PL"/>
        <w:rPr>
          <w:lang w:val="en-US" w:eastAsia="es-ES"/>
        </w:rPr>
      </w:pPr>
      <w:r>
        <w:rPr>
          <w:lang w:val="en-US" w:eastAsia="es-ES"/>
        </w:rPr>
        <w:t xml:space="preserve">          items:</w:t>
      </w:r>
    </w:p>
    <w:p w14:paraId="3844D3B0"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r>
        <w:t>Supi</w:t>
      </w:r>
      <w:r>
        <w:rPr>
          <w:lang w:val="en-US" w:eastAsia="es-ES"/>
        </w:rPr>
        <w:t>'</w:t>
      </w:r>
    </w:p>
    <w:p w14:paraId="4379CBCC" w14:textId="77777777" w:rsidR="00F10E3F" w:rsidRDefault="00F10E3F" w:rsidP="00F10E3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328C282D" w14:textId="77777777" w:rsidR="00F10E3F" w:rsidRDefault="00F10E3F" w:rsidP="00F10E3F">
      <w:pPr>
        <w:pStyle w:val="PL"/>
        <w:rPr>
          <w:lang w:val="en-US" w:eastAsia="es-ES"/>
        </w:rPr>
      </w:pPr>
      <w:r>
        <w:rPr>
          <w:lang w:val="en-US" w:eastAsia="es-ES"/>
        </w:rPr>
        <w:t xml:space="preserve">        </w:t>
      </w:r>
      <w:proofErr w:type="spellStart"/>
      <w:r>
        <w:rPr>
          <w:lang w:val="en-US" w:eastAsia="es-ES"/>
        </w:rPr>
        <w:t>exterGroupIds</w:t>
      </w:r>
      <w:proofErr w:type="spellEnd"/>
      <w:r>
        <w:rPr>
          <w:lang w:val="en-US" w:eastAsia="es-ES"/>
        </w:rPr>
        <w:t>:</w:t>
      </w:r>
    </w:p>
    <w:p w14:paraId="45EE22BC" w14:textId="77777777" w:rsidR="00F10E3F" w:rsidRDefault="00F10E3F" w:rsidP="00F10E3F">
      <w:pPr>
        <w:pStyle w:val="PL"/>
        <w:rPr>
          <w:lang w:val="en-US" w:eastAsia="es-ES"/>
        </w:rPr>
      </w:pPr>
      <w:r>
        <w:rPr>
          <w:lang w:val="en-US" w:eastAsia="es-ES"/>
        </w:rPr>
        <w:t xml:space="preserve">          type: array</w:t>
      </w:r>
    </w:p>
    <w:p w14:paraId="5BB75EB6" w14:textId="77777777" w:rsidR="00F10E3F" w:rsidRDefault="00F10E3F" w:rsidP="00F10E3F">
      <w:pPr>
        <w:pStyle w:val="PL"/>
        <w:rPr>
          <w:lang w:val="en-US" w:eastAsia="es-ES"/>
        </w:rPr>
      </w:pPr>
      <w:r>
        <w:rPr>
          <w:lang w:val="en-US" w:eastAsia="es-ES"/>
        </w:rPr>
        <w:t xml:space="preserve">          items:</w:t>
      </w:r>
    </w:p>
    <w:p w14:paraId="24B952D9" w14:textId="77777777" w:rsidR="00F10E3F" w:rsidRDefault="00F10E3F" w:rsidP="00F10E3F">
      <w:pPr>
        <w:pStyle w:val="PL"/>
        <w:rPr>
          <w:lang w:val="en-US" w:eastAsia="es-ES"/>
        </w:rPr>
      </w:pPr>
      <w:r>
        <w:rPr>
          <w:lang w:val="en-US" w:eastAsia="es-ES"/>
        </w:rPr>
        <w:t xml:space="preserve">            $ref: 'TS29503_Nudm_SDM.</w:t>
      </w:r>
      <w:proofErr w:type="gramStart"/>
      <w:r>
        <w:rPr>
          <w:lang w:val="en-US" w:eastAsia="es-ES"/>
        </w:rPr>
        <w:t>yaml#/</w:t>
      </w:r>
      <w:proofErr w:type="gramEnd"/>
      <w:r>
        <w:rPr>
          <w:lang w:val="en-US" w:eastAsia="es-ES"/>
        </w:rPr>
        <w:t>components/schemas/Ext</w:t>
      </w:r>
      <w:proofErr w:type="spellStart"/>
      <w:r>
        <w:t>GroupId</w:t>
      </w:r>
      <w:proofErr w:type="spellEnd"/>
      <w:r>
        <w:rPr>
          <w:lang w:val="en-US" w:eastAsia="es-ES"/>
        </w:rPr>
        <w:t>'</w:t>
      </w:r>
    </w:p>
    <w:p w14:paraId="74AC036E" w14:textId="77777777" w:rsidR="00F10E3F" w:rsidRDefault="00F10E3F" w:rsidP="00F10E3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060C806F" w14:textId="77777777" w:rsidR="00F10E3F" w:rsidRDefault="00F10E3F" w:rsidP="00F10E3F">
      <w:pPr>
        <w:pStyle w:val="PL"/>
        <w:rPr>
          <w:lang w:val="en-US" w:eastAsia="es-ES"/>
        </w:rPr>
      </w:pPr>
      <w:r>
        <w:rPr>
          <w:lang w:val="en-US" w:eastAsia="es-ES"/>
        </w:rPr>
        <w:t xml:space="preserve">        </w:t>
      </w:r>
      <w:proofErr w:type="spellStart"/>
      <w:r>
        <w:rPr>
          <w:lang w:val="en-US" w:eastAsia="es-ES"/>
        </w:rPr>
        <w:t>interGroupIds</w:t>
      </w:r>
      <w:proofErr w:type="spellEnd"/>
      <w:r>
        <w:rPr>
          <w:lang w:val="en-US" w:eastAsia="es-ES"/>
        </w:rPr>
        <w:t>:</w:t>
      </w:r>
    </w:p>
    <w:p w14:paraId="28A7E456" w14:textId="77777777" w:rsidR="00F10E3F" w:rsidRDefault="00F10E3F" w:rsidP="00F10E3F">
      <w:pPr>
        <w:pStyle w:val="PL"/>
        <w:rPr>
          <w:lang w:val="en-US" w:eastAsia="es-ES"/>
        </w:rPr>
      </w:pPr>
      <w:r>
        <w:rPr>
          <w:lang w:val="en-US" w:eastAsia="es-ES"/>
        </w:rPr>
        <w:lastRenderedPageBreak/>
        <w:t xml:space="preserve">          type: array</w:t>
      </w:r>
    </w:p>
    <w:p w14:paraId="4BEF920E" w14:textId="77777777" w:rsidR="00F10E3F" w:rsidRDefault="00F10E3F" w:rsidP="00F10E3F">
      <w:pPr>
        <w:pStyle w:val="PL"/>
        <w:rPr>
          <w:lang w:val="en-US" w:eastAsia="es-ES"/>
        </w:rPr>
      </w:pPr>
      <w:r>
        <w:rPr>
          <w:lang w:val="en-US" w:eastAsia="es-ES"/>
        </w:rPr>
        <w:t xml:space="preserve">          items:</w:t>
      </w:r>
    </w:p>
    <w:p w14:paraId="40C3029F"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t>GroupId</w:t>
      </w:r>
      <w:proofErr w:type="spellEnd"/>
      <w:r>
        <w:rPr>
          <w:lang w:val="en-US" w:eastAsia="es-ES"/>
        </w:rPr>
        <w:t>'</w:t>
      </w:r>
    </w:p>
    <w:p w14:paraId="144857F2" w14:textId="77777777" w:rsidR="00F10E3F" w:rsidRDefault="00F10E3F" w:rsidP="00F10E3F">
      <w:pPr>
        <w:pStyle w:val="PL"/>
        <w:rPr>
          <w:lang w:val="en-US" w:eastAsia="es-ES"/>
        </w:rPr>
      </w:pPr>
      <w:r>
        <w:rPr>
          <w:lang w:val="en-US" w:eastAsia="es-ES"/>
        </w:rPr>
        <w:t xml:space="preserve">        </w:t>
      </w:r>
      <w:proofErr w:type="spellStart"/>
      <w:r>
        <w:rPr>
          <w:lang w:val="en-US" w:eastAsia="es-ES"/>
        </w:rPr>
        <w:t>anyUeInd</w:t>
      </w:r>
      <w:proofErr w:type="spellEnd"/>
      <w:r>
        <w:rPr>
          <w:lang w:val="en-US" w:eastAsia="es-ES"/>
        </w:rPr>
        <w:t>:</w:t>
      </w:r>
    </w:p>
    <w:p w14:paraId="36628BA6" w14:textId="77777777" w:rsidR="00F10E3F" w:rsidRDefault="00F10E3F" w:rsidP="00F10E3F">
      <w:pPr>
        <w:pStyle w:val="PL"/>
        <w:rPr>
          <w:lang w:val="en-US" w:eastAsia="es-ES"/>
        </w:rPr>
      </w:pPr>
      <w:r>
        <w:rPr>
          <w:lang w:val="en-US" w:eastAsia="es-ES"/>
        </w:rPr>
        <w:t xml:space="preserve">          type: </w:t>
      </w:r>
      <w:proofErr w:type="spellStart"/>
      <w:r>
        <w:rPr>
          <w:lang w:val="en-US" w:eastAsia="es-ES"/>
        </w:rPr>
        <w:t>boolean</w:t>
      </w:r>
      <w:proofErr w:type="spellEnd"/>
    </w:p>
    <w:p w14:paraId="7D9423A3" w14:textId="77777777" w:rsidR="00F10E3F" w:rsidRDefault="00F10E3F" w:rsidP="00F10E3F">
      <w:pPr>
        <w:pStyle w:val="PL"/>
        <w:rPr>
          <w:lang w:val="en-US" w:eastAsia="es-ES"/>
        </w:rPr>
      </w:pPr>
      <w:r>
        <w:rPr>
          <w:lang w:val="en-US" w:eastAsia="es-ES"/>
        </w:rPr>
        <w:t xml:space="preserve">        </w:t>
      </w:r>
      <w:proofErr w:type="spellStart"/>
      <w:r>
        <w:t>ueIpAddr</w:t>
      </w:r>
      <w:proofErr w:type="spellEnd"/>
      <w:r>
        <w:rPr>
          <w:lang w:val="en-US" w:eastAsia="es-ES"/>
        </w:rPr>
        <w:t>:</w:t>
      </w:r>
    </w:p>
    <w:p w14:paraId="3728173B" w14:textId="77777777" w:rsidR="00F10E3F" w:rsidRPr="000C0D45"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eastAsia="zh-CN"/>
        </w:rPr>
        <w:t>IpAddr</w:t>
      </w:r>
      <w:proofErr w:type="spellEnd"/>
      <w:r>
        <w:rPr>
          <w:lang w:val="en-US" w:eastAsia="es-ES"/>
        </w:rPr>
        <w:t>'</w:t>
      </w:r>
    </w:p>
    <w:p w14:paraId="18100562" w14:textId="77777777" w:rsidR="00F10E3F" w:rsidRDefault="00F10E3F" w:rsidP="00F10E3F">
      <w:pPr>
        <w:pStyle w:val="PL"/>
        <w:rPr>
          <w:lang w:val="en-US" w:eastAsia="es-ES"/>
        </w:rPr>
      </w:pPr>
      <w:r>
        <w:rPr>
          <w:lang w:val="en-US" w:eastAsia="es-ES"/>
        </w:rPr>
        <w:t xml:space="preserve">        </w:t>
      </w:r>
      <w:proofErr w:type="spellStart"/>
      <w:r>
        <w:rPr>
          <w:lang w:val="en-US" w:eastAsia="es-ES"/>
        </w:rPr>
        <w:t>appIds</w:t>
      </w:r>
      <w:proofErr w:type="spellEnd"/>
      <w:r>
        <w:rPr>
          <w:lang w:val="en-US" w:eastAsia="es-ES"/>
        </w:rPr>
        <w:t>:</w:t>
      </w:r>
    </w:p>
    <w:p w14:paraId="39AB3700" w14:textId="77777777" w:rsidR="00F10E3F" w:rsidRDefault="00F10E3F" w:rsidP="00F10E3F">
      <w:pPr>
        <w:pStyle w:val="PL"/>
      </w:pPr>
      <w:r>
        <w:t xml:space="preserve">          type: array</w:t>
      </w:r>
    </w:p>
    <w:p w14:paraId="7869CFE4" w14:textId="77777777" w:rsidR="00F10E3F" w:rsidRDefault="00F10E3F" w:rsidP="00F10E3F">
      <w:pPr>
        <w:pStyle w:val="PL"/>
      </w:pPr>
      <w:r>
        <w:t xml:space="preserve">          items:</w:t>
      </w:r>
    </w:p>
    <w:p w14:paraId="0E595651" w14:textId="77777777" w:rsidR="00F10E3F" w:rsidRDefault="00F10E3F" w:rsidP="00F10E3F">
      <w:pPr>
        <w:pStyle w:val="PL"/>
      </w:pPr>
      <w:r>
        <w:t xml:space="preserve">            </w:t>
      </w:r>
      <w:r>
        <w:rPr>
          <w:lang w:val="en-US" w:eastAsia="es-ES"/>
        </w:rPr>
        <w:t>$ref: 'TS29571_CommonData.</w:t>
      </w:r>
      <w:proofErr w:type="gramStart"/>
      <w:r>
        <w:rPr>
          <w:lang w:val="en-US" w:eastAsia="es-ES"/>
        </w:rPr>
        <w:t>yaml#/</w:t>
      </w:r>
      <w:proofErr w:type="gramEnd"/>
      <w:r>
        <w:rPr>
          <w:lang w:val="en-US" w:eastAsia="es-ES"/>
        </w:rPr>
        <w:t>components/schemas/</w:t>
      </w:r>
      <w:proofErr w:type="spellStart"/>
      <w:r>
        <w:rPr>
          <w:lang w:eastAsia="zh-CN"/>
        </w:rPr>
        <w:t>ApplicationId</w:t>
      </w:r>
      <w:proofErr w:type="spellEnd"/>
      <w:r>
        <w:rPr>
          <w:lang w:val="en-US" w:eastAsia="es-ES"/>
        </w:rPr>
        <w:t>'</w:t>
      </w:r>
    </w:p>
    <w:p w14:paraId="145117E7" w14:textId="77777777" w:rsidR="00F10E3F" w:rsidRDefault="00F10E3F" w:rsidP="00F10E3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060EAE6C" w14:textId="77777777" w:rsidR="00F10E3F" w:rsidRDefault="00F10E3F" w:rsidP="00F10E3F">
      <w:pPr>
        <w:pStyle w:val="PL"/>
        <w:rPr>
          <w:lang w:val="en-US" w:eastAsia="es-ES"/>
        </w:rPr>
      </w:pPr>
      <w:r>
        <w:rPr>
          <w:lang w:val="en-US" w:eastAsia="es-ES"/>
        </w:rPr>
        <w:t xml:space="preserve">        </w:t>
      </w:r>
      <w:proofErr w:type="spellStart"/>
      <w:r>
        <w:t>locArea</w:t>
      </w:r>
      <w:proofErr w:type="spellEnd"/>
      <w:r>
        <w:rPr>
          <w:lang w:val="en-US" w:eastAsia="es-ES"/>
        </w:rPr>
        <w:t>:</w:t>
      </w:r>
    </w:p>
    <w:p w14:paraId="7C460CDE" w14:textId="77777777" w:rsidR="00F10E3F" w:rsidRDefault="00F10E3F" w:rsidP="00F10E3F">
      <w:pPr>
        <w:pStyle w:val="PL"/>
        <w:rPr>
          <w:lang w:val="en-US" w:eastAsia="es-ES"/>
        </w:rPr>
      </w:pPr>
      <w:r>
        <w:rPr>
          <w:lang w:val="en-US" w:eastAsia="es-ES"/>
        </w:rPr>
        <w:t xml:space="preserve">          $ref: 'TS29122_CommonData.</w:t>
      </w:r>
      <w:proofErr w:type="gramStart"/>
      <w:r>
        <w:rPr>
          <w:lang w:val="en-US" w:eastAsia="es-ES"/>
        </w:rPr>
        <w:t>yaml#/</w:t>
      </w:r>
      <w:proofErr w:type="gramEnd"/>
      <w:r>
        <w:rPr>
          <w:lang w:val="en-US" w:eastAsia="es-ES"/>
        </w:rPr>
        <w:t>components/schemas/</w:t>
      </w:r>
      <w:r>
        <w:t>LocationArea5G</w:t>
      </w:r>
      <w:r>
        <w:rPr>
          <w:lang w:val="en-US" w:eastAsia="es-ES"/>
        </w:rPr>
        <w:t>'</w:t>
      </w:r>
    </w:p>
    <w:p w14:paraId="2668A439" w14:textId="77777777" w:rsidR="00F10E3F" w:rsidRDefault="00F10E3F" w:rsidP="00F10E3F">
      <w:pPr>
        <w:pStyle w:val="PL"/>
        <w:rPr>
          <w:lang w:val="en-US" w:eastAsia="es-ES"/>
        </w:rPr>
      </w:pPr>
      <w:r>
        <w:rPr>
          <w:lang w:val="en-US" w:eastAsia="es-ES"/>
        </w:rPr>
        <w:t xml:space="preserve">        </w:t>
      </w:r>
      <w:proofErr w:type="spellStart"/>
      <w:r>
        <w:rPr>
          <w:lang w:val="en-US" w:eastAsia="es-ES"/>
        </w:rPr>
        <w:t>collAttrs</w:t>
      </w:r>
      <w:proofErr w:type="spellEnd"/>
      <w:r>
        <w:rPr>
          <w:lang w:val="en-US" w:eastAsia="es-ES"/>
        </w:rPr>
        <w:t>:</w:t>
      </w:r>
    </w:p>
    <w:p w14:paraId="1770F70D" w14:textId="77777777" w:rsidR="00F10E3F" w:rsidRDefault="00F10E3F" w:rsidP="00F10E3F">
      <w:pPr>
        <w:pStyle w:val="PL"/>
      </w:pPr>
      <w:r>
        <w:t xml:space="preserve">          type: array</w:t>
      </w:r>
    </w:p>
    <w:p w14:paraId="63C2671E" w14:textId="77777777" w:rsidR="00F10E3F" w:rsidRDefault="00F10E3F" w:rsidP="00F10E3F">
      <w:pPr>
        <w:pStyle w:val="PL"/>
      </w:pPr>
      <w:r>
        <w:t xml:space="preserve">          items:</w:t>
      </w:r>
    </w:p>
    <w:p w14:paraId="33FAC8FC" w14:textId="77777777" w:rsidR="00F10E3F" w:rsidRDefault="00F10E3F" w:rsidP="00F10E3F">
      <w:pPr>
        <w:pStyle w:val="PL"/>
        <w:rPr>
          <w:lang w:val="en-US" w:eastAsia="es-ES"/>
        </w:rPr>
      </w:pPr>
      <w:r>
        <w:t xml:space="preserve">            </w:t>
      </w:r>
      <w:r>
        <w:rPr>
          <w:lang w:val="en-US" w:eastAsia="es-ES"/>
        </w:rPr>
        <w:t>$ref</w:t>
      </w:r>
      <w:proofErr w:type="gramStart"/>
      <w:r>
        <w:rPr>
          <w:lang w:val="en-US" w:eastAsia="es-ES"/>
        </w:rPr>
        <w:t>: '#/</w:t>
      </w:r>
      <w:proofErr w:type="gramEnd"/>
      <w:r>
        <w:rPr>
          <w:lang w:val="en-US" w:eastAsia="es-ES"/>
        </w:rPr>
        <w:t>components/schemas/</w:t>
      </w:r>
      <w:proofErr w:type="spellStart"/>
      <w:r>
        <w:rPr>
          <w:lang w:val="en-US" w:eastAsia="es-ES"/>
        </w:rPr>
        <w:t>CollectiveBehaviourFilter</w:t>
      </w:r>
      <w:proofErr w:type="spellEnd"/>
      <w:r>
        <w:rPr>
          <w:lang w:val="en-US" w:eastAsia="es-ES"/>
        </w:rPr>
        <w:t>'</w:t>
      </w:r>
    </w:p>
    <w:p w14:paraId="36FD3248" w14:textId="77777777" w:rsidR="00F10E3F" w:rsidRDefault="00F10E3F" w:rsidP="00F10E3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2A7EB99E" w14:textId="77777777" w:rsidR="00F10E3F" w:rsidRDefault="00F10E3F" w:rsidP="00F10E3F">
      <w:pPr>
        <w:pStyle w:val="PL"/>
        <w:rPr>
          <w:lang w:val="en-US" w:eastAsia="es-ES"/>
        </w:rPr>
      </w:pPr>
      <w:r>
        <w:rPr>
          <w:lang w:val="en-US" w:eastAsia="es-ES"/>
        </w:rPr>
        <w:t xml:space="preserve">        </w:t>
      </w:r>
      <w:proofErr w:type="spellStart"/>
      <w:r w:rsidRPr="00D165ED">
        <w:t>excep</w:t>
      </w:r>
      <w:r>
        <w:t>tion</w:t>
      </w:r>
      <w:r w:rsidRPr="00D165ED">
        <w:t>Reqs</w:t>
      </w:r>
      <w:proofErr w:type="spellEnd"/>
      <w:r>
        <w:rPr>
          <w:lang w:val="en-US" w:eastAsia="es-ES"/>
        </w:rPr>
        <w:t>:</w:t>
      </w:r>
    </w:p>
    <w:p w14:paraId="5AA3A47C" w14:textId="77777777" w:rsidR="00F10E3F" w:rsidRDefault="00F10E3F" w:rsidP="00F10E3F">
      <w:pPr>
        <w:pStyle w:val="PL"/>
      </w:pPr>
      <w:r>
        <w:t xml:space="preserve">          type: array</w:t>
      </w:r>
    </w:p>
    <w:p w14:paraId="52EA0AD4" w14:textId="77777777" w:rsidR="00F10E3F" w:rsidRDefault="00F10E3F" w:rsidP="00F10E3F">
      <w:pPr>
        <w:pStyle w:val="PL"/>
      </w:pPr>
      <w:r>
        <w:t xml:space="preserve">          items:</w:t>
      </w:r>
    </w:p>
    <w:p w14:paraId="77AE426D" w14:textId="77777777" w:rsidR="00F10E3F" w:rsidRDefault="00F10E3F" w:rsidP="00F10E3F">
      <w:pPr>
        <w:pStyle w:val="PL"/>
        <w:rPr>
          <w:lang w:val="en-US" w:eastAsia="es-ES"/>
        </w:rPr>
      </w:pPr>
      <w:r>
        <w:rPr>
          <w:lang w:val="en-US" w:eastAsia="es-ES"/>
        </w:rPr>
        <w:t xml:space="preserve">            $ref: </w:t>
      </w:r>
      <w:r>
        <w:t>'TS2952</w:t>
      </w:r>
      <w:r>
        <w:rPr>
          <w:rFonts w:hint="eastAsia"/>
          <w:lang w:eastAsia="zh-CN"/>
        </w:rPr>
        <w:t>0</w:t>
      </w:r>
      <w:r>
        <w:t>_Nnwdaf_EventsSubscription.</w:t>
      </w:r>
      <w:proofErr w:type="gramStart"/>
      <w:r>
        <w:t>yaml#/</w:t>
      </w:r>
      <w:proofErr w:type="gramEnd"/>
      <w:r>
        <w:rPr>
          <w:lang w:val="en-US" w:eastAsia="es-ES"/>
        </w:rPr>
        <w:t>components/schemas/</w:t>
      </w:r>
      <w:r>
        <w:t>Exception</w:t>
      </w:r>
      <w:r>
        <w:rPr>
          <w:lang w:val="en-US" w:eastAsia="es-ES"/>
        </w:rPr>
        <w:t>'</w:t>
      </w:r>
    </w:p>
    <w:p w14:paraId="73374083" w14:textId="77777777" w:rsidR="00F10E3F" w:rsidRDefault="00F10E3F" w:rsidP="00F10E3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29B2D79B" w14:textId="77777777" w:rsidR="00F10E3F"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w:t>
      </w:r>
      <w:proofErr w:type="spellStart"/>
      <w:r>
        <w:rPr>
          <w:rFonts w:ascii="Courier New" w:hAnsi="Courier New"/>
          <w:sz w:val="16"/>
          <w:lang w:val="en-US" w:eastAsia="es-ES"/>
        </w:rPr>
        <w:t>tws</w:t>
      </w:r>
      <w:proofErr w:type="spellEnd"/>
      <w:r>
        <w:rPr>
          <w:rFonts w:ascii="Courier New" w:hAnsi="Courier New"/>
          <w:sz w:val="16"/>
          <w:lang w:val="en-US" w:eastAsia="es-ES"/>
        </w:rPr>
        <w:t>:</w:t>
      </w:r>
    </w:p>
    <w:p w14:paraId="4D060C15" w14:textId="77777777" w:rsidR="00F10E3F" w:rsidRPr="00DA7261"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7C0A52FF" w14:textId="77777777" w:rsidR="00F10E3F" w:rsidRPr="00DA7261"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331F0AE1" w14:textId="77777777" w:rsidR="00F10E3F" w:rsidRPr="00DA7261"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r w:rsidRPr="00F7776A">
        <w:rPr>
          <w:rFonts w:ascii="Courier New" w:hAnsi="Courier New"/>
          <w:sz w:val="16"/>
          <w:lang w:val="en-US" w:eastAsia="es-ES"/>
        </w:rPr>
        <w:t>TS29122_CommonData.</w:t>
      </w:r>
      <w:proofErr w:type="gramStart"/>
      <w:r w:rsidRPr="00F7776A">
        <w:rPr>
          <w:rFonts w:ascii="Courier New" w:hAnsi="Courier New"/>
          <w:sz w:val="16"/>
          <w:lang w:val="en-US" w:eastAsia="es-ES"/>
        </w:rPr>
        <w:t>yaml</w:t>
      </w:r>
      <w:r w:rsidRPr="00DA7261">
        <w:rPr>
          <w:rFonts w:ascii="Courier New" w:hAnsi="Courier New"/>
          <w:sz w:val="16"/>
          <w:lang w:val="en-US" w:eastAsia="es-ES"/>
        </w:rPr>
        <w:t>#/</w:t>
      </w:r>
      <w:proofErr w:type="gramEnd"/>
      <w:r w:rsidRPr="00DA7261">
        <w:rPr>
          <w:rFonts w:ascii="Courier New" w:hAnsi="Courier New"/>
          <w:sz w:val="16"/>
          <w:lang w:val="en-US" w:eastAsia="es-ES"/>
        </w:rPr>
        <w:t>components/schemas/</w:t>
      </w:r>
      <w:proofErr w:type="spellStart"/>
      <w:r>
        <w:rPr>
          <w:rFonts w:ascii="Courier New" w:hAnsi="Courier New"/>
          <w:sz w:val="16"/>
          <w:lang w:val="en-US" w:eastAsia="es-ES"/>
        </w:rPr>
        <w:t>TimeWindow</w:t>
      </w:r>
      <w:proofErr w:type="spellEnd"/>
      <w:r w:rsidRPr="00DA7261">
        <w:rPr>
          <w:rFonts w:ascii="Courier New" w:hAnsi="Courier New"/>
          <w:sz w:val="16"/>
          <w:lang w:val="en-US" w:eastAsia="es-ES"/>
        </w:rPr>
        <w:t>'</w:t>
      </w:r>
    </w:p>
    <w:p w14:paraId="48F13886" w14:textId="77777777" w:rsidR="00F10E3F" w:rsidRDefault="00F10E3F" w:rsidP="00F10E3F">
      <w:pPr>
        <w:pStyle w:val="PL"/>
        <w:rPr>
          <w:lang w:val="en-US" w:eastAsia="es-ES"/>
        </w:rPr>
      </w:pPr>
      <w:r w:rsidRPr="00DA7261">
        <w:rPr>
          <w:lang w:val="en-US" w:eastAsia="es-ES"/>
        </w:rPr>
        <w:t xml:space="preserve">          </w:t>
      </w:r>
      <w:proofErr w:type="spellStart"/>
      <w:r w:rsidRPr="00DA7261">
        <w:rPr>
          <w:lang w:val="en-US" w:eastAsia="es-ES"/>
        </w:rPr>
        <w:t>minItems</w:t>
      </w:r>
      <w:proofErr w:type="spellEnd"/>
      <w:r w:rsidRPr="00DA7261">
        <w:rPr>
          <w:lang w:val="en-US" w:eastAsia="es-ES"/>
        </w:rPr>
        <w:t>: 1</w:t>
      </w:r>
    </w:p>
    <w:p w14:paraId="69123DE6" w14:textId="77777777" w:rsidR="00F10E3F" w:rsidRPr="00806EE8"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w:t>
      </w:r>
      <w:r w:rsidRPr="00806EE8">
        <w:rPr>
          <w:rFonts w:ascii="Courier New" w:hAnsi="Courier New"/>
          <w:sz w:val="16"/>
        </w:rPr>
        <w:t xml:space="preserve"> </w:t>
      </w:r>
      <w:proofErr w:type="spellStart"/>
      <w:r w:rsidRPr="00806EE8">
        <w:rPr>
          <w:rFonts w:ascii="Courier New" w:hAnsi="Courier New"/>
          <w:sz w:val="16"/>
          <w:lang w:eastAsia="zh-CN"/>
        </w:rPr>
        <w:t>oneOf</w:t>
      </w:r>
      <w:proofErr w:type="spellEnd"/>
      <w:r w:rsidRPr="00806EE8">
        <w:rPr>
          <w:rFonts w:ascii="Courier New" w:hAnsi="Courier New"/>
          <w:sz w:val="16"/>
          <w:lang w:eastAsia="zh-CN"/>
        </w:rPr>
        <w:t>:</w:t>
      </w:r>
    </w:p>
    <w:p w14:paraId="7BDD9CDB" w14:textId="77777777" w:rsidR="00F10E3F" w:rsidRPr="00806EE8"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rPr>
        <w:t>gpsis</w:t>
      </w:r>
      <w:proofErr w:type="spellEnd"/>
      <w:r w:rsidRPr="00806EE8">
        <w:rPr>
          <w:rFonts w:ascii="Courier New" w:hAnsi="Courier New"/>
          <w:sz w:val="16"/>
        </w:rPr>
        <w:t>]</w:t>
      </w:r>
    </w:p>
    <w:p w14:paraId="7FD78ADF" w14:textId="77777777" w:rsidR="00F10E3F"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lang w:eastAsia="zh-CN"/>
        </w:rPr>
        <w:t>supis</w:t>
      </w:r>
      <w:proofErr w:type="spellEnd"/>
      <w:r w:rsidRPr="00806EE8">
        <w:rPr>
          <w:rFonts w:ascii="Courier New" w:hAnsi="Courier New"/>
          <w:sz w:val="16"/>
          <w:lang w:eastAsia="zh-CN"/>
        </w:rPr>
        <w:t>]</w:t>
      </w:r>
    </w:p>
    <w:p w14:paraId="0AF77D08" w14:textId="77777777" w:rsidR="00F10E3F"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sidRPr="00C2413F">
        <w:rPr>
          <w:rFonts w:ascii="Courier New" w:hAnsi="Courier New"/>
          <w:sz w:val="16"/>
          <w:lang w:eastAsia="zh-CN"/>
        </w:rPr>
        <w:t>exterGroupIds</w:t>
      </w:r>
      <w:proofErr w:type="spellEnd"/>
      <w:r w:rsidRPr="00806EE8">
        <w:rPr>
          <w:rFonts w:ascii="Courier New" w:hAnsi="Courier New"/>
          <w:sz w:val="16"/>
          <w:lang w:eastAsia="zh-CN"/>
        </w:rPr>
        <w:t>]</w:t>
      </w:r>
    </w:p>
    <w:p w14:paraId="538464A9" w14:textId="77777777" w:rsidR="00F10E3F"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06EE8">
        <w:rPr>
          <w:rFonts w:ascii="Courier New" w:hAnsi="Courier New"/>
          <w:sz w:val="16"/>
          <w:lang w:eastAsia="zh-CN"/>
        </w:rPr>
        <w:t xml:space="preserve">        - required: [</w:t>
      </w:r>
      <w:proofErr w:type="spellStart"/>
      <w:r>
        <w:rPr>
          <w:rFonts w:ascii="Courier New" w:hAnsi="Courier New"/>
          <w:sz w:val="16"/>
          <w:lang w:eastAsia="zh-CN"/>
        </w:rPr>
        <w:t>in</w:t>
      </w:r>
      <w:r w:rsidRPr="00C2413F">
        <w:rPr>
          <w:rFonts w:ascii="Courier New" w:hAnsi="Courier New"/>
          <w:sz w:val="16"/>
          <w:lang w:eastAsia="zh-CN"/>
        </w:rPr>
        <w:t>terGroupIds</w:t>
      </w:r>
      <w:proofErr w:type="spellEnd"/>
      <w:r w:rsidRPr="00806EE8">
        <w:rPr>
          <w:rFonts w:ascii="Courier New" w:hAnsi="Courier New"/>
          <w:sz w:val="16"/>
          <w:lang w:eastAsia="zh-CN"/>
        </w:rPr>
        <w:t>]</w:t>
      </w:r>
    </w:p>
    <w:p w14:paraId="19168F8C" w14:textId="77777777" w:rsidR="00F10E3F"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lang w:eastAsia="zh-CN"/>
        </w:rPr>
        <w:t>anyUeInd</w:t>
      </w:r>
      <w:proofErr w:type="spellEnd"/>
      <w:r w:rsidRPr="00806EE8">
        <w:rPr>
          <w:rFonts w:ascii="Courier New" w:hAnsi="Courier New"/>
          <w:sz w:val="16"/>
          <w:lang w:eastAsia="zh-CN"/>
        </w:rPr>
        <w:t>]</w:t>
      </w:r>
    </w:p>
    <w:p w14:paraId="118DB3C5" w14:textId="77777777" w:rsidR="00F10E3F" w:rsidRDefault="00F10E3F" w:rsidP="00F10E3F">
      <w:pPr>
        <w:pStyle w:val="PL"/>
        <w:rPr>
          <w:lang w:eastAsia="zh-CN"/>
        </w:rPr>
      </w:pPr>
      <w:r w:rsidRPr="00806EE8">
        <w:rPr>
          <w:lang w:eastAsia="zh-CN"/>
        </w:rPr>
        <w:t xml:space="preserve">        - required: [</w:t>
      </w:r>
      <w:proofErr w:type="spellStart"/>
      <w:r>
        <w:rPr>
          <w:lang w:eastAsia="zh-CN"/>
        </w:rPr>
        <w:t>ueIpAddr</w:t>
      </w:r>
      <w:proofErr w:type="spellEnd"/>
      <w:r w:rsidRPr="00806EE8">
        <w:rPr>
          <w:lang w:eastAsia="zh-CN"/>
        </w:rPr>
        <w:t>]</w:t>
      </w:r>
    </w:p>
    <w:p w14:paraId="0436521B" w14:textId="77777777" w:rsidR="00F10E3F" w:rsidRDefault="00F10E3F" w:rsidP="00F10E3F">
      <w:pPr>
        <w:pStyle w:val="PL"/>
        <w:rPr>
          <w:lang w:val="en-US" w:eastAsia="es-ES"/>
        </w:rPr>
      </w:pPr>
    </w:p>
    <w:p w14:paraId="32F87880" w14:textId="77777777" w:rsidR="00F10E3F" w:rsidRDefault="00F10E3F" w:rsidP="00F10E3F">
      <w:pPr>
        <w:pStyle w:val="PL"/>
        <w:rPr>
          <w:lang w:val="en-US" w:eastAsia="es-ES"/>
        </w:rPr>
      </w:pPr>
      <w:r>
        <w:rPr>
          <w:lang w:val="en-US" w:eastAsia="es-ES"/>
        </w:rPr>
        <w:t xml:space="preserve">    </w:t>
      </w:r>
      <w:proofErr w:type="spellStart"/>
      <w:r>
        <w:t>ServiceExperienceInfoPerApp</w:t>
      </w:r>
      <w:proofErr w:type="spellEnd"/>
      <w:r>
        <w:rPr>
          <w:lang w:val="en-US" w:eastAsia="es-ES"/>
        </w:rPr>
        <w:t>:</w:t>
      </w:r>
    </w:p>
    <w:p w14:paraId="0133A42A" w14:textId="77777777" w:rsidR="00F10E3F" w:rsidRDefault="00F10E3F" w:rsidP="00F10E3F">
      <w:pPr>
        <w:pStyle w:val="PL"/>
        <w:rPr>
          <w:rFonts w:eastAsia="Batang"/>
        </w:rPr>
      </w:pPr>
      <w:r>
        <w:rPr>
          <w:rFonts w:eastAsia="Batang"/>
        </w:rPr>
        <w:t xml:space="preserve">      description: Contains service experience information associated with an application.</w:t>
      </w:r>
    </w:p>
    <w:p w14:paraId="352D94AF" w14:textId="77777777" w:rsidR="00F10E3F" w:rsidRDefault="00F10E3F" w:rsidP="00F10E3F">
      <w:pPr>
        <w:pStyle w:val="PL"/>
        <w:rPr>
          <w:lang w:val="en-US" w:eastAsia="es-ES"/>
        </w:rPr>
      </w:pPr>
      <w:r>
        <w:rPr>
          <w:lang w:val="en-US" w:eastAsia="es-ES"/>
        </w:rPr>
        <w:t xml:space="preserve">      type: object</w:t>
      </w:r>
    </w:p>
    <w:p w14:paraId="30ADC49C" w14:textId="77777777" w:rsidR="00F10E3F" w:rsidRDefault="00F10E3F" w:rsidP="00F10E3F">
      <w:pPr>
        <w:pStyle w:val="PL"/>
        <w:rPr>
          <w:lang w:val="en-US" w:eastAsia="es-ES"/>
        </w:rPr>
      </w:pPr>
      <w:r>
        <w:rPr>
          <w:lang w:val="en-US" w:eastAsia="es-ES"/>
        </w:rPr>
        <w:t xml:space="preserve">      properties:</w:t>
      </w:r>
    </w:p>
    <w:p w14:paraId="155C5B25" w14:textId="77777777" w:rsidR="00F10E3F" w:rsidRDefault="00F10E3F" w:rsidP="00F10E3F">
      <w:pPr>
        <w:pStyle w:val="PL"/>
        <w:rPr>
          <w:lang w:val="en-US" w:eastAsia="es-ES"/>
        </w:rPr>
      </w:pPr>
      <w:r>
        <w:rPr>
          <w:lang w:val="en-US" w:eastAsia="es-ES"/>
        </w:rPr>
        <w:t xml:space="preserve">        </w:t>
      </w:r>
      <w:proofErr w:type="spellStart"/>
      <w:r>
        <w:rPr>
          <w:lang w:val="en-US" w:eastAsia="es-ES"/>
        </w:rPr>
        <w:t>appId</w:t>
      </w:r>
      <w:proofErr w:type="spellEnd"/>
      <w:r>
        <w:rPr>
          <w:lang w:val="en-US" w:eastAsia="es-ES"/>
        </w:rPr>
        <w:t>:</w:t>
      </w:r>
    </w:p>
    <w:p w14:paraId="13215AB2" w14:textId="77777777" w:rsidR="00F10E3F" w:rsidRDefault="00F10E3F" w:rsidP="00F10E3F">
      <w:pPr>
        <w:pStyle w:val="PL"/>
        <w:rPr>
          <w:lang w:val="en-US" w:eastAsia="es-ES"/>
        </w:rPr>
      </w:pPr>
      <w:r>
        <w:t xml:space="preserve">          </w:t>
      </w:r>
      <w:r>
        <w:rPr>
          <w:lang w:val="en-US" w:eastAsia="es-ES"/>
        </w:rPr>
        <w:t>$ref: 'TS29571_CommonData.</w:t>
      </w:r>
      <w:proofErr w:type="gramStart"/>
      <w:r>
        <w:rPr>
          <w:lang w:val="en-US" w:eastAsia="es-ES"/>
        </w:rPr>
        <w:t>yaml#/</w:t>
      </w:r>
      <w:proofErr w:type="gramEnd"/>
      <w:r>
        <w:rPr>
          <w:lang w:val="en-US" w:eastAsia="es-ES"/>
        </w:rPr>
        <w:t>components/schemas/</w:t>
      </w:r>
      <w:proofErr w:type="spellStart"/>
      <w:r>
        <w:rPr>
          <w:lang w:eastAsia="zh-CN"/>
        </w:rPr>
        <w:t>ApplicationId</w:t>
      </w:r>
      <w:proofErr w:type="spellEnd"/>
      <w:r>
        <w:rPr>
          <w:lang w:val="en-US" w:eastAsia="es-ES"/>
        </w:rPr>
        <w:t>'</w:t>
      </w:r>
    </w:p>
    <w:p w14:paraId="01A11BFF" w14:textId="77777777" w:rsidR="00F10E3F" w:rsidRDefault="00F10E3F" w:rsidP="00F10E3F">
      <w:pPr>
        <w:pStyle w:val="PL"/>
        <w:rPr>
          <w:lang w:val="en-US" w:eastAsia="es-ES"/>
        </w:rPr>
      </w:pPr>
      <w:r>
        <w:rPr>
          <w:lang w:val="en-US" w:eastAsia="es-ES"/>
        </w:rPr>
        <w:t xml:space="preserve">        </w:t>
      </w:r>
      <w:proofErr w:type="spellStart"/>
      <w:r>
        <w:t>appServerIns</w:t>
      </w:r>
      <w:proofErr w:type="spellEnd"/>
      <w:r>
        <w:rPr>
          <w:lang w:val="en-US" w:eastAsia="es-ES"/>
        </w:rPr>
        <w:t>:</w:t>
      </w:r>
    </w:p>
    <w:p w14:paraId="1CBBBFBF" w14:textId="77777777" w:rsidR="00F10E3F" w:rsidRPr="001B4117" w:rsidRDefault="00F10E3F" w:rsidP="00F10E3F">
      <w:pPr>
        <w:pStyle w:val="PL"/>
      </w:pPr>
      <w:r>
        <w:t xml:space="preserve">          $ref: '#/components/schemas/</w:t>
      </w:r>
      <w:proofErr w:type="spellStart"/>
      <w:r>
        <w:rPr>
          <w:lang w:eastAsia="zh-CN"/>
        </w:rPr>
        <w:t>AddrFqdn</w:t>
      </w:r>
      <w:proofErr w:type="spellEnd"/>
      <w:r>
        <w:t>'</w:t>
      </w:r>
    </w:p>
    <w:p w14:paraId="69B7C3C3" w14:textId="77777777" w:rsidR="00F10E3F" w:rsidRDefault="00F10E3F" w:rsidP="00F10E3F">
      <w:pPr>
        <w:pStyle w:val="PL"/>
        <w:rPr>
          <w:lang w:val="en-US" w:eastAsia="es-ES"/>
        </w:rPr>
      </w:pPr>
      <w:r>
        <w:rPr>
          <w:lang w:val="en-US" w:eastAsia="es-ES"/>
        </w:rPr>
        <w:t xml:space="preserve">        </w:t>
      </w:r>
      <w:proofErr w:type="spellStart"/>
      <w:r>
        <w:t>svcExpPerFlows</w:t>
      </w:r>
      <w:proofErr w:type="spellEnd"/>
      <w:r>
        <w:rPr>
          <w:lang w:val="en-US" w:eastAsia="es-ES"/>
        </w:rPr>
        <w:t>:</w:t>
      </w:r>
    </w:p>
    <w:p w14:paraId="49DDF478" w14:textId="77777777" w:rsidR="00F10E3F" w:rsidRDefault="00F10E3F" w:rsidP="00F10E3F">
      <w:pPr>
        <w:pStyle w:val="PL"/>
        <w:rPr>
          <w:lang w:val="en-US" w:eastAsia="es-ES"/>
        </w:rPr>
      </w:pPr>
      <w:r>
        <w:rPr>
          <w:lang w:val="en-US" w:eastAsia="es-ES"/>
        </w:rPr>
        <w:t xml:space="preserve">          type: array</w:t>
      </w:r>
    </w:p>
    <w:p w14:paraId="62F87742" w14:textId="77777777" w:rsidR="00F10E3F" w:rsidRDefault="00F10E3F" w:rsidP="00F10E3F">
      <w:pPr>
        <w:pStyle w:val="PL"/>
        <w:rPr>
          <w:lang w:val="en-US" w:eastAsia="es-ES"/>
        </w:rPr>
      </w:pPr>
      <w:r>
        <w:rPr>
          <w:lang w:val="en-US" w:eastAsia="es-ES"/>
        </w:rPr>
        <w:t xml:space="preserve">          items:</w:t>
      </w:r>
    </w:p>
    <w:p w14:paraId="71040CBE" w14:textId="77777777" w:rsidR="00F10E3F" w:rsidRDefault="00F10E3F" w:rsidP="00F10E3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t>ServiceExperienceInfoPerFlow</w:t>
      </w:r>
      <w:proofErr w:type="spellEnd"/>
      <w:r>
        <w:rPr>
          <w:lang w:val="en-US" w:eastAsia="es-ES"/>
        </w:rPr>
        <w:t>'</w:t>
      </w:r>
    </w:p>
    <w:p w14:paraId="4369D932" w14:textId="77777777" w:rsidR="00F10E3F" w:rsidRDefault="00F10E3F" w:rsidP="00F10E3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4EBE3CE3" w14:textId="77777777" w:rsidR="00F10E3F" w:rsidRDefault="00F10E3F" w:rsidP="00F10E3F">
      <w:pPr>
        <w:pStyle w:val="PL"/>
        <w:rPr>
          <w:lang w:val="en-US" w:eastAsia="es-ES"/>
        </w:rPr>
      </w:pPr>
      <w:r>
        <w:rPr>
          <w:lang w:val="en-US" w:eastAsia="es-ES"/>
        </w:rPr>
        <w:t xml:space="preserve">        </w:t>
      </w:r>
      <w:proofErr w:type="spellStart"/>
      <w:r>
        <w:rPr>
          <w:lang w:val="en-US" w:eastAsia="es-ES"/>
        </w:rPr>
        <w:t>gpsis</w:t>
      </w:r>
      <w:proofErr w:type="spellEnd"/>
      <w:r>
        <w:rPr>
          <w:lang w:val="en-US" w:eastAsia="es-ES"/>
        </w:rPr>
        <w:t>:</w:t>
      </w:r>
    </w:p>
    <w:p w14:paraId="7332B59E" w14:textId="77777777" w:rsidR="00F10E3F" w:rsidRDefault="00F10E3F" w:rsidP="00F10E3F">
      <w:pPr>
        <w:pStyle w:val="PL"/>
        <w:rPr>
          <w:lang w:val="en-US" w:eastAsia="es-ES"/>
        </w:rPr>
      </w:pPr>
      <w:r>
        <w:rPr>
          <w:lang w:val="en-US" w:eastAsia="es-ES"/>
        </w:rPr>
        <w:t xml:space="preserve">          type: array</w:t>
      </w:r>
    </w:p>
    <w:p w14:paraId="7B6E507A" w14:textId="77777777" w:rsidR="00F10E3F" w:rsidRDefault="00F10E3F" w:rsidP="00F10E3F">
      <w:pPr>
        <w:pStyle w:val="PL"/>
        <w:rPr>
          <w:lang w:val="en-US" w:eastAsia="es-ES"/>
        </w:rPr>
      </w:pPr>
      <w:r>
        <w:rPr>
          <w:lang w:val="en-US" w:eastAsia="es-ES"/>
        </w:rPr>
        <w:t xml:space="preserve">          items:</w:t>
      </w:r>
    </w:p>
    <w:p w14:paraId="52124FAE"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t>Gpsi</w:t>
      </w:r>
      <w:proofErr w:type="spellEnd"/>
      <w:r>
        <w:rPr>
          <w:lang w:val="en-US" w:eastAsia="es-ES"/>
        </w:rPr>
        <w:t>'</w:t>
      </w:r>
    </w:p>
    <w:p w14:paraId="2387ADB0" w14:textId="77777777" w:rsidR="00F10E3F" w:rsidRDefault="00F10E3F" w:rsidP="00F10E3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271F0CDC" w14:textId="77777777" w:rsidR="00F10E3F" w:rsidRDefault="00F10E3F" w:rsidP="00F10E3F">
      <w:pPr>
        <w:pStyle w:val="PL"/>
        <w:rPr>
          <w:lang w:val="en-US" w:eastAsia="es-ES"/>
        </w:rPr>
      </w:pPr>
      <w:r>
        <w:rPr>
          <w:lang w:val="en-US" w:eastAsia="es-ES"/>
        </w:rPr>
        <w:t xml:space="preserve">        </w:t>
      </w:r>
      <w:proofErr w:type="spellStart"/>
      <w:r>
        <w:rPr>
          <w:lang w:val="en-US" w:eastAsia="es-ES"/>
        </w:rPr>
        <w:t>supis</w:t>
      </w:r>
      <w:proofErr w:type="spellEnd"/>
      <w:r>
        <w:rPr>
          <w:lang w:val="en-US" w:eastAsia="es-ES"/>
        </w:rPr>
        <w:t>:</w:t>
      </w:r>
    </w:p>
    <w:p w14:paraId="6D3D182E" w14:textId="77777777" w:rsidR="00F10E3F" w:rsidRDefault="00F10E3F" w:rsidP="00F10E3F">
      <w:pPr>
        <w:pStyle w:val="PL"/>
        <w:rPr>
          <w:lang w:val="en-US" w:eastAsia="es-ES"/>
        </w:rPr>
      </w:pPr>
      <w:r>
        <w:rPr>
          <w:lang w:val="en-US" w:eastAsia="es-ES"/>
        </w:rPr>
        <w:t xml:space="preserve">          type: array</w:t>
      </w:r>
    </w:p>
    <w:p w14:paraId="5BD588C2" w14:textId="77777777" w:rsidR="00F10E3F" w:rsidRDefault="00F10E3F" w:rsidP="00F10E3F">
      <w:pPr>
        <w:pStyle w:val="PL"/>
        <w:rPr>
          <w:lang w:val="en-US" w:eastAsia="es-ES"/>
        </w:rPr>
      </w:pPr>
      <w:r>
        <w:rPr>
          <w:lang w:val="en-US" w:eastAsia="es-ES"/>
        </w:rPr>
        <w:t xml:space="preserve">          items:</w:t>
      </w:r>
    </w:p>
    <w:p w14:paraId="29EC519F"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r>
        <w:t>Supi</w:t>
      </w:r>
      <w:r>
        <w:rPr>
          <w:lang w:val="en-US" w:eastAsia="es-ES"/>
        </w:rPr>
        <w:t>'</w:t>
      </w:r>
    </w:p>
    <w:p w14:paraId="6A03FDC0" w14:textId="77777777" w:rsidR="00F10E3F" w:rsidRDefault="00F10E3F" w:rsidP="00F10E3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362AA969" w14:textId="77777777" w:rsidR="00F10E3F" w:rsidRDefault="00F10E3F" w:rsidP="00F10E3F">
      <w:pPr>
        <w:pStyle w:val="PL"/>
        <w:rPr>
          <w:lang w:val="en-US" w:eastAsia="es-ES"/>
        </w:rPr>
      </w:pPr>
      <w:r>
        <w:rPr>
          <w:lang w:val="en-US" w:eastAsia="es-ES"/>
        </w:rPr>
        <w:t xml:space="preserve">        </w:t>
      </w:r>
      <w:proofErr w:type="spellStart"/>
      <w:r>
        <w:rPr>
          <w:lang w:val="en-US" w:eastAsia="es-ES"/>
        </w:rPr>
        <w:t>contrWeights</w:t>
      </w:r>
      <w:proofErr w:type="spellEnd"/>
      <w:r>
        <w:rPr>
          <w:lang w:val="en-US" w:eastAsia="es-ES"/>
        </w:rPr>
        <w:t>:</w:t>
      </w:r>
    </w:p>
    <w:p w14:paraId="1DB1E1E3" w14:textId="77777777" w:rsidR="00F10E3F" w:rsidRDefault="00F10E3F" w:rsidP="00F10E3F">
      <w:pPr>
        <w:pStyle w:val="PL"/>
        <w:rPr>
          <w:lang w:val="en-US" w:eastAsia="es-ES"/>
        </w:rPr>
      </w:pPr>
      <w:r>
        <w:rPr>
          <w:lang w:val="en-US" w:eastAsia="es-ES"/>
        </w:rPr>
        <w:t xml:space="preserve">          type: array</w:t>
      </w:r>
    </w:p>
    <w:p w14:paraId="4C33728B" w14:textId="77777777" w:rsidR="00F10E3F" w:rsidRDefault="00F10E3F" w:rsidP="00F10E3F">
      <w:pPr>
        <w:pStyle w:val="PL"/>
        <w:rPr>
          <w:lang w:val="en-US" w:eastAsia="es-ES"/>
        </w:rPr>
      </w:pPr>
      <w:r>
        <w:rPr>
          <w:lang w:val="en-US" w:eastAsia="es-ES"/>
        </w:rPr>
        <w:t xml:space="preserve">          items:</w:t>
      </w:r>
    </w:p>
    <w:p w14:paraId="6CBE175C" w14:textId="77777777" w:rsidR="00F10E3F" w:rsidRDefault="00F10E3F" w:rsidP="00F10E3F">
      <w:pPr>
        <w:pStyle w:val="PL"/>
        <w:rPr>
          <w:lang w:val="en-US" w:eastAsia="es-ES"/>
        </w:rPr>
      </w:pPr>
      <w:r>
        <w:rPr>
          <w:lang w:val="en-US" w:eastAsia="es-ES"/>
        </w:rPr>
        <w:t xml:space="preserve">            $ref: 'TS29571_CommonData.yaml#/components/schemas/</w:t>
      </w:r>
      <w:proofErr w:type="spellStart"/>
      <w:r>
        <w:t>Uinteger</w:t>
      </w:r>
      <w:proofErr w:type="spellEnd"/>
      <w:r>
        <w:rPr>
          <w:lang w:val="en-US" w:eastAsia="es-ES"/>
        </w:rPr>
        <w:t>'</w:t>
      </w:r>
    </w:p>
    <w:p w14:paraId="53930E98" w14:textId="77777777" w:rsidR="00F10E3F" w:rsidRDefault="00F10E3F" w:rsidP="00F10E3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4BA3C5E5" w14:textId="77777777" w:rsidR="00F10E3F" w:rsidRDefault="00F10E3F" w:rsidP="00F10E3F">
      <w:pPr>
        <w:pStyle w:val="PL"/>
        <w:rPr>
          <w:lang w:val="en-US" w:eastAsia="es-ES"/>
        </w:rPr>
      </w:pPr>
      <w:r>
        <w:rPr>
          <w:lang w:val="en-US" w:eastAsia="es-ES"/>
        </w:rPr>
        <w:t xml:space="preserve">      required:</w:t>
      </w:r>
    </w:p>
    <w:p w14:paraId="64EBB283" w14:textId="77777777" w:rsidR="00F10E3F" w:rsidRDefault="00F10E3F" w:rsidP="00F10E3F">
      <w:pPr>
        <w:pStyle w:val="PL"/>
        <w:rPr>
          <w:lang w:val="en-US" w:eastAsia="es-ES"/>
        </w:rPr>
      </w:pPr>
      <w:r>
        <w:rPr>
          <w:lang w:val="en-US" w:eastAsia="es-ES"/>
        </w:rPr>
        <w:t xml:space="preserve">        - </w:t>
      </w:r>
      <w:proofErr w:type="spellStart"/>
      <w:r>
        <w:t>svcExpPerFlows</w:t>
      </w:r>
      <w:proofErr w:type="spellEnd"/>
    </w:p>
    <w:p w14:paraId="412C4101" w14:textId="77777777" w:rsidR="00F10E3F" w:rsidRDefault="00F10E3F" w:rsidP="00F10E3F">
      <w:pPr>
        <w:pStyle w:val="PL"/>
        <w:rPr>
          <w:lang w:val="en-US" w:eastAsia="es-ES"/>
        </w:rPr>
      </w:pPr>
    </w:p>
    <w:p w14:paraId="59C68F0A" w14:textId="77777777" w:rsidR="00F10E3F" w:rsidRDefault="00F10E3F" w:rsidP="00F10E3F">
      <w:pPr>
        <w:pStyle w:val="PL"/>
        <w:rPr>
          <w:lang w:val="en-US" w:eastAsia="es-ES"/>
        </w:rPr>
      </w:pPr>
      <w:r>
        <w:rPr>
          <w:lang w:val="en-US" w:eastAsia="es-ES"/>
        </w:rPr>
        <w:t xml:space="preserve">    </w:t>
      </w:r>
      <w:proofErr w:type="spellStart"/>
      <w:r>
        <w:t>ServiceExperienceInfoPerFlow</w:t>
      </w:r>
      <w:proofErr w:type="spellEnd"/>
      <w:r>
        <w:rPr>
          <w:lang w:val="en-US" w:eastAsia="es-ES"/>
        </w:rPr>
        <w:t>:</w:t>
      </w:r>
    </w:p>
    <w:p w14:paraId="316A5E02" w14:textId="77777777" w:rsidR="00F10E3F" w:rsidRDefault="00F10E3F" w:rsidP="00F10E3F">
      <w:pPr>
        <w:pStyle w:val="PL"/>
        <w:rPr>
          <w:rFonts w:eastAsia="Batang"/>
        </w:rPr>
      </w:pPr>
      <w:r>
        <w:rPr>
          <w:rFonts w:eastAsia="Batang"/>
        </w:rPr>
        <w:t xml:space="preserve">      description: Contains service experience information associated with a service flow.</w:t>
      </w:r>
    </w:p>
    <w:p w14:paraId="58A5315E" w14:textId="77777777" w:rsidR="00F10E3F" w:rsidRDefault="00F10E3F" w:rsidP="00F10E3F">
      <w:pPr>
        <w:pStyle w:val="PL"/>
        <w:rPr>
          <w:lang w:val="en-US" w:eastAsia="es-ES"/>
        </w:rPr>
      </w:pPr>
      <w:r>
        <w:rPr>
          <w:lang w:val="en-US" w:eastAsia="es-ES"/>
        </w:rPr>
        <w:t xml:space="preserve">      type: object</w:t>
      </w:r>
    </w:p>
    <w:p w14:paraId="5463B74B" w14:textId="77777777" w:rsidR="00F10E3F" w:rsidRDefault="00F10E3F" w:rsidP="00F10E3F">
      <w:pPr>
        <w:pStyle w:val="PL"/>
        <w:rPr>
          <w:lang w:val="en-US" w:eastAsia="es-ES"/>
        </w:rPr>
      </w:pPr>
      <w:r>
        <w:rPr>
          <w:lang w:val="en-US" w:eastAsia="es-ES"/>
        </w:rPr>
        <w:t xml:space="preserve">      properties:</w:t>
      </w:r>
    </w:p>
    <w:p w14:paraId="107B916A" w14:textId="77777777" w:rsidR="00F10E3F" w:rsidRDefault="00F10E3F" w:rsidP="00F10E3F">
      <w:pPr>
        <w:pStyle w:val="PL"/>
        <w:rPr>
          <w:lang w:val="en-US" w:eastAsia="es-ES"/>
        </w:rPr>
      </w:pPr>
      <w:r>
        <w:rPr>
          <w:lang w:val="en-US" w:eastAsia="es-ES"/>
        </w:rPr>
        <w:t xml:space="preserve">        </w:t>
      </w:r>
      <w:proofErr w:type="spellStart"/>
      <w:r>
        <w:t>svcExprc</w:t>
      </w:r>
      <w:proofErr w:type="spellEnd"/>
      <w:r>
        <w:rPr>
          <w:lang w:val="en-US" w:eastAsia="es-ES"/>
        </w:rPr>
        <w:t>:</w:t>
      </w:r>
    </w:p>
    <w:p w14:paraId="6F8648D3" w14:textId="77777777" w:rsidR="00F10E3F" w:rsidRDefault="00F10E3F" w:rsidP="00F10E3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t>SvcExperience</w:t>
      </w:r>
      <w:proofErr w:type="spellEnd"/>
      <w:r>
        <w:rPr>
          <w:lang w:val="en-US" w:eastAsia="es-ES"/>
        </w:rPr>
        <w:t>'</w:t>
      </w:r>
    </w:p>
    <w:p w14:paraId="0DA4C522" w14:textId="77777777" w:rsidR="00F10E3F" w:rsidRDefault="00F10E3F" w:rsidP="00F10E3F">
      <w:pPr>
        <w:pStyle w:val="PL"/>
        <w:rPr>
          <w:lang w:val="en-US" w:eastAsia="es-ES"/>
        </w:rPr>
      </w:pPr>
      <w:r>
        <w:rPr>
          <w:lang w:val="en-US" w:eastAsia="es-ES"/>
        </w:rPr>
        <w:t xml:space="preserve">        </w:t>
      </w:r>
      <w:proofErr w:type="spellStart"/>
      <w:r>
        <w:t>timeIntev</w:t>
      </w:r>
      <w:proofErr w:type="spellEnd"/>
      <w:r>
        <w:rPr>
          <w:lang w:val="en-US" w:eastAsia="es-ES"/>
        </w:rPr>
        <w:t>:</w:t>
      </w:r>
    </w:p>
    <w:p w14:paraId="052B7435" w14:textId="77777777" w:rsidR="00F10E3F" w:rsidRDefault="00F10E3F" w:rsidP="00F10E3F">
      <w:pPr>
        <w:pStyle w:val="PL"/>
        <w:rPr>
          <w:lang w:val="en-US" w:eastAsia="es-ES"/>
        </w:rPr>
      </w:pPr>
      <w:r>
        <w:rPr>
          <w:lang w:val="en-US" w:eastAsia="es-ES"/>
        </w:rPr>
        <w:t xml:space="preserve">          $ref: 'TS29122_CommonData.</w:t>
      </w:r>
      <w:proofErr w:type="gramStart"/>
      <w:r>
        <w:rPr>
          <w:lang w:val="en-US" w:eastAsia="es-ES"/>
        </w:rPr>
        <w:t>yaml#/</w:t>
      </w:r>
      <w:proofErr w:type="gramEnd"/>
      <w:r>
        <w:rPr>
          <w:lang w:val="en-US" w:eastAsia="es-ES"/>
        </w:rPr>
        <w:t>components/schemas/</w:t>
      </w:r>
      <w:proofErr w:type="spellStart"/>
      <w:r>
        <w:rPr>
          <w:rFonts w:eastAsia="Times New Roman"/>
        </w:rPr>
        <w:t>TimeWindow</w:t>
      </w:r>
      <w:proofErr w:type="spellEnd"/>
      <w:r>
        <w:rPr>
          <w:lang w:val="en-US" w:eastAsia="es-ES"/>
        </w:rPr>
        <w:t>'</w:t>
      </w:r>
    </w:p>
    <w:p w14:paraId="6F15DA56" w14:textId="77777777" w:rsidR="00F10E3F" w:rsidRDefault="00F10E3F" w:rsidP="00F10E3F">
      <w:pPr>
        <w:pStyle w:val="PL"/>
        <w:rPr>
          <w:lang w:val="en-US" w:eastAsia="es-ES"/>
        </w:rPr>
      </w:pPr>
      <w:r>
        <w:rPr>
          <w:lang w:val="en-US" w:eastAsia="es-ES"/>
        </w:rPr>
        <w:t xml:space="preserve">        </w:t>
      </w:r>
      <w:proofErr w:type="spellStart"/>
      <w:r>
        <w:t>dnai</w:t>
      </w:r>
      <w:proofErr w:type="spellEnd"/>
      <w:r>
        <w:rPr>
          <w:lang w:val="en-US" w:eastAsia="es-ES"/>
        </w:rPr>
        <w:t>:</w:t>
      </w:r>
    </w:p>
    <w:p w14:paraId="34660137" w14:textId="77777777" w:rsidR="00F10E3F" w:rsidRDefault="00F10E3F" w:rsidP="00F10E3F">
      <w:pPr>
        <w:pStyle w:val="PL"/>
        <w:rPr>
          <w:lang w:val="en-US" w:eastAsia="es-ES"/>
        </w:rPr>
      </w:pPr>
      <w:r>
        <w:rPr>
          <w:lang w:val="en-US" w:eastAsia="es-ES"/>
        </w:rPr>
        <w:t xml:space="preserve">          $ref: 'TS29571_CommonData.yaml#/components/schemas/</w:t>
      </w:r>
      <w:proofErr w:type="spellStart"/>
      <w:r>
        <w:t>Dnai</w:t>
      </w:r>
      <w:proofErr w:type="spellEnd"/>
      <w:r>
        <w:rPr>
          <w:lang w:val="en-US" w:eastAsia="es-ES"/>
        </w:rPr>
        <w:t>'</w:t>
      </w:r>
    </w:p>
    <w:p w14:paraId="48496B14" w14:textId="77777777" w:rsidR="00F10E3F" w:rsidRDefault="00F10E3F" w:rsidP="00F10E3F">
      <w:pPr>
        <w:pStyle w:val="PL"/>
        <w:rPr>
          <w:lang w:val="en-US" w:eastAsia="es-ES"/>
        </w:rPr>
      </w:pPr>
      <w:r>
        <w:rPr>
          <w:lang w:val="en-US" w:eastAsia="es-ES"/>
        </w:rPr>
        <w:lastRenderedPageBreak/>
        <w:t xml:space="preserve">        </w:t>
      </w:r>
      <w:proofErr w:type="spellStart"/>
      <w:r>
        <w:t>ipTrafficFilter</w:t>
      </w:r>
      <w:proofErr w:type="spellEnd"/>
      <w:r>
        <w:rPr>
          <w:lang w:val="en-US" w:eastAsia="es-ES"/>
        </w:rPr>
        <w:t>:</w:t>
      </w:r>
    </w:p>
    <w:p w14:paraId="439DBEC6" w14:textId="77777777" w:rsidR="00F10E3F" w:rsidRDefault="00F10E3F" w:rsidP="00F10E3F">
      <w:pPr>
        <w:pStyle w:val="PL"/>
        <w:rPr>
          <w:lang w:val="en-US" w:eastAsia="es-ES"/>
        </w:rPr>
      </w:pPr>
      <w:r>
        <w:rPr>
          <w:lang w:val="en-US" w:eastAsia="es-ES"/>
        </w:rPr>
        <w:t xml:space="preserve">          $ref: 'TS29122_CommonData.</w:t>
      </w:r>
      <w:proofErr w:type="gramStart"/>
      <w:r>
        <w:rPr>
          <w:lang w:val="en-US" w:eastAsia="es-ES"/>
        </w:rPr>
        <w:t>yaml#/</w:t>
      </w:r>
      <w:proofErr w:type="gramEnd"/>
      <w:r>
        <w:rPr>
          <w:lang w:val="en-US" w:eastAsia="es-ES"/>
        </w:rPr>
        <w:t>components/schemas/</w:t>
      </w:r>
      <w:proofErr w:type="spellStart"/>
      <w:r>
        <w:rPr>
          <w:rFonts w:hint="eastAsia"/>
          <w:lang w:eastAsia="zh-CN"/>
        </w:rPr>
        <w:t>Flow</w:t>
      </w:r>
      <w:r>
        <w:rPr>
          <w:lang w:eastAsia="zh-CN"/>
        </w:rPr>
        <w:t>Info</w:t>
      </w:r>
      <w:proofErr w:type="spellEnd"/>
      <w:r>
        <w:rPr>
          <w:lang w:val="en-US" w:eastAsia="es-ES"/>
        </w:rPr>
        <w:t>'</w:t>
      </w:r>
    </w:p>
    <w:p w14:paraId="15AC89F9" w14:textId="77777777" w:rsidR="00F10E3F" w:rsidRDefault="00F10E3F" w:rsidP="00F10E3F">
      <w:pPr>
        <w:pStyle w:val="PL"/>
        <w:rPr>
          <w:lang w:val="en-US" w:eastAsia="es-ES"/>
        </w:rPr>
      </w:pPr>
      <w:r>
        <w:rPr>
          <w:lang w:val="en-US" w:eastAsia="es-ES"/>
        </w:rPr>
        <w:t xml:space="preserve">        </w:t>
      </w:r>
      <w:proofErr w:type="spellStart"/>
      <w:r>
        <w:rPr>
          <w:lang w:eastAsia="zh-CN"/>
        </w:rPr>
        <w:t>ethTrafficFilter</w:t>
      </w:r>
      <w:proofErr w:type="spellEnd"/>
      <w:r>
        <w:rPr>
          <w:lang w:val="en-US" w:eastAsia="es-ES"/>
        </w:rPr>
        <w:t>:</w:t>
      </w:r>
    </w:p>
    <w:p w14:paraId="1735D958" w14:textId="77777777" w:rsidR="00F10E3F" w:rsidRDefault="00F10E3F" w:rsidP="00F10E3F">
      <w:pPr>
        <w:pStyle w:val="PL"/>
        <w:rPr>
          <w:lang w:val="en-US" w:eastAsia="es-ES"/>
        </w:rPr>
      </w:pPr>
      <w:r>
        <w:rPr>
          <w:lang w:val="en-US" w:eastAsia="es-ES"/>
        </w:rPr>
        <w:t xml:space="preserve">          $ref: 'TS29514_</w:t>
      </w:r>
      <w:proofErr w:type="spellStart"/>
      <w:r>
        <w:t>Npcf_PolicyAuthorization</w:t>
      </w:r>
      <w:proofErr w:type="spellEnd"/>
      <w:r>
        <w:rPr>
          <w:lang w:val="en-US" w:eastAsia="es-ES"/>
        </w:rPr>
        <w:t>.</w:t>
      </w:r>
      <w:proofErr w:type="spellStart"/>
      <w:proofErr w:type="gramStart"/>
      <w:r>
        <w:rPr>
          <w:lang w:val="en-US" w:eastAsia="es-ES"/>
        </w:rPr>
        <w:t>yaml</w:t>
      </w:r>
      <w:proofErr w:type="spellEnd"/>
      <w:r>
        <w:rPr>
          <w:lang w:val="en-US" w:eastAsia="es-ES"/>
        </w:rPr>
        <w:t>#/</w:t>
      </w:r>
      <w:proofErr w:type="gramEnd"/>
      <w:r>
        <w:rPr>
          <w:lang w:val="en-US" w:eastAsia="es-ES"/>
        </w:rPr>
        <w:t>components/schemas/</w:t>
      </w:r>
      <w:proofErr w:type="spellStart"/>
      <w:r>
        <w:t>EthFlowDescription</w:t>
      </w:r>
      <w:proofErr w:type="spellEnd"/>
      <w:r>
        <w:rPr>
          <w:lang w:val="en-US" w:eastAsia="es-ES"/>
        </w:rPr>
        <w:t>'</w:t>
      </w:r>
    </w:p>
    <w:p w14:paraId="07DFCE2D" w14:textId="77777777" w:rsidR="00F10E3F" w:rsidRDefault="00F10E3F" w:rsidP="00F10E3F">
      <w:pPr>
        <w:pStyle w:val="PL"/>
        <w:rPr>
          <w:lang w:val="en-US" w:eastAsia="es-ES"/>
        </w:rPr>
      </w:pPr>
    </w:p>
    <w:p w14:paraId="2FF55995" w14:textId="77777777" w:rsidR="00F10E3F" w:rsidRDefault="00F10E3F" w:rsidP="00F10E3F">
      <w:pPr>
        <w:pStyle w:val="PL"/>
        <w:rPr>
          <w:lang w:val="en-US" w:eastAsia="es-ES"/>
        </w:rPr>
      </w:pPr>
      <w:r>
        <w:rPr>
          <w:lang w:val="en-US" w:eastAsia="es-ES"/>
        </w:rPr>
        <w:t xml:space="preserve">    </w:t>
      </w:r>
      <w:proofErr w:type="spellStart"/>
      <w:r>
        <w:t>SvcExperience</w:t>
      </w:r>
      <w:proofErr w:type="spellEnd"/>
      <w:r>
        <w:rPr>
          <w:lang w:val="en-US" w:eastAsia="es-ES"/>
        </w:rPr>
        <w:t>:</w:t>
      </w:r>
    </w:p>
    <w:p w14:paraId="727A7CAC" w14:textId="77777777" w:rsidR="00F10E3F" w:rsidRDefault="00F10E3F" w:rsidP="00F10E3F">
      <w:pPr>
        <w:pStyle w:val="PL"/>
        <w:rPr>
          <w:rFonts w:eastAsia="Batang"/>
        </w:rPr>
      </w:pPr>
      <w:r>
        <w:rPr>
          <w:rFonts w:eastAsia="Batang"/>
        </w:rPr>
        <w:t xml:space="preserve">      description: Contains a mean opinion score with the customized range.</w:t>
      </w:r>
    </w:p>
    <w:p w14:paraId="600DC0A1" w14:textId="77777777" w:rsidR="00F10E3F" w:rsidRDefault="00F10E3F" w:rsidP="00F10E3F">
      <w:pPr>
        <w:pStyle w:val="PL"/>
        <w:rPr>
          <w:lang w:val="en-US" w:eastAsia="es-ES"/>
        </w:rPr>
      </w:pPr>
      <w:r>
        <w:rPr>
          <w:lang w:val="en-US" w:eastAsia="es-ES"/>
        </w:rPr>
        <w:t xml:space="preserve">      type: object</w:t>
      </w:r>
    </w:p>
    <w:p w14:paraId="0AA3BAEE" w14:textId="77777777" w:rsidR="00F10E3F" w:rsidRDefault="00F10E3F" w:rsidP="00F10E3F">
      <w:pPr>
        <w:pStyle w:val="PL"/>
        <w:rPr>
          <w:lang w:val="en-US" w:eastAsia="es-ES"/>
        </w:rPr>
      </w:pPr>
      <w:r>
        <w:rPr>
          <w:lang w:val="en-US" w:eastAsia="es-ES"/>
        </w:rPr>
        <w:t xml:space="preserve">      properties:</w:t>
      </w:r>
    </w:p>
    <w:p w14:paraId="4646F927" w14:textId="77777777" w:rsidR="00F10E3F" w:rsidRDefault="00F10E3F" w:rsidP="00F10E3F">
      <w:pPr>
        <w:pStyle w:val="PL"/>
        <w:rPr>
          <w:lang w:val="en-US" w:eastAsia="es-ES"/>
        </w:rPr>
      </w:pPr>
      <w:r>
        <w:rPr>
          <w:lang w:val="en-US" w:eastAsia="es-ES"/>
        </w:rPr>
        <w:t xml:space="preserve">        </w:t>
      </w:r>
      <w:proofErr w:type="spellStart"/>
      <w:r>
        <w:t>mos</w:t>
      </w:r>
      <w:proofErr w:type="spellEnd"/>
      <w:r>
        <w:rPr>
          <w:lang w:val="en-US" w:eastAsia="es-ES"/>
        </w:rPr>
        <w:t>:</w:t>
      </w:r>
    </w:p>
    <w:p w14:paraId="2BD12BF4"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r>
        <w:t>Float</w:t>
      </w:r>
      <w:r>
        <w:rPr>
          <w:lang w:val="en-US" w:eastAsia="es-ES"/>
        </w:rPr>
        <w:t>'</w:t>
      </w:r>
    </w:p>
    <w:p w14:paraId="129000DE" w14:textId="77777777" w:rsidR="00F10E3F" w:rsidRDefault="00F10E3F" w:rsidP="00F10E3F">
      <w:pPr>
        <w:pStyle w:val="PL"/>
        <w:rPr>
          <w:lang w:val="en-US" w:eastAsia="es-ES"/>
        </w:rPr>
      </w:pPr>
      <w:r>
        <w:rPr>
          <w:lang w:val="en-US" w:eastAsia="es-ES"/>
        </w:rPr>
        <w:t xml:space="preserve">        </w:t>
      </w:r>
      <w:proofErr w:type="spellStart"/>
      <w:r>
        <w:t>upperRange</w:t>
      </w:r>
      <w:proofErr w:type="spellEnd"/>
      <w:r>
        <w:rPr>
          <w:lang w:val="en-US" w:eastAsia="es-ES"/>
        </w:rPr>
        <w:t>:</w:t>
      </w:r>
    </w:p>
    <w:p w14:paraId="397DF43B"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r>
        <w:t>Float</w:t>
      </w:r>
      <w:r>
        <w:rPr>
          <w:lang w:val="en-US" w:eastAsia="es-ES"/>
        </w:rPr>
        <w:t>'</w:t>
      </w:r>
    </w:p>
    <w:p w14:paraId="300F3C06" w14:textId="77777777" w:rsidR="00F10E3F" w:rsidRDefault="00F10E3F" w:rsidP="00F10E3F">
      <w:pPr>
        <w:pStyle w:val="PL"/>
        <w:rPr>
          <w:lang w:val="en-US" w:eastAsia="es-ES"/>
        </w:rPr>
      </w:pPr>
      <w:r>
        <w:rPr>
          <w:lang w:val="en-US" w:eastAsia="es-ES"/>
        </w:rPr>
        <w:t xml:space="preserve">        </w:t>
      </w:r>
      <w:proofErr w:type="spellStart"/>
      <w:r>
        <w:t>lowerRange</w:t>
      </w:r>
      <w:proofErr w:type="spellEnd"/>
      <w:r>
        <w:rPr>
          <w:lang w:val="en-US" w:eastAsia="es-ES"/>
        </w:rPr>
        <w:t>:</w:t>
      </w:r>
    </w:p>
    <w:p w14:paraId="537E7BAF"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r>
        <w:t>Float</w:t>
      </w:r>
      <w:r>
        <w:rPr>
          <w:lang w:val="en-US" w:eastAsia="es-ES"/>
        </w:rPr>
        <w:t>'</w:t>
      </w:r>
    </w:p>
    <w:p w14:paraId="365BC9AF" w14:textId="77777777" w:rsidR="00F10E3F" w:rsidRDefault="00F10E3F" w:rsidP="00F10E3F">
      <w:pPr>
        <w:pStyle w:val="PL"/>
        <w:rPr>
          <w:lang w:val="en-US" w:eastAsia="es-ES"/>
        </w:rPr>
      </w:pPr>
    </w:p>
    <w:p w14:paraId="7A5501A2" w14:textId="77777777" w:rsidR="00F10E3F" w:rsidRDefault="00F10E3F" w:rsidP="00F10E3F">
      <w:pPr>
        <w:pStyle w:val="PL"/>
        <w:rPr>
          <w:lang w:val="en-US" w:eastAsia="es-ES"/>
        </w:rPr>
      </w:pPr>
      <w:r>
        <w:rPr>
          <w:lang w:val="en-US" w:eastAsia="es-ES"/>
        </w:rPr>
        <w:t xml:space="preserve">    </w:t>
      </w:r>
      <w:proofErr w:type="spellStart"/>
      <w:r>
        <w:t>UeMobilityCollection</w:t>
      </w:r>
      <w:proofErr w:type="spellEnd"/>
      <w:r>
        <w:rPr>
          <w:lang w:val="en-US" w:eastAsia="es-ES"/>
        </w:rPr>
        <w:t>:</w:t>
      </w:r>
    </w:p>
    <w:p w14:paraId="2A2C937F" w14:textId="77777777" w:rsidR="00F10E3F" w:rsidRDefault="00F10E3F" w:rsidP="00F10E3F">
      <w:pPr>
        <w:pStyle w:val="PL"/>
        <w:rPr>
          <w:rFonts w:eastAsia="Batang"/>
        </w:rPr>
      </w:pPr>
      <w:r>
        <w:rPr>
          <w:rFonts w:eastAsia="Batang"/>
        </w:rPr>
        <w:t xml:space="preserve">      description: &gt;</w:t>
      </w:r>
    </w:p>
    <w:p w14:paraId="0B233B7E" w14:textId="77777777" w:rsidR="00F10E3F" w:rsidRDefault="00F10E3F" w:rsidP="00F10E3F">
      <w:pPr>
        <w:pStyle w:val="PL"/>
        <w:rPr>
          <w:rFonts w:eastAsia="Batang"/>
        </w:rPr>
      </w:pPr>
      <w:r>
        <w:rPr>
          <w:rFonts w:eastAsia="Batang"/>
        </w:rPr>
        <w:t xml:space="preserve">        Contains UE mobility information associated with an application.</w:t>
      </w:r>
      <w:r w:rsidRPr="00DC09D7">
        <w:t xml:space="preserve"> </w:t>
      </w:r>
      <w:r w:rsidRPr="00FE3872">
        <w:rPr>
          <w:rFonts w:eastAsia="Batang"/>
        </w:rPr>
        <w:t xml:space="preserve">If the </w:t>
      </w:r>
      <w:proofErr w:type="spellStart"/>
      <w:r w:rsidRPr="00FE3872">
        <w:rPr>
          <w:rFonts w:eastAsia="Batang"/>
        </w:rPr>
        <w:t>allAppInd</w:t>
      </w:r>
      <w:proofErr w:type="spellEnd"/>
      <w:r w:rsidRPr="00FE3872">
        <w:rPr>
          <w:rFonts w:eastAsia="Batang"/>
        </w:rPr>
        <w:t xml:space="preserve"> attribute </w:t>
      </w:r>
    </w:p>
    <w:p w14:paraId="61AE07C5" w14:textId="77777777" w:rsidR="00F10E3F" w:rsidRDefault="00F10E3F" w:rsidP="00F10E3F">
      <w:pPr>
        <w:pStyle w:val="PL"/>
        <w:rPr>
          <w:rFonts w:eastAsia="Batang"/>
        </w:rPr>
      </w:pPr>
      <w:r>
        <w:rPr>
          <w:rFonts w:eastAsia="Batang"/>
        </w:rPr>
        <w:t xml:space="preserve">        </w:t>
      </w:r>
      <w:r w:rsidRPr="00FE3872">
        <w:rPr>
          <w:rFonts w:eastAsia="Batang"/>
        </w:rPr>
        <w:t xml:space="preserve">is present and set to true, then the value in the </w:t>
      </w:r>
      <w:proofErr w:type="spellStart"/>
      <w:r w:rsidRPr="00FE3872">
        <w:rPr>
          <w:rFonts w:eastAsia="Batang"/>
        </w:rPr>
        <w:t>appId</w:t>
      </w:r>
      <w:proofErr w:type="spellEnd"/>
      <w:r w:rsidRPr="00FE3872">
        <w:rPr>
          <w:rFonts w:eastAsia="Batang"/>
        </w:rPr>
        <w:t xml:space="preserve"> shall be ignored, which indicates </w:t>
      </w:r>
    </w:p>
    <w:p w14:paraId="6C6CF6D7" w14:textId="77777777" w:rsidR="00F10E3F" w:rsidRDefault="00F10E3F" w:rsidP="00F10E3F">
      <w:pPr>
        <w:pStyle w:val="PL"/>
        <w:rPr>
          <w:rFonts w:eastAsia="Batang"/>
        </w:rPr>
      </w:pPr>
      <w:r>
        <w:rPr>
          <w:rFonts w:eastAsia="Batang"/>
        </w:rPr>
        <w:t xml:space="preserve">        </w:t>
      </w:r>
      <w:r w:rsidRPr="00FE3872">
        <w:rPr>
          <w:rFonts w:eastAsia="Batang"/>
        </w:rPr>
        <w:t>the collected UE mobility information is applicable to all the applications for the UE.</w:t>
      </w:r>
    </w:p>
    <w:p w14:paraId="2B4693FD" w14:textId="77777777" w:rsidR="00F10E3F" w:rsidRDefault="00F10E3F" w:rsidP="00F10E3F">
      <w:pPr>
        <w:pStyle w:val="PL"/>
        <w:rPr>
          <w:lang w:val="en-US" w:eastAsia="es-ES"/>
        </w:rPr>
      </w:pPr>
      <w:r>
        <w:rPr>
          <w:lang w:val="en-US" w:eastAsia="es-ES"/>
        </w:rPr>
        <w:t xml:space="preserve">      type: object</w:t>
      </w:r>
    </w:p>
    <w:p w14:paraId="4DA80A61" w14:textId="77777777" w:rsidR="00F10E3F" w:rsidRDefault="00F10E3F" w:rsidP="00F10E3F">
      <w:pPr>
        <w:pStyle w:val="PL"/>
        <w:rPr>
          <w:lang w:val="en-US" w:eastAsia="es-ES"/>
        </w:rPr>
      </w:pPr>
      <w:r>
        <w:rPr>
          <w:lang w:val="en-US" w:eastAsia="es-ES"/>
        </w:rPr>
        <w:t xml:space="preserve">      properties:</w:t>
      </w:r>
    </w:p>
    <w:p w14:paraId="42A3114A" w14:textId="77777777" w:rsidR="00F10E3F" w:rsidRDefault="00F10E3F" w:rsidP="00F10E3F">
      <w:pPr>
        <w:pStyle w:val="PL"/>
        <w:rPr>
          <w:lang w:val="en-US" w:eastAsia="es-ES"/>
        </w:rPr>
      </w:pPr>
      <w:r>
        <w:rPr>
          <w:lang w:val="en-US" w:eastAsia="es-ES"/>
        </w:rPr>
        <w:t xml:space="preserve">        </w:t>
      </w:r>
      <w:proofErr w:type="spellStart"/>
      <w:r>
        <w:t>gpsi</w:t>
      </w:r>
      <w:proofErr w:type="spellEnd"/>
      <w:r>
        <w:rPr>
          <w:lang w:val="en-US" w:eastAsia="es-ES"/>
        </w:rPr>
        <w:t>:</w:t>
      </w:r>
    </w:p>
    <w:p w14:paraId="04DB2CDC"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t>Gpsi</w:t>
      </w:r>
      <w:proofErr w:type="spellEnd"/>
      <w:r>
        <w:rPr>
          <w:lang w:val="en-US" w:eastAsia="es-ES"/>
        </w:rPr>
        <w:t>'</w:t>
      </w:r>
    </w:p>
    <w:p w14:paraId="6754B9C1" w14:textId="77777777" w:rsidR="00F10E3F" w:rsidRDefault="00F10E3F" w:rsidP="00F10E3F">
      <w:pPr>
        <w:pStyle w:val="PL"/>
        <w:rPr>
          <w:lang w:val="en-US" w:eastAsia="es-ES"/>
        </w:rPr>
      </w:pPr>
      <w:r>
        <w:rPr>
          <w:lang w:val="en-US" w:eastAsia="es-ES"/>
        </w:rPr>
        <w:t xml:space="preserve">        </w:t>
      </w:r>
      <w:proofErr w:type="spellStart"/>
      <w:r>
        <w:rPr>
          <w:lang w:val="en-US" w:eastAsia="es-ES"/>
        </w:rPr>
        <w:t>supi</w:t>
      </w:r>
      <w:proofErr w:type="spellEnd"/>
      <w:r>
        <w:rPr>
          <w:lang w:val="en-US" w:eastAsia="es-ES"/>
        </w:rPr>
        <w:t>:</w:t>
      </w:r>
    </w:p>
    <w:p w14:paraId="3867060B"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r>
        <w:t>Supi</w:t>
      </w:r>
      <w:r>
        <w:rPr>
          <w:lang w:val="en-US" w:eastAsia="es-ES"/>
        </w:rPr>
        <w:t>'</w:t>
      </w:r>
    </w:p>
    <w:p w14:paraId="635FA12C" w14:textId="77777777" w:rsidR="00F10E3F" w:rsidRDefault="00F10E3F" w:rsidP="00F10E3F">
      <w:pPr>
        <w:pStyle w:val="PL"/>
        <w:rPr>
          <w:lang w:val="en-US" w:eastAsia="es-ES"/>
        </w:rPr>
      </w:pPr>
      <w:r>
        <w:rPr>
          <w:lang w:val="en-US" w:eastAsia="es-ES"/>
        </w:rPr>
        <w:t xml:space="preserve">        </w:t>
      </w:r>
      <w:proofErr w:type="spellStart"/>
      <w:r>
        <w:rPr>
          <w:lang w:eastAsia="zh-CN"/>
        </w:rPr>
        <w:t>appId</w:t>
      </w:r>
      <w:proofErr w:type="spellEnd"/>
      <w:r>
        <w:rPr>
          <w:lang w:val="en-US" w:eastAsia="es-ES"/>
        </w:rPr>
        <w:t>:</w:t>
      </w:r>
    </w:p>
    <w:p w14:paraId="66B6F245"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eastAsia="zh-CN"/>
        </w:rPr>
        <w:t>ApplicationId</w:t>
      </w:r>
      <w:proofErr w:type="spellEnd"/>
      <w:r>
        <w:rPr>
          <w:lang w:val="en-US" w:eastAsia="es-ES"/>
        </w:rPr>
        <w:t>'</w:t>
      </w:r>
    </w:p>
    <w:p w14:paraId="13792061" w14:textId="77777777" w:rsidR="00F10E3F" w:rsidRDefault="00F10E3F" w:rsidP="00F10E3F">
      <w:pPr>
        <w:pStyle w:val="PL"/>
        <w:rPr>
          <w:lang w:val="en-US" w:eastAsia="es-ES"/>
        </w:rPr>
      </w:pPr>
      <w:r>
        <w:rPr>
          <w:lang w:val="en-US" w:eastAsia="es-ES"/>
        </w:rPr>
        <w:t xml:space="preserve">        </w:t>
      </w:r>
      <w:proofErr w:type="spellStart"/>
      <w:r>
        <w:rPr>
          <w:lang w:val="en-US" w:eastAsia="es-ES"/>
        </w:rPr>
        <w:t>allAppInd</w:t>
      </w:r>
      <w:proofErr w:type="spellEnd"/>
      <w:r>
        <w:rPr>
          <w:lang w:val="en-US" w:eastAsia="es-ES"/>
        </w:rPr>
        <w:t>:</w:t>
      </w:r>
    </w:p>
    <w:p w14:paraId="28DBDE84" w14:textId="77777777" w:rsidR="00F10E3F" w:rsidRDefault="00F10E3F" w:rsidP="00F10E3F">
      <w:pPr>
        <w:pStyle w:val="PL"/>
        <w:rPr>
          <w:lang w:val="en-US" w:eastAsia="es-ES"/>
        </w:rPr>
      </w:pPr>
      <w:r>
        <w:rPr>
          <w:lang w:val="en-US" w:eastAsia="es-ES"/>
        </w:rPr>
        <w:t xml:space="preserve">          type: </w:t>
      </w:r>
      <w:proofErr w:type="spellStart"/>
      <w:r>
        <w:rPr>
          <w:lang w:val="en-US" w:eastAsia="es-ES"/>
        </w:rPr>
        <w:t>boolean</w:t>
      </w:r>
      <w:proofErr w:type="spellEnd"/>
    </w:p>
    <w:p w14:paraId="15F4270D" w14:textId="77777777" w:rsidR="00F10E3F" w:rsidRPr="00007DC0" w:rsidRDefault="00F10E3F" w:rsidP="00F10E3F">
      <w:pPr>
        <w:pStyle w:val="PL"/>
        <w:rPr>
          <w:lang w:val="en-US" w:eastAsia="es-ES"/>
        </w:rPr>
      </w:pPr>
      <w:r w:rsidRPr="00007DC0">
        <w:rPr>
          <w:lang w:val="en-US" w:eastAsia="es-ES"/>
        </w:rPr>
        <w:t xml:space="preserve">          description: &gt;</w:t>
      </w:r>
    </w:p>
    <w:p w14:paraId="528AE0EF" w14:textId="77777777" w:rsidR="00F10E3F" w:rsidRDefault="00F10E3F" w:rsidP="00F10E3F">
      <w:pPr>
        <w:pStyle w:val="PL"/>
        <w:rPr>
          <w:lang w:val="en-US" w:eastAsia="es-ES"/>
        </w:rPr>
      </w:pPr>
      <w:r w:rsidRPr="00007DC0">
        <w:rPr>
          <w:lang w:val="en-US" w:eastAsia="es-ES"/>
        </w:rPr>
        <w:t xml:space="preserve">            </w:t>
      </w:r>
      <w:r w:rsidRPr="00FE3872">
        <w:rPr>
          <w:lang w:val="en-US" w:eastAsia="es-ES"/>
        </w:rPr>
        <w:t xml:space="preserve">Indicates applicable to all applications if set to true, otherwise set to false. </w:t>
      </w:r>
    </w:p>
    <w:p w14:paraId="34E4080B" w14:textId="77777777" w:rsidR="00F10E3F" w:rsidRDefault="00F10E3F" w:rsidP="00F10E3F">
      <w:pPr>
        <w:pStyle w:val="PL"/>
        <w:rPr>
          <w:lang w:val="en-US" w:eastAsia="es-ES"/>
        </w:rPr>
      </w:pPr>
      <w:r>
        <w:rPr>
          <w:lang w:val="en-US" w:eastAsia="es-ES"/>
        </w:rPr>
        <w:t xml:space="preserve">            </w:t>
      </w:r>
      <w:r w:rsidRPr="00FE3872">
        <w:rPr>
          <w:lang w:val="en-US" w:eastAsia="es-ES"/>
        </w:rPr>
        <w:t>Default value is false if omitted</w:t>
      </w:r>
      <w:r w:rsidRPr="00007DC0">
        <w:rPr>
          <w:lang w:val="en-US" w:eastAsia="es-ES"/>
        </w:rPr>
        <w:t>.</w:t>
      </w:r>
    </w:p>
    <w:p w14:paraId="2B1551F5" w14:textId="77777777" w:rsidR="00F10E3F" w:rsidRDefault="00F10E3F" w:rsidP="00F10E3F">
      <w:pPr>
        <w:pStyle w:val="PL"/>
        <w:rPr>
          <w:lang w:val="en-US" w:eastAsia="es-ES"/>
        </w:rPr>
      </w:pPr>
      <w:r>
        <w:rPr>
          <w:lang w:val="en-US" w:eastAsia="es-ES"/>
        </w:rPr>
        <w:t xml:space="preserve">        </w:t>
      </w:r>
      <w:proofErr w:type="spellStart"/>
      <w:r>
        <w:rPr>
          <w:lang w:eastAsia="zh-CN"/>
        </w:rPr>
        <w:t>ueTrajs</w:t>
      </w:r>
      <w:proofErr w:type="spellEnd"/>
      <w:r>
        <w:rPr>
          <w:lang w:val="en-US" w:eastAsia="es-ES"/>
        </w:rPr>
        <w:t>:</w:t>
      </w:r>
    </w:p>
    <w:p w14:paraId="6BF5F42D" w14:textId="77777777" w:rsidR="00F10E3F" w:rsidRDefault="00F10E3F" w:rsidP="00F10E3F">
      <w:pPr>
        <w:pStyle w:val="PL"/>
        <w:rPr>
          <w:lang w:val="en-US" w:eastAsia="es-ES"/>
        </w:rPr>
      </w:pPr>
      <w:r>
        <w:rPr>
          <w:lang w:val="en-US" w:eastAsia="es-ES"/>
        </w:rPr>
        <w:t xml:space="preserve">          type: array</w:t>
      </w:r>
    </w:p>
    <w:p w14:paraId="55A549D3" w14:textId="77777777" w:rsidR="00F10E3F" w:rsidRDefault="00F10E3F" w:rsidP="00F10E3F">
      <w:pPr>
        <w:pStyle w:val="PL"/>
        <w:rPr>
          <w:lang w:val="en-US" w:eastAsia="es-ES"/>
        </w:rPr>
      </w:pPr>
      <w:r>
        <w:rPr>
          <w:lang w:val="en-US" w:eastAsia="es-ES"/>
        </w:rPr>
        <w:t xml:space="preserve">          items:</w:t>
      </w:r>
    </w:p>
    <w:p w14:paraId="410DF7A6" w14:textId="77777777" w:rsidR="00F10E3F" w:rsidRDefault="00F10E3F" w:rsidP="00F10E3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eastAsia="zh-CN"/>
        </w:rPr>
        <w:t>UeTrajectoryCollection</w:t>
      </w:r>
      <w:proofErr w:type="spellEnd"/>
      <w:r>
        <w:rPr>
          <w:lang w:val="en-US" w:eastAsia="es-ES"/>
        </w:rPr>
        <w:t>'</w:t>
      </w:r>
    </w:p>
    <w:p w14:paraId="4FE26688" w14:textId="77777777" w:rsidR="00F10E3F" w:rsidRDefault="00F10E3F" w:rsidP="00F10E3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3B845755" w14:textId="77777777" w:rsidR="00F10E3F" w:rsidRDefault="00F10E3F" w:rsidP="00F10E3F">
      <w:pPr>
        <w:pStyle w:val="PL"/>
        <w:rPr>
          <w:lang w:val="en-US" w:eastAsia="es-ES"/>
        </w:rPr>
      </w:pPr>
      <w:r>
        <w:rPr>
          <w:lang w:val="en-US" w:eastAsia="es-ES"/>
        </w:rPr>
        <w:t xml:space="preserve">        </w:t>
      </w:r>
      <w:r>
        <w:rPr>
          <w:lang w:eastAsia="zh-CN"/>
        </w:rPr>
        <w:t>areas</w:t>
      </w:r>
      <w:r>
        <w:rPr>
          <w:lang w:val="en-US" w:eastAsia="es-ES"/>
        </w:rPr>
        <w:t>:</w:t>
      </w:r>
    </w:p>
    <w:p w14:paraId="5F172F3E" w14:textId="77777777" w:rsidR="00F10E3F" w:rsidRDefault="00F10E3F" w:rsidP="00F10E3F">
      <w:pPr>
        <w:pStyle w:val="PL"/>
        <w:rPr>
          <w:lang w:val="en-US" w:eastAsia="es-ES"/>
        </w:rPr>
      </w:pPr>
      <w:r>
        <w:rPr>
          <w:lang w:val="en-US" w:eastAsia="es-ES"/>
        </w:rPr>
        <w:t xml:space="preserve">          type: array</w:t>
      </w:r>
    </w:p>
    <w:p w14:paraId="177C55C9" w14:textId="77777777" w:rsidR="00F10E3F" w:rsidRDefault="00F10E3F" w:rsidP="00F10E3F">
      <w:pPr>
        <w:pStyle w:val="PL"/>
        <w:rPr>
          <w:lang w:val="en-US" w:eastAsia="es-ES"/>
        </w:rPr>
      </w:pPr>
      <w:r>
        <w:rPr>
          <w:lang w:val="en-US" w:eastAsia="es-ES"/>
        </w:rPr>
        <w:t xml:space="preserve">          items:</w:t>
      </w:r>
    </w:p>
    <w:p w14:paraId="17F3C7F4" w14:textId="77777777" w:rsidR="00F10E3F" w:rsidRDefault="00F10E3F" w:rsidP="00F10E3F">
      <w:pPr>
        <w:pStyle w:val="PL"/>
        <w:rPr>
          <w:lang w:val="en-US" w:eastAsia="es-ES"/>
        </w:rPr>
      </w:pPr>
      <w:r>
        <w:rPr>
          <w:lang w:val="en-US" w:eastAsia="es-ES"/>
        </w:rPr>
        <w:t xml:space="preserve">            $ref: 'TS29122_CommonData.</w:t>
      </w:r>
      <w:proofErr w:type="gramStart"/>
      <w:r>
        <w:rPr>
          <w:lang w:val="en-US" w:eastAsia="es-ES"/>
        </w:rPr>
        <w:t>yaml#/</w:t>
      </w:r>
      <w:proofErr w:type="gramEnd"/>
      <w:r>
        <w:rPr>
          <w:lang w:val="en-US" w:eastAsia="es-ES"/>
        </w:rPr>
        <w:t>components/schemas/</w:t>
      </w:r>
      <w:r>
        <w:t>LocationArea5G</w:t>
      </w:r>
      <w:r>
        <w:rPr>
          <w:lang w:val="en-US" w:eastAsia="es-ES"/>
        </w:rPr>
        <w:t>'</w:t>
      </w:r>
    </w:p>
    <w:p w14:paraId="7E4A9D80" w14:textId="77777777" w:rsidR="00F10E3F" w:rsidRDefault="00F10E3F" w:rsidP="00F10E3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0F892ABE" w14:textId="77777777" w:rsidR="00F10E3F" w:rsidRDefault="00F10E3F" w:rsidP="00F10E3F">
      <w:pPr>
        <w:pStyle w:val="PL"/>
        <w:rPr>
          <w:lang w:val="en-US" w:eastAsia="es-ES"/>
        </w:rPr>
      </w:pPr>
      <w:r>
        <w:rPr>
          <w:lang w:val="en-US" w:eastAsia="es-ES"/>
        </w:rPr>
        <w:t xml:space="preserve">      required:</w:t>
      </w:r>
    </w:p>
    <w:p w14:paraId="1C397C97" w14:textId="77777777" w:rsidR="00F10E3F" w:rsidRDefault="00F10E3F" w:rsidP="00F10E3F">
      <w:pPr>
        <w:pStyle w:val="PL"/>
        <w:rPr>
          <w:lang w:val="en-US" w:eastAsia="es-ES"/>
        </w:rPr>
      </w:pPr>
      <w:r>
        <w:rPr>
          <w:lang w:val="en-US" w:eastAsia="es-ES"/>
        </w:rPr>
        <w:t xml:space="preserve">        - </w:t>
      </w:r>
      <w:proofErr w:type="spellStart"/>
      <w:r>
        <w:rPr>
          <w:lang w:eastAsia="zh-CN"/>
        </w:rPr>
        <w:t>appId</w:t>
      </w:r>
      <w:proofErr w:type="spellEnd"/>
    </w:p>
    <w:p w14:paraId="646D5DDB" w14:textId="77777777" w:rsidR="00F10E3F" w:rsidRDefault="00F10E3F" w:rsidP="00F10E3F">
      <w:pPr>
        <w:pStyle w:val="PL"/>
        <w:rPr>
          <w:lang w:val="en-US" w:eastAsia="es-ES"/>
        </w:rPr>
      </w:pPr>
      <w:r>
        <w:rPr>
          <w:lang w:val="en-US" w:eastAsia="es-ES"/>
        </w:rPr>
        <w:t xml:space="preserve">        - </w:t>
      </w:r>
      <w:proofErr w:type="spellStart"/>
      <w:r>
        <w:rPr>
          <w:lang w:eastAsia="zh-CN"/>
        </w:rPr>
        <w:t>ueTrajs</w:t>
      </w:r>
      <w:proofErr w:type="spellEnd"/>
    </w:p>
    <w:p w14:paraId="52B692D1" w14:textId="77777777" w:rsidR="00F10E3F" w:rsidRDefault="00F10E3F" w:rsidP="00F10E3F">
      <w:pPr>
        <w:pStyle w:val="PL"/>
        <w:rPr>
          <w:lang w:val="en-US" w:eastAsia="es-ES"/>
        </w:rPr>
      </w:pPr>
    </w:p>
    <w:p w14:paraId="412B4A38" w14:textId="77777777" w:rsidR="00F10E3F" w:rsidRDefault="00F10E3F" w:rsidP="00F10E3F">
      <w:pPr>
        <w:pStyle w:val="PL"/>
        <w:rPr>
          <w:lang w:val="en-US" w:eastAsia="es-ES"/>
        </w:rPr>
      </w:pPr>
      <w:r>
        <w:rPr>
          <w:lang w:val="en-US" w:eastAsia="es-ES"/>
        </w:rPr>
        <w:t xml:space="preserve">    </w:t>
      </w:r>
      <w:proofErr w:type="spellStart"/>
      <w:r>
        <w:t>UeCommunicationCollection</w:t>
      </w:r>
      <w:proofErr w:type="spellEnd"/>
      <w:r>
        <w:rPr>
          <w:lang w:val="en-US" w:eastAsia="es-ES"/>
        </w:rPr>
        <w:t>:</w:t>
      </w:r>
    </w:p>
    <w:p w14:paraId="34CB2E92" w14:textId="77777777" w:rsidR="00F10E3F" w:rsidRDefault="00F10E3F" w:rsidP="00F10E3F">
      <w:pPr>
        <w:pStyle w:val="PL"/>
        <w:rPr>
          <w:rFonts w:eastAsia="Batang"/>
        </w:rPr>
      </w:pPr>
      <w:r>
        <w:rPr>
          <w:rFonts w:eastAsia="Batang"/>
        </w:rPr>
        <w:t xml:space="preserve">      description: Contains UE communication information associated with an application.</w:t>
      </w:r>
    </w:p>
    <w:p w14:paraId="71C663EA" w14:textId="77777777" w:rsidR="00F10E3F" w:rsidRDefault="00F10E3F" w:rsidP="00F10E3F">
      <w:pPr>
        <w:pStyle w:val="PL"/>
        <w:rPr>
          <w:lang w:val="en-US" w:eastAsia="es-ES"/>
        </w:rPr>
      </w:pPr>
      <w:r>
        <w:rPr>
          <w:lang w:val="en-US" w:eastAsia="es-ES"/>
        </w:rPr>
        <w:t xml:space="preserve">      type: object</w:t>
      </w:r>
    </w:p>
    <w:p w14:paraId="62F3EFC8" w14:textId="77777777" w:rsidR="00F10E3F" w:rsidRDefault="00F10E3F" w:rsidP="00F10E3F">
      <w:pPr>
        <w:pStyle w:val="PL"/>
        <w:rPr>
          <w:lang w:val="en-US" w:eastAsia="es-ES"/>
        </w:rPr>
      </w:pPr>
      <w:r>
        <w:rPr>
          <w:lang w:val="en-US" w:eastAsia="es-ES"/>
        </w:rPr>
        <w:t xml:space="preserve">      properties:</w:t>
      </w:r>
    </w:p>
    <w:p w14:paraId="4342BB86" w14:textId="77777777" w:rsidR="00F10E3F" w:rsidRDefault="00F10E3F" w:rsidP="00F10E3F">
      <w:pPr>
        <w:pStyle w:val="PL"/>
        <w:rPr>
          <w:lang w:val="en-US" w:eastAsia="es-ES"/>
        </w:rPr>
      </w:pPr>
      <w:r>
        <w:rPr>
          <w:lang w:val="en-US" w:eastAsia="es-ES"/>
        </w:rPr>
        <w:t xml:space="preserve">        </w:t>
      </w:r>
      <w:proofErr w:type="spellStart"/>
      <w:r>
        <w:t>gpsi</w:t>
      </w:r>
      <w:proofErr w:type="spellEnd"/>
      <w:r>
        <w:rPr>
          <w:lang w:val="en-US" w:eastAsia="es-ES"/>
        </w:rPr>
        <w:t>:</w:t>
      </w:r>
    </w:p>
    <w:p w14:paraId="7220E4C9"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t>Gpsi</w:t>
      </w:r>
      <w:proofErr w:type="spellEnd"/>
      <w:r>
        <w:rPr>
          <w:lang w:val="en-US" w:eastAsia="es-ES"/>
        </w:rPr>
        <w:t>'</w:t>
      </w:r>
    </w:p>
    <w:p w14:paraId="72F5DC71" w14:textId="77777777" w:rsidR="00F10E3F" w:rsidRDefault="00F10E3F" w:rsidP="00F10E3F">
      <w:pPr>
        <w:pStyle w:val="PL"/>
        <w:rPr>
          <w:lang w:val="en-US" w:eastAsia="es-ES"/>
        </w:rPr>
      </w:pPr>
      <w:r>
        <w:rPr>
          <w:lang w:val="en-US" w:eastAsia="es-ES"/>
        </w:rPr>
        <w:t xml:space="preserve">        </w:t>
      </w:r>
      <w:proofErr w:type="spellStart"/>
      <w:r>
        <w:rPr>
          <w:lang w:val="en-US" w:eastAsia="es-ES"/>
        </w:rPr>
        <w:t>supi</w:t>
      </w:r>
      <w:proofErr w:type="spellEnd"/>
      <w:r>
        <w:rPr>
          <w:lang w:val="en-US" w:eastAsia="es-ES"/>
        </w:rPr>
        <w:t>:</w:t>
      </w:r>
    </w:p>
    <w:p w14:paraId="5D16CAC4"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r>
        <w:t>Supi</w:t>
      </w:r>
      <w:r>
        <w:rPr>
          <w:lang w:val="en-US" w:eastAsia="es-ES"/>
        </w:rPr>
        <w:t>'</w:t>
      </w:r>
    </w:p>
    <w:p w14:paraId="4E6DBAD0" w14:textId="77777777" w:rsidR="00F10E3F" w:rsidRDefault="00F10E3F" w:rsidP="00F10E3F">
      <w:pPr>
        <w:pStyle w:val="PL"/>
        <w:rPr>
          <w:lang w:val="en-US" w:eastAsia="es-ES"/>
        </w:rPr>
      </w:pPr>
      <w:r>
        <w:rPr>
          <w:lang w:val="en-US" w:eastAsia="es-ES"/>
        </w:rPr>
        <w:t xml:space="preserve">        </w:t>
      </w:r>
      <w:proofErr w:type="spellStart"/>
      <w:r>
        <w:t>exterGroupId</w:t>
      </w:r>
      <w:proofErr w:type="spellEnd"/>
      <w:r>
        <w:rPr>
          <w:lang w:val="en-US" w:eastAsia="es-ES"/>
        </w:rPr>
        <w:t>:</w:t>
      </w:r>
    </w:p>
    <w:p w14:paraId="62A48FD5" w14:textId="77777777" w:rsidR="00F10E3F" w:rsidRDefault="00F10E3F" w:rsidP="00F10E3F">
      <w:pPr>
        <w:pStyle w:val="PL"/>
        <w:rPr>
          <w:lang w:val="en-US" w:eastAsia="es-ES"/>
        </w:rPr>
      </w:pPr>
      <w:r>
        <w:rPr>
          <w:lang w:val="en-US" w:eastAsia="es-ES"/>
        </w:rPr>
        <w:t xml:space="preserve">          $ref: 'TS29503_</w:t>
      </w:r>
      <w:proofErr w:type="spellStart"/>
      <w:r>
        <w:t>Nudm_SDM</w:t>
      </w:r>
      <w:proofErr w:type="spellEnd"/>
      <w:r>
        <w:rPr>
          <w:lang w:val="en-US" w:eastAsia="es-ES"/>
        </w:rPr>
        <w:t>.</w:t>
      </w:r>
      <w:proofErr w:type="spellStart"/>
      <w:proofErr w:type="gramStart"/>
      <w:r>
        <w:rPr>
          <w:lang w:val="en-US" w:eastAsia="es-ES"/>
        </w:rPr>
        <w:t>yaml</w:t>
      </w:r>
      <w:proofErr w:type="spellEnd"/>
      <w:r>
        <w:rPr>
          <w:lang w:val="en-US" w:eastAsia="es-ES"/>
        </w:rPr>
        <w:t>#/</w:t>
      </w:r>
      <w:proofErr w:type="gramEnd"/>
      <w:r>
        <w:rPr>
          <w:lang w:val="en-US" w:eastAsia="es-ES"/>
        </w:rPr>
        <w:t>components/schemas/Ext</w:t>
      </w:r>
      <w:proofErr w:type="spellStart"/>
      <w:r>
        <w:t>GroupId</w:t>
      </w:r>
      <w:proofErr w:type="spellEnd"/>
      <w:r>
        <w:rPr>
          <w:lang w:val="en-US" w:eastAsia="es-ES"/>
        </w:rPr>
        <w:t>'</w:t>
      </w:r>
    </w:p>
    <w:p w14:paraId="5E2EC926" w14:textId="77777777" w:rsidR="00F10E3F" w:rsidRDefault="00F10E3F" w:rsidP="00F10E3F">
      <w:pPr>
        <w:pStyle w:val="PL"/>
        <w:rPr>
          <w:lang w:val="en-US" w:eastAsia="es-ES"/>
        </w:rPr>
      </w:pPr>
      <w:r>
        <w:rPr>
          <w:lang w:val="en-US" w:eastAsia="es-ES"/>
        </w:rPr>
        <w:t xml:space="preserve">        </w:t>
      </w:r>
      <w:proofErr w:type="spellStart"/>
      <w:r>
        <w:t>interGroupId</w:t>
      </w:r>
      <w:proofErr w:type="spellEnd"/>
      <w:r>
        <w:rPr>
          <w:lang w:val="en-US" w:eastAsia="es-ES"/>
        </w:rPr>
        <w:t>:</w:t>
      </w:r>
    </w:p>
    <w:p w14:paraId="43E7B0CA"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t>GroupId</w:t>
      </w:r>
      <w:proofErr w:type="spellEnd"/>
      <w:r>
        <w:rPr>
          <w:lang w:val="en-US" w:eastAsia="es-ES"/>
        </w:rPr>
        <w:t>'</w:t>
      </w:r>
    </w:p>
    <w:p w14:paraId="2A760422" w14:textId="77777777" w:rsidR="00F10E3F" w:rsidRDefault="00F10E3F" w:rsidP="00F10E3F">
      <w:pPr>
        <w:pStyle w:val="PL"/>
        <w:rPr>
          <w:lang w:val="en-US" w:eastAsia="es-ES"/>
        </w:rPr>
      </w:pPr>
      <w:r>
        <w:rPr>
          <w:lang w:val="en-US" w:eastAsia="es-ES"/>
        </w:rPr>
        <w:t xml:space="preserve">        </w:t>
      </w:r>
      <w:proofErr w:type="spellStart"/>
      <w:r>
        <w:rPr>
          <w:lang w:eastAsia="zh-CN"/>
        </w:rPr>
        <w:t>appId</w:t>
      </w:r>
      <w:proofErr w:type="spellEnd"/>
      <w:r>
        <w:rPr>
          <w:lang w:val="en-US" w:eastAsia="es-ES"/>
        </w:rPr>
        <w:t>:</w:t>
      </w:r>
    </w:p>
    <w:p w14:paraId="0C896286"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eastAsia="zh-CN"/>
        </w:rPr>
        <w:t>ApplicationId</w:t>
      </w:r>
      <w:proofErr w:type="spellEnd"/>
      <w:r>
        <w:rPr>
          <w:lang w:val="en-US" w:eastAsia="es-ES"/>
        </w:rPr>
        <w:t>'</w:t>
      </w:r>
    </w:p>
    <w:p w14:paraId="0D955DD0" w14:textId="77777777" w:rsidR="00F10E3F" w:rsidRDefault="00F10E3F" w:rsidP="00F10E3F">
      <w:pPr>
        <w:pStyle w:val="PL"/>
        <w:rPr>
          <w:lang w:val="en-US" w:eastAsia="es-ES"/>
        </w:rPr>
      </w:pPr>
      <w:r>
        <w:rPr>
          <w:lang w:val="en-US" w:eastAsia="es-ES"/>
        </w:rPr>
        <w:t xml:space="preserve">        </w:t>
      </w:r>
      <w:proofErr w:type="spellStart"/>
      <w:r>
        <w:rPr>
          <w:rFonts w:hint="eastAsia"/>
          <w:lang w:eastAsia="zh-CN"/>
        </w:rPr>
        <w:t>e</w:t>
      </w:r>
      <w:r>
        <w:rPr>
          <w:lang w:eastAsia="zh-CN"/>
        </w:rPr>
        <w:t>xpectedUeBehavePara</w:t>
      </w:r>
      <w:proofErr w:type="spellEnd"/>
      <w:r>
        <w:rPr>
          <w:lang w:val="en-US" w:eastAsia="es-ES"/>
        </w:rPr>
        <w:t>:</w:t>
      </w:r>
    </w:p>
    <w:p w14:paraId="363CB1B4" w14:textId="77777777" w:rsidR="00F10E3F" w:rsidRDefault="00F10E3F" w:rsidP="00F10E3F">
      <w:pPr>
        <w:pStyle w:val="PL"/>
        <w:rPr>
          <w:lang w:val="en-US" w:eastAsia="es-ES"/>
        </w:rPr>
      </w:pPr>
      <w:r>
        <w:rPr>
          <w:lang w:val="en-US" w:eastAsia="es-ES"/>
        </w:rPr>
        <w:t xml:space="preserve">          $ref: '</w:t>
      </w:r>
      <w:r w:rsidRPr="008424EF">
        <w:rPr>
          <w:lang w:val="en-US" w:eastAsia="es-ES"/>
        </w:rPr>
        <w:t>TS29122_CpProvisioning.yaml</w:t>
      </w:r>
      <w:r>
        <w:rPr>
          <w:lang w:val="en-US" w:eastAsia="es-ES"/>
        </w:rPr>
        <w:t>#/components/schemas/</w:t>
      </w:r>
      <w:proofErr w:type="spellStart"/>
      <w:r>
        <w:t>CpParameterSet</w:t>
      </w:r>
      <w:proofErr w:type="spellEnd"/>
      <w:r>
        <w:rPr>
          <w:lang w:val="en-US" w:eastAsia="es-ES"/>
        </w:rPr>
        <w:t>'</w:t>
      </w:r>
    </w:p>
    <w:p w14:paraId="517A289F" w14:textId="77777777" w:rsidR="00F10E3F" w:rsidRDefault="00F10E3F" w:rsidP="00F10E3F">
      <w:pPr>
        <w:pStyle w:val="PL"/>
        <w:rPr>
          <w:lang w:val="en-US" w:eastAsia="es-ES"/>
        </w:rPr>
      </w:pPr>
      <w:r>
        <w:rPr>
          <w:lang w:val="en-US" w:eastAsia="es-ES"/>
        </w:rPr>
        <w:t xml:space="preserve">        </w:t>
      </w:r>
      <w:r>
        <w:t>comms</w:t>
      </w:r>
      <w:r>
        <w:rPr>
          <w:lang w:val="en-US" w:eastAsia="es-ES"/>
        </w:rPr>
        <w:t>:</w:t>
      </w:r>
    </w:p>
    <w:p w14:paraId="56753A9F" w14:textId="77777777" w:rsidR="00F10E3F" w:rsidRDefault="00F10E3F" w:rsidP="00F10E3F">
      <w:pPr>
        <w:pStyle w:val="PL"/>
        <w:rPr>
          <w:lang w:val="en-US" w:eastAsia="es-ES"/>
        </w:rPr>
      </w:pPr>
      <w:r>
        <w:rPr>
          <w:lang w:val="en-US" w:eastAsia="es-ES"/>
        </w:rPr>
        <w:t xml:space="preserve">          type: array</w:t>
      </w:r>
    </w:p>
    <w:p w14:paraId="6A56BDF3" w14:textId="77777777" w:rsidR="00F10E3F" w:rsidRDefault="00F10E3F" w:rsidP="00F10E3F">
      <w:pPr>
        <w:pStyle w:val="PL"/>
        <w:rPr>
          <w:lang w:val="en-US" w:eastAsia="es-ES"/>
        </w:rPr>
      </w:pPr>
      <w:r>
        <w:rPr>
          <w:lang w:val="en-US" w:eastAsia="es-ES"/>
        </w:rPr>
        <w:t xml:space="preserve">          items:</w:t>
      </w:r>
    </w:p>
    <w:p w14:paraId="1CC20B77" w14:textId="77777777" w:rsidR="00F10E3F" w:rsidRDefault="00F10E3F" w:rsidP="00F10E3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t>CommunicationCollection</w:t>
      </w:r>
      <w:proofErr w:type="spellEnd"/>
      <w:r>
        <w:rPr>
          <w:lang w:val="en-US" w:eastAsia="es-ES"/>
        </w:rPr>
        <w:t>'</w:t>
      </w:r>
    </w:p>
    <w:p w14:paraId="5B3E9531" w14:textId="77777777" w:rsidR="00F10E3F" w:rsidRDefault="00F10E3F" w:rsidP="00F10E3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0AEE6527" w14:textId="77777777" w:rsidR="00F10E3F" w:rsidRDefault="00F10E3F" w:rsidP="00F10E3F">
      <w:pPr>
        <w:pStyle w:val="PL"/>
        <w:rPr>
          <w:lang w:val="en-US" w:eastAsia="es-ES"/>
        </w:rPr>
      </w:pPr>
      <w:r>
        <w:rPr>
          <w:lang w:val="en-US" w:eastAsia="es-ES"/>
        </w:rPr>
        <w:t xml:space="preserve">      required:</w:t>
      </w:r>
    </w:p>
    <w:p w14:paraId="76AB2F4E" w14:textId="77777777" w:rsidR="00F10E3F" w:rsidRDefault="00F10E3F" w:rsidP="00F10E3F">
      <w:pPr>
        <w:pStyle w:val="PL"/>
        <w:rPr>
          <w:lang w:val="en-US" w:eastAsia="es-ES"/>
        </w:rPr>
      </w:pPr>
      <w:r>
        <w:rPr>
          <w:lang w:val="en-US" w:eastAsia="es-ES"/>
        </w:rPr>
        <w:t xml:space="preserve">        - </w:t>
      </w:r>
      <w:proofErr w:type="spellStart"/>
      <w:r>
        <w:rPr>
          <w:lang w:eastAsia="zh-CN"/>
        </w:rPr>
        <w:t>appId</w:t>
      </w:r>
      <w:proofErr w:type="spellEnd"/>
    </w:p>
    <w:p w14:paraId="2042AEA3" w14:textId="77777777" w:rsidR="00F10E3F" w:rsidRDefault="00F10E3F" w:rsidP="00F10E3F">
      <w:pPr>
        <w:pStyle w:val="PL"/>
        <w:rPr>
          <w:lang w:val="en-US" w:eastAsia="es-ES"/>
        </w:rPr>
      </w:pPr>
      <w:r>
        <w:rPr>
          <w:lang w:val="en-US" w:eastAsia="es-ES"/>
        </w:rPr>
        <w:t xml:space="preserve">        - </w:t>
      </w:r>
      <w:r>
        <w:t>comms</w:t>
      </w:r>
    </w:p>
    <w:p w14:paraId="39325AE3" w14:textId="77777777" w:rsidR="00F10E3F" w:rsidRDefault="00F10E3F" w:rsidP="00F10E3F">
      <w:pPr>
        <w:pStyle w:val="PL"/>
        <w:rPr>
          <w:lang w:val="en-US" w:eastAsia="es-ES"/>
        </w:rPr>
      </w:pPr>
    </w:p>
    <w:p w14:paraId="5BD58EBB" w14:textId="77777777" w:rsidR="00F10E3F" w:rsidRDefault="00F10E3F" w:rsidP="00F10E3F">
      <w:pPr>
        <w:pStyle w:val="PL"/>
        <w:rPr>
          <w:lang w:val="en-US" w:eastAsia="es-ES"/>
        </w:rPr>
      </w:pPr>
      <w:r>
        <w:rPr>
          <w:lang w:val="en-US" w:eastAsia="es-ES"/>
        </w:rPr>
        <w:t xml:space="preserve">    </w:t>
      </w:r>
      <w:proofErr w:type="spellStart"/>
      <w:r>
        <w:t>UeTrajectoryCollection</w:t>
      </w:r>
      <w:proofErr w:type="spellEnd"/>
      <w:r>
        <w:rPr>
          <w:lang w:val="en-US" w:eastAsia="es-ES"/>
        </w:rPr>
        <w:t>:</w:t>
      </w:r>
    </w:p>
    <w:p w14:paraId="2AD174BA" w14:textId="77777777" w:rsidR="00F10E3F" w:rsidRDefault="00F10E3F" w:rsidP="00F10E3F">
      <w:pPr>
        <w:pStyle w:val="PL"/>
        <w:rPr>
          <w:rFonts w:eastAsia="Batang"/>
        </w:rPr>
      </w:pPr>
      <w:r>
        <w:rPr>
          <w:rFonts w:eastAsia="Batang"/>
        </w:rPr>
        <w:t xml:space="preserve">      description: Contains UE trajectory information associated with an application.</w:t>
      </w:r>
    </w:p>
    <w:p w14:paraId="4077C06A" w14:textId="77777777" w:rsidR="00F10E3F" w:rsidRDefault="00F10E3F" w:rsidP="00F10E3F">
      <w:pPr>
        <w:pStyle w:val="PL"/>
        <w:rPr>
          <w:lang w:val="en-US" w:eastAsia="es-ES"/>
        </w:rPr>
      </w:pPr>
      <w:r>
        <w:rPr>
          <w:lang w:val="en-US" w:eastAsia="es-ES"/>
        </w:rPr>
        <w:t xml:space="preserve">      type: object</w:t>
      </w:r>
    </w:p>
    <w:p w14:paraId="4D1D68DD" w14:textId="77777777" w:rsidR="00F10E3F" w:rsidRDefault="00F10E3F" w:rsidP="00F10E3F">
      <w:pPr>
        <w:pStyle w:val="PL"/>
        <w:rPr>
          <w:lang w:val="en-US" w:eastAsia="es-ES"/>
        </w:rPr>
      </w:pPr>
      <w:r>
        <w:rPr>
          <w:lang w:val="en-US" w:eastAsia="es-ES"/>
        </w:rPr>
        <w:t xml:space="preserve">      properties:</w:t>
      </w:r>
    </w:p>
    <w:p w14:paraId="7C4CD5A0" w14:textId="77777777" w:rsidR="00F10E3F" w:rsidRDefault="00F10E3F" w:rsidP="00F10E3F">
      <w:pPr>
        <w:pStyle w:val="PL"/>
        <w:rPr>
          <w:lang w:val="en-US" w:eastAsia="es-ES"/>
        </w:rPr>
      </w:pPr>
      <w:r>
        <w:rPr>
          <w:lang w:val="en-US" w:eastAsia="es-ES"/>
        </w:rPr>
        <w:t xml:space="preserve">        </w:t>
      </w:r>
      <w:proofErr w:type="spellStart"/>
      <w:r>
        <w:t>ts</w:t>
      </w:r>
      <w:proofErr w:type="spellEnd"/>
      <w:r>
        <w:rPr>
          <w:lang w:val="en-US" w:eastAsia="es-ES"/>
        </w:rPr>
        <w:t>:</w:t>
      </w:r>
    </w:p>
    <w:p w14:paraId="2AAC582F" w14:textId="77777777" w:rsidR="00F10E3F" w:rsidRDefault="00F10E3F" w:rsidP="00F10E3F">
      <w:pPr>
        <w:pStyle w:val="PL"/>
        <w:rPr>
          <w:lang w:val="en-US" w:eastAsia="es-ES"/>
        </w:rPr>
      </w:pPr>
      <w:r>
        <w:rPr>
          <w:lang w:val="en-US" w:eastAsia="es-ES"/>
        </w:rPr>
        <w:lastRenderedPageBreak/>
        <w:t xml:space="preserve">          $ref: 'TS29571_CommonData.</w:t>
      </w:r>
      <w:proofErr w:type="gramStart"/>
      <w:r>
        <w:rPr>
          <w:lang w:val="en-US" w:eastAsia="es-ES"/>
        </w:rPr>
        <w:t>yaml#/</w:t>
      </w:r>
      <w:proofErr w:type="gramEnd"/>
      <w:r>
        <w:rPr>
          <w:lang w:val="en-US" w:eastAsia="es-ES"/>
        </w:rPr>
        <w:t>components/schemas/</w:t>
      </w:r>
      <w:proofErr w:type="spellStart"/>
      <w:r>
        <w:rPr>
          <w:lang w:val="en-US" w:eastAsia="es-ES"/>
        </w:rPr>
        <w:t>DateTime</w:t>
      </w:r>
      <w:proofErr w:type="spellEnd"/>
      <w:r>
        <w:rPr>
          <w:lang w:val="en-US" w:eastAsia="es-ES"/>
        </w:rPr>
        <w:t>'</w:t>
      </w:r>
    </w:p>
    <w:p w14:paraId="30BFBCB2" w14:textId="77777777" w:rsidR="00F10E3F" w:rsidRDefault="00F10E3F" w:rsidP="00F10E3F">
      <w:pPr>
        <w:pStyle w:val="PL"/>
        <w:rPr>
          <w:lang w:val="en-US" w:eastAsia="es-ES"/>
        </w:rPr>
      </w:pPr>
      <w:r>
        <w:rPr>
          <w:lang w:val="en-US" w:eastAsia="es-ES"/>
        </w:rPr>
        <w:t xml:space="preserve">        </w:t>
      </w:r>
      <w:proofErr w:type="spellStart"/>
      <w:r>
        <w:rPr>
          <w:lang w:eastAsia="zh-CN"/>
        </w:rPr>
        <w:t>locArea</w:t>
      </w:r>
      <w:proofErr w:type="spellEnd"/>
      <w:r>
        <w:rPr>
          <w:lang w:val="en-US" w:eastAsia="es-ES"/>
        </w:rPr>
        <w:t>:</w:t>
      </w:r>
    </w:p>
    <w:p w14:paraId="46B6C64A" w14:textId="77777777" w:rsidR="00F10E3F" w:rsidRDefault="00F10E3F" w:rsidP="00F10E3F">
      <w:pPr>
        <w:pStyle w:val="PL"/>
        <w:rPr>
          <w:lang w:val="en-US" w:eastAsia="es-ES"/>
        </w:rPr>
      </w:pPr>
      <w:r>
        <w:rPr>
          <w:lang w:val="en-US" w:eastAsia="es-ES"/>
        </w:rPr>
        <w:t xml:space="preserve">          $ref: 'TS29122_CommonData.</w:t>
      </w:r>
      <w:proofErr w:type="gramStart"/>
      <w:r>
        <w:rPr>
          <w:lang w:val="en-US" w:eastAsia="es-ES"/>
        </w:rPr>
        <w:t>yaml#/</w:t>
      </w:r>
      <w:proofErr w:type="gramEnd"/>
      <w:r>
        <w:rPr>
          <w:lang w:val="en-US" w:eastAsia="es-ES"/>
        </w:rPr>
        <w:t>components/schemas/</w:t>
      </w:r>
      <w:r>
        <w:t>LocationArea5G</w:t>
      </w:r>
      <w:r>
        <w:rPr>
          <w:lang w:val="en-US" w:eastAsia="es-ES"/>
        </w:rPr>
        <w:t>'</w:t>
      </w:r>
    </w:p>
    <w:p w14:paraId="6CE1E59D" w14:textId="77777777" w:rsidR="00F10E3F" w:rsidRDefault="00F10E3F" w:rsidP="00F10E3F">
      <w:pPr>
        <w:pStyle w:val="PL"/>
        <w:rPr>
          <w:lang w:val="en-US" w:eastAsia="es-ES"/>
        </w:rPr>
      </w:pPr>
      <w:r>
        <w:rPr>
          <w:lang w:val="en-US" w:eastAsia="es-ES"/>
        </w:rPr>
        <w:t xml:space="preserve">      required:</w:t>
      </w:r>
    </w:p>
    <w:p w14:paraId="3132A4FB" w14:textId="77777777" w:rsidR="00F10E3F" w:rsidRDefault="00F10E3F" w:rsidP="00F10E3F">
      <w:pPr>
        <w:pStyle w:val="PL"/>
        <w:rPr>
          <w:lang w:val="en-US" w:eastAsia="es-ES"/>
        </w:rPr>
      </w:pPr>
      <w:r>
        <w:rPr>
          <w:lang w:val="en-US" w:eastAsia="es-ES"/>
        </w:rPr>
        <w:t xml:space="preserve">        - </w:t>
      </w:r>
      <w:proofErr w:type="spellStart"/>
      <w:r>
        <w:t>ts</w:t>
      </w:r>
      <w:proofErr w:type="spellEnd"/>
    </w:p>
    <w:p w14:paraId="7EF00F37" w14:textId="77777777" w:rsidR="00F10E3F" w:rsidRDefault="00F10E3F" w:rsidP="00F10E3F">
      <w:pPr>
        <w:pStyle w:val="PL"/>
        <w:rPr>
          <w:lang w:val="en-US" w:eastAsia="es-ES"/>
        </w:rPr>
      </w:pPr>
      <w:r>
        <w:rPr>
          <w:lang w:val="en-US" w:eastAsia="es-ES"/>
        </w:rPr>
        <w:t xml:space="preserve">        - </w:t>
      </w:r>
      <w:proofErr w:type="spellStart"/>
      <w:r>
        <w:rPr>
          <w:lang w:eastAsia="zh-CN"/>
        </w:rPr>
        <w:t>locArea</w:t>
      </w:r>
      <w:proofErr w:type="spellEnd"/>
    </w:p>
    <w:p w14:paraId="5A84AF9C" w14:textId="77777777" w:rsidR="00F10E3F" w:rsidRDefault="00F10E3F" w:rsidP="00F10E3F">
      <w:pPr>
        <w:pStyle w:val="PL"/>
        <w:rPr>
          <w:lang w:val="en-US" w:eastAsia="es-ES"/>
        </w:rPr>
      </w:pPr>
    </w:p>
    <w:p w14:paraId="2F51CC9D" w14:textId="77777777" w:rsidR="00F10E3F" w:rsidRDefault="00F10E3F" w:rsidP="00F10E3F">
      <w:pPr>
        <w:pStyle w:val="PL"/>
        <w:rPr>
          <w:lang w:val="en-US" w:eastAsia="es-ES"/>
        </w:rPr>
      </w:pPr>
      <w:r>
        <w:rPr>
          <w:lang w:val="en-US" w:eastAsia="es-ES"/>
        </w:rPr>
        <w:t xml:space="preserve">    </w:t>
      </w:r>
      <w:proofErr w:type="spellStart"/>
      <w:r>
        <w:t>CommunicationCollection</w:t>
      </w:r>
      <w:proofErr w:type="spellEnd"/>
      <w:r>
        <w:rPr>
          <w:lang w:val="en-US" w:eastAsia="es-ES"/>
        </w:rPr>
        <w:t>:</w:t>
      </w:r>
    </w:p>
    <w:p w14:paraId="70236DD0" w14:textId="77777777" w:rsidR="00F10E3F" w:rsidRDefault="00F10E3F" w:rsidP="00F10E3F">
      <w:pPr>
        <w:pStyle w:val="PL"/>
        <w:rPr>
          <w:rFonts w:eastAsia="Batang"/>
        </w:rPr>
      </w:pPr>
      <w:r>
        <w:rPr>
          <w:rFonts w:eastAsia="Batang"/>
        </w:rPr>
        <w:t xml:space="preserve">      description: Contains communication information.</w:t>
      </w:r>
    </w:p>
    <w:p w14:paraId="1A38A90B" w14:textId="77777777" w:rsidR="00F10E3F" w:rsidRDefault="00F10E3F" w:rsidP="00F10E3F">
      <w:pPr>
        <w:pStyle w:val="PL"/>
        <w:rPr>
          <w:lang w:val="en-US" w:eastAsia="es-ES"/>
        </w:rPr>
      </w:pPr>
      <w:r>
        <w:rPr>
          <w:lang w:val="en-US" w:eastAsia="es-ES"/>
        </w:rPr>
        <w:t xml:space="preserve">      type: object</w:t>
      </w:r>
    </w:p>
    <w:p w14:paraId="0AB9D4CE" w14:textId="77777777" w:rsidR="00F10E3F" w:rsidRDefault="00F10E3F" w:rsidP="00F10E3F">
      <w:pPr>
        <w:pStyle w:val="PL"/>
        <w:rPr>
          <w:lang w:val="en-US" w:eastAsia="es-ES"/>
        </w:rPr>
      </w:pPr>
      <w:r>
        <w:rPr>
          <w:lang w:val="en-US" w:eastAsia="es-ES"/>
        </w:rPr>
        <w:t xml:space="preserve">      properties:</w:t>
      </w:r>
    </w:p>
    <w:p w14:paraId="16259318" w14:textId="77777777" w:rsidR="00F10E3F" w:rsidRDefault="00F10E3F" w:rsidP="00F10E3F">
      <w:pPr>
        <w:pStyle w:val="PL"/>
        <w:rPr>
          <w:lang w:val="en-US" w:eastAsia="es-ES"/>
        </w:rPr>
      </w:pPr>
      <w:r>
        <w:rPr>
          <w:lang w:val="en-US" w:eastAsia="es-ES"/>
        </w:rPr>
        <w:t xml:space="preserve">        </w:t>
      </w:r>
      <w:proofErr w:type="spellStart"/>
      <w:r>
        <w:rPr>
          <w:lang w:eastAsia="zh-CN"/>
        </w:rPr>
        <w:t>startTime</w:t>
      </w:r>
      <w:proofErr w:type="spellEnd"/>
      <w:r>
        <w:rPr>
          <w:lang w:val="en-US" w:eastAsia="es-ES"/>
        </w:rPr>
        <w:t>:</w:t>
      </w:r>
    </w:p>
    <w:p w14:paraId="3A88B24C"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val="en-US" w:eastAsia="es-ES"/>
        </w:rPr>
        <w:t>DateTime</w:t>
      </w:r>
      <w:proofErr w:type="spellEnd"/>
      <w:r>
        <w:rPr>
          <w:lang w:val="en-US" w:eastAsia="es-ES"/>
        </w:rPr>
        <w:t>'</w:t>
      </w:r>
    </w:p>
    <w:p w14:paraId="292CD864" w14:textId="77777777" w:rsidR="00F10E3F" w:rsidRDefault="00F10E3F" w:rsidP="00F10E3F">
      <w:pPr>
        <w:pStyle w:val="PL"/>
        <w:rPr>
          <w:lang w:val="en-US" w:eastAsia="es-ES"/>
        </w:rPr>
      </w:pPr>
      <w:r>
        <w:rPr>
          <w:lang w:val="en-US" w:eastAsia="es-ES"/>
        </w:rPr>
        <w:t xml:space="preserve">        </w:t>
      </w:r>
      <w:proofErr w:type="spellStart"/>
      <w:r>
        <w:rPr>
          <w:lang w:eastAsia="zh-CN"/>
        </w:rPr>
        <w:t>endTime</w:t>
      </w:r>
      <w:proofErr w:type="spellEnd"/>
      <w:r>
        <w:rPr>
          <w:lang w:val="en-US" w:eastAsia="es-ES"/>
        </w:rPr>
        <w:t>:</w:t>
      </w:r>
    </w:p>
    <w:p w14:paraId="38763272"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val="en-US" w:eastAsia="es-ES"/>
        </w:rPr>
        <w:t>DateTime</w:t>
      </w:r>
      <w:proofErr w:type="spellEnd"/>
      <w:r>
        <w:rPr>
          <w:lang w:val="en-US" w:eastAsia="es-ES"/>
        </w:rPr>
        <w:t>'</w:t>
      </w:r>
    </w:p>
    <w:p w14:paraId="297A0925" w14:textId="77777777" w:rsidR="00F10E3F" w:rsidRDefault="00F10E3F" w:rsidP="00F10E3F">
      <w:pPr>
        <w:pStyle w:val="PL"/>
        <w:rPr>
          <w:lang w:val="en-US" w:eastAsia="es-ES"/>
        </w:rPr>
      </w:pPr>
      <w:r>
        <w:rPr>
          <w:lang w:val="en-US" w:eastAsia="es-ES"/>
        </w:rPr>
        <w:t xml:space="preserve">        </w:t>
      </w:r>
      <w:proofErr w:type="spellStart"/>
      <w:r>
        <w:t>ulVol</w:t>
      </w:r>
      <w:proofErr w:type="spellEnd"/>
      <w:r>
        <w:rPr>
          <w:lang w:val="en-US" w:eastAsia="es-ES"/>
        </w:rPr>
        <w:t>:</w:t>
      </w:r>
    </w:p>
    <w:p w14:paraId="49BDA017" w14:textId="77777777" w:rsidR="00F10E3F" w:rsidRDefault="00F10E3F" w:rsidP="00F10E3F">
      <w:pPr>
        <w:pStyle w:val="PL"/>
        <w:rPr>
          <w:lang w:val="en-US" w:eastAsia="es-ES"/>
        </w:rPr>
      </w:pPr>
      <w:r>
        <w:rPr>
          <w:lang w:val="en-US" w:eastAsia="es-ES"/>
        </w:rPr>
        <w:t xml:space="preserve">          $ref: 'TS29122_CommonData.</w:t>
      </w:r>
      <w:proofErr w:type="gramStart"/>
      <w:r>
        <w:rPr>
          <w:lang w:val="en-US" w:eastAsia="es-ES"/>
        </w:rPr>
        <w:t>yaml#/</w:t>
      </w:r>
      <w:proofErr w:type="gramEnd"/>
      <w:r>
        <w:rPr>
          <w:lang w:val="en-US" w:eastAsia="es-ES"/>
        </w:rPr>
        <w:t>components/schemas/Volume'</w:t>
      </w:r>
    </w:p>
    <w:p w14:paraId="0AB36F6C" w14:textId="77777777" w:rsidR="00F10E3F" w:rsidRDefault="00F10E3F" w:rsidP="00F10E3F">
      <w:pPr>
        <w:pStyle w:val="PL"/>
        <w:rPr>
          <w:lang w:val="en-US" w:eastAsia="es-ES"/>
        </w:rPr>
      </w:pPr>
      <w:r>
        <w:rPr>
          <w:lang w:val="en-US" w:eastAsia="es-ES"/>
        </w:rPr>
        <w:t xml:space="preserve">        </w:t>
      </w:r>
      <w:proofErr w:type="spellStart"/>
      <w:r>
        <w:t>dlVol</w:t>
      </w:r>
      <w:proofErr w:type="spellEnd"/>
      <w:r>
        <w:rPr>
          <w:lang w:val="en-US" w:eastAsia="es-ES"/>
        </w:rPr>
        <w:t>:</w:t>
      </w:r>
    </w:p>
    <w:p w14:paraId="20C62647" w14:textId="77777777" w:rsidR="00F10E3F" w:rsidRDefault="00F10E3F" w:rsidP="00F10E3F">
      <w:pPr>
        <w:pStyle w:val="PL"/>
        <w:rPr>
          <w:lang w:val="en-US" w:eastAsia="es-ES"/>
        </w:rPr>
      </w:pPr>
      <w:r>
        <w:rPr>
          <w:lang w:val="en-US" w:eastAsia="es-ES"/>
        </w:rPr>
        <w:t xml:space="preserve">          $ref: 'TS29122_CommonData.</w:t>
      </w:r>
      <w:proofErr w:type="gramStart"/>
      <w:r>
        <w:rPr>
          <w:lang w:val="en-US" w:eastAsia="es-ES"/>
        </w:rPr>
        <w:t>yaml#/</w:t>
      </w:r>
      <w:proofErr w:type="gramEnd"/>
      <w:r>
        <w:rPr>
          <w:lang w:val="en-US" w:eastAsia="es-ES"/>
        </w:rPr>
        <w:t>components/schemas/Volume'</w:t>
      </w:r>
    </w:p>
    <w:p w14:paraId="6CB7336E" w14:textId="77777777" w:rsidR="00F10E3F" w:rsidRDefault="00F10E3F" w:rsidP="00F10E3F">
      <w:pPr>
        <w:pStyle w:val="PL"/>
        <w:rPr>
          <w:lang w:val="en-US" w:eastAsia="es-ES"/>
        </w:rPr>
      </w:pPr>
      <w:r>
        <w:rPr>
          <w:lang w:val="en-US" w:eastAsia="es-ES"/>
        </w:rPr>
        <w:t xml:space="preserve">      required:</w:t>
      </w:r>
    </w:p>
    <w:p w14:paraId="4B3CE14C" w14:textId="77777777" w:rsidR="00F10E3F" w:rsidRDefault="00F10E3F" w:rsidP="00F10E3F">
      <w:pPr>
        <w:pStyle w:val="PL"/>
        <w:rPr>
          <w:lang w:val="en-US" w:eastAsia="es-ES"/>
        </w:rPr>
      </w:pPr>
      <w:r>
        <w:rPr>
          <w:lang w:val="en-US" w:eastAsia="es-ES"/>
        </w:rPr>
        <w:t xml:space="preserve">        - </w:t>
      </w:r>
      <w:proofErr w:type="spellStart"/>
      <w:proofErr w:type="gramStart"/>
      <w:r>
        <w:rPr>
          <w:lang w:eastAsia="zh-CN"/>
        </w:rPr>
        <w:t>startTime</w:t>
      </w:r>
      <w:proofErr w:type="spellEnd"/>
      <w:proofErr w:type="gramEnd"/>
    </w:p>
    <w:p w14:paraId="799BEE75" w14:textId="77777777" w:rsidR="00F10E3F" w:rsidRDefault="00F10E3F" w:rsidP="00F10E3F">
      <w:pPr>
        <w:pStyle w:val="PL"/>
        <w:rPr>
          <w:lang w:val="en-US" w:eastAsia="es-ES"/>
        </w:rPr>
      </w:pPr>
      <w:r>
        <w:rPr>
          <w:lang w:val="en-US" w:eastAsia="es-ES"/>
        </w:rPr>
        <w:t xml:space="preserve">        - </w:t>
      </w:r>
      <w:proofErr w:type="spellStart"/>
      <w:r>
        <w:rPr>
          <w:lang w:eastAsia="zh-CN"/>
        </w:rPr>
        <w:t>endTime</w:t>
      </w:r>
      <w:proofErr w:type="spellEnd"/>
    </w:p>
    <w:p w14:paraId="6E17F424" w14:textId="77777777" w:rsidR="00F10E3F" w:rsidRDefault="00F10E3F" w:rsidP="00F10E3F">
      <w:pPr>
        <w:pStyle w:val="PL"/>
        <w:rPr>
          <w:lang w:val="en-US" w:eastAsia="es-ES"/>
        </w:rPr>
      </w:pPr>
      <w:r>
        <w:rPr>
          <w:lang w:val="en-US" w:eastAsia="es-ES"/>
        </w:rPr>
        <w:t xml:space="preserve">        - </w:t>
      </w:r>
      <w:proofErr w:type="spellStart"/>
      <w:r>
        <w:t>ulVol</w:t>
      </w:r>
      <w:proofErr w:type="spellEnd"/>
    </w:p>
    <w:p w14:paraId="27FDE9D0" w14:textId="77777777" w:rsidR="00F10E3F" w:rsidRDefault="00F10E3F" w:rsidP="00F10E3F">
      <w:pPr>
        <w:pStyle w:val="PL"/>
        <w:rPr>
          <w:lang w:val="en-US" w:eastAsia="es-ES"/>
        </w:rPr>
      </w:pPr>
      <w:r>
        <w:rPr>
          <w:lang w:val="en-US" w:eastAsia="es-ES"/>
        </w:rPr>
        <w:t xml:space="preserve">        - </w:t>
      </w:r>
      <w:proofErr w:type="spellStart"/>
      <w:r>
        <w:t>dlVol</w:t>
      </w:r>
      <w:proofErr w:type="spellEnd"/>
    </w:p>
    <w:p w14:paraId="52FF9738" w14:textId="77777777" w:rsidR="00F10E3F" w:rsidRDefault="00F10E3F" w:rsidP="00F10E3F">
      <w:pPr>
        <w:pStyle w:val="PL"/>
        <w:rPr>
          <w:lang w:val="en-US" w:eastAsia="es-ES"/>
        </w:rPr>
      </w:pPr>
    </w:p>
    <w:p w14:paraId="32592433" w14:textId="77777777" w:rsidR="00F10E3F" w:rsidRDefault="00F10E3F" w:rsidP="00F10E3F">
      <w:pPr>
        <w:pStyle w:val="PL"/>
        <w:rPr>
          <w:lang w:val="en-US" w:eastAsia="es-ES"/>
        </w:rPr>
      </w:pPr>
      <w:r>
        <w:rPr>
          <w:lang w:val="en-US" w:eastAsia="es-ES"/>
        </w:rPr>
        <w:t xml:space="preserve">    </w:t>
      </w:r>
      <w:proofErr w:type="spellStart"/>
      <w:r>
        <w:t>ExceptionInfo</w:t>
      </w:r>
      <w:proofErr w:type="spellEnd"/>
      <w:r>
        <w:rPr>
          <w:lang w:val="en-US" w:eastAsia="es-ES"/>
        </w:rPr>
        <w:t>:</w:t>
      </w:r>
    </w:p>
    <w:p w14:paraId="20CE7EBD" w14:textId="77777777" w:rsidR="00F10E3F" w:rsidRDefault="00F10E3F" w:rsidP="00F10E3F">
      <w:pPr>
        <w:pStyle w:val="PL"/>
        <w:rPr>
          <w:rFonts w:eastAsia="Batang"/>
        </w:rPr>
      </w:pPr>
      <w:r>
        <w:rPr>
          <w:rFonts w:eastAsia="Batang"/>
        </w:rPr>
        <w:t xml:space="preserve">      description: Represents the exceptions information provided by the AF.</w:t>
      </w:r>
    </w:p>
    <w:p w14:paraId="2CE0D3B5" w14:textId="77777777" w:rsidR="00F10E3F" w:rsidRDefault="00F10E3F" w:rsidP="00F10E3F">
      <w:pPr>
        <w:pStyle w:val="PL"/>
        <w:rPr>
          <w:lang w:val="en-US" w:eastAsia="es-ES"/>
        </w:rPr>
      </w:pPr>
      <w:r>
        <w:rPr>
          <w:lang w:val="en-US" w:eastAsia="es-ES"/>
        </w:rPr>
        <w:t xml:space="preserve">      type: object</w:t>
      </w:r>
    </w:p>
    <w:p w14:paraId="48267F53" w14:textId="77777777" w:rsidR="00F10E3F" w:rsidRDefault="00F10E3F" w:rsidP="00F10E3F">
      <w:pPr>
        <w:pStyle w:val="PL"/>
        <w:rPr>
          <w:lang w:val="en-US" w:eastAsia="es-ES"/>
        </w:rPr>
      </w:pPr>
      <w:r>
        <w:rPr>
          <w:lang w:val="en-US" w:eastAsia="es-ES"/>
        </w:rPr>
        <w:t xml:space="preserve">      properties:</w:t>
      </w:r>
    </w:p>
    <w:p w14:paraId="07EF7251" w14:textId="77777777" w:rsidR="00F10E3F" w:rsidRDefault="00F10E3F" w:rsidP="00F10E3F">
      <w:pPr>
        <w:pStyle w:val="PL"/>
        <w:rPr>
          <w:lang w:val="en-US" w:eastAsia="es-ES"/>
        </w:rPr>
      </w:pPr>
      <w:r>
        <w:rPr>
          <w:lang w:val="en-US" w:eastAsia="es-ES"/>
        </w:rPr>
        <w:t xml:space="preserve">        </w:t>
      </w:r>
      <w:proofErr w:type="spellStart"/>
      <w:r>
        <w:t>ipTrafficFilter</w:t>
      </w:r>
      <w:proofErr w:type="spellEnd"/>
      <w:r>
        <w:rPr>
          <w:lang w:val="en-US" w:eastAsia="es-ES"/>
        </w:rPr>
        <w:t>:</w:t>
      </w:r>
    </w:p>
    <w:p w14:paraId="080134C4" w14:textId="77777777" w:rsidR="00F10E3F" w:rsidRDefault="00F10E3F" w:rsidP="00F10E3F">
      <w:pPr>
        <w:pStyle w:val="PL"/>
        <w:rPr>
          <w:lang w:val="en-US" w:eastAsia="es-ES"/>
        </w:rPr>
      </w:pPr>
      <w:r>
        <w:rPr>
          <w:lang w:val="en-US" w:eastAsia="es-ES"/>
        </w:rPr>
        <w:t xml:space="preserve">          $ref: 'TS29122_CommonData.</w:t>
      </w:r>
      <w:proofErr w:type="gramStart"/>
      <w:r>
        <w:rPr>
          <w:lang w:val="en-US" w:eastAsia="es-ES"/>
        </w:rPr>
        <w:t>yaml#/</w:t>
      </w:r>
      <w:proofErr w:type="gramEnd"/>
      <w:r>
        <w:rPr>
          <w:lang w:val="en-US" w:eastAsia="es-ES"/>
        </w:rPr>
        <w:t>components/schemas/</w:t>
      </w:r>
      <w:proofErr w:type="spellStart"/>
      <w:r>
        <w:rPr>
          <w:rFonts w:hint="eastAsia"/>
          <w:lang w:eastAsia="zh-CN"/>
        </w:rPr>
        <w:t>Flow</w:t>
      </w:r>
      <w:r>
        <w:rPr>
          <w:lang w:eastAsia="zh-CN"/>
        </w:rPr>
        <w:t>Info</w:t>
      </w:r>
      <w:proofErr w:type="spellEnd"/>
      <w:r>
        <w:rPr>
          <w:lang w:val="en-US" w:eastAsia="es-ES"/>
        </w:rPr>
        <w:t>'</w:t>
      </w:r>
    </w:p>
    <w:p w14:paraId="3152048B" w14:textId="77777777" w:rsidR="00F10E3F" w:rsidRDefault="00F10E3F" w:rsidP="00F10E3F">
      <w:pPr>
        <w:pStyle w:val="PL"/>
        <w:rPr>
          <w:lang w:val="en-US" w:eastAsia="es-ES"/>
        </w:rPr>
      </w:pPr>
      <w:r>
        <w:rPr>
          <w:lang w:val="en-US" w:eastAsia="es-ES"/>
        </w:rPr>
        <w:t xml:space="preserve">        </w:t>
      </w:r>
      <w:proofErr w:type="spellStart"/>
      <w:r>
        <w:rPr>
          <w:lang w:eastAsia="zh-CN"/>
        </w:rPr>
        <w:t>ethTrafficFilter</w:t>
      </w:r>
      <w:proofErr w:type="spellEnd"/>
      <w:r>
        <w:rPr>
          <w:lang w:val="en-US" w:eastAsia="es-ES"/>
        </w:rPr>
        <w:t>:</w:t>
      </w:r>
    </w:p>
    <w:p w14:paraId="32850AF5" w14:textId="77777777" w:rsidR="00F10E3F" w:rsidRDefault="00F10E3F" w:rsidP="00F10E3F">
      <w:pPr>
        <w:pStyle w:val="PL"/>
        <w:rPr>
          <w:lang w:val="en-US" w:eastAsia="es-ES"/>
        </w:rPr>
      </w:pPr>
      <w:r>
        <w:rPr>
          <w:lang w:val="en-US" w:eastAsia="es-ES"/>
        </w:rPr>
        <w:t xml:space="preserve">          $ref: 'TS29514_</w:t>
      </w:r>
      <w:proofErr w:type="spellStart"/>
      <w:r>
        <w:t>Npcf_PolicyAuthorization</w:t>
      </w:r>
      <w:proofErr w:type="spellEnd"/>
      <w:r>
        <w:rPr>
          <w:lang w:val="en-US" w:eastAsia="es-ES"/>
        </w:rPr>
        <w:t>.</w:t>
      </w:r>
      <w:proofErr w:type="spellStart"/>
      <w:proofErr w:type="gramStart"/>
      <w:r>
        <w:rPr>
          <w:lang w:val="en-US" w:eastAsia="es-ES"/>
        </w:rPr>
        <w:t>yaml</w:t>
      </w:r>
      <w:proofErr w:type="spellEnd"/>
      <w:r>
        <w:rPr>
          <w:lang w:val="en-US" w:eastAsia="es-ES"/>
        </w:rPr>
        <w:t>#/</w:t>
      </w:r>
      <w:proofErr w:type="gramEnd"/>
      <w:r>
        <w:rPr>
          <w:lang w:val="en-US" w:eastAsia="es-ES"/>
        </w:rPr>
        <w:t>components/schemas/</w:t>
      </w:r>
      <w:proofErr w:type="spellStart"/>
      <w:r>
        <w:t>EthFlowDescription</w:t>
      </w:r>
      <w:proofErr w:type="spellEnd"/>
      <w:r>
        <w:rPr>
          <w:lang w:val="en-US" w:eastAsia="es-ES"/>
        </w:rPr>
        <w:t>'</w:t>
      </w:r>
    </w:p>
    <w:p w14:paraId="35023744" w14:textId="77777777" w:rsidR="00F10E3F" w:rsidRDefault="00F10E3F" w:rsidP="00F10E3F">
      <w:pPr>
        <w:pStyle w:val="PL"/>
        <w:rPr>
          <w:lang w:val="en-US" w:eastAsia="es-ES"/>
        </w:rPr>
      </w:pPr>
      <w:r>
        <w:rPr>
          <w:lang w:val="en-US" w:eastAsia="es-ES"/>
        </w:rPr>
        <w:t xml:space="preserve">        </w:t>
      </w:r>
      <w:proofErr w:type="spellStart"/>
      <w:r>
        <w:t>exceps</w:t>
      </w:r>
      <w:proofErr w:type="spellEnd"/>
      <w:r>
        <w:rPr>
          <w:lang w:val="en-US" w:eastAsia="es-ES"/>
        </w:rPr>
        <w:t>:</w:t>
      </w:r>
    </w:p>
    <w:p w14:paraId="310EF283" w14:textId="77777777" w:rsidR="00F10E3F" w:rsidRDefault="00F10E3F" w:rsidP="00F10E3F">
      <w:pPr>
        <w:pStyle w:val="PL"/>
        <w:rPr>
          <w:lang w:val="en-US" w:eastAsia="es-ES"/>
        </w:rPr>
      </w:pPr>
      <w:r>
        <w:rPr>
          <w:lang w:val="en-US" w:eastAsia="es-ES"/>
        </w:rPr>
        <w:t xml:space="preserve">          type: array</w:t>
      </w:r>
    </w:p>
    <w:p w14:paraId="257A5805" w14:textId="77777777" w:rsidR="00F10E3F" w:rsidRDefault="00F10E3F" w:rsidP="00F10E3F">
      <w:pPr>
        <w:pStyle w:val="PL"/>
        <w:rPr>
          <w:lang w:val="en-US" w:eastAsia="es-ES"/>
        </w:rPr>
      </w:pPr>
      <w:r>
        <w:rPr>
          <w:lang w:val="en-US" w:eastAsia="es-ES"/>
        </w:rPr>
        <w:t xml:space="preserve">          items:</w:t>
      </w:r>
    </w:p>
    <w:p w14:paraId="618F75C8" w14:textId="77777777" w:rsidR="00F10E3F" w:rsidRDefault="00F10E3F" w:rsidP="00F10E3F">
      <w:pPr>
        <w:pStyle w:val="PL"/>
        <w:rPr>
          <w:lang w:val="en-US" w:eastAsia="es-ES"/>
        </w:rPr>
      </w:pPr>
      <w:r>
        <w:rPr>
          <w:lang w:val="en-US" w:eastAsia="es-ES"/>
        </w:rPr>
        <w:t xml:space="preserve">            $ref: </w:t>
      </w:r>
      <w:r>
        <w:t>'TS2952</w:t>
      </w:r>
      <w:r>
        <w:rPr>
          <w:rFonts w:hint="eastAsia"/>
          <w:lang w:eastAsia="zh-CN"/>
        </w:rPr>
        <w:t>0</w:t>
      </w:r>
      <w:r>
        <w:t>_Nnwdaf_EventsSubscription.</w:t>
      </w:r>
      <w:proofErr w:type="gramStart"/>
      <w:r>
        <w:t>yaml#/</w:t>
      </w:r>
      <w:proofErr w:type="gramEnd"/>
      <w:r>
        <w:rPr>
          <w:lang w:val="en-US" w:eastAsia="es-ES"/>
        </w:rPr>
        <w:t>components/schemas/</w:t>
      </w:r>
      <w:r>
        <w:t>Exception</w:t>
      </w:r>
      <w:r>
        <w:rPr>
          <w:lang w:val="en-US" w:eastAsia="es-ES"/>
        </w:rPr>
        <w:t>'</w:t>
      </w:r>
    </w:p>
    <w:p w14:paraId="57A65BD0" w14:textId="77777777" w:rsidR="00F10E3F" w:rsidRDefault="00F10E3F" w:rsidP="00F10E3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241D1275" w14:textId="77777777" w:rsidR="00F10E3F" w:rsidRDefault="00F10E3F" w:rsidP="00F10E3F">
      <w:pPr>
        <w:pStyle w:val="PL"/>
        <w:rPr>
          <w:lang w:val="en-US" w:eastAsia="es-ES"/>
        </w:rPr>
      </w:pPr>
      <w:r>
        <w:rPr>
          <w:lang w:val="en-US" w:eastAsia="es-ES"/>
        </w:rPr>
        <w:t xml:space="preserve">      required:</w:t>
      </w:r>
    </w:p>
    <w:p w14:paraId="0A59C875" w14:textId="77777777" w:rsidR="00F10E3F" w:rsidRDefault="00F10E3F" w:rsidP="00F10E3F">
      <w:pPr>
        <w:pStyle w:val="PL"/>
        <w:rPr>
          <w:lang w:val="en-US" w:eastAsia="es-ES"/>
        </w:rPr>
      </w:pPr>
      <w:r>
        <w:rPr>
          <w:lang w:val="en-US" w:eastAsia="es-ES"/>
        </w:rPr>
        <w:t xml:space="preserve">        - </w:t>
      </w:r>
      <w:proofErr w:type="spellStart"/>
      <w:r>
        <w:t>exceps</w:t>
      </w:r>
      <w:proofErr w:type="spellEnd"/>
    </w:p>
    <w:p w14:paraId="316BDB97" w14:textId="77777777" w:rsidR="00F10E3F" w:rsidRDefault="00F10E3F" w:rsidP="00F10E3F">
      <w:pPr>
        <w:pStyle w:val="PL"/>
        <w:rPr>
          <w:lang w:eastAsia="zh-CN"/>
        </w:rPr>
      </w:pPr>
      <w:r>
        <w:rPr>
          <w:lang w:eastAsia="zh-CN"/>
        </w:rPr>
        <w:t xml:space="preserve">     </w:t>
      </w:r>
      <w:r>
        <w:t xml:space="preserve"> </w:t>
      </w:r>
      <w:proofErr w:type="spellStart"/>
      <w:r>
        <w:rPr>
          <w:lang w:eastAsia="zh-CN"/>
        </w:rPr>
        <w:t>oneOf</w:t>
      </w:r>
      <w:proofErr w:type="spellEnd"/>
      <w:r>
        <w:rPr>
          <w:lang w:eastAsia="zh-CN"/>
        </w:rPr>
        <w:t>:</w:t>
      </w:r>
    </w:p>
    <w:p w14:paraId="11D3F458" w14:textId="77777777" w:rsidR="00F10E3F" w:rsidRDefault="00F10E3F" w:rsidP="00F10E3F">
      <w:pPr>
        <w:pStyle w:val="PL"/>
        <w:rPr>
          <w:lang w:eastAsia="zh-CN"/>
        </w:rPr>
      </w:pPr>
      <w:r>
        <w:rPr>
          <w:lang w:eastAsia="zh-CN"/>
        </w:rPr>
        <w:t xml:space="preserve">        - required: [</w:t>
      </w:r>
      <w:proofErr w:type="spellStart"/>
      <w:r>
        <w:t>ipTrafficFilter</w:t>
      </w:r>
      <w:proofErr w:type="spellEnd"/>
      <w:r>
        <w:t>]</w:t>
      </w:r>
    </w:p>
    <w:p w14:paraId="0B518833" w14:textId="77777777" w:rsidR="00F10E3F" w:rsidRDefault="00F10E3F" w:rsidP="00F10E3F">
      <w:pPr>
        <w:pStyle w:val="PL"/>
        <w:rPr>
          <w:lang w:val="en-US" w:eastAsia="es-ES"/>
        </w:rPr>
      </w:pPr>
      <w:r>
        <w:rPr>
          <w:lang w:eastAsia="zh-CN"/>
        </w:rPr>
        <w:t xml:space="preserve">        - required: [</w:t>
      </w:r>
      <w:proofErr w:type="spellStart"/>
      <w:r>
        <w:rPr>
          <w:lang w:eastAsia="zh-CN"/>
        </w:rPr>
        <w:t>ethTrafficFilter</w:t>
      </w:r>
      <w:proofErr w:type="spellEnd"/>
      <w:r>
        <w:rPr>
          <w:lang w:eastAsia="zh-CN"/>
        </w:rPr>
        <w:t>]</w:t>
      </w:r>
    </w:p>
    <w:p w14:paraId="51E2B0CB" w14:textId="77777777" w:rsidR="00F10E3F" w:rsidRDefault="00F10E3F" w:rsidP="00F10E3F">
      <w:pPr>
        <w:pStyle w:val="PL"/>
        <w:rPr>
          <w:lang w:val="en-US" w:eastAsia="es-ES"/>
        </w:rPr>
      </w:pPr>
    </w:p>
    <w:p w14:paraId="00A5324B" w14:textId="77777777" w:rsidR="00F10E3F" w:rsidRDefault="00F10E3F" w:rsidP="00F10E3F">
      <w:pPr>
        <w:pStyle w:val="PL"/>
        <w:rPr>
          <w:lang w:val="en-US" w:eastAsia="es-ES"/>
        </w:rPr>
      </w:pPr>
      <w:r>
        <w:rPr>
          <w:lang w:val="en-US" w:eastAsia="es-ES"/>
        </w:rPr>
        <w:t xml:space="preserve">    </w:t>
      </w:r>
      <w:bookmarkStart w:id="347" w:name="_Hlk71816437"/>
      <w:proofErr w:type="spellStart"/>
      <w:r>
        <w:rPr>
          <w:lang w:val="en-US" w:eastAsia="es-ES"/>
        </w:rPr>
        <w:t>UserDataCongestionCollection</w:t>
      </w:r>
      <w:proofErr w:type="spellEnd"/>
      <w:r>
        <w:rPr>
          <w:lang w:val="en-US" w:eastAsia="es-ES"/>
        </w:rPr>
        <w:t>:</w:t>
      </w:r>
    </w:p>
    <w:p w14:paraId="5C8712DA" w14:textId="77777777" w:rsidR="00F10E3F" w:rsidRDefault="00F10E3F" w:rsidP="00F10E3F">
      <w:pPr>
        <w:pStyle w:val="PL"/>
        <w:rPr>
          <w:rFonts w:eastAsia="Batang"/>
        </w:rPr>
      </w:pPr>
      <w:r>
        <w:rPr>
          <w:rFonts w:eastAsia="Batang"/>
        </w:rPr>
        <w:t xml:space="preserve">      description: Contains User Data Congestion Analytics related information collection.</w:t>
      </w:r>
    </w:p>
    <w:p w14:paraId="44EB2A76" w14:textId="77777777" w:rsidR="00F10E3F" w:rsidRDefault="00F10E3F" w:rsidP="00F10E3F">
      <w:pPr>
        <w:pStyle w:val="PL"/>
        <w:rPr>
          <w:lang w:val="en-US" w:eastAsia="es-ES"/>
        </w:rPr>
      </w:pPr>
      <w:r>
        <w:rPr>
          <w:lang w:val="en-US" w:eastAsia="es-ES"/>
        </w:rPr>
        <w:t xml:space="preserve">      type: object</w:t>
      </w:r>
    </w:p>
    <w:p w14:paraId="0CC8BA13" w14:textId="77777777" w:rsidR="00F10E3F" w:rsidRDefault="00F10E3F" w:rsidP="00F10E3F">
      <w:pPr>
        <w:pStyle w:val="PL"/>
        <w:rPr>
          <w:lang w:val="en-US" w:eastAsia="es-ES"/>
        </w:rPr>
      </w:pPr>
      <w:r>
        <w:rPr>
          <w:lang w:val="en-US" w:eastAsia="es-ES"/>
        </w:rPr>
        <w:t xml:space="preserve">      properties:</w:t>
      </w:r>
    </w:p>
    <w:p w14:paraId="0B973024" w14:textId="77777777" w:rsidR="00F10E3F" w:rsidRDefault="00F10E3F" w:rsidP="00F10E3F">
      <w:pPr>
        <w:pStyle w:val="PL"/>
        <w:rPr>
          <w:lang w:val="en-US" w:eastAsia="es-ES"/>
        </w:rPr>
      </w:pPr>
      <w:r>
        <w:rPr>
          <w:lang w:val="en-US" w:eastAsia="es-ES"/>
        </w:rPr>
        <w:t xml:space="preserve">        </w:t>
      </w:r>
      <w:proofErr w:type="spellStart"/>
      <w:r>
        <w:rPr>
          <w:lang w:val="en-US" w:eastAsia="es-ES"/>
        </w:rPr>
        <w:t>appId</w:t>
      </w:r>
      <w:proofErr w:type="spellEnd"/>
      <w:r>
        <w:rPr>
          <w:lang w:val="en-US" w:eastAsia="es-ES"/>
        </w:rPr>
        <w:t>:</w:t>
      </w:r>
    </w:p>
    <w:p w14:paraId="421E8243" w14:textId="77777777" w:rsidR="00F10E3F" w:rsidRDefault="00F10E3F" w:rsidP="00F10E3F">
      <w:pPr>
        <w:pStyle w:val="PL"/>
      </w:pPr>
      <w:r>
        <w:t xml:space="preserve">          </w:t>
      </w:r>
      <w:r>
        <w:rPr>
          <w:lang w:val="en-US" w:eastAsia="es-ES"/>
        </w:rPr>
        <w:t>$ref: 'TS29571_CommonData.</w:t>
      </w:r>
      <w:proofErr w:type="gramStart"/>
      <w:r>
        <w:rPr>
          <w:lang w:val="en-US" w:eastAsia="es-ES"/>
        </w:rPr>
        <w:t>yaml#/</w:t>
      </w:r>
      <w:proofErr w:type="gramEnd"/>
      <w:r>
        <w:rPr>
          <w:lang w:val="en-US" w:eastAsia="es-ES"/>
        </w:rPr>
        <w:t>components/schemas/</w:t>
      </w:r>
      <w:proofErr w:type="spellStart"/>
      <w:r>
        <w:rPr>
          <w:lang w:eastAsia="zh-CN"/>
        </w:rPr>
        <w:t>ApplicationId</w:t>
      </w:r>
      <w:proofErr w:type="spellEnd"/>
      <w:r>
        <w:rPr>
          <w:lang w:val="en-US" w:eastAsia="es-ES"/>
        </w:rPr>
        <w:t>'</w:t>
      </w:r>
    </w:p>
    <w:p w14:paraId="27780C1F" w14:textId="77777777" w:rsidR="00F10E3F" w:rsidRDefault="00F10E3F" w:rsidP="00F10E3F">
      <w:pPr>
        <w:pStyle w:val="PL"/>
        <w:rPr>
          <w:lang w:val="en-US" w:eastAsia="es-ES"/>
        </w:rPr>
      </w:pPr>
      <w:r>
        <w:rPr>
          <w:lang w:val="en-US" w:eastAsia="es-ES"/>
        </w:rPr>
        <w:t xml:space="preserve">        </w:t>
      </w:r>
      <w:proofErr w:type="spellStart"/>
      <w:r>
        <w:t>ipTrafficFilter</w:t>
      </w:r>
      <w:proofErr w:type="spellEnd"/>
      <w:r>
        <w:rPr>
          <w:lang w:val="en-US" w:eastAsia="es-ES"/>
        </w:rPr>
        <w:t>:</w:t>
      </w:r>
    </w:p>
    <w:p w14:paraId="4375DB8D" w14:textId="77777777" w:rsidR="00F10E3F" w:rsidRDefault="00F10E3F" w:rsidP="00F10E3F">
      <w:pPr>
        <w:pStyle w:val="PL"/>
        <w:rPr>
          <w:lang w:val="en-US" w:eastAsia="es-ES"/>
        </w:rPr>
      </w:pPr>
      <w:r>
        <w:rPr>
          <w:lang w:val="en-US" w:eastAsia="es-ES"/>
        </w:rPr>
        <w:t xml:space="preserve">          $ref: 'TS29122_CommonData.</w:t>
      </w:r>
      <w:proofErr w:type="gramStart"/>
      <w:r>
        <w:rPr>
          <w:lang w:val="en-US" w:eastAsia="es-ES"/>
        </w:rPr>
        <w:t>yaml#/</w:t>
      </w:r>
      <w:proofErr w:type="gramEnd"/>
      <w:r>
        <w:rPr>
          <w:lang w:val="en-US" w:eastAsia="es-ES"/>
        </w:rPr>
        <w:t>components/schemas/</w:t>
      </w:r>
      <w:proofErr w:type="spellStart"/>
      <w:r>
        <w:rPr>
          <w:rFonts w:hint="eastAsia"/>
          <w:lang w:eastAsia="zh-CN"/>
        </w:rPr>
        <w:t>Flow</w:t>
      </w:r>
      <w:r>
        <w:rPr>
          <w:lang w:eastAsia="zh-CN"/>
        </w:rPr>
        <w:t>Info</w:t>
      </w:r>
      <w:proofErr w:type="spellEnd"/>
      <w:r>
        <w:rPr>
          <w:lang w:val="en-US" w:eastAsia="es-ES"/>
        </w:rPr>
        <w:t>'</w:t>
      </w:r>
    </w:p>
    <w:p w14:paraId="1B748558" w14:textId="77777777" w:rsidR="00F10E3F" w:rsidRDefault="00F10E3F" w:rsidP="00F10E3F">
      <w:pPr>
        <w:pStyle w:val="PL"/>
        <w:rPr>
          <w:lang w:val="en-US" w:eastAsia="es-ES"/>
        </w:rPr>
      </w:pPr>
      <w:r>
        <w:rPr>
          <w:lang w:val="en-US" w:eastAsia="es-ES"/>
        </w:rPr>
        <w:t xml:space="preserve">        </w:t>
      </w:r>
      <w:proofErr w:type="spellStart"/>
      <w:r>
        <w:t>timeInterv</w:t>
      </w:r>
      <w:proofErr w:type="spellEnd"/>
      <w:r>
        <w:rPr>
          <w:lang w:val="en-US" w:eastAsia="es-ES"/>
        </w:rPr>
        <w:t>:</w:t>
      </w:r>
    </w:p>
    <w:p w14:paraId="602C41A1" w14:textId="77777777" w:rsidR="00F10E3F" w:rsidRDefault="00F10E3F" w:rsidP="00F10E3F">
      <w:pPr>
        <w:pStyle w:val="PL"/>
        <w:rPr>
          <w:lang w:val="en-US" w:eastAsia="es-ES"/>
        </w:rPr>
      </w:pPr>
      <w:r>
        <w:rPr>
          <w:lang w:val="en-US" w:eastAsia="es-ES"/>
        </w:rPr>
        <w:t xml:space="preserve">          $ref: 'TS29122_CommonData.</w:t>
      </w:r>
      <w:proofErr w:type="gramStart"/>
      <w:r>
        <w:rPr>
          <w:lang w:val="en-US" w:eastAsia="es-ES"/>
        </w:rPr>
        <w:t>yaml#/</w:t>
      </w:r>
      <w:proofErr w:type="gramEnd"/>
      <w:r>
        <w:rPr>
          <w:lang w:val="en-US" w:eastAsia="es-ES"/>
        </w:rPr>
        <w:t>components/schemas/</w:t>
      </w:r>
      <w:proofErr w:type="spellStart"/>
      <w:r>
        <w:rPr>
          <w:rFonts w:eastAsia="Times New Roman"/>
        </w:rPr>
        <w:t>TimeWindow</w:t>
      </w:r>
      <w:proofErr w:type="spellEnd"/>
      <w:r>
        <w:rPr>
          <w:lang w:val="en-US" w:eastAsia="es-ES"/>
        </w:rPr>
        <w:t>'</w:t>
      </w:r>
    </w:p>
    <w:p w14:paraId="1CDEB454" w14:textId="77777777" w:rsidR="00F10E3F" w:rsidRDefault="00F10E3F" w:rsidP="00F10E3F">
      <w:pPr>
        <w:pStyle w:val="PL"/>
      </w:pPr>
      <w:r>
        <w:t xml:space="preserve">        </w:t>
      </w:r>
      <w:proofErr w:type="spellStart"/>
      <w:r>
        <w:t>thrputUl</w:t>
      </w:r>
      <w:proofErr w:type="spellEnd"/>
      <w:r>
        <w:t>:</w:t>
      </w:r>
    </w:p>
    <w:p w14:paraId="26B8B124" w14:textId="77777777" w:rsidR="00F10E3F" w:rsidRDefault="00F10E3F" w:rsidP="00F10E3F">
      <w:pPr>
        <w:pStyle w:val="PL"/>
      </w:pPr>
      <w:r>
        <w:t xml:space="preserve">          $ref: 'TS29571_CommonData.yaml#/components/schemas/</w:t>
      </w:r>
      <w:proofErr w:type="spellStart"/>
      <w:r>
        <w:t>BitRate</w:t>
      </w:r>
      <w:proofErr w:type="spellEnd"/>
      <w:r>
        <w:t>'</w:t>
      </w:r>
    </w:p>
    <w:p w14:paraId="16707584" w14:textId="77777777" w:rsidR="00F10E3F" w:rsidRDefault="00F10E3F" w:rsidP="00F10E3F">
      <w:pPr>
        <w:pStyle w:val="PL"/>
      </w:pPr>
      <w:r>
        <w:t xml:space="preserve">        </w:t>
      </w:r>
      <w:proofErr w:type="spellStart"/>
      <w:r>
        <w:t>thrputDl</w:t>
      </w:r>
      <w:proofErr w:type="spellEnd"/>
      <w:r>
        <w:t>:</w:t>
      </w:r>
    </w:p>
    <w:p w14:paraId="73590EB5" w14:textId="77777777" w:rsidR="00F10E3F" w:rsidRDefault="00F10E3F" w:rsidP="00F10E3F">
      <w:pPr>
        <w:pStyle w:val="PL"/>
      </w:pPr>
      <w:r>
        <w:t xml:space="preserve">          $ref: 'TS29571_CommonData.yaml#/components/schemas/</w:t>
      </w:r>
      <w:proofErr w:type="spellStart"/>
      <w:r>
        <w:t>BitRate</w:t>
      </w:r>
      <w:proofErr w:type="spellEnd"/>
      <w:r>
        <w:t>'</w:t>
      </w:r>
    </w:p>
    <w:p w14:paraId="3A963A14" w14:textId="77777777" w:rsidR="00F10E3F" w:rsidRDefault="00F10E3F" w:rsidP="00F10E3F">
      <w:pPr>
        <w:pStyle w:val="PL"/>
      </w:pPr>
      <w:r>
        <w:t xml:space="preserve">        </w:t>
      </w:r>
      <w:proofErr w:type="spellStart"/>
      <w:r>
        <w:t>thrputPkUl</w:t>
      </w:r>
      <w:proofErr w:type="spellEnd"/>
      <w:r>
        <w:t>:</w:t>
      </w:r>
    </w:p>
    <w:p w14:paraId="303EE2B7" w14:textId="77777777" w:rsidR="00F10E3F" w:rsidRDefault="00F10E3F" w:rsidP="00F10E3F">
      <w:pPr>
        <w:pStyle w:val="PL"/>
      </w:pPr>
      <w:r>
        <w:t xml:space="preserve">          $ref: 'TS29571_CommonData.yaml#/components/schemas/</w:t>
      </w:r>
      <w:proofErr w:type="spellStart"/>
      <w:r>
        <w:t>BitRate</w:t>
      </w:r>
      <w:proofErr w:type="spellEnd"/>
      <w:r>
        <w:t>'</w:t>
      </w:r>
    </w:p>
    <w:p w14:paraId="778C4AF6" w14:textId="77777777" w:rsidR="00F10E3F" w:rsidRDefault="00F10E3F" w:rsidP="00F10E3F">
      <w:pPr>
        <w:pStyle w:val="PL"/>
      </w:pPr>
      <w:r>
        <w:t xml:space="preserve">        </w:t>
      </w:r>
      <w:proofErr w:type="spellStart"/>
      <w:r>
        <w:t>thrputPkDl</w:t>
      </w:r>
      <w:proofErr w:type="spellEnd"/>
      <w:r>
        <w:t>:</w:t>
      </w:r>
    </w:p>
    <w:p w14:paraId="5C24C051" w14:textId="77777777" w:rsidR="00F10E3F" w:rsidRDefault="00F10E3F" w:rsidP="00F10E3F">
      <w:pPr>
        <w:pStyle w:val="PL"/>
      </w:pPr>
      <w:r>
        <w:t xml:space="preserve">          $ref: 'TS29571_CommonData.yaml#/components/schemas/</w:t>
      </w:r>
      <w:proofErr w:type="spellStart"/>
      <w:r>
        <w:t>BitRate</w:t>
      </w:r>
      <w:proofErr w:type="spellEnd"/>
      <w:r>
        <w:t>'</w:t>
      </w:r>
    </w:p>
    <w:p w14:paraId="08F2D47F" w14:textId="77777777" w:rsidR="00F10E3F" w:rsidRDefault="00F10E3F" w:rsidP="00F10E3F">
      <w:pPr>
        <w:pStyle w:val="PL"/>
        <w:rPr>
          <w:lang w:eastAsia="zh-CN"/>
        </w:rPr>
      </w:pPr>
      <w:r>
        <w:rPr>
          <w:lang w:eastAsia="zh-CN"/>
        </w:rPr>
        <w:t xml:space="preserve">     </w:t>
      </w:r>
      <w:r>
        <w:t xml:space="preserve"> </w:t>
      </w:r>
      <w:proofErr w:type="spellStart"/>
      <w:r>
        <w:rPr>
          <w:lang w:eastAsia="zh-CN"/>
        </w:rPr>
        <w:t>oneOf</w:t>
      </w:r>
      <w:proofErr w:type="spellEnd"/>
      <w:r>
        <w:rPr>
          <w:lang w:eastAsia="zh-CN"/>
        </w:rPr>
        <w:t>:</w:t>
      </w:r>
    </w:p>
    <w:p w14:paraId="66CEC348" w14:textId="77777777" w:rsidR="00F10E3F" w:rsidRDefault="00F10E3F" w:rsidP="00F10E3F">
      <w:pPr>
        <w:pStyle w:val="PL"/>
        <w:rPr>
          <w:lang w:eastAsia="zh-CN"/>
        </w:rPr>
      </w:pPr>
      <w:r>
        <w:rPr>
          <w:lang w:eastAsia="zh-CN"/>
        </w:rPr>
        <w:t xml:space="preserve">        - required: [</w:t>
      </w:r>
      <w:proofErr w:type="spellStart"/>
      <w:r>
        <w:rPr>
          <w:lang w:eastAsia="zh-CN"/>
        </w:rPr>
        <w:t>appId</w:t>
      </w:r>
      <w:proofErr w:type="spellEnd"/>
      <w:r>
        <w:t>]</w:t>
      </w:r>
    </w:p>
    <w:p w14:paraId="2526955F" w14:textId="77777777" w:rsidR="00F10E3F" w:rsidRDefault="00F10E3F" w:rsidP="00F10E3F">
      <w:pPr>
        <w:pStyle w:val="PL"/>
      </w:pPr>
      <w:r>
        <w:rPr>
          <w:lang w:eastAsia="zh-CN"/>
        </w:rPr>
        <w:t xml:space="preserve">        - required: [</w:t>
      </w:r>
      <w:proofErr w:type="spellStart"/>
      <w:r>
        <w:rPr>
          <w:lang w:eastAsia="zh-CN"/>
        </w:rPr>
        <w:t>ipTrafficFilter</w:t>
      </w:r>
      <w:proofErr w:type="spellEnd"/>
      <w:r>
        <w:rPr>
          <w:lang w:eastAsia="zh-CN"/>
        </w:rPr>
        <w:t>]</w:t>
      </w:r>
    </w:p>
    <w:bookmarkEnd w:id="347"/>
    <w:p w14:paraId="543D2CC9" w14:textId="77777777" w:rsidR="00F10E3F" w:rsidRDefault="00F10E3F" w:rsidP="00F10E3F">
      <w:pPr>
        <w:pStyle w:val="PL"/>
        <w:rPr>
          <w:lang w:val="en-US" w:eastAsia="es-ES"/>
        </w:rPr>
      </w:pPr>
    </w:p>
    <w:p w14:paraId="49EBFB9A" w14:textId="77777777" w:rsidR="00F10E3F" w:rsidRDefault="00F10E3F" w:rsidP="00F10E3F">
      <w:pPr>
        <w:pStyle w:val="PL"/>
        <w:rPr>
          <w:lang w:val="en-US" w:eastAsia="es-ES"/>
        </w:rPr>
      </w:pPr>
      <w:r>
        <w:rPr>
          <w:lang w:val="en-US" w:eastAsia="es-ES"/>
        </w:rPr>
        <w:t xml:space="preserve">    </w:t>
      </w:r>
      <w:proofErr w:type="spellStart"/>
      <w:r>
        <w:t>PerformanceDataCollection</w:t>
      </w:r>
      <w:proofErr w:type="spellEnd"/>
      <w:r>
        <w:rPr>
          <w:lang w:val="en-US" w:eastAsia="es-ES"/>
        </w:rPr>
        <w:t>:</w:t>
      </w:r>
    </w:p>
    <w:p w14:paraId="7D2021F3" w14:textId="77777777" w:rsidR="00F10E3F" w:rsidRDefault="00F10E3F" w:rsidP="00F10E3F">
      <w:pPr>
        <w:pStyle w:val="PL"/>
        <w:rPr>
          <w:rFonts w:eastAsia="Batang"/>
        </w:rPr>
      </w:pPr>
      <w:r>
        <w:rPr>
          <w:rFonts w:eastAsia="Batang"/>
        </w:rPr>
        <w:t xml:space="preserve">      description: Contains Performance Data Analytics related information collection.</w:t>
      </w:r>
    </w:p>
    <w:p w14:paraId="54C373C4" w14:textId="77777777" w:rsidR="00F10E3F" w:rsidRDefault="00F10E3F" w:rsidP="00F10E3F">
      <w:pPr>
        <w:pStyle w:val="PL"/>
        <w:rPr>
          <w:lang w:val="en-US" w:eastAsia="es-ES"/>
        </w:rPr>
      </w:pPr>
      <w:r>
        <w:rPr>
          <w:lang w:val="en-US" w:eastAsia="es-ES"/>
        </w:rPr>
        <w:t xml:space="preserve">      type: object</w:t>
      </w:r>
    </w:p>
    <w:p w14:paraId="693D1638" w14:textId="77777777" w:rsidR="00F10E3F" w:rsidRDefault="00F10E3F" w:rsidP="00F10E3F">
      <w:pPr>
        <w:pStyle w:val="PL"/>
        <w:rPr>
          <w:lang w:val="en-US" w:eastAsia="es-ES"/>
        </w:rPr>
      </w:pPr>
      <w:r>
        <w:rPr>
          <w:lang w:val="en-US" w:eastAsia="es-ES"/>
        </w:rPr>
        <w:t xml:space="preserve">      properties:</w:t>
      </w:r>
    </w:p>
    <w:p w14:paraId="678A5163" w14:textId="77777777" w:rsidR="00F10E3F" w:rsidRDefault="00F10E3F" w:rsidP="00F10E3F">
      <w:pPr>
        <w:pStyle w:val="PL"/>
        <w:rPr>
          <w:lang w:val="en-US" w:eastAsia="es-ES"/>
        </w:rPr>
      </w:pPr>
      <w:r>
        <w:rPr>
          <w:lang w:val="en-US" w:eastAsia="es-ES"/>
        </w:rPr>
        <w:t xml:space="preserve">        </w:t>
      </w:r>
      <w:proofErr w:type="spellStart"/>
      <w:r>
        <w:rPr>
          <w:lang w:val="en-US" w:eastAsia="es-ES"/>
        </w:rPr>
        <w:t>appId</w:t>
      </w:r>
      <w:proofErr w:type="spellEnd"/>
      <w:r>
        <w:rPr>
          <w:lang w:val="en-US" w:eastAsia="es-ES"/>
        </w:rPr>
        <w:t>:</w:t>
      </w:r>
    </w:p>
    <w:p w14:paraId="40612426" w14:textId="77777777" w:rsidR="00F10E3F" w:rsidRDefault="00F10E3F" w:rsidP="00F10E3F">
      <w:pPr>
        <w:pStyle w:val="PL"/>
        <w:rPr>
          <w:lang w:val="en-US" w:eastAsia="es-ES"/>
        </w:rPr>
      </w:pPr>
      <w:r>
        <w:t xml:space="preserve">          </w:t>
      </w:r>
      <w:r>
        <w:rPr>
          <w:lang w:val="en-US" w:eastAsia="es-ES"/>
        </w:rPr>
        <w:t>$ref: 'TS29571_CommonData.</w:t>
      </w:r>
      <w:proofErr w:type="gramStart"/>
      <w:r>
        <w:rPr>
          <w:lang w:val="en-US" w:eastAsia="es-ES"/>
        </w:rPr>
        <w:t>yaml#/</w:t>
      </w:r>
      <w:proofErr w:type="gramEnd"/>
      <w:r>
        <w:rPr>
          <w:lang w:val="en-US" w:eastAsia="es-ES"/>
        </w:rPr>
        <w:t>components/schemas/</w:t>
      </w:r>
      <w:proofErr w:type="spellStart"/>
      <w:r>
        <w:rPr>
          <w:lang w:eastAsia="zh-CN"/>
        </w:rPr>
        <w:t>ApplicationId</w:t>
      </w:r>
      <w:proofErr w:type="spellEnd"/>
      <w:r>
        <w:rPr>
          <w:lang w:val="en-US" w:eastAsia="es-ES"/>
        </w:rPr>
        <w:t>'</w:t>
      </w:r>
    </w:p>
    <w:p w14:paraId="69B48FD5" w14:textId="77777777" w:rsidR="00F10E3F" w:rsidRDefault="00F10E3F" w:rsidP="00F10E3F">
      <w:pPr>
        <w:pStyle w:val="PL"/>
        <w:rPr>
          <w:lang w:val="en-US" w:eastAsia="es-ES"/>
        </w:rPr>
      </w:pPr>
      <w:r>
        <w:rPr>
          <w:lang w:val="en-US" w:eastAsia="es-ES"/>
        </w:rPr>
        <w:t xml:space="preserve">        </w:t>
      </w:r>
      <w:proofErr w:type="spellStart"/>
      <w:r>
        <w:t>ueIpAddr</w:t>
      </w:r>
      <w:proofErr w:type="spellEnd"/>
      <w:r>
        <w:rPr>
          <w:lang w:val="en-US" w:eastAsia="es-ES"/>
        </w:rPr>
        <w:t>:</w:t>
      </w:r>
    </w:p>
    <w:p w14:paraId="4EFEC9E7" w14:textId="77777777" w:rsidR="00F10E3F" w:rsidRPr="00DF7730"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eastAsia="zh-CN"/>
        </w:rPr>
        <w:t>IpAddr</w:t>
      </w:r>
      <w:proofErr w:type="spellEnd"/>
      <w:r>
        <w:rPr>
          <w:lang w:val="en-US" w:eastAsia="es-ES"/>
        </w:rPr>
        <w:t>'</w:t>
      </w:r>
    </w:p>
    <w:p w14:paraId="1F946F7F" w14:textId="77777777" w:rsidR="00F10E3F" w:rsidRDefault="00F10E3F" w:rsidP="00F10E3F">
      <w:pPr>
        <w:pStyle w:val="PL"/>
        <w:rPr>
          <w:lang w:val="en-US" w:eastAsia="es-ES"/>
        </w:rPr>
      </w:pPr>
      <w:r>
        <w:rPr>
          <w:lang w:val="en-US" w:eastAsia="es-ES"/>
        </w:rPr>
        <w:t xml:space="preserve">        </w:t>
      </w:r>
      <w:proofErr w:type="spellStart"/>
      <w:r>
        <w:t>ipTrafficFilter</w:t>
      </w:r>
      <w:proofErr w:type="spellEnd"/>
      <w:r>
        <w:rPr>
          <w:lang w:val="en-US" w:eastAsia="es-ES"/>
        </w:rPr>
        <w:t>:</w:t>
      </w:r>
    </w:p>
    <w:p w14:paraId="1C86270B" w14:textId="77777777" w:rsidR="00F10E3F" w:rsidRDefault="00F10E3F" w:rsidP="00F10E3F">
      <w:pPr>
        <w:pStyle w:val="PL"/>
        <w:rPr>
          <w:lang w:val="en-US" w:eastAsia="es-ES"/>
        </w:rPr>
      </w:pPr>
      <w:r>
        <w:rPr>
          <w:lang w:val="en-US" w:eastAsia="es-ES"/>
        </w:rPr>
        <w:t xml:space="preserve">          $ref: 'TS29122_CommonData.</w:t>
      </w:r>
      <w:proofErr w:type="gramStart"/>
      <w:r>
        <w:rPr>
          <w:lang w:val="en-US" w:eastAsia="es-ES"/>
        </w:rPr>
        <w:t>yaml#/</w:t>
      </w:r>
      <w:proofErr w:type="gramEnd"/>
      <w:r>
        <w:rPr>
          <w:lang w:val="en-US" w:eastAsia="es-ES"/>
        </w:rPr>
        <w:t>components/schemas/</w:t>
      </w:r>
      <w:proofErr w:type="spellStart"/>
      <w:r>
        <w:rPr>
          <w:rFonts w:hint="eastAsia"/>
          <w:lang w:eastAsia="zh-CN"/>
        </w:rPr>
        <w:t>Flow</w:t>
      </w:r>
      <w:r>
        <w:rPr>
          <w:lang w:eastAsia="zh-CN"/>
        </w:rPr>
        <w:t>Info</w:t>
      </w:r>
      <w:proofErr w:type="spellEnd"/>
      <w:r>
        <w:rPr>
          <w:lang w:val="en-US" w:eastAsia="es-ES"/>
        </w:rPr>
        <w:t>'</w:t>
      </w:r>
    </w:p>
    <w:p w14:paraId="6194848C" w14:textId="77777777" w:rsidR="00F10E3F" w:rsidRDefault="00F10E3F" w:rsidP="00F10E3F">
      <w:pPr>
        <w:pStyle w:val="PL"/>
        <w:rPr>
          <w:lang w:val="en-US" w:eastAsia="es-ES"/>
        </w:rPr>
      </w:pPr>
      <w:r>
        <w:rPr>
          <w:lang w:val="en-US" w:eastAsia="es-ES"/>
        </w:rPr>
        <w:t xml:space="preserve">        </w:t>
      </w:r>
      <w:proofErr w:type="spellStart"/>
      <w:r>
        <w:t>ueLoc</w:t>
      </w:r>
      <w:proofErr w:type="spellEnd"/>
      <w:r>
        <w:rPr>
          <w:lang w:val="en-US" w:eastAsia="es-ES"/>
        </w:rPr>
        <w:t>:</w:t>
      </w:r>
    </w:p>
    <w:p w14:paraId="19ADC781" w14:textId="77777777" w:rsidR="00F10E3F" w:rsidRDefault="00F10E3F" w:rsidP="00F10E3F">
      <w:pPr>
        <w:pStyle w:val="PL"/>
        <w:rPr>
          <w:lang w:val="en-US" w:eastAsia="es-ES"/>
        </w:rPr>
      </w:pPr>
      <w:r>
        <w:rPr>
          <w:lang w:val="en-US" w:eastAsia="es-ES"/>
        </w:rPr>
        <w:t xml:space="preserve">          $ref: 'TS29122_CommonData.</w:t>
      </w:r>
      <w:proofErr w:type="gramStart"/>
      <w:r>
        <w:rPr>
          <w:lang w:val="en-US" w:eastAsia="es-ES"/>
        </w:rPr>
        <w:t>yaml#/</w:t>
      </w:r>
      <w:proofErr w:type="gramEnd"/>
      <w:r>
        <w:rPr>
          <w:lang w:val="en-US" w:eastAsia="es-ES"/>
        </w:rPr>
        <w:t>components/schemas/</w:t>
      </w:r>
      <w:r>
        <w:t>LocationArea5G</w:t>
      </w:r>
      <w:r>
        <w:rPr>
          <w:lang w:val="en-US" w:eastAsia="es-ES"/>
        </w:rPr>
        <w:t>'</w:t>
      </w:r>
    </w:p>
    <w:p w14:paraId="3ACB4EC5" w14:textId="77777777" w:rsidR="00F10E3F" w:rsidRDefault="00F10E3F" w:rsidP="00F10E3F">
      <w:pPr>
        <w:pStyle w:val="PL"/>
      </w:pPr>
      <w:r>
        <w:lastRenderedPageBreak/>
        <w:t xml:space="preserve">        </w:t>
      </w:r>
      <w:proofErr w:type="spellStart"/>
      <w:r>
        <w:rPr>
          <w:rFonts w:hint="eastAsia"/>
          <w:lang w:eastAsia="zh-CN"/>
        </w:rPr>
        <w:t>a</w:t>
      </w:r>
      <w:r>
        <w:rPr>
          <w:lang w:eastAsia="zh-CN"/>
        </w:rPr>
        <w:t>ppLocs</w:t>
      </w:r>
      <w:proofErr w:type="spellEnd"/>
      <w:r>
        <w:t>:</w:t>
      </w:r>
    </w:p>
    <w:p w14:paraId="2499AA2B" w14:textId="77777777" w:rsidR="00F10E3F" w:rsidRDefault="00F10E3F" w:rsidP="00F10E3F">
      <w:pPr>
        <w:pStyle w:val="PL"/>
      </w:pPr>
      <w:r>
        <w:t xml:space="preserve">          type: array</w:t>
      </w:r>
    </w:p>
    <w:p w14:paraId="3621FBDA" w14:textId="77777777" w:rsidR="00F10E3F" w:rsidRDefault="00F10E3F" w:rsidP="00F10E3F">
      <w:pPr>
        <w:pStyle w:val="PL"/>
      </w:pPr>
      <w:r>
        <w:t xml:space="preserve">          items:</w:t>
      </w:r>
    </w:p>
    <w:p w14:paraId="50C7B7EE" w14:textId="77777777" w:rsidR="00F10E3F" w:rsidRDefault="00F10E3F" w:rsidP="00F10E3F">
      <w:pPr>
        <w:pStyle w:val="PL"/>
      </w:pPr>
      <w:r>
        <w:t xml:space="preserve">            $ref: '</w:t>
      </w:r>
      <w:r>
        <w:rPr>
          <w:lang w:val="en-US" w:eastAsia="es-ES"/>
        </w:rPr>
        <w:t>TS29571_CommonData.yaml</w:t>
      </w:r>
      <w:r>
        <w:t>#/components/schemas/</w:t>
      </w:r>
      <w:proofErr w:type="spellStart"/>
      <w:r>
        <w:rPr>
          <w:rFonts w:cs="Courier New"/>
          <w:szCs w:val="16"/>
          <w:lang w:val="en-US"/>
        </w:rPr>
        <w:t>Dnai</w:t>
      </w:r>
      <w:proofErr w:type="spellEnd"/>
      <w:r>
        <w:t>'</w:t>
      </w:r>
    </w:p>
    <w:p w14:paraId="18E80838" w14:textId="77777777" w:rsidR="00F10E3F" w:rsidRDefault="00F10E3F" w:rsidP="00F10E3F">
      <w:pPr>
        <w:pStyle w:val="PL"/>
      </w:pPr>
      <w:r>
        <w:t xml:space="preserve">          </w:t>
      </w:r>
      <w:proofErr w:type="spellStart"/>
      <w:r>
        <w:t>minItems</w:t>
      </w:r>
      <w:proofErr w:type="spellEnd"/>
      <w:r>
        <w:t>: 1</w:t>
      </w:r>
    </w:p>
    <w:p w14:paraId="18900F42" w14:textId="77777777" w:rsidR="00F10E3F" w:rsidRDefault="00F10E3F" w:rsidP="00F10E3F">
      <w:pPr>
        <w:pStyle w:val="PL"/>
      </w:pPr>
      <w:r>
        <w:t xml:space="preserve">        </w:t>
      </w:r>
      <w:proofErr w:type="spellStart"/>
      <w:r>
        <w:rPr>
          <w:lang w:eastAsia="zh-CN"/>
        </w:rPr>
        <w:t>asAddr</w:t>
      </w:r>
      <w:proofErr w:type="spellEnd"/>
      <w:r>
        <w:t>:</w:t>
      </w:r>
    </w:p>
    <w:p w14:paraId="69A61251" w14:textId="77777777" w:rsidR="00F10E3F" w:rsidRPr="00F60E69" w:rsidRDefault="00F10E3F" w:rsidP="00F10E3F">
      <w:pPr>
        <w:pStyle w:val="PL"/>
      </w:pPr>
      <w:r>
        <w:t xml:space="preserve">          $ref: '#/components/schemas/</w:t>
      </w:r>
      <w:proofErr w:type="spellStart"/>
      <w:r>
        <w:rPr>
          <w:lang w:eastAsia="zh-CN"/>
        </w:rPr>
        <w:t>AddrFqdn</w:t>
      </w:r>
      <w:proofErr w:type="spellEnd"/>
      <w:r>
        <w:t>'</w:t>
      </w:r>
    </w:p>
    <w:p w14:paraId="2319A83C" w14:textId="77777777" w:rsidR="00F10E3F" w:rsidRDefault="00F10E3F" w:rsidP="00F10E3F">
      <w:pPr>
        <w:pStyle w:val="PL"/>
      </w:pPr>
      <w:r>
        <w:t xml:space="preserve">        </w:t>
      </w:r>
      <w:proofErr w:type="spellStart"/>
      <w:r>
        <w:rPr>
          <w:lang w:eastAsia="zh-CN"/>
        </w:rPr>
        <w:t>perfData</w:t>
      </w:r>
      <w:proofErr w:type="spellEnd"/>
      <w:r>
        <w:t>:</w:t>
      </w:r>
    </w:p>
    <w:p w14:paraId="2A57D479" w14:textId="77777777" w:rsidR="00F10E3F" w:rsidRDefault="00F10E3F" w:rsidP="00F10E3F">
      <w:pPr>
        <w:pStyle w:val="PL"/>
      </w:pPr>
      <w:r>
        <w:t xml:space="preserve">          $ref: '#/components/schemas/</w:t>
      </w:r>
      <w:proofErr w:type="spellStart"/>
      <w:r>
        <w:rPr>
          <w:lang w:eastAsia="zh-CN"/>
        </w:rPr>
        <w:t>PerformanceData</w:t>
      </w:r>
      <w:proofErr w:type="spellEnd"/>
      <w:r>
        <w:t>'</w:t>
      </w:r>
    </w:p>
    <w:p w14:paraId="067EF529" w14:textId="77777777" w:rsidR="00F10E3F" w:rsidRDefault="00F10E3F" w:rsidP="00F10E3F">
      <w:pPr>
        <w:pStyle w:val="PL"/>
      </w:pPr>
      <w:r>
        <w:t xml:space="preserve">        </w:t>
      </w:r>
      <w:proofErr w:type="spellStart"/>
      <w:r>
        <w:t>timeStamp</w:t>
      </w:r>
      <w:proofErr w:type="spellEnd"/>
      <w:r>
        <w:t>:</w:t>
      </w:r>
    </w:p>
    <w:p w14:paraId="4F8FD925" w14:textId="77777777" w:rsidR="00F10E3F" w:rsidRDefault="00F10E3F" w:rsidP="00F10E3F">
      <w:pPr>
        <w:pStyle w:val="PL"/>
      </w:pPr>
      <w:r>
        <w:t xml:space="preserve">          $ref: 'TS29571_CommonData.yaml#/components/schemas/</w:t>
      </w:r>
      <w:proofErr w:type="spellStart"/>
      <w:r>
        <w:t>DateTime</w:t>
      </w:r>
      <w:proofErr w:type="spellEnd"/>
      <w:r>
        <w:t>'</w:t>
      </w:r>
    </w:p>
    <w:p w14:paraId="5C8A4392" w14:textId="77777777" w:rsidR="00F10E3F" w:rsidRDefault="00F10E3F" w:rsidP="00F10E3F">
      <w:pPr>
        <w:pStyle w:val="PL"/>
        <w:rPr>
          <w:lang w:val="en-US" w:eastAsia="es-ES"/>
        </w:rPr>
      </w:pPr>
      <w:r>
        <w:rPr>
          <w:lang w:val="en-US" w:eastAsia="es-ES"/>
        </w:rPr>
        <w:t xml:space="preserve">      required:</w:t>
      </w:r>
    </w:p>
    <w:p w14:paraId="3F4F1DCB" w14:textId="77777777" w:rsidR="00F10E3F" w:rsidRDefault="00F10E3F" w:rsidP="00F10E3F">
      <w:pPr>
        <w:pStyle w:val="PL"/>
        <w:rPr>
          <w:lang w:val="en-US" w:eastAsia="es-ES"/>
        </w:rPr>
      </w:pPr>
      <w:r>
        <w:rPr>
          <w:lang w:val="en-US" w:eastAsia="es-ES"/>
        </w:rPr>
        <w:t xml:space="preserve">        - </w:t>
      </w:r>
      <w:proofErr w:type="spellStart"/>
      <w:r>
        <w:rPr>
          <w:lang w:eastAsia="zh-CN"/>
        </w:rPr>
        <w:t>perfData</w:t>
      </w:r>
      <w:proofErr w:type="spellEnd"/>
    </w:p>
    <w:p w14:paraId="5936C1D9" w14:textId="77777777" w:rsidR="00F10E3F" w:rsidRDefault="00F10E3F" w:rsidP="00F10E3F">
      <w:pPr>
        <w:pStyle w:val="PL"/>
      </w:pPr>
      <w:r>
        <w:rPr>
          <w:lang w:val="en-US" w:eastAsia="es-ES"/>
        </w:rPr>
        <w:t xml:space="preserve">        - </w:t>
      </w:r>
      <w:proofErr w:type="spellStart"/>
      <w:r>
        <w:t>timeStamp</w:t>
      </w:r>
      <w:proofErr w:type="spellEnd"/>
    </w:p>
    <w:p w14:paraId="24B77827" w14:textId="77777777" w:rsidR="00F10E3F" w:rsidRDefault="00F10E3F" w:rsidP="00F10E3F">
      <w:pPr>
        <w:pStyle w:val="PL"/>
        <w:rPr>
          <w:lang w:val="en-US" w:eastAsia="es-ES"/>
        </w:rPr>
      </w:pPr>
    </w:p>
    <w:p w14:paraId="2D892D3C" w14:textId="77777777" w:rsidR="00F10E3F" w:rsidRDefault="00F10E3F" w:rsidP="00F10E3F">
      <w:pPr>
        <w:pStyle w:val="PL"/>
        <w:rPr>
          <w:lang w:val="en-US" w:eastAsia="es-ES"/>
        </w:rPr>
      </w:pPr>
      <w:r>
        <w:rPr>
          <w:lang w:val="en-US" w:eastAsia="es-ES"/>
        </w:rPr>
        <w:t xml:space="preserve">    </w:t>
      </w:r>
      <w:proofErr w:type="spellStart"/>
      <w:r>
        <w:t>PerformanceData</w:t>
      </w:r>
      <w:proofErr w:type="spellEnd"/>
      <w:r>
        <w:rPr>
          <w:lang w:val="en-US" w:eastAsia="es-ES"/>
        </w:rPr>
        <w:t>:</w:t>
      </w:r>
    </w:p>
    <w:p w14:paraId="02993210" w14:textId="77777777" w:rsidR="00F10E3F" w:rsidRDefault="00F10E3F" w:rsidP="00F10E3F">
      <w:pPr>
        <w:pStyle w:val="PL"/>
        <w:rPr>
          <w:rFonts w:eastAsia="Batang"/>
        </w:rPr>
      </w:pPr>
      <w:r>
        <w:rPr>
          <w:rFonts w:eastAsia="Batang"/>
        </w:rPr>
        <w:t xml:space="preserve">      description: Contains Performance Data.</w:t>
      </w:r>
    </w:p>
    <w:p w14:paraId="4A224C6E" w14:textId="77777777" w:rsidR="00F10E3F" w:rsidRDefault="00F10E3F" w:rsidP="00F10E3F">
      <w:pPr>
        <w:pStyle w:val="PL"/>
        <w:rPr>
          <w:lang w:val="en-US" w:eastAsia="es-ES"/>
        </w:rPr>
      </w:pPr>
      <w:r>
        <w:rPr>
          <w:lang w:val="en-US" w:eastAsia="es-ES"/>
        </w:rPr>
        <w:t xml:space="preserve">      type: object</w:t>
      </w:r>
    </w:p>
    <w:p w14:paraId="20DAEFC8" w14:textId="77777777" w:rsidR="00F10E3F" w:rsidRDefault="00F10E3F" w:rsidP="00F10E3F">
      <w:pPr>
        <w:pStyle w:val="PL"/>
        <w:rPr>
          <w:lang w:val="en-US" w:eastAsia="es-ES"/>
        </w:rPr>
      </w:pPr>
      <w:r>
        <w:rPr>
          <w:lang w:val="en-US" w:eastAsia="es-ES"/>
        </w:rPr>
        <w:t xml:space="preserve">      properties:</w:t>
      </w:r>
    </w:p>
    <w:p w14:paraId="0A2D91A5" w14:textId="77777777" w:rsidR="00F10E3F" w:rsidRDefault="00F10E3F" w:rsidP="00F10E3F">
      <w:pPr>
        <w:pStyle w:val="PL"/>
        <w:rPr>
          <w:lang w:val="en-US" w:eastAsia="es-ES"/>
        </w:rPr>
      </w:pPr>
      <w:r>
        <w:rPr>
          <w:lang w:val="en-US" w:eastAsia="es-ES"/>
        </w:rPr>
        <w:t xml:space="preserve">        </w:t>
      </w:r>
      <w:proofErr w:type="spellStart"/>
      <w:r>
        <w:rPr>
          <w:lang w:val="en-US" w:eastAsia="es-ES"/>
        </w:rPr>
        <w:t>pdb</w:t>
      </w:r>
      <w:proofErr w:type="spellEnd"/>
      <w:r>
        <w:rPr>
          <w:lang w:val="en-US" w:eastAsia="es-ES"/>
        </w:rPr>
        <w:t>:</w:t>
      </w:r>
    </w:p>
    <w:p w14:paraId="11390D15" w14:textId="77777777" w:rsidR="00F10E3F" w:rsidRDefault="00F10E3F" w:rsidP="00F10E3F">
      <w:pPr>
        <w:pStyle w:val="PL"/>
        <w:rPr>
          <w:lang w:val="en-US" w:eastAsia="es-ES"/>
        </w:rPr>
      </w:pPr>
      <w:r>
        <w:t xml:space="preserve">          </w:t>
      </w:r>
      <w:r>
        <w:rPr>
          <w:lang w:val="en-US" w:eastAsia="es-ES"/>
        </w:rPr>
        <w:t>$ref: 'TS29571_CommonData.</w:t>
      </w:r>
      <w:proofErr w:type="gramStart"/>
      <w:r>
        <w:rPr>
          <w:lang w:val="en-US" w:eastAsia="es-ES"/>
        </w:rPr>
        <w:t>yaml#/</w:t>
      </w:r>
      <w:proofErr w:type="gramEnd"/>
      <w:r>
        <w:rPr>
          <w:lang w:val="en-US" w:eastAsia="es-ES"/>
        </w:rPr>
        <w:t>components/schemas/</w:t>
      </w:r>
      <w:proofErr w:type="spellStart"/>
      <w:r>
        <w:t>PacketDelBudget</w:t>
      </w:r>
      <w:proofErr w:type="spellEnd"/>
      <w:r>
        <w:rPr>
          <w:lang w:val="en-US" w:eastAsia="es-ES"/>
        </w:rPr>
        <w:t>'</w:t>
      </w:r>
    </w:p>
    <w:p w14:paraId="54B7A390" w14:textId="77777777" w:rsidR="00F10E3F" w:rsidRDefault="00F10E3F" w:rsidP="00F10E3F">
      <w:pPr>
        <w:pStyle w:val="PL"/>
        <w:rPr>
          <w:lang w:val="en-US" w:eastAsia="es-ES"/>
        </w:rPr>
      </w:pPr>
      <w:r>
        <w:rPr>
          <w:lang w:val="en-US" w:eastAsia="es-ES"/>
        </w:rPr>
        <w:t xml:space="preserve">        </w:t>
      </w:r>
      <w:proofErr w:type="spellStart"/>
      <w:r w:rsidRPr="0031782A">
        <w:t>pdbDl</w:t>
      </w:r>
      <w:proofErr w:type="spellEnd"/>
      <w:r>
        <w:rPr>
          <w:lang w:val="en-US" w:eastAsia="es-ES"/>
        </w:rPr>
        <w:t>:</w:t>
      </w:r>
    </w:p>
    <w:p w14:paraId="240AA959" w14:textId="77777777" w:rsidR="00F10E3F" w:rsidRPr="00115A3F" w:rsidRDefault="00F10E3F" w:rsidP="00F10E3F">
      <w:pPr>
        <w:pStyle w:val="PL"/>
        <w:rPr>
          <w:lang w:val="en-US" w:eastAsia="es-ES"/>
        </w:rPr>
      </w:pPr>
      <w:r>
        <w:t xml:space="preserve">          </w:t>
      </w:r>
      <w:r>
        <w:rPr>
          <w:lang w:val="en-US" w:eastAsia="es-ES"/>
        </w:rPr>
        <w:t>$ref: 'TS29571_CommonData.</w:t>
      </w:r>
      <w:proofErr w:type="gramStart"/>
      <w:r>
        <w:rPr>
          <w:lang w:val="en-US" w:eastAsia="es-ES"/>
        </w:rPr>
        <w:t>yaml#/</w:t>
      </w:r>
      <w:proofErr w:type="gramEnd"/>
      <w:r>
        <w:rPr>
          <w:lang w:val="en-US" w:eastAsia="es-ES"/>
        </w:rPr>
        <w:t>components/schemas/</w:t>
      </w:r>
      <w:proofErr w:type="spellStart"/>
      <w:r>
        <w:t>PacketDelBudget</w:t>
      </w:r>
      <w:proofErr w:type="spellEnd"/>
      <w:r>
        <w:rPr>
          <w:lang w:val="en-US" w:eastAsia="es-ES"/>
        </w:rPr>
        <w:t>'</w:t>
      </w:r>
    </w:p>
    <w:p w14:paraId="480F9399" w14:textId="77777777" w:rsidR="00F10E3F" w:rsidRDefault="00F10E3F" w:rsidP="00F10E3F">
      <w:pPr>
        <w:pStyle w:val="PL"/>
        <w:rPr>
          <w:lang w:val="en-US" w:eastAsia="es-ES"/>
        </w:rPr>
      </w:pPr>
      <w:r>
        <w:rPr>
          <w:lang w:val="en-US" w:eastAsia="es-ES"/>
        </w:rPr>
        <w:t xml:space="preserve">        </w:t>
      </w:r>
      <w:proofErr w:type="spellStart"/>
      <w:r w:rsidRPr="0031782A">
        <w:t>maxPdbUl</w:t>
      </w:r>
      <w:proofErr w:type="spellEnd"/>
      <w:r>
        <w:rPr>
          <w:lang w:val="en-US" w:eastAsia="es-ES"/>
        </w:rPr>
        <w:t>:</w:t>
      </w:r>
    </w:p>
    <w:p w14:paraId="189E2D60" w14:textId="77777777" w:rsidR="00F10E3F" w:rsidRPr="00115A3F" w:rsidRDefault="00F10E3F" w:rsidP="00F10E3F">
      <w:pPr>
        <w:pStyle w:val="PL"/>
        <w:rPr>
          <w:lang w:val="en-US" w:eastAsia="es-ES"/>
        </w:rPr>
      </w:pPr>
      <w:r>
        <w:t xml:space="preserve">          </w:t>
      </w:r>
      <w:r>
        <w:rPr>
          <w:lang w:val="en-US" w:eastAsia="es-ES"/>
        </w:rPr>
        <w:t>$ref: 'TS29571_CommonData.</w:t>
      </w:r>
      <w:proofErr w:type="gramStart"/>
      <w:r>
        <w:rPr>
          <w:lang w:val="en-US" w:eastAsia="es-ES"/>
        </w:rPr>
        <w:t>yaml#/</w:t>
      </w:r>
      <w:proofErr w:type="gramEnd"/>
      <w:r>
        <w:rPr>
          <w:lang w:val="en-US" w:eastAsia="es-ES"/>
        </w:rPr>
        <w:t>components/schemas/</w:t>
      </w:r>
      <w:proofErr w:type="spellStart"/>
      <w:r>
        <w:t>PacketDelBudget</w:t>
      </w:r>
      <w:proofErr w:type="spellEnd"/>
      <w:r>
        <w:rPr>
          <w:lang w:val="en-US" w:eastAsia="es-ES"/>
        </w:rPr>
        <w:t>'</w:t>
      </w:r>
    </w:p>
    <w:p w14:paraId="073F78B8" w14:textId="77777777" w:rsidR="00F10E3F" w:rsidRDefault="00F10E3F" w:rsidP="00F10E3F">
      <w:pPr>
        <w:pStyle w:val="PL"/>
        <w:rPr>
          <w:lang w:val="en-US" w:eastAsia="es-ES"/>
        </w:rPr>
      </w:pPr>
      <w:r>
        <w:rPr>
          <w:lang w:val="en-US" w:eastAsia="es-ES"/>
        </w:rPr>
        <w:t xml:space="preserve">        </w:t>
      </w:r>
      <w:proofErr w:type="spellStart"/>
      <w:r w:rsidRPr="0031782A">
        <w:t>maxPdbDl</w:t>
      </w:r>
      <w:proofErr w:type="spellEnd"/>
      <w:r>
        <w:rPr>
          <w:lang w:val="en-US" w:eastAsia="es-ES"/>
        </w:rPr>
        <w:t>:</w:t>
      </w:r>
    </w:p>
    <w:p w14:paraId="2906F134" w14:textId="77777777" w:rsidR="00F10E3F" w:rsidRPr="00115A3F" w:rsidRDefault="00F10E3F" w:rsidP="00F10E3F">
      <w:pPr>
        <w:pStyle w:val="PL"/>
        <w:rPr>
          <w:lang w:val="en-US" w:eastAsia="es-ES"/>
        </w:rPr>
      </w:pPr>
      <w:r>
        <w:t xml:space="preserve">          </w:t>
      </w:r>
      <w:r>
        <w:rPr>
          <w:lang w:val="en-US" w:eastAsia="es-ES"/>
        </w:rPr>
        <w:t>$ref: 'TS29571_CommonData.</w:t>
      </w:r>
      <w:proofErr w:type="gramStart"/>
      <w:r>
        <w:rPr>
          <w:lang w:val="en-US" w:eastAsia="es-ES"/>
        </w:rPr>
        <w:t>yaml#/</w:t>
      </w:r>
      <w:proofErr w:type="gramEnd"/>
      <w:r>
        <w:rPr>
          <w:lang w:val="en-US" w:eastAsia="es-ES"/>
        </w:rPr>
        <w:t>components/schemas/</w:t>
      </w:r>
      <w:proofErr w:type="spellStart"/>
      <w:r>
        <w:t>PacketDelBudget</w:t>
      </w:r>
      <w:proofErr w:type="spellEnd"/>
      <w:r>
        <w:rPr>
          <w:lang w:val="en-US" w:eastAsia="es-ES"/>
        </w:rPr>
        <w:t>'</w:t>
      </w:r>
    </w:p>
    <w:p w14:paraId="0A6020E0" w14:textId="77777777" w:rsidR="00F10E3F" w:rsidRDefault="00F10E3F" w:rsidP="00F10E3F">
      <w:pPr>
        <w:pStyle w:val="PL"/>
        <w:rPr>
          <w:lang w:val="en-US" w:eastAsia="es-ES"/>
        </w:rPr>
      </w:pPr>
      <w:r>
        <w:rPr>
          <w:lang w:val="en-US" w:eastAsia="es-ES"/>
        </w:rPr>
        <w:t xml:space="preserve">        </w:t>
      </w:r>
      <w:proofErr w:type="spellStart"/>
      <w:r>
        <w:t>plr</w:t>
      </w:r>
      <w:proofErr w:type="spellEnd"/>
      <w:r>
        <w:rPr>
          <w:lang w:val="en-US" w:eastAsia="es-ES"/>
        </w:rPr>
        <w:t>:</w:t>
      </w:r>
    </w:p>
    <w:p w14:paraId="24D9E1B5" w14:textId="77777777" w:rsidR="00F10E3F" w:rsidRPr="00DF7730"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sidRPr="00F11966">
        <w:t>PacketLossRate</w:t>
      </w:r>
      <w:proofErr w:type="spellEnd"/>
      <w:r>
        <w:rPr>
          <w:lang w:val="en-US" w:eastAsia="es-ES"/>
        </w:rPr>
        <w:t>'</w:t>
      </w:r>
    </w:p>
    <w:p w14:paraId="55B4964C" w14:textId="77777777" w:rsidR="00F10E3F" w:rsidRDefault="00F10E3F" w:rsidP="00F10E3F">
      <w:pPr>
        <w:pStyle w:val="PL"/>
        <w:rPr>
          <w:lang w:val="en-US" w:eastAsia="es-ES"/>
        </w:rPr>
      </w:pPr>
      <w:r>
        <w:rPr>
          <w:lang w:val="en-US" w:eastAsia="es-ES"/>
        </w:rPr>
        <w:t xml:space="preserve">        </w:t>
      </w:r>
      <w:proofErr w:type="spellStart"/>
      <w:r w:rsidRPr="0031782A">
        <w:t>plrDl</w:t>
      </w:r>
      <w:proofErr w:type="spellEnd"/>
      <w:r>
        <w:rPr>
          <w:lang w:val="en-US" w:eastAsia="es-ES"/>
        </w:rPr>
        <w:t>:</w:t>
      </w:r>
    </w:p>
    <w:p w14:paraId="0BF6CEA2" w14:textId="77777777" w:rsidR="00F10E3F" w:rsidRPr="00115A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sidRPr="00F11966">
        <w:t>PacketLossRate</w:t>
      </w:r>
      <w:proofErr w:type="spellEnd"/>
      <w:r>
        <w:rPr>
          <w:lang w:val="en-US" w:eastAsia="es-ES"/>
        </w:rPr>
        <w:t>'</w:t>
      </w:r>
    </w:p>
    <w:p w14:paraId="1661DB58" w14:textId="77777777" w:rsidR="00F10E3F" w:rsidRDefault="00F10E3F" w:rsidP="00F10E3F">
      <w:pPr>
        <w:pStyle w:val="PL"/>
        <w:rPr>
          <w:lang w:val="en-US" w:eastAsia="es-ES"/>
        </w:rPr>
      </w:pPr>
      <w:r>
        <w:rPr>
          <w:lang w:val="en-US" w:eastAsia="es-ES"/>
        </w:rPr>
        <w:t xml:space="preserve">        </w:t>
      </w:r>
      <w:proofErr w:type="spellStart"/>
      <w:r w:rsidRPr="0031782A">
        <w:t>maxPlrUl</w:t>
      </w:r>
      <w:proofErr w:type="spellEnd"/>
      <w:r>
        <w:rPr>
          <w:lang w:val="en-US" w:eastAsia="es-ES"/>
        </w:rPr>
        <w:t>:</w:t>
      </w:r>
    </w:p>
    <w:p w14:paraId="4328852D" w14:textId="77777777" w:rsidR="00F10E3F" w:rsidRPr="00115A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sidRPr="00F11966">
        <w:t>PacketLossRate</w:t>
      </w:r>
      <w:proofErr w:type="spellEnd"/>
      <w:r>
        <w:rPr>
          <w:lang w:val="en-US" w:eastAsia="es-ES"/>
        </w:rPr>
        <w:t>'</w:t>
      </w:r>
    </w:p>
    <w:p w14:paraId="0489F0C2" w14:textId="77777777" w:rsidR="00F10E3F" w:rsidRDefault="00F10E3F" w:rsidP="00F10E3F">
      <w:pPr>
        <w:pStyle w:val="PL"/>
        <w:rPr>
          <w:lang w:val="en-US" w:eastAsia="es-ES"/>
        </w:rPr>
      </w:pPr>
      <w:r>
        <w:rPr>
          <w:lang w:val="en-US" w:eastAsia="es-ES"/>
        </w:rPr>
        <w:t xml:space="preserve">        </w:t>
      </w:r>
      <w:proofErr w:type="spellStart"/>
      <w:r w:rsidRPr="0031782A">
        <w:t>maxPlrDl</w:t>
      </w:r>
      <w:proofErr w:type="spellEnd"/>
      <w:r>
        <w:rPr>
          <w:lang w:val="en-US" w:eastAsia="es-ES"/>
        </w:rPr>
        <w:t>:</w:t>
      </w:r>
    </w:p>
    <w:p w14:paraId="3AE5FB0C" w14:textId="77777777" w:rsidR="00F10E3F" w:rsidRPr="00115A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sidRPr="00F11966">
        <w:t>PacketLossRate</w:t>
      </w:r>
      <w:proofErr w:type="spellEnd"/>
      <w:r>
        <w:rPr>
          <w:lang w:val="en-US" w:eastAsia="es-ES"/>
        </w:rPr>
        <w:t>'</w:t>
      </w:r>
    </w:p>
    <w:p w14:paraId="23DCDA85" w14:textId="77777777" w:rsidR="00F10E3F" w:rsidRDefault="00F10E3F" w:rsidP="00F10E3F">
      <w:pPr>
        <w:pStyle w:val="PL"/>
      </w:pPr>
      <w:r>
        <w:t xml:space="preserve">        </w:t>
      </w:r>
      <w:proofErr w:type="spellStart"/>
      <w:r>
        <w:t>thrputUl</w:t>
      </w:r>
      <w:proofErr w:type="spellEnd"/>
      <w:r>
        <w:t>:</w:t>
      </w:r>
    </w:p>
    <w:p w14:paraId="6AB7EE04" w14:textId="77777777" w:rsidR="00F10E3F" w:rsidRDefault="00F10E3F" w:rsidP="00F10E3F">
      <w:pPr>
        <w:pStyle w:val="PL"/>
      </w:pPr>
      <w:r>
        <w:t xml:space="preserve">          $ref: 'TS29571_CommonData.yaml#/components/schemas/</w:t>
      </w:r>
      <w:proofErr w:type="spellStart"/>
      <w:r>
        <w:t>BitRate</w:t>
      </w:r>
      <w:proofErr w:type="spellEnd"/>
      <w:r>
        <w:t>'</w:t>
      </w:r>
    </w:p>
    <w:p w14:paraId="2D32F728" w14:textId="77777777" w:rsidR="00F10E3F" w:rsidRDefault="00F10E3F" w:rsidP="00F10E3F">
      <w:pPr>
        <w:pStyle w:val="PL"/>
      </w:pPr>
      <w:r>
        <w:t xml:space="preserve">        </w:t>
      </w:r>
      <w:proofErr w:type="spellStart"/>
      <w:r>
        <w:rPr>
          <w:lang w:eastAsia="zh-CN"/>
        </w:rPr>
        <w:t>maxThrputUl</w:t>
      </w:r>
      <w:proofErr w:type="spellEnd"/>
      <w:r>
        <w:t>:</w:t>
      </w:r>
    </w:p>
    <w:p w14:paraId="17407BFF" w14:textId="77777777" w:rsidR="00F10E3F" w:rsidRDefault="00F10E3F" w:rsidP="00F10E3F">
      <w:pPr>
        <w:pStyle w:val="PL"/>
      </w:pPr>
      <w:r>
        <w:t xml:space="preserve">          $ref: 'TS29571_CommonData.yaml#/components/schemas/</w:t>
      </w:r>
      <w:proofErr w:type="spellStart"/>
      <w:r>
        <w:t>BitRate</w:t>
      </w:r>
      <w:proofErr w:type="spellEnd"/>
      <w:r>
        <w:t>'</w:t>
      </w:r>
    </w:p>
    <w:p w14:paraId="1FE19D89" w14:textId="77777777" w:rsidR="00F10E3F" w:rsidRDefault="00F10E3F" w:rsidP="00F10E3F">
      <w:pPr>
        <w:pStyle w:val="PL"/>
      </w:pPr>
      <w:r>
        <w:t xml:space="preserve">        </w:t>
      </w:r>
      <w:proofErr w:type="spellStart"/>
      <w:r>
        <w:rPr>
          <w:lang w:eastAsia="zh-CN"/>
        </w:rPr>
        <w:t>minThrputUl</w:t>
      </w:r>
      <w:proofErr w:type="spellEnd"/>
      <w:r>
        <w:t>:</w:t>
      </w:r>
    </w:p>
    <w:p w14:paraId="2D655794" w14:textId="77777777" w:rsidR="00F10E3F" w:rsidRPr="00115A3F" w:rsidRDefault="00F10E3F" w:rsidP="00F10E3F">
      <w:pPr>
        <w:pStyle w:val="PL"/>
      </w:pPr>
      <w:r>
        <w:t xml:space="preserve">          $ref: 'TS29571_CommonData.yaml#/components/schemas/</w:t>
      </w:r>
      <w:proofErr w:type="spellStart"/>
      <w:r>
        <w:t>BitRate</w:t>
      </w:r>
      <w:proofErr w:type="spellEnd"/>
      <w:r>
        <w:t>'</w:t>
      </w:r>
    </w:p>
    <w:p w14:paraId="23DD9532" w14:textId="77777777" w:rsidR="00F10E3F" w:rsidRDefault="00F10E3F" w:rsidP="00F10E3F">
      <w:pPr>
        <w:pStyle w:val="PL"/>
      </w:pPr>
      <w:r>
        <w:t xml:space="preserve">        </w:t>
      </w:r>
      <w:proofErr w:type="spellStart"/>
      <w:r>
        <w:t>thrputDl</w:t>
      </w:r>
      <w:proofErr w:type="spellEnd"/>
      <w:r>
        <w:t>:</w:t>
      </w:r>
    </w:p>
    <w:p w14:paraId="06B15D22" w14:textId="77777777" w:rsidR="00F10E3F" w:rsidRDefault="00F10E3F" w:rsidP="00F10E3F">
      <w:pPr>
        <w:pStyle w:val="PL"/>
      </w:pPr>
      <w:r>
        <w:t xml:space="preserve">          $ref: 'TS29571_CommonData.yaml#/components/schemas/</w:t>
      </w:r>
      <w:proofErr w:type="spellStart"/>
      <w:r>
        <w:t>BitRate</w:t>
      </w:r>
      <w:proofErr w:type="spellEnd"/>
      <w:r>
        <w:t>'</w:t>
      </w:r>
    </w:p>
    <w:p w14:paraId="5D4E9D25" w14:textId="77777777" w:rsidR="00F10E3F" w:rsidRDefault="00F10E3F" w:rsidP="00F10E3F">
      <w:pPr>
        <w:pStyle w:val="PL"/>
      </w:pPr>
      <w:r>
        <w:t xml:space="preserve">        </w:t>
      </w:r>
      <w:proofErr w:type="spellStart"/>
      <w:r>
        <w:rPr>
          <w:lang w:eastAsia="zh-CN"/>
        </w:rPr>
        <w:t>maxThrput</w:t>
      </w:r>
      <w:r>
        <w:rPr>
          <w:rFonts w:hint="eastAsia"/>
          <w:lang w:eastAsia="zh-CN"/>
        </w:rPr>
        <w:t>D</w:t>
      </w:r>
      <w:r>
        <w:rPr>
          <w:lang w:eastAsia="zh-CN"/>
        </w:rPr>
        <w:t>l</w:t>
      </w:r>
      <w:proofErr w:type="spellEnd"/>
      <w:r>
        <w:t>:</w:t>
      </w:r>
    </w:p>
    <w:p w14:paraId="2BEF6C55" w14:textId="77777777" w:rsidR="00F10E3F" w:rsidRDefault="00F10E3F" w:rsidP="00F10E3F">
      <w:pPr>
        <w:pStyle w:val="PL"/>
      </w:pPr>
      <w:r>
        <w:t xml:space="preserve">          $ref: 'TS29571_CommonData.yaml#/components/schemas/</w:t>
      </w:r>
      <w:proofErr w:type="spellStart"/>
      <w:r>
        <w:t>BitRate</w:t>
      </w:r>
      <w:proofErr w:type="spellEnd"/>
      <w:r>
        <w:t>'</w:t>
      </w:r>
    </w:p>
    <w:p w14:paraId="1B1BD531" w14:textId="77777777" w:rsidR="00F10E3F" w:rsidRDefault="00F10E3F" w:rsidP="00F10E3F">
      <w:pPr>
        <w:pStyle w:val="PL"/>
      </w:pPr>
      <w:r>
        <w:t xml:space="preserve">        </w:t>
      </w:r>
      <w:proofErr w:type="spellStart"/>
      <w:r>
        <w:rPr>
          <w:lang w:eastAsia="zh-CN"/>
        </w:rPr>
        <w:t>minThrput</w:t>
      </w:r>
      <w:r>
        <w:rPr>
          <w:rFonts w:hint="eastAsia"/>
          <w:lang w:eastAsia="zh-CN"/>
        </w:rPr>
        <w:t>D</w:t>
      </w:r>
      <w:r>
        <w:rPr>
          <w:lang w:eastAsia="zh-CN"/>
        </w:rPr>
        <w:t>l</w:t>
      </w:r>
      <w:proofErr w:type="spellEnd"/>
      <w:r>
        <w:t>:</w:t>
      </w:r>
    </w:p>
    <w:p w14:paraId="15CE8A40" w14:textId="77777777" w:rsidR="00F10E3F" w:rsidRPr="00115A3F" w:rsidRDefault="00F10E3F" w:rsidP="00F10E3F">
      <w:pPr>
        <w:pStyle w:val="PL"/>
      </w:pPr>
      <w:r>
        <w:t xml:space="preserve">          $ref: 'TS29571_CommonData.yaml#/components/schemas/</w:t>
      </w:r>
      <w:proofErr w:type="spellStart"/>
      <w:r>
        <w:t>BitRate</w:t>
      </w:r>
      <w:proofErr w:type="spellEnd"/>
      <w:r>
        <w:t>'</w:t>
      </w:r>
    </w:p>
    <w:p w14:paraId="2F9A7DBC" w14:textId="77777777" w:rsidR="00F10E3F" w:rsidRDefault="00F10E3F" w:rsidP="00F10E3F">
      <w:pPr>
        <w:pStyle w:val="PL"/>
        <w:rPr>
          <w:lang w:val="en-US" w:eastAsia="es-ES"/>
        </w:rPr>
      </w:pPr>
    </w:p>
    <w:p w14:paraId="54D66FE2" w14:textId="77777777" w:rsidR="00F10E3F" w:rsidRDefault="00F10E3F" w:rsidP="00F10E3F">
      <w:pPr>
        <w:pStyle w:val="PL"/>
        <w:rPr>
          <w:lang w:val="en-US" w:eastAsia="es-ES"/>
        </w:rPr>
      </w:pPr>
      <w:r>
        <w:rPr>
          <w:lang w:val="en-US" w:eastAsia="es-ES"/>
        </w:rPr>
        <w:t xml:space="preserve">    </w:t>
      </w:r>
      <w:proofErr w:type="spellStart"/>
      <w:r>
        <w:t>AddrFqdn</w:t>
      </w:r>
      <w:proofErr w:type="spellEnd"/>
      <w:r>
        <w:rPr>
          <w:lang w:val="en-US" w:eastAsia="es-ES"/>
        </w:rPr>
        <w:t>:</w:t>
      </w:r>
    </w:p>
    <w:p w14:paraId="418F2218" w14:textId="77777777" w:rsidR="00F10E3F" w:rsidRDefault="00F10E3F" w:rsidP="00F10E3F">
      <w:pPr>
        <w:pStyle w:val="PL"/>
        <w:rPr>
          <w:rFonts w:eastAsia="Batang"/>
        </w:rPr>
      </w:pPr>
      <w:r>
        <w:rPr>
          <w:rFonts w:eastAsia="Batang"/>
        </w:rPr>
        <w:t xml:space="preserve">      description: IP address and/or FQDN.</w:t>
      </w:r>
    </w:p>
    <w:p w14:paraId="2B1BC943" w14:textId="77777777" w:rsidR="00F10E3F" w:rsidRDefault="00F10E3F" w:rsidP="00F10E3F">
      <w:pPr>
        <w:pStyle w:val="PL"/>
        <w:rPr>
          <w:lang w:val="en-US" w:eastAsia="es-ES"/>
        </w:rPr>
      </w:pPr>
      <w:r>
        <w:rPr>
          <w:lang w:val="en-US" w:eastAsia="es-ES"/>
        </w:rPr>
        <w:t xml:space="preserve">      type: object</w:t>
      </w:r>
    </w:p>
    <w:p w14:paraId="6404E14F" w14:textId="77777777" w:rsidR="00F10E3F" w:rsidRDefault="00F10E3F" w:rsidP="00F10E3F">
      <w:pPr>
        <w:pStyle w:val="PL"/>
        <w:rPr>
          <w:lang w:val="en-US" w:eastAsia="es-ES"/>
        </w:rPr>
      </w:pPr>
      <w:r>
        <w:rPr>
          <w:lang w:val="en-US" w:eastAsia="es-ES"/>
        </w:rPr>
        <w:t xml:space="preserve">      properties:</w:t>
      </w:r>
    </w:p>
    <w:p w14:paraId="2A4488F7" w14:textId="77777777" w:rsidR="00F10E3F" w:rsidRDefault="00F10E3F" w:rsidP="00F10E3F">
      <w:pPr>
        <w:pStyle w:val="PL"/>
        <w:rPr>
          <w:lang w:val="en-US" w:eastAsia="es-ES"/>
        </w:rPr>
      </w:pPr>
      <w:r>
        <w:rPr>
          <w:lang w:val="en-US" w:eastAsia="es-ES"/>
        </w:rPr>
        <w:t xml:space="preserve">        </w:t>
      </w:r>
      <w:proofErr w:type="spellStart"/>
      <w:r>
        <w:rPr>
          <w:lang w:val="en-US" w:eastAsia="es-ES"/>
        </w:rPr>
        <w:t>ipAddr</w:t>
      </w:r>
      <w:proofErr w:type="spellEnd"/>
      <w:r>
        <w:rPr>
          <w:lang w:val="en-US" w:eastAsia="es-ES"/>
        </w:rPr>
        <w:t>:</w:t>
      </w:r>
    </w:p>
    <w:p w14:paraId="22472979" w14:textId="77777777" w:rsidR="00F10E3F" w:rsidRPr="00DF7730"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eastAsia="zh-CN"/>
        </w:rPr>
        <w:t>IpAddr</w:t>
      </w:r>
      <w:proofErr w:type="spellEnd"/>
      <w:r>
        <w:rPr>
          <w:lang w:val="en-US" w:eastAsia="es-ES"/>
        </w:rPr>
        <w:t>'</w:t>
      </w:r>
    </w:p>
    <w:p w14:paraId="1F0ED436" w14:textId="77777777" w:rsidR="00F10E3F" w:rsidRDefault="00F10E3F" w:rsidP="00F10E3F">
      <w:pPr>
        <w:pStyle w:val="PL"/>
        <w:rPr>
          <w:lang w:val="en-US" w:eastAsia="es-ES"/>
        </w:rPr>
      </w:pPr>
      <w:r>
        <w:rPr>
          <w:lang w:val="en-US" w:eastAsia="es-ES"/>
        </w:rPr>
        <w:t xml:space="preserve">        </w:t>
      </w:r>
      <w:proofErr w:type="spellStart"/>
      <w:r>
        <w:t>fqdn</w:t>
      </w:r>
      <w:proofErr w:type="spellEnd"/>
      <w:r>
        <w:rPr>
          <w:lang w:val="en-US" w:eastAsia="es-ES"/>
        </w:rPr>
        <w:t>:</w:t>
      </w:r>
    </w:p>
    <w:p w14:paraId="16EFD983" w14:textId="77777777" w:rsidR="00F10E3F" w:rsidRDefault="00F10E3F" w:rsidP="00F10E3F">
      <w:pPr>
        <w:pStyle w:val="PL"/>
      </w:pPr>
      <w:r>
        <w:t xml:space="preserve">          type: string</w:t>
      </w:r>
    </w:p>
    <w:p w14:paraId="0A782B6B" w14:textId="77777777" w:rsidR="00F10E3F" w:rsidRDefault="00F10E3F" w:rsidP="00F10E3F">
      <w:pPr>
        <w:pStyle w:val="PL"/>
      </w:pPr>
      <w:r>
        <w:t xml:space="preserve">          description: Indicates an FQDN.</w:t>
      </w:r>
    </w:p>
    <w:p w14:paraId="3F265D85" w14:textId="77777777" w:rsidR="00F10E3F" w:rsidRDefault="00F10E3F" w:rsidP="00F10E3F">
      <w:pPr>
        <w:pStyle w:val="PL"/>
        <w:rPr>
          <w:lang w:val="en-US" w:eastAsia="es-ES"/>
        </w:rPr>
      </w:pPr>
    </w:p>
    <w:p w14:paraId="3DDE9341" w14:textId="77777777" w:rsidR="00F10E3F" w:rsidRDefault="00F10E3F" w:rsidP="00F10E3F">
      <w:pPr>
        <w:pStyle w:val="PL"/>
        <w:rPr>
          <w:lang w:val="en-US" w:eastAsia="es-ES"/>
        </w:rPr>
      </w:pPr>
      <w:r>
        <w:rPr>
          <w:lang w:val="en-US" w:eastAsia="es-ES"/>
        </w:rPr>
        <w:t xml:space="preserve">    </w:t>
      </w:r>
      <w:proofErr w:type="spellStart"/>
      <w:r>
        <w:rPr>
          <w:lang w:val="en-US" w:eastAsia="es-ES"/>
        </w:rPr>
        <w:t>DispersionCollection</w:t>
      </w:r>
      <w:proofErr w:type="spellEnd"/>
      <w:r>
        <w:rPr>
          <w:lang w:val="en-US" w:eastAsia="es-ES"/>
        </w:rPr>
        <w:t>:</w:t>
      </w:r>
    </w:p>
    <w:p w14:paraId="1EC3F996" w14:textId="77777777" w:rsidR="00F10E3F" w:rsidRDefault="00F10E3F" w:rsidP="00F10E3F">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5F4AA238" w14:textId="77777777" w:rsidR="00F10E3F" w:rsidRDefault="00F10E3F" w:rsidP="00F10E3F">
      <w:pPr>
        <w:pStyle w:val="PL"/>
        <w:rPr>
          <w:lang w:val="en-US" w:eastAsia="es-ES"/>
        </w:rPr>
      </w:pPr>
      <w:r>
        <w:rPr>
          <w:lang w:val="en-US" w:eastAsia="es-ES"/>
        </w:rPr>
        <w:t xml:space="preserve">      type: object</w:t>
      </w:r>
    </w:p>
    <w:p w14:paraId="4D3E170F" w14:textId="77777777" w:rsidR="00F10E3F" w:rsidRDefault="00F10E3F" w:rsidP="00F10E3F">
      <w:pPr>
        <w:pStyle w:val="PL"/>
        <w:rPr>
          <w:lang w:val="en-US" w:eastAsia="es-ES"/>
        </w:rPr>
      </w:pPr>
      <w:r>
        <w:rPr>
          <w:lang w:val="en-US" w:eastAsia="es-ES"/>
        </w:rPr>
        <w:t xml:space="preserve">      properties:</w:t>
      </w:r>
    </w:p>
    <w:p w14:paraId="620776AF" w14:textId="77777777" w:rsidR="00F10E3F" w:rsidRPr="0020300E" w:rsidRDefault="00F10E3F" w:rsidP="00F10E3F">
      <w:pPr>
        <w:pStyle w:val="PL"/>
        <w:rPr>
          <w:lang w:val="en-US" w:eastAsia="es-ES"/>
        </w:rPr>
      </w:pPr>
      <w:r w:rsidRPr="0020300E">
        <w:rPr>
          <w:lang w:val="en-US" w:eastAsia="es-ES"/>
        </w:rPr>
        <w:t xml:space="preserve">        </w:t>
      </w:r>
      <w:proofErr w:type="spellStart"/>
      <w:r w:rsidRPr="0020300E">
        <w:rPr>
          <w:lang w:val="en-US" w:eastAsia="es-ES"/>
        </w:rPr>
        <w:t>gpsi</w:t>
      </w:r>
      <w:proofErr w:type="spellEnd"/>
      <w:r w:rsidRPr="0020300E">
        <w:rPr>
          <w:lang w:val="en-US" w:eastAsia="es-ES"/>
        </w:rPr>
        <w:t>:</w:t>
      </w:r>
    </w:p>
    <w:p w14:paraId="5361086A" w14:textId="77777777" w:rsidR="00F10E3F" w:rsidRDefault="00F10E3F" w:rsidP="00F10E3F">
      <w:pPr>
        <w:pStyle w:val="PL"/>
        <w:rPr>
          <w:lang w:val="en-US" w:eastAsia="es-ES"/>
        </w:rPr>
      </w:pPr>
      <w:r w:rsidRPr="0020300E">
        <w:rPr>
          <w:lang w:val="en-US" w:eastAsia="es-ES"/>
        </w:rPr>
        <w:t xml:space="preserve">          $ref: 'TS29571_CommonData.</w:t>
      </w:r>
      <w:proofErr w:type="gramStart"/>
      <w:r w:rsidRPr="0020300E">
        <w:rPr>
          <w:lang w:val="en-US" w:eastAsia="es-ES"/>
        </w:rPr>
        <w:t>yaml#/</w:t>
      </w:r>
      <w:proofErr w:type="gramEnd"/>
      <w:r w:rsidRPr="0020300E">
        <w:rPr>
          <w:lang w:val="en-US" w:eastAsia="es-ES"/>
        </w:rPr>
        <w:t>components/schemas/</w:t>
      </w:r>
      <w:proofErr w:type="spellStart"/>
      <w:r w:rsidRPr="0020300E">
        <w:rPr>
          <w:lang w:val="en-US" w:eastAsia="es-ES"/>
        </w:rPr>
        <w:t>Gpsi</w:t>
      </w:r>
      <w:proofErr w:type="spellEnd"/>
      <w:r w:rsidRPr="0020300E">
        <w:rPr>
          <w:lang w:val="en-US" w:eastAsia="es-ES"/>
        </w:rPr>
        <w:t>'</w:t>
      </w:r>
    </w:p>
    <w:p w14:paraId="4C8CB97A" w14:textId="77777777" w:rsidR="00F10E3F" w:rsidRPr="009D4E28" w:rsidRDefault="00F10E3F" w:rsidP="00F10E3F">
      <w:pPr>
        <w:pStyle w:val="PL"/>
        <w:rPr>
          <w:lang w:val="en-US" w:eastAsia="es-ES"/>
        </w:rPr>
      </w:pPr>
      <w:r w:rsidRPr="009D4E28">
        <w:rPr>
          <w:lang w:val="en-US" w:eastAsia="es-ES"/>
        </w:rPr>
        <w:t xml:space="preserve">        </w:t>
      </w:r>
      <w:proofErr w:type="spellStart"/>
      <w:r w:rsidRPr="009D4E28">
        <w:rPr>
          <w:lang w:val="en-US" w:eastAsia="es-ES"/>
        </w:rPr>
        <w:t>supi</w:t>
      </w:r>
      <w:proofErr w:type="spellEnd"/>
      <w:r w:rsidRPr="009D4E28">
        <w:rPr>
          <w:lang w:val="en-US" w:eastAsia="es-ES"/>
        </w:rPr>
        <w:t>:</w:t>
      </w:r>
    </w:p>
    <w:p w14:paraId="4DB45789" w14:textId="77777777" w:rsidR="00F10E3F" w:rsidRDefault="00F10E3F" w:rsidP="00F10E3F">
      <w:pPr>
        <w:pStyle w:val="PL"/>
        <w:rPr>
          <w:lang w:val="en-US" w:eastAsia="es-ES"/>
        </w:rPr>
      </w:pPr>
      <w:r w:rsidRPr="009D4E28">
        <w:rPr>
          <w:lang w:val="en-US" w:eastAsia="es-ES"/>
        </w:rPr>
        <w:t xml:space="preserve">          $ref: 'TS29571_CommonData.</w:t>
      </w:r>
      <w:proofErr w:type="gramStart"/>
      <w:r w:rsidRPr="009D4E28">
        <w:rPr>
          <w:lang w:val="en-US" w:eastAsia="es-ES"/>
        </w:rPr>
        <w:t>yaml#/</w:t>
      </w:r>
      <w:proofErr w:type="gramEnd"/>
      <w:r w:rsidRPr="009D4E28">
        <w:rPr>
          <w:lang w:val="en-US" w:eastAsia="es-ES"/>
        </w:rPr>
        <w:t>components/schemas/Supi'</w:t>
      </w:r>
    </w:p>
    <w:p w14:paraId="1A8EF0EC" w14:textId="77777777" w:rsidR="00F10E3F" w:rsidRPr="0020300E" w:rsidRDefault="00F10E3F" w:rsidP="00F10E3F">
      <w:pPr>
        <w:pStyle w:val="PL"/>
        <w:rPr>
          <w:lang w:val="en-US" w:eastAsia="es-ES"/>
        </w:rPr>
      </w:pPr>
      <w:r w:rsidRPr="0020300E">
        <w:rPr>
          <w:lang w:val="en-US" w:eastAsia="es-ES"/>
        </w:rPr>
        <w:t xml:space="preserve">        </w:t>
      </w:r>
      <w:proofErr w:type="spellStart"/>
      <w:r w:rsidRPr="0020300E">
        <w:rPr>
          <w:lang w:val="en-US" w:eastAsia="es-ES"/>
        </w:rPr>
        <w:t>ueAddr</w:t>
      </w:r>
      <w:proofErr w:type="spellEnd"/>
      <w:r w:rsidRPr="0020300E">
        <w:rPr>
          <w:lang w:val="en-US" w:eastAsia="es-ES"/>
        </w:rPr>
        <w:t>:</w:t>
      </w:r>
    </w:p>
    <w:p w14:paraId="78BD5284" w14:textId="77777777" w:rsidR="00F10E3F" w:rsidRDefault="00F10E3F" w:rsidP="00F10E3F">
      <w:pPr>
        <w:pStyle w:val="PL"/>
        <w:rPr>
          <w:lang w:val="en-US" w:eastAsia="es-ES"/>
        </w:rPr>
      </w:pPr>
      <w:r w:rsidRPr="0020300E">
        <w:rPr>
          <w:lang w:val="en-US" w:eastAsia="es-ES"/>
        </w:rPr>
        <w:t xml:space="preserve">          $ref: 'TS29571_CommonData.</w:t>
      </w:r>
      <w:proofErr w:type="gramStart"/>
      <w:r w:rsidRPr="0020300E">
        <w:rPr>
          <w:lang w:val="en-US" w:eastAsia="es-ES"/>
        </w:rPr>
        <w:t>yaml#/</w:t>
      </w:r>
      <w:proofErr w:type="gramEnd"/>
      <w:r w:rsidRPr="0020300E">
        <w:rPr>
          <w:lang w:val="en-US" w:eastAsia="es-ES"/>
        </w:rPr>
        <w:t>components/schemas/</w:t>
      </w:r>
      <w:proofErr w:type="spellStart"/>
      <w:r w:rsidRPr="0020300E">
        <w:rPr>
          <w:lang w:val="en-US" w:eastAsia="es-ES"/>
        </w:rPr>
        <w:t>IpAddr</w:t>
      </w:r>
      <w:proofErr w:type="spellEnd"/>
      <w:r w:rsidRPr="0020300E">
        <w:rPr>
          <w:lang w:val="en-US" w:eastAsia="es-ES"/>
        </w:rPr>
        <w:t>'</w:t>
      </w:r>
    </w:p>
    <w:p w14:paraId="1213886B" w14:textId="77777777" w:rsidR="00F10E3F" w:rsidRDefault="00F10E3F" w:rsidP="00F10E3F">
      <w:pPr>
        <w:pStyle w:val="PL"/>
      </w:pPr>
      <w:r>
        <w:t xml:space="preserve">        </w:t>
      </w:r>
      <w:proofErr w:type="spellStart"/>
      <w:r>
        <w:t>timeStamp</w:t>
      </w:r>
      <w:proofErr w:type="spellEnd"/>
      <w:r>
        <w:t>:</w:t>
      </w:r>
    </w:p>
    <w:p w14:paraId="12652B18" w14:textId="77777777" w:rsidR="00F10E3F" w:rsidRPr="001F322F" w:rsidRDefault="00F10E3F" w:rsidP="00F10E3F">
      <w:pPr>
        <w:pStyle w:val="PL"/>
      </w:pPr>
      <w:r>
        <w:t xml:space="preserve">          $ref: 'TS29571_CommonData.yaml#/components/schemas/</w:t>
      </w:r>
      <w:proofErr w:type="spellStart"/>
      <w:r>
        <w:t>DateTime</w:t>
      </w:r>
      <w:proofErr w:type="spellEnd"/>
      <w:r>
        <w:t>'</w:t>
      </w:r>
    </w:p>
    <w:p w14:paraId="4E32F05D" w14:textId="77777777" w:rsidR="00F10E3F" w:rsidRPr="0020300E" w:rsidRDefault="00F10E3F" w:rsidP="00F10E3F">
      <w:pPr>
        <w:pStyle w:val="PL"/>
        <w:rPr>
          <w:lang w:val="en-US" w:eastAsia="es-ES"/>
        </w:rPr>
      </w:pPr>
      <w:r w:rsidRPr="0020300E">
        <w:rPr>
          <w:lang w:val="en-US" w:eastAsia="es-ES"/>
        </w:rPr>
        <w:t xml:space="preserve">        </w:t>
      </w:r>
      <w:proofErr w:type="spellStart"/>
      <w:r w:rsidRPr="0020300E">
        <w:rPr>
          <w:lang w:val="en-US" w:eastAsia="es-ES"/>
        </w:rPr>
        <w:t>dataUsage</w:t>
      </w:r>
      <w:proofErr w:type="spellEnd"/>
      <w:r w:rsidRPr="0020300E">
        <w:rPr>
          <w:lang w:val="en-US" w:eastAsia="es-ES"/>
        </w:rPr>
        <w:t>:</w:t>
      </w:r>
    </w:p>
    <w:p w14:paraId="133C05EA" w14:textId="77777777" w:rsidR="00F10E3F" w:rsidRDefault="00F10E3F" w:rsidP="00F10E3F">
      <w:pPr>
        <w:pStyle w:val="PL"/>
        <w:rPr>
          <w:lang w:val="en-US" w:eastAsia="es-ES"/>
        </w:rPr>
      </w:pPr>
      <w:r w:rsidRPr="0020300E">
        <w:rPr>
          <w:lang w:val="en-US" w:eastAsia="es-ES"/>
        </w:rPr>
        <w:t xml:space="preserve">          $ref: 'TS29122_CommonData.</w:t>
      </w:r>
      <w:proofErr w:type="gramStart"/>
      <w:r w:rsidRPr="0020300E">
        <w:rPr>
          <w:lang w:val="en-US" w:eastAsia="es-ES"/>
        </w:rPr>
        <w:t>yaml#/</w:t>
      </w:r>
      <w:proofErr w:type="gramEnd"/>
      <w:r w:rsidRPr="0020300E">
        <w:rPr>
          <w:lang w:val="en-US" w:eastAsia="es-ES"/>
        </w:rPr>
        <w:t>components/schemas/</w:t>
      </w:r>
      <w:proofErr w:type="spellStart"/>
      <w:r w:rsidRPr="0020300E">
        <w:rPr>
          <w:lang w:val="en-US" w:eastAsia="es-ES"/>
        </w:rPr>
        <w:t>UsageThreshold</w:t>
      </w:r>
      <w:proofErr w:type="spellEnd"/>
      <w:r w:rsidRPr="0020300E">
        <w:rPr>
          <w:lang w:val="en-US" w:eastAsia="es-ES"/>
        </w:rPr>
        <w:t>'</w:t>
      </w:r>
    </w:p>
    <w:p w14:paraId="00BBAB97" w14:textId="77777777" w:rsidR="00F10E3F" w:rsidRPr="00110FFF" w:rsidRDefault="00F10E3F" w:rsidP="00F10E3F">
      <w:pPr>
        <w:pStyle w:val="PL"/>
        <w:rPr>
          <w:lang w:val="en-US" w:eastAsia="es-ES"/>
        </w:rPr>
      </w:pPr>
      <w:r w:rsidRPr="00110FFF">
        <w:rPr>
          <w:lang w:val="en-US" w:eastAsia="es-ES"/>
        </w:rPr>
        <w:t xml:space="preserve">        </w:t>
      </w:r>
      <w:proofErr w:type="spellStart"/>
      <w:r w:rsidRPr="00110FFF">
        <w:rPr>
          <w:lang w:val="en-US" w:eastAsia="es-ES"/>
        </w:rPr>
        <w:t>flowDesp</w:t>
      </w:r>
      <w:proofErr w:type="spellEnd"/>
      <w:r w:rsidRPr="00110FFF">
        <w:rPr>
          <w:lang w:val="en-US" w:eastAsia="es-ES"/>
        </w:rPr>
        <w:t>:</w:t>
      </w:r>
    </w:p>
    <w:p w14:paraId="3AB28191" w14:textId="77777777" w:rsidR="00F10E3F" w:rsidRPr="00110FFF" w:rsidRDefault="00F10E3F" w:rsidP="00F10E3F">
      <w:pPr>
        <w:pStyle w:val="PL"/>
        <w:rPr>
          <w:lang w:val="en-US" w:eastAsia="es-ES"/>
        </w:rPr>
      </w:pPr>
      <w:r w:rsidRPr="00110FFF">
        <w:rPr>
          <w:lang w:val="en-US" w:eastAsia="es-ES"/>
        </w:rPr>
        <w:t xml:space="preserve">          $ref: 'TS29514_Npcf_PolicyAuthorization.</w:t>
      </w:r>
      <w:proofErr w:type="gramStart"/>
      <w:r w:rsidRPr="00110FFF">
        <w:rPr>
          <w:lang w:val="en-US" w:eastAsia="es-ES"/>
        </w:rPr>
        <w:t>yaml#/</w:t>
      </w:r>
      <w:proofErr w:type="gramEnd"/>
      <w:r w:rsidRPr="00110FFF">
        <w:rPr>
          <w:lang w:val="en-US" w:eastAsia="es-ES"/>
        </w:rPr>
        <w:t>components/schemas/FlowDescription'</w:t>
      </w:r>
    </w:p>
    <w:p w14:paraId="6D217CFA" w14:textId="77777777" w:rsidR="00F10E3F" w:rsidRPr="00110FFF" w:rsidRDefault="00F10E3F" w:rsidP="00F10E3F">
      <w:pPr>
        <w:pStyle w:val="PL"/>
        <w:rPr>
          <w:lang w:val="en-US" w:eastAsia="es-ES"/>
        </w:rPr>
      </w:pPr>
      <w:r w:rsidRPr="00110FFF">
        <w:rPr>
          <w:lang w:val="en-US" w:eastAsia="es-ES"/>
        </w:rPr>
        <w:t xml:space="preserve">        </w:t>
      </w:r>
      <w:proofErr w:type="spellStart"/>
      <w:r w:rsidRPr="00110FFF">
        <w:rPr>
          <w:lang w:val="en-US" w:eastAsia="es-ES"/>
        </w:rPr>
        <w:t>appId</w:t>
      </w:r>
      <w:proofErr w:type="spellEnd"/>
      <w:r w:rsidRPr="00110FFF">
        <w:rPr>
          <w:lang w:val="en-US" w:eastAsia="es-ES"/>
        </w:rPr>
        <w:t>:</w:t>
      </w:r>
    </w:p>
    <w:p w14:paraId="38C47E4E" w14:textId="77777777" w:rsidR="00F10E3F" w:rsidRPr="00110FFF" w:rsidRDefault="00F10E3F" w:rsidP="00F10E3F">
      <w:pPr>
        <w:pStyle w:val="PL"/>
        <w:rPr>
          <w:lang w:val="en-US" w:eastAsia="es-ES"/>
        </w:rPr>
      </w:pPr>
      <w:r w:rsidRPr="00110FFF">
        <w:rPr>
          <w:lang w:val="en-US" w:eastAsia="es-ES"/>
        </w:rPr>
        <w:t xml:space="preserve">          $ref: 'TS29571_CommonData.</w:t>
      </w:r>
      <w:proofErr w:type="gramStart"/>
      <w:r w:rsidRPr="00110FFF">
        <w:rPr>
          <w:lang w:val="en-US" w:eastAsia="es-ES"/>
        </w:rPr>
        <w:t>yaml#/</w:t>
      </w:r>
      <w:proofErr w:type="gramEnd"/>
      <w:r w:rsidRPr="00110FFF">
        <w:rPr>
          <w:lang w:val="en-US" w:eastAsia="es-ES"/>
        </w:rPr>
        <w:t>components/schemas/</w:t>
      </w:r>
      <w:proofErr w:type="spellStart"/>
      <w:r w:rsidRPr="00110FFF">
        <w:rPr>
          <w:lang w:val="en-US" w:eastAsia="es-ES"/>
        </w:rPr>
        <w:t>ApplicationId</w:t>
      </w:r>
      <w:proofErr w:type="spellEnd"/>
      <w:r w:rsidRPr="00110FFF">
        <w:rPr>
          <w:lang w:val="en-US" w:eastAsia="es-ES"/>
        </w:rPr>
        <w:t>'</w:t>
      </w:r>
    </w:p>
    <w:p w14:paraId="652E36FF" w14:textId="77777777" w:rsidR="00F10E3F" w:rsidRPr="00110FFF" w:rsidRDefault="00F10E3F" w:rsidP="00F10E3F">
      <w:pPr>
        <w:pStyle w:val="PL"/>
        <w:rPr>
          <w:lang w:val="en-US" w:eastAsia="es-ES"/>
        </w:rPr>
      </w:pPr>
      <w:r w:rsidRPr="00110FFF">
        <w:rPr>
          <w:lang w:val="en-US" w:eastAsia="es-ES"/>
        </w:rPr>
        <w:t xml:space="preserve">        </w:t>
      </w:r>
      <w:proofErr w:type="spellStart"/>
      <w:r w:rsidRPr="00110FFF">
        <w:rPr>
          <w:lang w:val="en-US" w:eastAsia="es-ES"/>
        </w:rPr>
        <w:t>dnai</w:t>
      </w:r>
      <w:r>
        <w:rPr>
          <w:lang w:val="en-US" w:eastAsia="es-ES"/>
        </w:rPr>
        <w:t>s</w:t>
      </w:r>
      <w:proofErr w:type="spellEnd"/>
      <w:r w:rsidRPr="00110FFF">
        <w:rPr>
          <w:lang w:val="en-US" w:eastAsia="es-ES"/>
        </w:rPr>
        <w:t>:</w:t>
      </w:r>
    </w:p>
    <w:p w14:paraId="3900CB79" w14:textId="77777777" w:rsidR="00F10E3F" w:rsidRPr="00110FFF" w:rsidRDefault="00F10E3F" w:rsidP="00F10E3F">
      <w:pPr>
        <w:pStyle w:val="PL"/>
        <w:rPr>
          <w:lang w:val="en-US" w:eastAsia="es-ES"/>
        </w:rPr>
      </w:pPr>
      <w:r w:rsidRPr="00110FFF">
        <w:rPr>
          <w:lang w:val="en-US" w:eastAsia="es-ES"/>
        </w:rPr>
        <w:t xml:space="preserve">          type: array</w:t>
      </w:r>
    </w:p>
    <w:p w14:paraId="6E8ABDF1" w14:textId="77777777" w:rsidR="00F10E3F" w:rsidRPr="00110FFF" w:rsidRDefault="00F10E3F" w:rsidP="00F10E3F">
      <w:pPr>
        <w:pStyle w:val="PL"/>
        <w:rPr>
          <w:lang w:val="en-US" w:eastAsia="es-ES"/>
        </w:rPr>
      </w:pPr>
      <w:r w:rsidRPr="00110FFF">
        <w:rPr>
          <w:lang w:val="en-US" w:eastAsia="es-ES"/>
        </w:rPr>
        <w:lastRenderedPageBreak/>
        <w:t xml:space="preserve">          items:</w:t>
      </w:r>
    </w:p>
    <w:p w14:paraId="5BA5B059" w14:textId="77777777" w:rsidR="00F10E3F" w:rsidRPr="00110FFF" w:rsidRDefault="00F10E3F" w:rsidP="00F10E3F">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w:t>
      </w:r>
      <w:proofErr w:type="spellStart"/>
      <w:r w:rsidRPr="00110FFF">
        <w:rPr>
          <w:lang w:val="en-US" w:eastAsia="es-ES"/>
        </w:rPr>
        <w:t>Dnai</w:t>
      </w:r>
      <w:proofErr w:type="spellEnd"/>
      <w:r w:rsidRPr="00110FFF">
        <w:rPr>
          <w:lang w:val="en-US" w:eastAsia="es-ES"/>
        </w:rPr>
        <w:t>'</w:t>
      </w:r>
    </w:p>
    <w:p w14:paraId="7E6B3273" w14:textId="77777777" w:rsidR="00F10E3F" w:rsidRDefault="00F10E3F" w:rsidP="00F10E3F">
      <w:pPr>
        <w:pStyle w:val="PL"/>
        <w:rPr>
          <w:lang w:val="en-US" w:eastAsia="es-ES"/>
        </w:rPr>
      </w:pPr>
      <w:r w:rsidRPr="00110FFF">
        <w:rPr>
          <w:lang w:val="en-US" w:eastAsia="es-ES"/>
        </w:rPr>
        <w:t xml:space="preserve">          </w:t>
      </w:r>
      <w:proofErr w:type="spellStart"/>
      <w:r w:rsidRPr="00110FFF">
        <w:rPr>
          <w:lang w:val="en-US" w:eastAsia="es-ES"/>
        </w:rPr>
        <w:t>minItems</w:t>
      </w:r>
      <w:proofErr w:type="spellEnd"/>
      <w:r w:rsidRPr="00110FFF">
        <w:rPr>
          <w:lang w:val="en-US" w:eastAsia="es-ES"/>
        </w:rPr>
        <w:t>: 1</w:t>
      </w:r>
    </w:p>
    <w:p w14:paraId="717B6A19" w14:textId="77777777" w:rsidR="00F10E3F" w:rsidRPr="0020300E" w:rsidRDefault="00F10E3F" w:rsidP="00F10E3F">
      <w:pPr>
        <w:pStyle w:val="PL"/>
        <w:rPr>
          <w:lang w:val="en-US" w:eastAsia="es-ES"/>
        </w:rPr>
      </w:pPr>
      <w:r w:rsidRPr="0020300E">
        <w:rPr>
          <w:lang w:val="en-US" w:eastAsia="es-ES"/>
        </w:rPr>
        <w:t xml:space="preserve">        </w:t>
      </w:r>
      <w:proofErr w:type="spellStart"/>
      <w:r w:rsidRPr="00116E8F">
        <w:rPr>
          <w:rFonts w:hint="eastAsia"/>
          <w:lang w:val="en-US" w:eastAsia="es-ES"/>
        </w:rPr>
        <w:t>a</w:t>
      </w:r>
      <w:r w:rsidRPr="00116E8F">
        <w:rPr>
          <w:lang w:val="en-US" w:eastAsia="es-ES"/>
        </w:rPr>
        <w:t>ppDur</w:t>
      </w:r>
      <w:proofErr w:type="spellEnd"/>
      <w:r w:rsidRPr="0020300E">
        <w:rPr>
          <w:lang w:val="en-US" w:eastAsia="es-ES"/>
        </w:rPr>
        <w:t>:</w:t>
      </w:r>
    </w:p>
    <w:p w14:paraId="26A238E5" w14:textId="77777777" w:rsidR="00F10E3F" w:rsidRPr="00F40D57" w:rsidRDefault="00F10E3F" w:rsidP="00F10E3F">
      <w:pPr>
        <w:pStyle w:val="PL"/>
        <w:rPr>
          <w:lang w:eastAsia="es-ES"/>
        </w:rPr>
      </w:pPr>
      <w:r>
        <w:t xml:space="preserve">          $ref: 'TS29571_CommonData.yaml#/components/schemas/</w:t>
      </w:r>
      <w:proofErr w:type="spellStart"/>
      <w:r>
        <w:t>DurationSec</w:t>
      </w:r>
      <w:proofErr w:type="spellEnd"/>
      <w:r>
        <w:t>'</w:t>
      </w:r>
    </w:p>
    <w:p w14:paraId="386D6DC0" w14:textId="77777777" w:rsidR="00F10E3F" w:rsidRPr="00110FFF" w:rsidRDefault="00F10E3F" w:rsidP="00F10E3F">
      <w:pPr>
        <w:pStyle w:val="PL"/>
        <w:rPr>
          <w:lang w:val="en-US" w:eastAsia="es-ES"/>
        </w:rPr>
      </w:pPr>
      <w:r w:rsidRPr="00110FFF">
        <w:rPr>
          <w:lang w:val="en-US" w:eastAsia="es-ES"/>
        </w:rPr>
        <w:t xml:space="preserve">      required:</w:t>
      </w:r>
    </w:p>
    <w:p w14:paraId="5918404E" w14:textId="77777777" w:rsidR="00F10E3F" w:rsidRDefault="00F10E3F" w:rsidP="00F10E3F">
      <w:pPr>
        <w:pStyle w:val="PL"/>
        <w:rPr>
          <w:lang w:val="en-US" w:eastAsia="es-ES"/>
        </w:rPr>
      </w:pPr>
      <w:r w:rsidRPr="00110FFF">
        <w:rPr>
          <w:lang w:val="en-US" w:eastAsia="es-ES"/>
        </w:rPr>
        <w:t xml:space="preserve">        - </w:t>
      </w:r>
      <w:proofErr w:type="spellStart"/>
      <w:r w:rsidRPr="00110FFF">
        <w:rPr>
          <w:lang w:val="en-US" w:eastAsia="es-ES"/>
        </w:rPr>
        <w:t>dataUsage</w:t>
      </w:r>
      <w:proofErr w:type="spellEnd"/>
    </w:p>
    <w:p w14:paraId="1267DD36" w14:textId="77777777" w:rsidR="00F10E3F" w:rsidRDefault="00F10E3F" w:rsidP="00F10E3F">
      <w:pPr>
        <w:pStyle w:val="PL"/>
        <w:rPr>
          <w:lang w:eastAsia="zh-CN"/>
        </w:rPr>
      </w:pPr>
      <w:r>
        <w:rPr>
          <w:lang w:eastAsia="zh-CN"/>
        </w:rPr>
        <w:t xml:space="preserve">     </w:t>
      </w:r>
      <w:r>
        <w:t xml:space="preserve"> </w:t>
      </w:r>
      <w:proofErr w:type="spellStart"/>
      <w:r>
        <w:rPr>
          <w:lang w:eastAsia="zh-CN"/>
        </w:rPr>
        <w:t>oneOf</w:t>
      </w:r>
      <w:proofErr w:type="spellEnd"/>
      <w:r>
        <w:rPr>
          <w:lang w:eastAsia="zh-CN"/>
        </w:rPr>
        <w:t>:</w:t>
      </w:r>
    </w:p>
    <w:p w14:paraId="359E112C" w14:textId="77777777" w:rsidR="00F10E3F" w:rsidRDefault="00F10E3F" w:rsidP="00F10E3F">
      <w:pPr>
        <w:pStyle w:val="PL"/>
        <w:rPr>
          <w:lang w:eastAsia="zh-CN"/>
        </w:rPr>
      </w:pPr>
      <w:r>
        <w:rPr>
          <w:lang w:eastAsia="zh-CN"/>
        </w:rPr>
        <w:t xml:space="preserve">        - required: [</w:t>
      </w:r>
      <w:proofErr w:type="spellStart"/>
      <w:r w:rsidRPr="0020300E">
        <w:rPr>
          <w:lang w:val="en-US" w:eastAsia="es-ES"/>
        </w:rPr>
        <w:t>gpsi</w:t>
      </w:r>
      <w:proofErr w:type="spellEnd"/>
      <w:r>
        <w:rPr>
          <w:lang w:val="en-US" w:eastAsia="es-ES"/>
        </w:rPr>
        <w:t>]</w:t>
      </w:r>
    </w:p>
    <w:p w14:paraId="0C059370" w14:textId="77777777" w:rsidR="00F10E3F" w:rsidRDefault="00F10E3F" w:rsidP="00F10E3F">
      <w:pPr>
        <w:pStyle w:val="PL"/>
        <w:rPr>
          <w:lang w:eastAsia="zh-CN"/>
        </w:rPr>
      </w:pPr>
      <w:r>
        <w:rPr>
          <w:lang w:eastAsia="zh-CN"/>
        </w:rPr>
        <w:t xml:space="preserve">        - required: [</w:t>
      </w:r>
      <w:proofErr w:type="spellStart"/>
      <w:r w:rsidRPr="009D4E28">
        <w:rPr>
          <w:lang w:val="en-US" w:eastAsia="es-ES"/>
        </w:rPr>
        <w:t>supi</w:t>
      </w:r>
      <w:proofErr w:type="spellEnd"/>
      <w:r>
        <w:rPr>
          <w:lang w:val="en-US" w:eastAsia="es-ES"/>
        </w:rPr>
        <w:t>]</w:t>
      </w:r>
    </w:p>
    <w:p w14:paraId="4CF5E9FB" w14:textId="77777777" w:rsidR="00F10E3F" w:rsidRDefault="00F10E3F" w:rsidP="00F10E3F">
      <w:pPr>
        <w:pStyle w:val="PL"/>
        <w:rPr>
          <w:lang w:val="en-US" w:eastAsia="es-ES"/>
        </w:rPr>
      </w:pPr>
      <w:r>
        <w:rPr>
          <w:lang w:eastAsia="zh-CN"/>
        </w:rPr>
        <w:t xml:space="preserve">        - required: [</w:t>
      </w:r>
      <w:proofErr w:type="spellStart"/>
      <w:r w:rsidRPr="00234C94">
        <w:rPr>
          <w:lang w:val="en-US" w:eastAsia="es-ES"/>
        </w:rPr>
        <w:t>ueAddr</w:t>
      </w:r>
      <w:proofErr w:type="spellEnd"/>
      <w:r>
        <w:rPr>
          <w:lang w:val="en-US" w:eastAsia="es-ES"/>
        </w:rPr>
        <w:t>]</w:t>
      </w:r>
    </w:p>
    <w:p w14:paraId="111E282A" w14:textId="77777777" w:rsidR="00F10E3F" w:rsidRDefault="00F10E3F" w:rsidP="00F10E3F">
      <w:pPr>
        <w:pStyle w:val="PL"/>
        <w:rPr>
          <w:lang w:val="en-US" w:eastAsia="es-ES"/>
        </w:rPr>
      </w:pPr>
    </w:p>
    <w:p w14:paraId="4CF78EE6" w14:textId="77777777" w:rsidR="00F10E3F" w:rsidRDefault="00F10E3F" w:rsidP="00F10E3F">
      <w:pPr>
        <w:pStyle w:val="PL"/>
        <w:rPr>
          <w:lang w:val="en-US" w:eastAsia="es-ES"/>
        </w:rPr>
      </w:pPr>
      <w:r>
        <w:rPr>
          <w:lang w:val="en-US" w:eastAsia="es-ES"/>
        </w:rPr>
        <w:t xml:space="preserve">    </w:t>
      </w:r>
      <w:proofErr w:type="spellStart"/>
      <w:r>
        <w:rPr>
          <w:lang w:val="en-US" w:eastAsia="es-ES"/>
        </w:rPr>
        <w:t>CollectiveBehaviourFilter</w:t>
      </w:r>
      <w:proofErr w:type="spellEnd"/>
      <w:r>
        <w:rPr>
          <w:lang w:val="en-US" w:eastAsia="es-ES"/>
        </w:rPr>
        <w:t>:</w:t>
      </w:r>
    </w:p>
    <w:p w14:paraId="5031FDDF" w14:textId="77777777" w:rsidR="00F10E3F" w:rsidRDefault="00F10E3F" w:rsidP="00F10E3F">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 xml:space="preserve">collective </w:t>
      </w:r>
      <w:proofErr w:type="spellStart"/>
      <w:r>
        <w:rPr>
          <w:lang w:val="en-US" w:eastAsia="es-ES"/>
        </w:rPr>
        <w:t>behaviour</w:t>
      </w:r>
      <w:proofErr w:type="spellEnd"/>
      <w:r>
        <w:rPr>
          <w:lang w:val="en-US" w:eastAsia="es-ES"/>
        </w:rPr>
        <w:t xml:space="preserve"> filter information to be collected f</w:t>
      </w:r>
      <w:r w:rsidRPr="00010373">
        <w:rPr>
          <w:lang w:val="en-US" w:eastAsia="es-ES"/>
        </w:rPr>
        <w:t>r</w:t>
      </w:r>
      <w:r>
        <w:rPr>
          <w:lang w:val="en-US" w:eastAsia="es-ES"/>
        </w:rPr>
        <w:t>om UE.</w:t>
      </w:r>
    </w:p>
    <w:p w14:paraId="28E53891" w14:textId="77777777" w:rsidR="00F10E3F" w:rsidRDefault="00F10E3F" w:rsidP="00F10E3F">
      <w:pPr>
        <w:pStyle w:val="PL"/>
        <w:rPr>
          <w:lang w:val="en-US" w:eastAsia="es-ES"/>
        </w:rPr>
      </w:pPr>
      <w:r>
        <w:rPr>
          <w:lang w:val="en-US" w:eastAsia="es-ES"/>
        </w:rPr>
        <w:t xml:space="preserve">      type: object</w:t>
      </w:r>
    </w:p>
    <w:p w14:paraId="7CB7E35F" w14:textId="77777777" w:rsidR="00F10E3F" w:rsidRDefault="00F10E3F" w:rsidP="00F10E3F">
      <w:pPr>
        <w:pStyle w:val="PL"/>
        <w:rPr>
          <w:lang w:val="en-US" w:eastAsia="es-ES"/>
        </w:rPr>
      </w:pPr>
      <w:r>
        <w:rPr>
          <w:lang w:val="en-US" w:eastAsia="es-ES"/>
        </w:rPr>
        <w:t xml:space="preserve">      properties:</w:t>
      </w:r>
    </w:p>
    <w:p w14:paraId="359AA567" w14:textId="77777777" w:rsidR="00F10E3F" w:rsidRPr="0020300E" w:rsidRDefault="00F10E3F" w:rsidP="00F10E3F">
      <w:pPr>
        <w:pStyle w:val="PL"/>
        <w:rPr>
          <w:lang w:val="en-US" w:eastAsia="es-ES"/>
        </w:rPr>
      </w:pPr>
      <w:r w:rsidRPr="0020300E">
        <w:rPr>
          <w:lang w:val="en-US" w:eastAsia="es-ES"/>
        </w:rPr>
        <w:t xml:space="preserve">        </w:t>
      </w:r>
      <w:r>
        <w:rPr>
          <w:lang w:val="en-US" w:eastAsia="es-ES"/>
        </w:rPr>
        <w:t>type</w:t>
      </w:r>
      <w:r w:rsidRPr="0020300E">
        <w:rPr>
          <w:lang w:val="en-US" w:eastAsia="es-ES"/>
        </w:rPr>
        <w:t>:</w:t>
      </w:r>
    </w:p>
    <w:p w14:paraId="08C83DDB" w14:textId="77777777" w:rsidR="00F10E3F" w:rsidRDefault="00F10E3F" w:rsidP="00F10E3F">
      <w:pPr>
        <w:pStyle w:val="PL"/>
        <w:rPr>
          <w:lang w:val="en-US" w:eastAsia="es-ES"/>
        </w:rPr>
      </w:pPr>
      <w:r w:rsidRPr="0020300E">
        <w:rPr>
          <w:lang w:val="en-US" w:eastAsia="es-ES"/>
        </w:rPr>
        <w:t xml:space="preserve">          $ref</w:t>
      </w:r>
      <w:proofErr w:type="gramStart"/>
      <w:r w:rsidRPr="0020300E">
        <w:rPr>
          <w:lang w:val="en-US" w:eastAsia="es-ES"/>
        </w:rPr>
        <w:t>: '</w:t>
      </w:r>
      <w:r>
        <w:rPr>
          <w:lang w:val="en-US" w:eastAsia="es-ES"/>
        </w:rPr>
        <w:t>#/</w:t>
      </w:r>
      <w:proofErr w:type="gramEnd"/>
      <w:r>
        <w:rPr>
          <w:lang w:val="en-US" w:eastAsia="es-ES"/>
        </w:rPr>
        <w:t>components/schemas/</w:t>
      </w:r>
      <w:proofErr w:type="spellStart"/>
      <w:r>
        <w:rPr>
          <w:lang w:val="en-US" w:eastAsia="es-ES"/>
        </w:rPr>
        <w:t>CollectiveBehaviourFilterType</w:t>
      </w:r>
      <w:proofErr w:type="spellEnd"/>
      <w:r w:rsidRPr="0020300E">
        <w:rPr>
          <w:lang w:val="en-US" w:eastAsia="es-ES"/>
        </w:rPr>
        <w:t>'</w:t>
      </w:r>
    </w:p>
    <w:p w14:paraId="04F9C172" w14:textId="77777777" w:rsidR="00F10E3F" w:rsidRPr="0020300E" w:rsidRDefault="00F10E3F" w:rsidP="00F10E3F">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7C7EDF71" w14:textId="77777777" w:rsidR="00F10E3F" w:rsidRDefault="00F10E3F" w:rsidP="00F10E3F">
      <w:pPr>
        <w:pStyle w:val="PL"/>
        <w:rPr>
          <w:lang w:val="en-US" w:eastAsia="es-ES"/>
        </w:rPr>
      </w:pPr>
      <w:r w:rsidRPr="0020300E">
        <w:rPr>
          <w:lang w:val="en-US" w:eastAsia="es-ES"/>
        </w:rPr>
        <w:t xml:space="preserve">          </w:t>
      </w:r>
      <w:r>
        <w:rPr>
          <w:lang w:val="en-US" w:eastAsia="es-ES"/>
        </w:rPr>
        <w:t>type: string</w:t>
      </w:r>
    </w:p>
    <w:p w14:paraId="2A4EF8A0" w14:textId="77777777" w:rsidR="00F10E3F" w:rsidRDefault="00F10E3F" w:rsidP="00F10E3F">
      <w:pPr>
        <w:pStyle w:val="PL"/>
        <w:rPr>
          <w:lang w:val="en-US" w:eastAsia="es-ES"/>
        </w:rPr>
      </w:pPr>
      <w:r>
        <w:rPr>
          <w:lang w:val="en-US" w:eastAsia="es-ES"/>
        </w:rPr>
        <w:t xml:space="preserve">          description: Value of the parameter type as in the </w:t>
      </w:r>
      <w:proofErr w:type="gramStart"/>
      <w:r>
        <w:rPr>
          <w:lang w:val="en-US" w:eastAsia="es-ES"/>
        </w:rPr>
        <w:t>type</w:t>
      </w:r>
      <w:proofErr w:type="gramEnd"/>
      <w:r>
        <w:rPr>
          <w:lang w:val="en-US" w:eastAsia="es-ES"/>
        </w:rPr>
        <w:t xml:space="preserve"> attribute.</w:t>
      </w:r>
    </w:p>
    <w:p w14:paraId="32A4CE4B" w14:textId="77777777" w:rsidR="00F10E3F"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w:t>
      </w:r>
      <w:proofErr w:type="spellStart"/>
      <w:r>
        <w:rPr>
          <w:rFonts w:ascii="Courier New" w:hAnsi="Courier New"/>
          <w:sz w:val="16"/>
          <w:lang w:val="en-US" w:eastAsia="es-ES"/>
        </w:rPr>
        <w:t>collBehAttr</w:t>
      </w:r>
      <w:proofErr w:type="spellEnd"/>
      <w:r>
        <w:rPr>
          <w:rFonts w:ascii="Courier New" w:hAnsi="Courier New"/>
          <w:sz w:val="16"/>
          <w:lang w:val="en-US" w:eastAsia="es-ES"/>
        </w:rPr>
        <w:t>:</w:t>
      </w:r>
    </w:p>
    <w:p w14:paraId="778AE79D" w14:textId="77777777" w:rsidR="00F10E3F" w:rsidRPr="00946346"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type: array</w:t>
      </w:r>
    </w:p>
    <w:p w14:paraId="26E4601B" w14:textId="77777777" w:rsidR="00F10E3F" w:rsidRPr="00946346"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items:</w:t>
      </w:r>
    </w:p>
    <w:p w14:paraId="2247BF35" w14:textId="77777777" w:rsidR="00F10E3F" w:rsidRPr="00946346"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$ref</w:t>
      </w:r>
      <w:proofErr w:type="gramStart"/>
      <w:r w:rsidRPr="00946346">
        <w:rPr>
          <w:rFonts w:ascii="Courier New" w:hAnsi="Courier New"/>
          <w:sz w:val="16"/>
          <w:lang w:val="en-US" w:eastAsia="es-ES"/>
        </w:rPr>
        <w:t>: '#/</w:t>
      </w:r>
      <w:proofErr w:type="gramEnd"/>
      <w:r w:rsidRPr="00946346">
        <w:rPr>
          <w:rFonts w:ascii="Courier New" w:hAnsi="Courier New"/>
          <w:sz w:val="16"/>
          <w:lang w:val="en-US" w:eastAsia="es-ES"/>
        </w:rPr>
        <w:t>components/schemas/</w:t>
      </w:r>
      <w:proofErr w:type="spellStart"/>
      <w:r w:rsidRPr="006B6D94">
        <w:rPr>
          <w:rFonts w:ascii="Courier New" w:hAnsi="Courier New"/>
          <w:sz w:val="16"/>
          <w:lang w:eastAsia="es-ES"/>
        </w:rPr>
        <w:t>PerUeAttribute</w:t>
      </w:r>
      <w:proofErr w:type="spellEnd"/>
      <w:r w:rsidRPr="00946346">
        <w:rPr>
          <w:rFonts w:ascii="Courier New" w:hAnsi="Courier New"/>
          <w:sz w:val="16"/>
          <w:lang w:val="en-US" w:eastAsia="es-ES"/>
        </w:rPr>
        <w:t>'</w:t>
      </w:r>
    </w:p>
    <w:p w14:paraId="357F0E19" w14:textId="77777777" w:rsidR="00F10E3F"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946346">
        <w:rPr>
          <w:rFonts w:ascii="Courier New" w:hAnsi="Courier New"/>
          <w:sz w:val="16"/>
          <w:lang w:val="en-US" w:eastAsia="es-ES"/>
        </w:rPr>
        <w:t>minItems</w:t>
      </w:r>
      <w:proofErr w:type="spellEnd"/>
      <w:r w:rsidRPr="00946346">
        <w:rPr>
          <w:rFonts w:ascii="Courier New" w:hAnsi="Courier New"/>
          <w:sz w:val="16"/>
          <w:lang w:val="en-US" w:eastAsia="es-ES"/>
        </w:rPr>
        <w:t>: 1</w:t>
      </w:r>
    </w:p>
    <w:p w14:paraId="664CB79C" w14:textId="77777777" w:rsidR="00F10E3F"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description: &gt;</w:t>
      </w:r>
    </w:p>
    <w:p w14:paraId="282CD668" w14:textId="77777777" w:rsidR="00F10E3F"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val="en-US" w:eastAsia="es-ES"/>
        </w:rPr>
        <w:t xml:space="preserve">            </w:t>
      </w:r>
      <w:r w:rsidRPr="006B6D94">
        <w:rPr>
          <w:rFonts w:ascii="Courier New" w:hAnsi="Courier New"/>
          <w:sz w:val="16"/>
          <w:lang w:eastAsia="es-ES"/>
        </w:rPr>
        <w:t xml:space="preserve">Contains the values of collective behaviour attributes </w:t>
      </w:r>
      <w:r>
        <w:rPr>
          <w:rFonts w:ascii="Courier New" w:hAnsi="Courier New"/>
          <w:sz w:val="16"/>
          <w:lang w:eastAsia="es-ES"/>
        </w:rPr>
        <w:t>at least one of which</w:t>
      </w:r>
      <w:r w:rsidRPr="006B6D94">
        <w:rPr>
          <w:rFonts w:ascii="Courier New" w:hAnsi="Courier New"/>
          <w:sz w:val="16"/>
          <w:lang w:eastAsia="es-ES"/>
        </w:rPr>
        <w:t xml:space="preserve"> shall</w:t>
      </w:r>
    </w:p>
    <w:p w14:paraId="5B2A1B7C" w14:textId="77777777" w:rsidR="00F10E3F"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eastAsia="es-ES"/>
        </w:rPr>
        <w:t xml:space="preserve">            </w:t>
      </w:r>
      <w:r w:rsidRPr="006B6D94">
        <w:rPr>
          <w:rFonts w:ascii="Courier New" w:hAnsi="Courier New"/>
          <w:sz w:val="16"/>
          <w:lang w:eastAsia="es-ES"/>
        </w:rPr>
        <w:t>match for an AF event to be sent</w:t>
      </w:r>
      <w:r>
        <w:rPr>
          <w:rFonts w:ascii="Courier New" w:hAnsi="Courier New"/>
          <w:sz w:val="16"/>
          <w:lang w:eastAsia="es-ES"/>
        </w:rPr>
        <w:t>.</w:t>
      </w:r>
    </w:p>
    <w:p w14:paraId="796D5DBA" w14:textId="77777777" w:rsidR="00F10E3F"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eastAsia="es-ES"/>
        </w:rPr>
        <w:t xml:space="preserve">        </w:t>
      </w:r>
      <w:proofErr w:type="spellStart"/>
      <w:r>
        <w:rPr>
          <w:rFonts w:ascii="Courier New" w:hAnsi="Courier New"/>
          <w:sz w:val="16"/>
          <w:lang w:eastAsia="es-ES"/>
        </w:rPr>
        <w:t>da</w:t>
      </w:r>
      <w:r w:rsidRPr="006B6D94">
        <w:rPr>
          <w:rFonts w:ascii="Courier New" w:hAnsi="Courier New"/>
          <w:sz w:val="16"/>
          <w:lang w:eastAsia="es-ES"/>
        </w:rPr>
        <w:t>taProcType</w:t>
      </w:r>
      <w:proofErr w:type="spellEnd"/>
      <w:r>
        <w:rPr>
          <w:rFonts w:ascii="Courier New" w:hAnsi="Courier New"/>
          <w:sz w:val="16"/>
          <w:lang w:eastAsia="es-ES"/>
        </w:rPr>
        <w:t>:</w:t>
      </w:r>
    </w:p>
    <w:p w14:paraId="73B1A82C" w14:textId="77777777" w:rsidR="00F10E3F" w:rsidRDefault="00F10E3F" w:rsidP="00F10E3F">
      <w:pPr>
        <w:pStyle w:val="PL"/>
        <w:rPr>
          <w:lang w:val="en-US" w:eastAsia="es-ES"/>
        </w:rPr>
      </w:pPr>
      <w:r w:rsidRPr="00946346">
        <w:t xml:space="preserve">          $ref: '#/components/schemas/</w:t>
      </w:r>
      <w:proofErr w:type="spellStart"/>
      <w:r>
        <w:t>DataProcessingType</w:t>
      </w:r>
      <w:proofErr w:type="spellEnd"/>
      <w:r w:rsidRPr="00946346">
        <w:t>'</w:t>
      </w:r>
    </w:p>
    <w:p w14:paraId="018D86B7" w14:textId="77777777" w:rsidR="00F10E3F" w:rsidRPr="00D23A11" w:rsidRDefault="00F10E3F" w:rsidP="00F10E3F">
      <w:pPr>
        <w:pStyle w:val="PL"/>
        <w:rPr>
          <w:lang w:val="en-US" w:eastAsia="es-ES"/>
        </w:rPr>
      </w:pPr>
      <w:r w:rsidRPr="00D23A11">
        <w:rPr>
          <w:lang w:val="en-US" w:eastAsia="es-ES"/>
        </w:rPr>
        <w:t xml:space="preserve">        </w:t>
      </w:r>
      <w:proofErr w:type="spellStart"/>
      <w:r w:rsidRPr="00D23A11">
        <w:rPr>
          <w:lang w:val="en-US" w:eastAsia="es-ES"/>
        </w:rPr>
        <w:t>listOfUeInd</w:t>
      </w:r>
      <w:proofErr w:type="spellEnd"/>
      <w:r w:rsidRPr="00D23A11">
        <w:rPr>
          <w:lang w:val="en-US" w:eastAsia="es-ES"/>
        </w:rPr>
        <w:t>:</w:t>
      </w:r>
    </w:p>
    <w:p w14:paraId="2D75CF28" w14:textId="77777777" w:rsidR="00F10E3F" w:rsidRPr="00D23A11" w:rsidRDefault="00F10E3F" w:rsidP="00F10E3F">
      <w:pPr>
        <w:pStyle w:val="PL"/>
        <w:rPr>
          <w:lang w:val="en-US" w:eastAsia="es-ES"/>
        </w:rPr>
      </w:pPr>
      <w:r w:rsidRPr="00D23A11">
        <w:rPr>
          <w:lang w:val="en-US" w:eastAsia="es-ES"/>
        </w:rPr>
        <w:t xml:space="preserve">          type: </w:t>
      </w:r>
      <w:proofErr w:type="spellStart"/>
      <w:r w:rsidRPr="00D23A11">
        <w:rPr>
          <w:lang w:val="en-US" w:eastAsia="es-ES"/>
        </w:rPr>
        <w:t>boolean</w:t>
      </w:r>
      <w:proofErr w:type="spellEnd"/>
    </w:p>
    <w:p w14:paraId="1B98FF9C" w14:textId="77777777" w:rsidR="00F10E3F" w:rsidRDefault="00F10E3F" w:rsidP="00F10E3F">
      <w:pPr>
        <w:pStyle w:val="PL"/>
        <w:rPr>
          <w:lang w:eastAsia="zh-CN"/>
        </w:rPr>
      </w:pPr>
      <w:r w:rsidRPr="00D23A11">
        <w:rPr>
          <w:lang w:val="en-US" w:eastAsia="es-ES"/>
        </w:rPr>
        <w:t xml:space="preserve">          description: </w:t>
      </w:r>
      <w:r>
        <w:rPr>
          <w:lang w:eastAsia="zh-CN"/>
        </w:rPr>
        <w:t>&gt;</w:t>
      </w:r>
    </w:p>
    <w:p w14:paraId="5792CCFD" w14:textId="77777777" w:rsidR="00F10E3F" w:rsidRDefault="00F10E3F" w:rsidP="00F10E3F">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Indicates whether request list of UE IDs that fulfill a collective </w:t>
      </w:r>
      <w:proofErr w:type="spellStart"/>
      <w:r w:rsidRPr="00D23A11">
        <w:rPr>
          <w:lang w:val="en-US" w:eastAsia="es-ES"/>
        </w:rPr>
        <w:t>behaviour</w:t>
      </w:r>
      <w:proofErr w:type="spellEnd"/>
      <w:r w:rsidRPr="00D23A11">
        <w:rPr>
          <w:lang w:val="en-US" w:eastAsia="es-ES"/>
        </w:rPr>
        <w:t xml:space="preserve"> within the</w:t>
      </w:r>
    </w:p>
    <w:p w14:paraId="35CEE8C7" w14:textId="77777777" w:rsidR="00F10E3F" w:rsidRDefault="00F10E3F" w:rsidP="00F10E3F">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area of interest. This attribute shall </w:t>
      </w:r>
      <w:proofErr w:type="gramStart"/>
      <w:r w:rsidRPr="00D23A11">
        <w:rPr>
          <w:lang w:val="en-US" w:eastAsia="es-ES"/>
        </w:rPr>
        <w:t>set</w:t>
      </w:r>
      <w:proofErr w:type="gramEnd"/>
      <w:r w:rsidRPr="00D23A11">
        <w:rPr>
          <w:lang w:val="en-US" w:eastAsia="es-ES"/>
        </w:rPr>
        <w:t xml:space="preserve"> to "true" if request the list of UE IDs,</w:t>
      </w:r>
    </w:p>
    <w:p w14:paraId="5DC4FACD" w14:textId="77777777" w:rsidR="00F10E3F" w:rsidRDefault="00F10E3F" w:rsidP="00F10E3F">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w:t>
      </w:r>
      <w:proofErr w:type="gramStart"/>
      <w:r w:rsidRPr="00D23A11">
        <w:rPr>
          <w:lang w:val="en-US" w:eastAsia="es-ES"/>
        </w:rPr>
        <w:t>otherwise</w:t>
      </w:r>
      <w:proofErr w:type="gramEnd"/>
      <w:r w:rsidRPr="00D23A11">
        <w:rPr>
          <w:lang w:val="en-US" w:eastAsia="es-ES"/>
        </w:rPr>
        <w:t>, set to "false". May only be present and sets to "true" if "</w:t>
      </w:r>
      <w:proofErr w:type="spellStart"/>
      <w:r w:rsidRPr="00D23A11">
        <w:rPr>
          <w:lang w:val="en-US" w:eastAsia="es-ES"/>
        </w:rPr>
        <w:t>AfEvent</w:t>
      </w:r>
      <w:proofErr w:type="spellEnd"/>
      <w:r w:rsidRPr="00D23A11">
        <w:rPr>
          <w:lang w:val="en-US" w:eastAsia="es-ES"/>
        </w:rPr>
        <w:t>" sets to</w:t>
      </w:r>
    </w:p>
    <w:p w14:paraId="68D66283" w14:textId="77777777" w:rsidR="00F10E3F" w:rsidRPr="00056799" w:rsidRDefault="00F10E3F" w:rsidP="00F10E3F">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"COLLECTIVE_BEHAVIOUR".</w:t>
      </w:r>
    </w:p>
    <w:p w14:paraId="038E25D8" w14:textId="77777777" w:rsidR="00F10E3F" w:rsidRPr="00110FFF" w:rsidRDefault="00F10E3F" w:rsidP="00F10E3F">
      <w:pPr>
        <w:pStyle w:val="PL"/>
        <w:rPr>
          <w:lang w:val="en-US" w:eastAsia="es-ES"/>
        </w:rPr>
      </w:pPr>
      <w:r w:rsidRPr="00110FFF">
        <w:rPr>
          <w:lang w:val="en-US" w:eastAsia="es-ES"/>
        </w:rPr>
        <w:t xml:space="preserve">      required:</w:t>
      </w:r>
    </w:p>
    <w:p w14:paraId="7F4E724F" w14:textId="77777777" w:rsidR="00F10E3F" w:rsidRDefault="00F10E3F" w:rsidP="00F10E3F">
      <w:pPr>
        <w:pStyle w:val="PL"/>
        <w:rPr>
          <w:lang w:val="en-US" w:eastAsia="es-ES"/>
        </w:rPr>
      </w:pPr>
      <w:r>
        <w:rPr>
          <w:lang w:val="en-US" w:eastAsia="es-ES"/>
        </w:rPr>
        <w:t xml:space="preserve">        - type</w:t>
      </w:r>
    </w:p>
    <w:p w14:paraId="7F842C4B" w14:textId="77777777" w:rsidR="00F10E3F" w:rsidRDefault="00F10E3F" w:rsidP="00F10E3F">
      <w:pPr>
        <w:pStyle w:val="PL"/>
        <w:rPr>
          <w:lang w:val="en-US" w:eastAsia="es-ES"/>
        </w:rPr>
      </w:pPr>
      <w:r>
        <w:rPr>
          <w:lang w:val="en-US" w:eastAsia="es-ES"/>
        </w:rPr>
        <w:t xml:space="preserve">        - value</w:t>
      </w:r>
    </w:p>
    <w:p w14:paraId="0CA43328" w14:textId="77777777" w:rsidR="00F10E3F" w:rsidRDefault="00F10E3F" w:rsidP="00F10E3F">
      <w:pPr>
        <w:pStyle w:val="PL"/>
        <w:rPr>
          <w:lang w:val="en-US" w:eastAsia="es-ES"/>
        </w:rPr>
      </w:pPr>
    </w:p>
    <w:p w14:paraId="124B4D64" w14:textId="77777777" w:rsidR="00F10E3F" w:rsidRDefault="00F10E3F" w:rsidP="00F10E3F">
      <w:pPr>
        <w:pStyle w:val="PL"/>
        <w:rPr>
          <w:lang w:val="en-US" w:eastAsia="es-ES"/>
        </w:rPr>
      </w:pPr>
      <w:r>
        <w:rPr>
          <w:lang w:val="en-US" w:eastAsia="es-ES"/>
        </w:rPr>
        <w:t xml:space="preserve">    </w:t>
      </w:r>
      <w:proofErr w:type="spellStart"/>
      <w:r>
        <w:rPr>
          <w:lang w:val="en-US" w:eastAsia="es-ES"/>
        </w:rPr>
        <w:t>CollectiveBehaviourInfo</w:t>
      </w:r>
      <w:proofErr w:type="spellEnd"/>
      <w:r>
        <w:rPr>
          <w:lang w:val="en-US" w:eastAsia="es-ES"/>
        </w:rPr>
        <w:t>:</w:t>
      </w:r>
    </w:p>
    <w:p w14:paraId="6DE4B038" w14:textId="77777777" w:rsidR="00F10E3F" w:rsidRDefault="00F10E3F" w:rsidP="00F10E3F">
      <w:pPr>
        <w:pStyle w:val="PL"/>
        <w:rPr>
          <w:lang w:val="en-US" w:eastAsia="es-ES"/>
        </w:rPr>
      </w:pPr>
      <w:r>
        <w:rPr>
          <w:lang w:val="en-US" w:eastAsia="es-ES"/>
        </w:rPr>
        <w:t xml:space="preserve">      </w:t>
      </w:r>
      <w:proofErr w:type="gramStart"/>
      <w:r>
        <w:rPr>
          <w:lang w:val="en-US" w:eastAsia="es-ES"/>
        </w:rPr>
        <w:t>description</w:t>
      </w:r>
      <w:proofErr w:type="gramEnd"/>
      <w:r>
        <w:rPr>
          <w:lang w:val="en-US" w:eastAsia="es-ES"/>
        </w:rPr>
        <w:t xml:space="preserve">: Contains </w:t>
      </w:r>
      <w:r w:rsidRPr="00010373">
        <w:rPr>
          <w:lang w:val="en-US" w:eastAsia="es-ES"/>
        </w:rPr>
        <w:t xml:space="preserve">the </w:t>
      </w:r>
      <w:r>
        <w:rPr>
          <w:lang w:val="en-US" w:eastAsia="es-ES"/>
        </w:rPr>
        <w:t xml:space="preserve">collective </w:t>
      </w:r>
      <w:proofErr w:type="spellStart"/>
      <w:r>
        <w:rPr>
          <w:lang w:val="en-US" w:eastAsia="es-ES"/>
        </w:rPr>
        <w:t>behaviour</w:t>
      </w:r>
      <w:proofErr w:type="spellEnd"/>
      <w:r>
        <w:rPr>
          <w:lang w:val="en-US" w:eastAsia="es-ES"/>
        </w:rPr>
        <w:t xml:space="preserve"> information to be reported to the subscriber.</w:t>
      </w:r>
    </w:p>
    <w:p w14:paraId="79494BB4" w14:textId="77777777" w:rsidR="00F10E3F" w:rsidRDefault="00F10E3F" w:rsidP="00F10E3F">
      <w:pPr>
        <w:pStyle w:val="PL"/>
        <w:rPr>
          <w:lang w:val="en-US" w:eastAsia="es-ES"/>
        </w:rPr>
      </w:pPr>
      <w:r>
        <w:rPr>
          <w:lang w:val="en-US" w:eastAsia="es-ES"/>
        </w:rPr>
        <w:t xml:space="preserve">      type: object</w:t>
      </w:r>
    </w:p>
    <w:p w14:paraId="0BEA1FDF" w14:textId="77777777" w:rsidR="00F10E3F" w:rsidRDefault="00F10E3F" w:rsidP="00F10E3F">
      <w:pPr>
        <w:pStyle w:val="PL"/>
        <w:rPr>
          <w:lang w:val="en-US" w:eastAsia="es-ES"/>
        </w:rPr>
      </w:pPr>
      <w:r>
        <w:rPr>
          <w:lang w:val="en-US" w:eastAsia="es-ES"/>
        </w:rPr>
        <w:t xml:space="preserve">      properties:</w:t>
      </w:r>
    </w:p>
    <w:p w14:paraId="2FD55BA5" w14:textId="77777777" w:rsidR="00F10E3F" w:rsidRDefault="00F10E3F" w:rsidP="00F10E3F">
      <w:pPr>
        <w:pStyle w:val="PL"/>
        <w:rPr>
          <w:lang w:val="en-US" w:eastAsia="es-ES"/>
        </w:rPr>
      </w:pPr>
      <w:r w:rsidRPr="0020300E">
        <w:rPr>
          <w:lang w:val="en-US" w:eastAsia="es-ES"/>
        </w:rPr>
        <w:t xml:space="preserve">        </w:t>
      </w:r>
      <w:proofErr w:type="spellStart"/>
      <w:r>
        <w:rPr>
          <w:lang w:val="en-US" w:eastAsia="es-ES"/>
        </w:rPr>
        <w:t>colAttrib</w:t>
      </w:r>
      <w:proofErr w:type="spellEnd"/>
      <w:r w:rsidRPr="0020300E">
        <w:rPr>
          <w:lang w:val="en-US" w:eastAsia="es-ES"/>
        </w:rPr>
        <w:t>:</w:t>
      </w:r>
    </w:p>
    <w:p w14:paraId="2729942C" w14:textId="77777777" w:rsidR="00F10E3F" w:rsidRPr="00110FFF" w:rsidRDefault="00F10E3F" w:rsidP="00F10E3F">
      <w:pPr>
        <w:pStyle w:val="PL"/>
        <w:rPr>
          <w:lang w:val="en-US" w:eastAsia="es-ES"/>
        </w:rPr>
      </w:pPr>
      <w:r w:rsidRPr="00110FFF">
        <w:rPr>
          <w:lang w:val="en-US" w:eastAsia="es-ES"/>
        </w:rPr>
        <w:t xml:space="preserve">          type: array</w:t>
      </w:r>
    </w:p>
    <w:p w14:paraId="01261D8D" w14:textId="77777777" w:rsidR="00F10E3F" w:rsidRPr="00110FFF" w:rsidRDefault="00F10E3F" w:rsidP="00F10E3F">
      <w:pPr>
        <w:pStyle w:val="PL"/>
        <w:rPr>
          <w:lang w:val="en-US" w:eastAsia="es-ES"/>
        </w:rPr>
      </w:pPr>
      <w:r w:rsidRPr="00110FFF">
        <w:rPr>
          <w:lang w:val="en-US" w:eastAsia="es-ES"/>
        </w:rPr>
        <w:t xml:space="preserve">          items:</w:t>
      </w:r>
    </w:p>
    <w:p w14:paraId="2E485B3A" w14:textId="77777777" w:rsidR="00F10E3F" w:rsidRPr="00110FFF" w:rsidRDefault="00F10E3F" w:rsidP="00F10E3F">
      <w:pPr>
        <w:pStyle w:val="PL"/>
        <w:rPr>
          <w:lang w:val="en-US" w:eastAsia="es-ES"/>
        </w:rPr>
      </w:pPr>
      <w:r w:rsidRPr="00110FFF">
        <w:rPr>
          <w:lang w:val="en-US" w:eastAsia="es-ES"/>
        </w:rPr>
        <w:t xml:space="preserve">          </w:t>
      </w:r>
      <w:r>
        <w:rPr>
          <w:lang w:val="en-US" w:eastAsia="es-ES"/>
        </w:rPr>
        <w:t xml:space="preserve">  </w:t>
      </w:r>
      <w:r w:rsidRPr="00D23A11">
        <w:rPr>
          <w:lang w:val="en-US" w:eastAsia="es-ES"/>
        </w:rPr>
        <w:t>$ref</w:t>
      </w:r>
      <w:proofErr w:type="gramStart"/>
      <w:r w:rsidRPr="00D23A11">
        <w:rPr>
          <w:lang w:val="en-US" w:eastAsia="es-ES"/>
        </w:rPr>
        <w:t>: '#/</w:t>
      </w:r>
      <w:proofErr w:type="gramEnd"/>
      <w:r w:rsidRPr="00D23A11">
        <w:rPr>
          <w:lang w:val="en-US" w:eastAsia="es-ES"/>
        </w:rPr>
        <w:t>components/schemas/</w:t>
      </w:r>
      <w:proofErr w:type="spellStart"/>
      <w:r w:rsidRPr="00D23A11">
        <w:rPr>
          <w:lang w:val="en-US" w:eastAsia="es-ES"/>
        </w:rPr>
        <w:t>PerUeAttribute</w:t>
      </w:r>
      <w:proofErr w:type="spellEnd"/>
      <w:r w:rsidRPr="00D23A11">
        <w:rPr>
          <w:lang w:val="en-US" w:eastAsia="es-ES"/>
        </w:rPr>
        <w:t>'</w:t>
      </w:r>
    </w:p>
    <w:p w14:paraId="28E091F8" w14:textId="77777777" w:rsidR="00F10E3F" w:rsidRDefault="00F10E3F" w:rsidP="00F10E3F">
      <w:pPr>
        <w:pStyle w:val="PL"/>
        <w:rPr>
          <w:lang w:val="en-US" w:eastAsia="es-ES"/>
        </w:rPr>
      </w:pPr>
      <w:r w:rsidRPr="00110FFF">
        <w:rPr>
          <w:lang w:val="en-US" w:eastAsia="es-ES"/>
        </w:rPr>
        <w:t xml:space="preserve">          </w:t>
      </w:r>
      <w:proofErr w:type="spellStart"/>
      <w:r w:rsidRPr="00110FFF">
        <w:rPr>
          <w:lang w:val="en-US" w:eastAsia="es-ES"/>
        </w:rPr>
        <w:t>minItems</w:t>
      </w:r>
      <w:proofErr w:type="spellEnd"/>
      <w:r w:rsidRPr="00110FFF">
        <w:rPr>
          <w:lang w:val="en-US" w:eastAsia="es-ES"/>
        </w:rPr>
        <w:t>: 1</w:t>
      </w:r>
    </w:p>
    <w:p w14:paraId="4A4CAA87" w14:textId="77777777" w:rsidR="00F10E3F" w:rsidRPr="0020300E" w:rsidRDefault="00F10E3F" w:rsidP="00F10E3F">
      <w:pPr>
        <w:pStyle w:val="PL"/>
        <w:rPr>
          <w:lang w:val="en-US" w:eastAsia="es-ES"/>
        </w:rPr>
      </w:pPr>
      <w:r w:rsidRPr="0020300E">
        <w:rPr>
          <w:lang w:val="en-US" w:eastAsia="es-ES"/>
        </w:rPr>
        <w:t xml:space="preserve">        </w:t>
      </w:r>
      <w:proofErr w:type="spellStart"/>
      <w:r>
        <w:rPr>
          <w:lang w:val="en-US" w:eastAsia="es-ES"/>
        </w:rPr>
        <w:t>noOfUes</w:t>
      </w:r>
      <w:proofErr w:type="spellEnd"/>
      <w:r w:rsidRPr="0020300E">
        <w:rPr>
          <w:lang w:val="en-US" w:eastAsia="es-ES"/>
        </w:rPr>
        <w:t>:</w:t>
      </w:r>
    </w:p>
    <w:p w14:paraId="7A36CD8D" w14:textId="77777777" w:rsidR="00F10E3F" w:rsidRDefault="00F10E3F" w:rsidP="00F10E3F">
      <w:pPr>
        <w:pStyle w:val="PL"/>
        <w:rPr>
          <w:lang w:val="en-US" w:eastAsia="es-ES"/>
        </w:rPr>
      </w:pPr>
      <w:r w:rsidRPr="0020300E">
        <w:rPr>
          <w:lang w:val="en-US" w:eastAsia="es-ES"/>
        </w:rPr>
        <w:t xml:space="preserve">          </w:t>
      </w:r>
      <w:r>
        <w:rPr>
          <w:lang w:val="en-US" w:eastAsia="es-ES"/>
        </w:rPr>
        <w:t>type: integer</w:t>
      </w:r>
    </w:p>
    <w:p w14:paraId="23788DEA" w14:textId="77777777" w:rsidR="00F10E3F" w:rsidRDefault="00F10E3F" w:rsidP="00F10E3F">
      <w:pPr>
        <w:pStyle w:val="PL"/>
        <w:rPr>
          <w:lang w:val="en-US" w:eastAsia="es-ES"/>
        </w:rPr>
      </w:pPr>
      <w:r>
        <w:rPr>
          <w:lang w:val="en-US" w:eastAsia="es-ES"/>
        </w:rPr>
        <w:t xml:space="preserve">          </w:t>
      </w:r>
      <w:proofErr w:type="gramStart"/>
      <w:r>
        <w:rPr>
          <w:lang w:val="en-US" w:eastAsia="es-ES"/>
        </w:rPr>
        <w:t>description</w:t>
      </w:r>
      <w:proofErr w:type="gramEnd"/>
      <w:r>
        <w:rPr>
          <w:lang w:val="en-US" w:eastAsia="es-ES"/>
        </w:rPr>
        <w:t>: Total number of UEs that fulfil a collective within the area of interest.</w:t>
      </w:r>
    </w:p>
    <w:p w14:paraId="62E90EDD" w14:textId="77777777" w:rsidR="00F10E3F" w:rsidRPr="0020300E" w:rsidRDefault="00F10E3F" w:rsidP="00F10E3F">
      <w:pPr>
        <w:pStyle w:val="PL"/>
        <w:rPr>
          <w:lang w:val="en-US" w:eastAsia="es-ES"/>
        </w:rPr>
      </w:pPr>
      <w:r w:rsidRPr="0020300E">
        <w:rPr>
          <w:lang w:val="en-US" w:eastAsia="es-ES"/>
        </w:rPr>
        <w:t xml:space="preserve">        </w:t>
      </w:r>
      <w:proofErr w:type="spellStart"/>
      <w:r>
        <w:rPr>
          <w:lang w:val="en-US" w:eastAsia="es-ES"/>
        </w:rPr>
        <w:t>appIds</w:t>
      </w:r>
      <w:proofErr w:type="spellEnd"/>
      <w:r w:rsidRPr="0020300E">
        <w:rPr>
          <w:lang w:val="en-US" w:eastAsia="es-ES"/>
        </w:rPr>
        <w:t>:</w:t>
      </w:r>
    </w:p>
    <w:p w14:paraId="21EC31B8" w14:textId="77777777" w:rsidR="00F10E3F" w:rsidRDefault="00F10E3F" w:rsidP="00F10E3F">
      <w:pPr>
        <w:pStyle w:val="PL"/>
      </w:pPr>
      <w:r>
        <w:t xml:space="preserve">          type: array</w:t>
      </w:r>
    </w:p>
    <w:p w14:paraId="7D3C15DD" w14:textId="77777777" w:rsidR="00F10E3F" w:rsidRDefault="00F10E3F" w:rsidP="00F10E3F">
      <w:pPr>
        <w:pStyle w:val="PL"/>
      </w:pPr>
      <w:r>
        <w:t xml:space="preserve">          items:</w:t>
      </w:r>
    </w:p>
    <w:p w14:paraId="051FBE11" w14:textId="77777777" w:rsidR="00F10E3F" w:rsidRDefault="00F10E3F" w:rsidP="00F10E3F">
      <w:pPr>
        <w:pStyle w:val="PL"/>
      </w:pPr>
      <w:r>
        <w:t xml:space="preserve">            $ref: '</w:t>
      </w:r>
      <w:r>
        <w:rPr>
          <w:lang w:val="en-US" w:eastAsia="es-ES"/>
        </w:rPr>
        <w:t>TS29571_CommonData.yaml</w:t>
      </w:r>
      <w:r>
        <w:t>#/components/schemas/ApplicationId'</w:t>
      </w:r>
    </w:p>
    <w:p w14:paraId="2DCB528A" w14:textId="77777777" w:rsidR="00F10E3F" w:rsidRDefault="00F10E3F" w:rsidP="00F10E3F">
      <w:pPr>
        <w:pStyle w:val="PL"/>
        <w:rPr>
          <w:lang w:val="en-US" w:eastAsia="es-ES"/>
        </w:rPr>
      </w:pPr>
      <w:r>
        <w:t xml:space="preserve">          </w:t>
      </w:r>
      <w:proofErr w:type="spellStart"/>
      <w:r>
        <w:t>minItems</w:t>
      </w:r>
      <w:proofErr w:type="spellEnd"/>
      <w:r>
        <w:t>: 1</w:t>
      </w:r>
    </w:p>
    <w:p w14:paraId="6C2A5318" w14:textId="77777777" w:rsidR="00F10E3F" w:rsidRPr="0020300E" w:rsidRDefault="00F10E3F" w:rsidP="00F10E3F">
      <w:pPr>
        <w:pStyle w:val="PL"/>
        <w:rPr>
          <w:lang w:val="en-US" w:eastAsia="es-ES"/>
        </w:rPr>
      </w:pPr>
      <w:r>
        <w:rPr>
          <w:lang w:val="en-US" w:eastAsia="es-ES"/>
        </w:rPr>
        <w:t xml:space="preserve">        </w:t>
      </w:r>
      <w:proofErr w:type="spellStart"/>
      <w:r>
        <w:rPr>
          <w:lang w:val="en-US" w:eastAsia="es-ES"/>
        </w:rPr>
        <w:t>extUeIds</w:t>
      </w:r>
      <w:proofErr w:type="spellEnd"/>
      <w:r w:rsidRPr="0020300E">
        <w:rPr>
          <w:lang w:val="en-US" w:eastAsia="es-ES"/>
        </w:rPr>
        <w:t>:</w:t>
      </w:r>
    </w:p>
    <w:p w14:paraId="2EC2AD31" w14:textId="77777777" w:rsidR="00F10E3F" w:rsidRDefault="00F10E3F" w:rsidP="00F10E3F">
      <w:pPr>
        <w:pStyle w:val="PL"/>
      </w:pPr>
      <w:r>
        <w:t xml:space="preserve">          type: array</w:t>
      </w:r>
    </w:p>
    <w:p w14:paraId="7D7AF2CF" w14:textId="77777777" w:rsidR="00F10E3F" w:rsidRDefault="00F10E3F" w:rsidP="00F10E3F">
      <w:pPr>
        <w:pStyle w:val="PL"/>
      </w:pPr>
      <w:r>
        <w:t xml:space="preserve">          items:</w:t>
      </w:r>
    </w:p>
    <w:p w14:paraId="70C1F05F" w14:textId="77777777" w:rsidR="00F10E3F" w:rsidRDefault="00F10E3F" w:rsidP="00F10E3F">
      <w:pPr>
        <w:pStyle w:val="PL"/>
      </w:pPr>
      <w:r>
        <w:t xml:space="preserve">            $ref: '</w:t>
      </w:r>
      <w:r>
        <w:rPr>
          <w:lang w:val="en-US" w:eastAsia="es-ES"/>
        </w:rPr>
        <w:t>TS29571_CommonData.yaml</w:t>
      </w:r>
      <w:r>
        <w:t>#/components/schemas/Gpsi'</w:t>
      </w:r>
    </w:p>
    <w:p w14:paraId="5B2F7268" w14:textId="77777777" w:rsidR="00F10E3F" w:rsidRDefault="00F10E3F" w:rsidP="00F10E3F">
      <w:pPr>
        <w:pStyle w:val="PL"/>
        <w:rPr>
          <w:lang w:val="en-US" w:eastAsia="es-ES"/>
        </w:rPr>
      </w:pPr>
      <w:r>
        <w:t xml:space="preserve">          </w:t>
      </w:r>
      <w:proofErr w:type="spellStart"/>
      <w:r>
        <w:t>minItems</w:t>
      </w:r>
      <w:proofErr w:type="spellEnd"/>
      <w:r>
        <w:t>: 1</w:t>
      </w:r>
    </w:p>
    <w:p w14:paraId="4644F066" w14:textId="77777777" w:rsidR="00F10E3F" w:rsidRPr="0020300E" w:rsidRDefault="00F10E3F" w:rsidP="00F10E3F">
      <w:pPr>
        <w:pStyle w:val="PL"/>
        <w:rPr>
          <w:lang w:val="en-US" w:eastAsia="es-ES"/>
        </w:rPr>
      </w:pPr>
      <w:r>
        <w:rPr>
          <w:lang w:val="en-US" w:eastAsia="es-ES"/>
        </w:rPr>
        <w:t xml:space="preserve">        </w:t>
      </w:r>
      <w:proofErr w:type="spellStart"/>
      <w:r>
        <w:rPr>
          <w:lang w:val="en-US" w:eastAsia="es-ES"/>
        </w:rPr>
        <w:t>ueIds</w:t>
      </w:r>
      <w:proofErr w:type="spellEnd"/>
      <w:r w:rsidRPr="0020300E">
        <w:rPr>
          <w:lang w:val="en-US" w:eastAsia="es-ES"/>
        </w:rPr>
        <w:t>:</w:t>
      </w:r>
    </w:p>
    <w:p w14:paraId="5DC7531E" w14:textId="77777777" w:rsidR="00F10E3F" w:rsidRDefault="00F10E3F" w:rsidP="00F10E3F">
      <w:pPr>
        <w:pStyle w:val="PL"/>
      </w:pPr>
      <w:r>
        <w:t xml:space="preserve">          type: array</w:t>
      </w:r>
    </w:p>
    <w:p w14:paraId="42CC8C7A" w14:textId="77777777" w:rsidR="00F10E3F" w:rsidRDefault="00F10E3F" w:rsidP="00F10E3F">
      <w:pPr>
        <w:pStyle w:val="PL"/>
      </w:pPr>
      <w:r>
        <w:t xml:space="preserve">          items:</w:t>
      </w:r>
    </w:p>
    <w:p w14:paraId="3C35F159" w14:textId="77777777" w:rsidR="00F10E3F" w:rsidRDefault="00F10E3F" w:rsidP="00F10E3F">
      <w:pPr>
        <w:pStyle w:val="PL"/>
      </w:pPr>
      <w:r>
        <w:t xml:space="preserve">            $ref: '</w:t>
      </w:r>
      <w:r>
        <w:rPr>
          <w:lang w:val="en-US" w:eastAsia="es-ES"/>
        </w:rPr>
        <w:t>TS29571_CommonData.yaml</w:t>
      </w:r>
      <w:r>
        <w:t>#/components/schemas/Supi'</w:t>
      </w:r>
    </w:p>
    <w:p w14:paraId="7C78B2AD" w14:textId="77777777" w:rsidR="00F10E3F" w:rsidRPr="00110FFF" w:rsidRDefault="00F10E3F" w:rsidP="00F10E3F">
      <w:pPr>
        <w:pStyle w:val="PL"/>
        <w:rPr>
          <w:lang w:val="en-US" w:eastAsia="es-ES"/>
        </w:rPr>
      </w:pPr>
      <w:r>
        <w:t xml:space="preserve">          </w:t>
      </w:r>
      <w:proofErr w:type="spellStart"/>
      <w:r>
        <w:t>minItems</w:t>
      </w:r>
      <w:proofErr w:type="spellEnd"/>
      <w:r>
        <w:t>: 1</w:t>
      </w:r>
    </w:p>
    <w:p w14:paraId="3D6BA4C3" w14:textId="77777777" w:rsidR="00F10E3F" w:rsidRDefault="00F10E3F" w:rsidP="00F10E3F">
      <w:pPr>
        <w:pStyle w:val="PL"/>
      </w:pPr>
      <w:r>
        <w:t xml:space="preserve">        </w:t>
      </w:r>
      <w:proofErr w:type="spellStart"/>
      <w:r>
        <w:rPr>
          <w:lang w:eastAsia="zh-CN"/>
        </w:rPr>
        <w:t>collisionDist</w:t>
      </w:r>
      <w:proofErr w:type="spellEnd"/>
      <w:r>
        <w:t>:</w:t>
      </w:r>
    </w:p>
    <w:p w14:paraId="659CA7E0" w14:textId="77777777" w:rsidR="00F10E3F" w:rsidRPr="00C170F0" w:rsidRDefault="00F10E3F" w:rsidP="00F10E3F">
      <w:pPr>
        <w:pStyle w:val="PL"/>
      </w:pPr>
      <w:r>
        <w:t xml:space="preserve">          $ref: 'TS29571_CommonData.yaml#/components/schemas/</w:t>
      </w:r>
      <w:proofErr w:type="spellStart"/>
      <w:r>
        <w:t>Uinteger</w:t>
      </w:r>
      <w:proofErr w:type="spellEnd"/>
      <w:r>
        <w:t>'</w:t>
      </w:r>
    </w:p>
    <w:p w14:paraId="45E130D0" w14:textId="77777777" w:rsidR="00F10E3F" w:rsidRDefault="00F10E3F" w:rsidP="00F10E3F">
      <w:pPr>
        <w:pStyle w:val="PL"/>
      </w:pPr>
      <w:r>
        <w:t xml:space="preserve">        </w:t>
      </w:r>
      <w:proofErr w:type="spellStart"/>
      <w:r>
        <w:rPr>
          <w:lang w:eastAsia="zh-CN"/>
        </w:rPr>
        <w:t>absDirs</w:t>
      </w:r>
      <w:proofErr w:type="spellEnd"/>
      <w:r>
        <w:t>:</w:t>
      </w:r>
    </w:p>
    <w:p w14:paraId="6B1A7FBD" w14:textId="77777777" w:rsidR="00F10E3F" w:rsidRDefault="00F10E3F" w:rsidP="00F10E3F">
      <w:pPr>
        <w:pStyle w:val="PL"/>
      </w:pPr>
      <w:r>
        <w:t xml:space="preserve">          type: array</w:t>
      </w:r>
    </w:p>
    <w:p w14:paraId="72A3703D" w14:textId="77777777" w:rsidR="00F10E3F" w:rsidRDefault="00F10E3F" w:rsidP="00F10E3F">
      <w:pPr>
        <w:pStyle w:val="PL"/>
      </w:pPr>
      <w:r>
        <w:t xml:space="preserve">          items:</w:t>
      </w:r>
    </w:p>
    <w:p w14:paraId="0315DAA9" w14:textId="77777777" w:rsidR="00F10E3F" w:rsidRDefault="00F10E3F" w:rsidP="00F10E3F">
      <w:pPr>
        <w:pStyle w:val="PL"/>
      </w:pPr>
      <w:r>
        <w:t xml:space="preserve">            </w:t>
      </w:r>
      <w:r>
        <w:rPr>
          <w:lang w:val="en-US" w:eastAsia="es-ES"/>
        </w:rPr>
        <w:t xml:space="preserve">$ref: </w:t>
      </w:r>
      <w:r>
        <w:t>'TS2952</w:t>
      </w:r>
      <w:r>
        <w:rPr>
          <w:rFonts w:hint="eastAsia"/>
          <w:lang w:eastAsia="zh-CN"/>
        </w:rPr>
        <w:t>0</w:t>
      </w:r>
      <w:r>
        <w:t>_Nnwdaf_EventsSubscription.</w:t>
      </w:r>
      <w:proofErr w:type="gramStart"/>
      <w:r>
        <w:t>yaml#/</w:t>
      </w:r>
      <w:proofErr w:type="gramEnd"/>
      <w:r>
        <w:rPr>
          <w:lang w:val="en-US" w:eastAsia="es-ES"/>
        </w:rPr>
        <w:t>components/schemas/</w:t>
      </w:r>
      <w:r>
        <w:rPr>
          <w:lang w:eastAsia="zh-CN"/>
        </w:rPr>
        <w:t>Direction</w:t>
      </w:r>
      <w:r>
        <w:rPr>
          <w:lang w:val="en-US" w:eastAsia="es-ES"/>
        </w:rPr>
        <w:t>'</w:t>
      </w:r>
    </w:p>
    <w:p w14:paraId="78723AAA" w14:textId="77777777" w:rsidR="00F10E3F" w:rsidRDefault="00F10E3F" w:rsidP="00F10E3F">
      <w:pPr>
        <w:pStyle w:val="PL"/>
      </w:pPr>
      <w:r>
        <w:t xml:space="preserve">          </w:t>
      </w:r>
      <w:proofErr w:type="spellStart"/>
      <w:r>
        <w:t>minItems</w:t>
      </w:r>
      <w:proofErr w:type="spellEnd"/>
      <w:r>
        <w:t>: 1</w:t>
      </w:r>
    </w:p>
    <w:p w14:paraId="51419195" w14:textId="77777777" w:rsidR="00F10E3F" w:rsidRDefault="00F10E3F" w:rsidP="00F10E3F">
      <w:pPr>
        <w:pStyle w:val="PL"/>
      </w:pPr>
      <w:r>
        <w:t xml:space="preserve">        </w:t>
      </w:r>
      <w:proofErr w:type="spellStart"/>
      <w:r>
        <w:rPr>
          <w:rFonts w:hint="eastAsia"/>
          <w:lang w:eastAsia="zh-CN"/>
        </w:rPr>
        <w:t>r</w:t>
      </w:r>
      <w:r>
        <w:rPr>
          <w:lang w:eastAsia="zh-CN"/>
        </w:rPr>
        <w:t>elDirs</w:t>
      </w:r>
      <w:proofErr w:type="spellEnd"/>
      <w:r>
        <w:t>:</w:t>
      </w:r>
    </w:p>
    <w:p w14:paraId="5B7ADB6B" w14:textId="77777777" w:rsidR="00F10E3F" w:rsidRDefault="00F10E3F" w:rsidP="00F10E3F">
      <w:pPr>
        <w:pStyle w:val="PL"/>
      </w:pPr>
      <w:r>
        <w:t xml:space="preserve">          type: array</w:t>
      </w:r>
    </w:p>
    <w:p w14:paraId="13406CFE" w14:textId="77777777" w:rsidR="00F10E3F" w:rsidRDefault="00F10E3F" w:rsidP="00F10E3F">
      <w:pPr>
        <w:pStyle w:val="PL"/>
      </w:pPr>
      <w:r>
        <w:lastRenderedPageBreak/>
        <w:t xml:space="preserve">          items:</w:t>
      </w:r>
    </w:p>
    <w:p w14:paraId="29A20CF0" w14:textId="77777777" w:rsidR="00F10E3F" w:rsidRDefault="00F10E3F" w:rsidP="00F10E3F">
      <w:pPr>
        <w:pStyle w:val="PL"/>
      </w:pPr>
      <w:r>
        <w:t xml:space="preserve">            </w:t>
      </w:r>
      <w:r>
        <w:rPr>
          <w:lang w:val="en-US" w:eastAsia="es-ES"/>
        </w:rPr>
        <w:t>$ref</w:t>
      </w:r>
      <w:proofErr w:type="gramStart"/>
      <w:r>
        <w:rPr>
          <w:lang w:val="en-US" w:eastAsia="es-ES"/>
        </w:rPr>
        <w:t>: '#/</w:t>
      </w:r>
      <w:proofErr w:type="gramEnd"/>
      <w:r>
        <w:rPr>
          <w:lang w:val="en-US" w:eastAsia="es-ES"/>
        </w:rPr>
        <w:t>components/schemas/</w:t>
      </w:r>
      <w:proofErr w:type="spellStart"/>
      <w:r w:rsidRPr="001F37D7">
        <w:t>RelativeDirection</w:t>
      </w:r>
      <w:proofErr w:type="spellEnd"/>
      <w:r>
        <w:rPr>
          <w:lang w:val="en-US" w:eastAsia="es-ES"/>
        </w:rPr>
        <w:t>'</w:t>
      </w:r>
    </w:p>
    <w:p w14:paraId="48D723A9" w14:textId="77777777" w:rsidR="00F10E3F" w:rsidRDefault="00F10E3F" w:rsidP="00F10E3F">
      <w:pPr>
        <w:pStyle w:val="PL"/>
      </w:pPr>
      <w:r>
        <w:t xml:space="preserve">          </w:t>
      </w:r>
      <w:proofErr w:type="spellStart"/>
      <w:r>
        <w:t>minItems</w:t>
      </w:r>
      <w:proofErr w:type="spellEnd"/>
      <w:r>
        <w:t>: 1</w:t>
      </w:r>
    </w:p>
    <w:p w14:paraId="007FE762" w14:textId="77777777" w:rsidR="00F10E3F" w:rsidRDefault="00F10E3F" w:rsidP="00F10E3F">
      <w:pPr>
        <w:pStyle w:val="PL"/>
      </w:pPr>
      <w:r>
        <w:t xml:space="preserve">        </w:t>
      </w:r>
      <w:proofErr w:type="spellStart"/>
      <w:r>
        <w:t>ueT</w:t>
      </w:r>
      <w:r w:rsidRPr="004C31A1">
        <w:t>rajectory</w:t>
      </w:r>
      <w:proofErr w:type="spellEnd"/>
      <w:r>
        <w:t>:</w:t>
      </w:r>
    </w:p>
    <w:p w14:paraId="45DC5E09" w14:textId="77777777" w:rsidR="00F10E3F" w:rsidRPr="00007E22" w:rsidRDefault="00F10E3F" w:rsidP="00F10E3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eastAsia="zh-CN"/>
        </w:rPr>
        <w:t>UeTrajectoryCollection</w:t>
      </w:r>
      <w:proofErr w:type="spellEnd"/>
      <w:r>
        <w:rPr>
          <w:lang w:val="en-US" w:eastAsia="es-ES"/>
        </w:rPr>
        <w:t>'</w:t>
      </w:r>
    </w:p>
    <w:p w14:paraId="32106B65" w14:textId="77777777" w:rsidR="00F10E3F" w:rsidRDefault="00F10E3F" w:rsidP="00F10E3F">
      <w:pPr>
        <w:pStyle w:val="PL"/>
      </w:pPr>
      <w:r>
        <w:t xml:space="preserve">        confidence:</w:t>
      </w:r>
    </w:p>
    <w:p w14:paraId="3AF4C4C1" w14:textId="77777777" w:rsidR="00F10E3F" w:rsidRPr="0043733F" w:rsidRDefault="00F10E3F" w:rsidP="00F10E3F">
      <w:pPr>
        <w:pStyle w:val="PL"/>
      </w:pPr>
      <w:r>
        <w:t xml:space="preserve">          $ref: 'TS29571_CommonData.yaml#/components/schemas/</w:t>
      </w:r>
      <w:proofErr w:type="spellStart"/>
      <w:r>
        <w:t>Uinteger</w:t>
      </w:r>
      <w:proofErr w:type="spellEnd"/>
      <w:r>
        <w:t>'</w:t>
      </w:r>
    </w:p>
    <w:p w14:paraId="5B2CE964" w14:textId="77777777" w:rsidR="00F10E3F" w:rsidRDefault="00F10E3F" w:rsidP="00F10E3F">
      <w:pPr>
        <w:pStyle w:val="PL"/>
        <w:rPr>
          <w:rFonts w:eastAsia="DengXian"/>
        </w:rPr>
      </w:pPr>
      <w:r>
        <w:rPr>
          <w:rFonts w:eastAsia="DengXian"/>
        </w:rPr>
        <w:t xml:space="preserve">      </w:t>
      </w:r>
      <w:proofErr w:type="spellStart"/>
      <w:r>
        <w:rPr>
          <w:rFonts w:eastAsia="DengXian"/>
        </w:rPr>
        <w:t>oneOf</w:t>
      </w:r>
      <w:proofErr w:type="spellEnd"/>
      <w:r>
        <w:rPr>
          <w:rFonts w:eastAsia="DengXian"/>
        </w:rPr>
        <w:t>:</w:t>
      </w:r>
    </w:p>
    <w:p w14:paraId="650293E4" w14:textId="77777777" w:rsidR="00F10E3F" w:rsidRDefault="00F10E3F" w:rsidP="00F10E3F">
      <w:pPr>
        <w:pStyle w:val="PL"/>
        <w:rPr>
          <w:rFonts w:eastAsia="DengXian"/>
        </w:rPr>
      </w:pPr>
      <w:r>
        <w:rPr>
          <w:rFonts w:eastAsia="DengXian"/>
        </w:rPr>
        <w:t xml:space="preserve">        - required: [</w:t>
      </w:r>
      <w:proofErr w:type="spellStart"/>
      <w:r>
        <w:rPr>
          <w:rFonts w:eastAsia="DengXian"/>
        </w:rPr>
        <w:t>extUeIds</w:t>
      </w:r>
      <w:proofErr w:type="spellEnd"/>
      <w:r>
        <w:rPr>
          <w:rFonts w:eastAsia="DengXian"/>
        </w:rPr>
        <w:t>]</w:t>
      </w:r>
    </w:p>
    <w:p w14:paraId="2EF0879E" w14:textId="77777777" w:rsidR="00F10E3F" w:rsidRDefault="00F10E3F" w:rsidP="00F10E3F">
      <w:pPr>
        <w:pStyle w:val="PL"/>
        <w:rPr>
          <w:lang w:val="en-US" w:eastAsia="es-ES"/>
        </w:rPr>
      </w:pPr>
      <w:r>
        <w:rPr>
          <w:rFonts w:eastAsia="DengXian"/>
        </w:rPr>
        <w:t xml:space="preserve">        - required: [</w:t>
      </w:r>
      <w:proofErr w:type="spellStart"/>
      <w:r>
        <w:rPr>
          <w:rFonts w:eastAsia="DengXian"/>
        </w:rPr>
        <w:t>ueIds</w:t>
      </w:r>
      <w:proofErr w:type="spellEnd"/>
      <w:r>
        <w:rPr>
          <w:rFonts w:eastAsia="DengXian"/>
        </w:rPr>
        <w:t>]</w:t>
      </w:r>
    </w:p>
    <w:p w14:paraId="5C8F808E" w14:textId="77777777" w:rsidR="00F10E3F" w:rsidRDefault="00F10E3F" w:rsidP="00F10E3F">
      <w:pPr>
        <w:pStyle w:val="PL"/>
        <w:rPr>
          <w:lang w:val="en-US" w:eastAsia="es-ES"/>
        </w:rPr>
      </w:pPr>
    </w:p>
    <w:p w14:paraId="08439E5B" w14:textId="77777777" w:rsidR="00F10E3F" w:rsidRDefault="00F10E3F" w:rsidP="00F10E3F">
      <w:pPr>
        <w:pStyle w:val="PL"/>
        <w:rPr>
          <w:lang w:eastAsia="es-ES"/>
        </w:rPr>
      </w:pPr>
      <w:r>
        <w:rPr>
          <w:lang w:eastAsia="es-ES"/>
        </w:rPr>
        <w:t xml:space="preserve">    </w:t>
      </w:r>
      <w:proofErr w:type="spellStart"/>
      <w:r>
        <w:rPr>
          <w:lang w:eastAsia="es-ES"/>
        </w:rPr>
        <w:t>PerUeAttribute</w:t>
      </w:r>
      <w:proofErr w:type="spellEnd"/>
      <w:r>
        <w:rPr>
          <w:lang w:eastAsia="es-ES"/>
        </w:rPr>
        <w:t>:</w:t>
      </w:r>
    </w:p>
    <w:p w14:paraId="251EC993" w14:textId="77777777" w:rsidR="00F10E3F" w:rsidRDefault="00F10E3F" w:rsidP="00F10E3F">
      <w:pPr>
        <w:pStyle w:val="PL"/>
        <w:rPr>
          <w:lang w:eastAsia="es-ES"/>
        </w:rPr>
      </w:pPr>
      <w:r>
        <w:rPr>
          <w:lang w:eastAsia="es-ES"/>
        </w:rPr>
        <w:t xml:space="preserve">      description: UE application data collected per UE.</w:t>
      </w:r>
    </w:p>
    <w:p w14:paraId="2927CEF1" w14:textId="77777777" w:rsidR="00F10E3F" w:rsidRDefault="00F10E3F" w:rsidP="00F10E3F">
      <w:pPr>
        <w:pStyle w:val="PL"/>
        <w:rPr>
          <w:lang w:eastAsia="es-ES"/>
        </w:rPr>
      </w:pPr>
      <w:r>
        <w:rPr>
          <w:lang w:eastAsia="es-ES"/>
        </w:rPr>
        <w:t xml:space="preserve">      type: object</w:t>
      </w:r>
    </w:p>
    <w:p w14:paraId="773AB26A" w14:textId="77777777" w:rsidR="00F10E3F" w:rsidRDefault="00F10E3F" w:rsidP="00F10E3F">
      <w:pPr>
        <w:pStyle w:val="PL"/>
        <w:rPr>
          <w:lang w:eastAsia="es-ES"/>
        </w:rPr>
      </w:pPr>
      <w:r>
        <w:rPr>
          <w:lang w:eastAsia="es-ES"/>
        </w:rPr>
        <w:t xml:space="preserve">      properties:</w:t>
      </w:r>
    </w:p>
    <w:p w14:paraId="21DB758F" w14:textId="77777777" w:rsidR="00F10E3F" w:rsidRDefault="00F10E3F" w:rsidP="00F10E3F">
      <w:pPr>
        <w:pStyle w:val="PL"/>
        <w:rPr>
          <w:lang w:eastAsia="es-ES"/>
        </w:rPr>
      </w:pPr>
      <w:r>
        <w:rPr>
          <w:lang w:eastAsia="es-ES"/>
        </w:rPr>
        <w:t xml:space="preserve">        </w:t>
      </w:r>
      <w:proofErr w:type="spellStart"/>
      <w:r>
        <w:rPr>
          <w:lang w:eastAsia="es-ES"/>
        </w:rPr>
        <w:t>ueDest</w:t>
      </w:r>
      <w:proofErr w:type="spellEnd"/>
      <w:r>
        <w:rPr>
          <w:lang w:eastAsia="es-ES"/>
        </w:rPr>
        <w:t>:</w:t>
      </w:r>
    </w:p>
    <w:p w14:paraId="7B39BBE6" w14:textId="77777777" w:rsidR="00F10E3F" w:rsidRDefault="00F10E3F" w:rsidP="00F10E3F">
      <w:pPr>
        <w:pStyle w:val="PL"/>
        <w:rPr>
          <w:lang w:eastAsia="es-ES"/>
        </w:rPr>
      </w:pPr>
      <w:r>
        <w:rPr>
          <w:lang w:eastAsia="es-ES"/>
        </w:rPr>
        <w:t xml:space="preserve">          $ref: 'TS29122_CommonData.yaml#/components/schemas/LocationArea5G'</w:t>
      </w:r>
    </w:p>
    <w:p w14:paraId="70EA554C" w14:textId="77777777" w:rsidR="00F10E3F" w:rsidRDefault="00F10E3F" w:rsidP="00F10E3F">
      <w:pPr>
        <w:pStyle w:val="PL"/>
        <w:rPr>
          <w:lang w:eastAsia="es-ES"/>
        </w:rPr>
      </w:pPr>
      <w:r>
        <w:rPr>
          <w:lang w:eastAsia="es-ES"/>
        </w:rPr>
        <w:t xml:space="preserve">        route:</w:t>
      </w:r>
    </w:p>
    <w:p w14:paraId="68D7306E" w14:textId="77777777" w:rsidR="00F10E3F" w:rsidRDefault="00F10E3F" w:rsidP="00F10E3F">
      <w:pPr>
        <w:pStyle w:val="PL"/>
        <w:rPr>
          <w:lang w:eastAsia="es-ES"/>
        </w:rPr>
      </w:pPr>
      <w:r>
        <w:rPr>
          <w:lang w:eastAsia="es-ES"/>
        </w:rPr>
        <w:t xml:space="preserve">          type: string</w:t>
      </w:r>
    </w:p>
    <w:p w14:paraId="2269D47D" w14:textId="77777777" w:rsidR="00F10E3F" w:rsidRDefault="00F10E3F" w:rsidP="00F10E3F">
      <w:pPr>
        <w:pStyle w:val="PL"/>
        <w:rPr>
          <w:lang w:eastAsia="es-ES"/>
        </w:rPr>
      </w:pPr>
      <w:r>
        <w:rPr>
          <w:lang w:eastAsia="es-ES"/>
        </w:rPr>
        <w:t xml:space="preserve">        </w:t>
      </w:r>
      <w:proofErr w:type="spellStart"/>
      <w:r>
        <w:t>averageS</w:t>
      </w:r>
      <w:r w:rsidRPr="00502BA2">
        <w:t>peed</w:t>
      </w:r>
      <w:proofErr w:type="spellEnd"/>
      <w:r>
        <w:rPr>
          <w:lang w:eastAsia="es-ES"/>
        </w:rPr>
        <w:t>:</w:t>
      </w:r>
    </w:p>
    <w:p w14:paraId="510981CC" w14:textId="77777777" w:rsidR="00F10E3F" w:rsidRDefault="00F10E3F" w:rsidP="00F10E3F">
      <w:pPr>
        <w:pStyle w:val="PL"/>
        <w:rPr>
          <w:lang w:eastAsia="es-ES"/>
        </w:rPr>
      </w:pPr>
      <w:r>
        <w:rPr>
          <w:lang w:eastAsia="es-ES"/>
        </w:rPr>
        <w:t xml:space="preserve">          </w:t>
      </w:r>
      <w:r>
        <w:t>$ref: 'TS29572_Nlmf_Location.yaml#/components/schemas/VelocityEstimate'</w:t>
      </w:r>
    </w:p>
    <w:p w14:paraId="74C54666" w14:textId="77777777" w:rsidR="00F10E3F" w:rsidRDefault="00F10E3F" w:rsidP="00F10E3F">
      <w:pPr>
        <w:pStyle w:val="PL"/>
        <w:rPr>
          <w:lang w:eastAsia="es-ES"/>
        </w:rPr>
      </w:pPr>
      <w:r>
        <w:rPr>
          <w:lang w:eastAsia="es-ES"/>
        </w:rPr>
        <w:t xml:space="preserve">        </w:t>
      </w:r>
      <w:proofErr w:type="spellStart"/>
      <w:r>
        <w:rPr>
          <w:lang w:eastAsia="es-ES"/>
        </w:rPr>
        <w:t>timeOfArrival</w:t>
      </w:r>
      <w:proofErr w:type="spellEnd"/>
      <w:r>
        <w:rPr>
          <w:lang w:eastAsia="es-ES"/>
        </w:rPr>
        <w:t>:</w:t>
      </w:r>
    </w:p>
    <w:p w14:paraId="4F2AA858" w14:textId="77777777" w:rsidR="00F10E3F" w:rsidRDefault="00F10E3F" w:rsidP="00F10E3F">
      <w:pPr>
        <w:pStyle w:val="PL"/>
        <w:rPr>
          <w:lang w:eastAsia="es-ES"/>
        </w:rPr>
      </w:pPr>
      <w:r>
        <w:rPr>
          <w:lang w:eastAsia="es-ES"/>
        </w:rPr>
        <w:t xml:space="preserve">          $ref: 'TS29571_CommonData.yaml#/components/schemas/</w:t>
      </w:r>
      <w:proofErr w:type="spellStart"/>
      <w:r>
        <w:rPr>
          <w:lang w:eastAsia="es-ES"/>
        </w:rPr>
        <w:t>DateTime</w:t>
      </w:r>
      <w:proofErr w:type="spellEnd"/>
      <w:r>
        <w:rPr>
          <w:lang w:eastAsia="es-ES"/>
        </w:rPr>
        <w:t>'</w:t>
      </w:r>
    </w:p>
    <w:p w14:paraId="32892A63" w14:textId="77777777" w:rsidR="00F10E3F" w:rsidRDefault="00F10E3F" w:rsidP="00F10E3F">
      <w:pPr>
        <w:pStyle w:val="PL"/>
        <w:rPr>
          <w:lang w:val="en-US" w:eastAsia="es-ES"/>
        </w:rPr>
      </w:pPr>
    </w:p>
    <w:p w14:paraId="532BD974" w14:textId="77777777" w:rsidR="00F10E3F" w:rsidRDefault="00F10E3F" w:rsidP="00F10E3F">
      <w:pPr>
        <w:pStyle w:val="PL"/>
        <w:rPr>
          <w:lang w:eastAsia="es-ES"/>
        </w:rPr>
      </w:pPr>
      <w:r>
        <w:rPr>
          <w:lang w:eastAsia="es-ES"/>
        </w:rPr>
        <w:t xml:space="preserve">    </w:t>
      </w:r>
      <w:proofErr w:type="spellStart"/>
      <w:r>
        <w:rPr>
          <w:lang w:eastAsia="es-ES"/>
        </w:rPr>
        <w:t>MsQoeMetricsCollection</w:t>
      </w:r>
      <w:proofErr w:type="spellEnd"/>
      <w:r>
        <w:rPr>
          <w:lang w:eastAsia="es-ES"/>
        </w:rPr>
        <w:t>:</w:t>
      </w:r>
    </w:p>
    <w:p w14:paraId="5442078A" w14:textId="77777777" w:rsidR="00F10E3F" w:rsidRDefault="00F10E3F" w:rsidP="00F10E3F">
      <w:pPr>
        <w:pStyle w:val="PL"/>
        <w:rPr>
          <w:lang w:eastAsia="es-ES"/>
        </w:rPr>
      </w:pPr>
      <w:r>
        <w:rPr>
          <w:lang w:eastAsia="es-ES"/>
        </w:rPr>
        <w:t xml:space="preserve">      description: &gt;</w:t>
      </w:r>
    </w:p>
    <w:p w14:paraId="04280F28" w14:textId="77777777" w:rsidR="00F10E3F" w:rsidRDefault="00F10E3F" w:rsidP="00F10E3F">
      <w:pPr>
        <w:pStyle w:val="PL"/>
        <w:rPr>
          <w:lang w:eastAsia="es-ES"/>
        </w:rPr>
      </w:pPr>
      <w:r>
        <w:rPr>
          <w:lang w:eastAsia="es-ES"/>
        </w:rPr>
        <w:t xml:space="preserve">        Contains the Media Streaming </w:t>
      </w:r>
      <w:proofErr w:type="spellStart"/>
      <w:r>
        <w:rPr>
          <w:lang w:eastAsia="es-ES"/>
        </w:rPr>
        <w:t>QoE</w:t>
      </w:r>
      <w:proofErr w:type="spellEnd"/>
      <w:r>
        <w:rPr>
          <w:lang w:eastAsia="es-ES"/>
        </w:rPr>
        <w:t xml:space="preserve"> metrics information collected for </w:t>
      </w:r>
      <w:proofErr w:type="gramStart"/>
      <w:r>
        <w:rPr>
          <w:lang w:eastAsia="es-ES"/>
        </w:rPr>
        <w:t>an</w:t>
      </w:r>
      <w:proofErr w:type="gramEnd"/>
      <w:r>
        <w:rPr>
          <w:lang w:eastAsia="es-ES"/>
        </w:rPr>
        <w:t xml:space="preserve"> UE Application via AF.</w:t>
      </w:r>
    </w:p>
    <w:p w14:paraId="0FDA12BA" w14:textId="77777777" w:rsidR="00F10E3F" w:rsidRDefault="00F10E3F" w:rsidP="00F10E3F">
      <w:pPr>
        <w:pStyle w:val="PL"/>
        <w:rPr>
          <w:lang w:eastAsia="es-ES"/>
        </w:rPr>
      </w:pPr>
      <w:r>
        <w:rPr>
          <w:lang w:eastAsia="es-ES"/>
        </w:rPr>
        <w:t xml:space="preserve">      type: object</w:t>
      </w:r>
    </w:p>
    <w:p w14:paraId="3C0D2EF4" w14:textId="77777777" w:rsidR="00F10E3F" w:rsidRDefault="00F10E3F" w:rsidP="00F10E3F">
      <w:pPr>
        <w:pStyle w:val="PL"/>
        <w:rPr>
          <w:lang w:eastAsia="es-ES"/>
        </w:rPr>
      </w:pPr>
      <w:r>
        <w:rPr>
          <w:lang w:eastAsia="es-ES"/>
        </w:rPr>
        <w:t xml:space="preserve">      properties:</w:t>
      </w:r>
    </w:p>
    <w:p w14:paraId="60CF281F" w14:textId="77777777" w:rsidR="00F10E3F" w:rsidRDefault="00F10E3F" w:rsidP="00F10E3F">
      <w:pPr>
        <w:pStyle w:val="PL"/>
        <w:rPr>
          <w:lang w:eastAsia="es-ES"/>
        </w:rPr>
      </w:pPr>
      <w:r>
        <w:rPr>
          <w:lang w:eastAsia="es-ES"/>
        </w:rPr>
        <w:t xml:space="preserve">        </w:t>
      </w:r>
      <w:proofErr w:type="spellStart"/>
      <w:r>
        <w:rPr>
          <w:lang w:eastAsia="es-ES"/>
        </w:rPr>
        <w:t>msQoeMetrics</w:t>
      </w:r>
      <w:proofErr w:type="spellEnd"/>
      <w:r>
        <w:rPr>
          <w:lang w:eastAsia="es-ES"/>
        </w:rPr>
        <w:t>:</w:t>
      </w:r>
    </w:p>
    <w:p w14:paraId="0643132B" w14:textId="77777777" w:rsidR="00F10E3F" w:rsidRDefault="00F10E3F" w:rsidP="00F10E3F">
      <w:pPr>
        <w:pStyle w:val="PL"/>
        <w:rPr>
          <w:lang w:eastAsia="es-ES"/>
        </w:rPr>
      </w:pPr>
      <w:r>
        <w:rPr>
          <w:lang w:eastAsia="es-ES"/>
        </w:rPr>
        <w:t xml:space="preserve">          type: array</w:t>
      </w:r>
    </w:p>
    <w:p w14:paraId="56430D4B" w14:textId="77777777" w:rsidR="00F10E3F" w:rsidRDefault="00F10E3F" w:rsidP="00F10E3F">
      <w:pPr>
        <w:pStyle w:val="PL"/>
        <w:rPr>
          <w:lang w:eastAsia="es-ES"/>
        </w:rPr>
      </w:pPr>
      <w:r>
        <w:rPr>
          <w:lang w:eastAsia="es-ES"/>
        </w:rPr>
        <w:t xml:space="preserve">          items:</w:t>
      </w:r>
    </w:p>
    <w:p w14:paraId="6561EAAF" w14:textId="77777777" w:rsidR="00F10E3F" w:rsidRDefault="00F10E3F" w:rsidP="00F10E3F">
      <w:pPr>
        <w:pStyle w:val="PL"/>
        <w:rPr>
          <w:lang w:eastAsia="es-ES"/>
        </w:rPr>
      </w:pPr>
      <w:r>
        <w:rPr>
          <w:lang w:eastAsia="es-ES"/>
        </w:rPr>
        <w:t xml:space="preserve">            type: string</w:t>
      </w:r>
    </w:p>
    <w:p w14:paraId="78751FC0" w14:textId="77777777" w:rsidR="00F10E3F" w:rsidRDefault="00F10E3F" w:rsidP="00F10E3F">
      <w:pPr>
        <w:pStyle w:val="PL"/>
        <w:rPr>
          <w:lang w:eastAsia="es-ES"/>
        </w:rPr>
      </w:pPr>
      <w:r>
        <w:rPr>
          <w:lang w:eastAsia="es-ES"/>
        </w:rPr>
        <w:t xml:space="preserve">          </w:t>
      </w:r>
      <w:proofErr w:type="spellStart"/>
      <w:r>
        <w:rPr>
          <w:lang w:eastAsia="es-ES"/>
        </w:rPr>
        <w:t>minItems</w:t>
      </w:r>
      <w:proofErr w:type="spellEnd"/>
      <w:r>
        <w:rPr>
          <w:lang w:eastAsia="es-ES"/>
        </w:rPr>
        <w:t>: 1</w:t>
      </w:r>
    </w:p>
    <w:p w14:paraId="40500355" w14:textId="77777777" w:rsidR="00F10E3F" w:rsidRDefault="00F10E3F" w:rsidP="00F10E3F">
      <w:pPr>
        <w:pStyle w:val="PL"/>
        <w:rPr>
          <w:lang w:val="en-US" w:eastAsia="es-ES"/>
        </w:rPr>
      </w:pPr>
      <w:r>
        <w:rPr>
          <w:lang w:val="en-US" w:eastAsia="es-ES"/>
        </w:rPr>
        <w:t xml:space="preserve">      required:</w:t>
      </w:r>
    </w:p>
    <w:p w14:paraId="589CB403" w14:textId="77777777" w:rsidR="00F10E3F" w:rsidRDefault="00F10E3F" w:rsidP="00F10E3F">
      <w:pPr>
        <w:pStyle w:val="PL"/>
        <w:rPr>
          <w:lang w:eastAsia="es-ES"/>
        </w:rPr>
      </w:pPr>
      <w:r>
        <w:rPr>
          <w:lang w:val="en-US" w:eastAsia="es-ES"/>
        </w:rPr>
        <w:t xml:space="preserve">        - </w:t>
      </w:r>
      <w:proofErr w:type="spellStart"/>
      <w:r>
        <w:rPr>
          <w:lang w:val="en-US" w:eastAsia="es-ES"/>
        </w:rPr>
        <w:t>msQoeMetrics</w:t>
      </w:r>
      <w:proofErr w:type="spellEnd"/>
    </w:p>
    <w:p w14:paraId="0EB2B2A8" w14:textId="77777777" w:rsidR="00F10E3F" w:rsidRDefault="00F10E3F" w:rsidP="00F10E3F">
      <w:pPr>
        <w:pStyle w:val="PL"/>
        <w:rPr>
          <w:lang w:val="en-US" w:eastAsia="es-ES"/>
        </w:rPr>
      </w:pPr>
    </w:p>
    <w:p w14:paraId="787C8928" w14:textId="77777777" w:rsidR="00F10E3F" w:rsidRDefault="00F10E3F" w:rsidP="00F10E3F">
      <w:pPr>
        <w:pStyle w:val="PL"/>
        <w:rPr>
          <w:lang w:eastAsia="es-ES"/>
        </w:rPr>
      </w:pPr>
      <w:r>
        <w:rPr>
          <w:lang w:eastAsia="es-ES"/>
        </w:rPr>
        <w:t xml:space="preserve">    </w:t>
      </w:r>
      <w:proofErr w:type="spellStart"/>
      <w:r>
        <w:rPr>
          <w:lang w:eastAsia="es-ES"/>
        </w:rPr>
        <w:t>MsConsumptionCollection</w:t>
      </w:r>
      <w:proofErr w:type="spellEnd"/>
      <w:r>
        <w:rPr>
          <w:lang w:eastAsia="es-ES"/>
        </w:rPr>
        <w:t>:</w:t>
      </w:r>
    </w:p>
    <w:p w14:paraId="5CA6B13A" w14:textId="77777777" w:rsidR="00F10E3F" w:rsidRDefault="00F10E3F" w:rsidP="00F10E3F">
      <w:pPr>
        <w:pStyle w:val="PL"/>
        <w:rPr>
          <w:lang w:eastAsia="es-ES"/>
        </w:rPr>
      </w:pPr>
      <w:r>
        <w:rPr>
          <w:lang w:eastAsia="es-ES"/>
        </w:rPr>
        <w:t xml:space="preserve">      description: &gt;</w:t>
      </w:r>
    </w:p>
    <w:p w14:paraId="01E9D4EB" w14:textId="77777777" w:rsidR="00F10E3F" w:rsidRDefault="00F10E3F" w:rsidP="00F10E3F">
      <w:pPr>
        <w:pStyle w:val="PL"/>
        <w:rPr>
          <w:lang w:eastAsia="es-ES"/>
        </w:rPr>
      </w:pPr>
      <w:r>
        <w:rPr>
          <w:lang w:eastAsia="es-ES"/>
        </w:rPr>
        <w:t xml:space="preserve">        Contains the Media Streaming Consumption information collected for </w:t>
      </w:r>
      <w:proofErr w:type="gramStart"/>
      <w:r>
        <w:rPr>
          <w:lang w:eastAsia="es-ES"/>
        </w:rPr>
        <w:t>an</w:t>
      </w:r>
      <w:proofErr w:type="gramEnd"/>
      <w:r>
        <w:rPr>
          <w:lang w:eastAsia="es-ES"/>
        </w:rPr>
        <w:t xml:space="preserve"> UE Application via AF.</w:t>
      </w:r>
    </w:p>
    <w:p w14:paraId="0299DC7E" w14:textId="77777777" w:rsidR="00F10E3F" w:rsidRDefault="00F10E3F" w:rsidP="00F10E3F">
      <w:pPr>
        <w:pStyle w:val="PL"/>
        <w:rPr>
          <w:lang w:eastAsia="es-ES"/>
        </w:rPr>
      </w:pPr>
      <w:r>
        <w:rPr>
          <w:lang w:eastAsia="es-ES"/>
        </w:rPr>
        <w:t xml:space="preserve">      type: object</w:t>
      </w:r>
    </w:p>
    <w:p w14:paraId="63AC8C30" w14:textId="77777777" w:rsidR="00F10E3F" w:rsidRDefault="00F10E3F" w:rsidP="00F10E3F">
      <w:pPr>
        <w:pStyle w:val="PL"/>
        <w:rPr>
          <w:lang w:eastAsia="es-ES"/>
        </w:rPr>
      </w:pPr>
      <w:r>
        <w:rPr>
          <w:lang w:eastAsia="es-ES"/>
        </w:rPr>
        <w:t xml:space="preserve">      properties:</w:t>
      </w:r>
    </w:p>
    <w:p w14:paraId="6D8B0A09" w14:textId="77777777" w:rsidR="00F10E3F" w:rsidRDefault="00F10E3F" w:rsidP="00F10E3F">
      <w:pPr>
        <w:pStyle w:val="PL"/>
        <w:rPr>
          <w:lang w:eastAsia="es-ES"/>
        </w:rPr>
      </w:pPr>
      <w:r>
        <w:rPr>
          <w:lang w:eastAsia="es-ES"/>
        </w:rPr>
        <w:t xml:space="preserve">        </w:t>
      </w:r>
      <w:proofErr w:type="spellStart"/>
      <w:r>
        <w:rPr>
          <w:lang w:eastAsia="es-ES"/>
        </w:rPr>
        <w:t>msConsumps</w:t>
      </w:r>
      <w:proofErr w:type="spellEnd"/>
      <w:r>
        <w:rPr>
          <w:lang w:eastAsia="es-ES"/>
        </w:rPr>
        <w:t>:</w:t>
      </w:r>
    </w:p>
    <w:p w14:paraId="0A0CF675" w14:textId="77777777" w:rsidR="00F10E3F" w:rsidRDefault="00F10E3F" w:rsidP="00F10E3F">
      <w:pPr>
        <w:pStyle w:val="PL"/>
        <w:rPr>
          <w:lang w:eastAsia="es-ES"/>
        </w:rPr>
      </w:pPr>
      <w:r>
        <w:rPr>
          <w:lang w:eastAsia="es-ES"/>
        </w:rPr>
        <w:t xml:space="preserve">          type: array</w:t>
      </w:r>
    </w:p>
    <w:p w14:paraId="2E578B4C" w14:textId="77777777" w:rsidR="00F10E3F" w:rsidRDefault="00F10E3F" w:rsidP="00F10E3F">
      <w:pPr>
        <w:pStyle w:val="PL"/>
        <w:rPr>
          <w:lang w:eastAsia="es-ES"/>
        </w:rPr>
      </w:pPr>
      <w:r>
        <w:rPr>
          <w:lang w:eastAsia="es-ES"/>
        </w:rPr>
        <w:t xml:space="preserve">          items:</w:t>
      </w:r>
    </w:p>
    <w:p w14:paraId="6F879D33" w14:textId="77777777" w:rsidR="00F10E3F" w:rsidRDefault="00F10E3F" w:rsidP="00F10E3F">
      <w:pPr>
        <w:pStyle w:val="PL"/>
        <w:rPr>
          <w:lang w:eastAsia="es-ES"/>
        </w:rPr>
      </w:pPr>
      <w:r w:rsidRPr="00FA4E79">
        <w:rPr>
          <w:lang w:eastAsia="es-ES"/>
        </w:rPr>
        <w:t xml:space="preserve">          </w:t>
      </w:r>
      <w:r>
        <w:rPr>
          <w:lang w:eastAsia="es-ES"/>
        </w:rPr>
        <w:t xml:space="preserve">  </w:t>
      </w:r>
      <w:r w:rsidRPr="00FA4E79">
        <w:rPr>
          <w:lang w:eastAsia="es-ES"/>
        </w:rPr>
        <w:t>type: string</w:t>
      </w:r>
    </w:p>
    <w:p w14:paraId="40A6AF61" w14:textId="77777777" w:rsidR="00F10E3F" w:rsidRDefault="00F10E3F" w:rsidP="00F10E3F">
      <w:pPr>
        <w:pStyle w:val="PL"/>
        <w:rPr>
          <w:lang w:eastAsia="es-ES"/>
        </w:rPr>
      </w:pPr>
      <w:r>
        <w:rPr>
          <w:lang w:eastAsia="es-ES"/>
        </w:rPr>
        <w:t xml:space="preserve">            description: &gt;</w:t>
      </w:r>
    </w:p>
    <w:p w14:paraId="55A2EDD6" w14:textId="77777777" w:rsidR="00F10E3F" w:rsidRDefault="00F10E3F" w:rsidP="00F10E3F">
      <w:pPr>
        <w:pStyle w:val="PL"/>
        <w:rPr>
          <w:lang w:eastAsia="es-ES"/>
        </w:rPr>
      </w:pPr>
      <w:r>
        <w:rPr>
          <w:lang w:eastAsia="es-ES"/>
        </w:rPr>
        <w:t xml:space="preserve">              </w:t>
      </w:r>
      <w:r w:rsidRPr="00712808">
        <w:rPr>
          <w:lang w:eastAsia="es-ES"/>
        </w:rPr>
        <w:t xml:space="preserve">Represents the Media Streaming Consumption reports with formatting as specified in </w:t>
      </w:r>
    </w:p>
    <w:p w14:paraId="668AFD29" w14:textId="77777777" w:rsidR="00F10E3F" w:rsidRDefault="00F10E3F" w:rsidP="00F10E3F">
      <w:pPr>
        <w:pStyle w:val="PL"/>
        <w:rPr>
          <w:lang w:eastAsia="es-ES"/>
        </w:rPr>
      </w:pPr>
      <w:r>
        <w:rPr>
          <w:lang w:eastAsia="es-ES"/>
        </w:rPr>
        <w:t xml:space="preserve">              </w:t>
      </w:r>
      <w:r w:rsidRPr="00712808">
        <w:rPr>
          <w:lang w:eastAsia="es-ES"/>
        </w:rPr>
        <w:t>clause 11.3.3 of 3GPP TS 26.512 [30], if required for Media Streaming UE Application</w:t>
      </w:r>
      <w:r>
        <w:rPr>
          <w:lang w:eastAsia="es-ES"/>
        </w:rPr>
        <w:t>.</w:t>
      </w:r>
    </w:p>
    <w:p w14:paraId="7D1F069A" w14:textId="77777777" w:rsidR="00F10E3F" w:rsidRDefault="00F10E3F" w:rsidP="00F10E3F">
      <w:pPr>
        <w:pStyle w:val="PL"/>
        <w:rPr>
          <w:lang w:eastAsia="es-ES"/>
        </w:rPr>
      </w:pPr>
      <w:r>
        <w:rPr>
          <w:lang w:eastAsia="es-ES"/>
        </w:rPr>
        <w:t xml:space="preserve">          </w:t>
      </w:r>
      <w:proofErr w:type="spellStart"/>
      <w:r>
        <w:rPr>
          <w:lang w:eastAsia="es-ES"/>
        </w:rPr>
        <w:t>minItems</w:t>
      </w:r>
      <w:proofErr w:type="spellEnd"/>
      <w:r>
        <w:rPr>
          <w:lang w:eastAsia="es-ES"/>
        </w:rPr>
        <w:t>: 1</w:t>
      </w:r>
    </w:p>
    <w:p w14:paraId="2A4D33B0" w14:textId="77777777" w:rsidR="00F10E3F" w:rsidRDefault="00F10E3F" w:rsidP="00F10E3F">
      <w:pPr>
        <w:pStyle w:val="PL"/>
        <w:rPr>
          <w:lang w:eastAsia="es-ES"/>
        </w:rPr>
      </w:pPr>
      <w:r>
        <w:rPr>
          <w:lang w:eastAsia="es-ES"/>
        </w:rPr>
        <w:t xml:space="preserve">      required:</w:t>
      </w:r>
    </w:p>
    <w:p w14:paraId="6EC4B695" w14:textId="77777777" w:rsidR="00F10E3F" w:rsidRDefault="00F10E3F" w:rsidP="00F10E3F">
      <w:pPr>
        <w:pStyle w:val="PL"/>
        <w:rPr>
          <w:lang w:eastAsia="es-ES"/>
        </w:rPr>
      </w:pPr>
      <w:r>
        <w:rPr>
          <w:lang w:eastAsia="es-ES"/>
        </w:rPr>
        <w:t xml:space="preserve">        - </w:t>
      </w:r>
      <w:proofErr w:type="spellStart"/>
      <w:r>
        <w:rPr>
          <w:lang w:eastAsia="es-ES"/>
        </w:rPr>
        <w:t>msConsumps</w:t>
      </w:r>
      <w:proofErr w:type="spellEnd"/>
    </w:p>
    <w:p w14:paraId="0B9D758F" w14:textId="77777777" w:rsidR="00F10E3F" w:rsidRDefault="00F10E3F" w:rsidP="00F10E3F">
      <w:pPr>
        <w:pStyle w:val="PL"/>
        <w:rPr>
          <w:lang w:val="en-US" w:eastAsia="es-ES"/>
        </w:rPr>
      </w:pPr>
    </w:p>
    <w:p w14:paraId="32B39324" w14:textId="77777777" w:rsidR="00F10E3F" w:rsidRDefault="00F10E3F" w:rsidP="00F10E3F">
      <w:pPr>
        <w:pStyle w:val="PL"/>
        <w:rPr>
          <w:lang w:eastAsia="es-ES"/>
        </w:rPr>
      </w:pPr>
      <w:r>
        <w:rPr>
          <w:lang w:eastAsia="es-ES"/>
        </w:rPr>
        <w:t xml:space="preserve">    </w:t>
      </w:r>
      <w:proofErr w:type="spellStart"/>
      <w:r>
        <w:rPr>
          <w:lang w:eastAsia="es-ES"/>
        </w:rPr>
        <w:t>MsNetAssInvocationCollection</w:t>
      </w:r>
      <w:proofErr w:type="spellEnd"/>
      <w:r>
        <w:rPr>
          <w:lang w:eastAsia="es-ES"/>
        </w:rPr>
        <w:t>:</w:t>
      </w:r>
    </w:p>
    <w:p w14:paraId="2E209BA7" w14:textId="77777777" w:rsidR="00F10E3F" w:rsidRDefault="00F10E3F" w:rsidP="00F10E3F">
      <w:pPr>
        <w:pStyle w:val="PL"/>
        <w:rPr>
          <w:lang w:eastAsia="es-ES"/>
        </w:rPr>
      </w:pPr>
      <w:r>
        <w:rPr>
          <w:lang w:eastAsia="es-ES"/>
        </w:rPr>
        <w:t xml:space="preserve">      description: &gt;</w:t>
      </w:r>
    </w:p>
    <w:p w14:paraId="34002BC3" w14:textId="77777777" w:rsidR="00F10E3F" w:rsidRDefault="00F10E3F" w:rsidP="00F10E3F">
      <w:pPr>
        <w:pStyle w:val="PL"/>
        <w:rPr>
          <w:lang w:eastAsia="es-ES"/>
        </w:rPr>
      </w:pPr>
      <w:r>
        <w:rPr>
          <w:lang w:eastAsia="es-ES"/>
        </w:rPr>
        <w:t xml:space="preserve">        Contains the Media Streaming Network Assistance invocation collected for </w:t>
      </w:r>
      <w:proofErr w:type="gramStart"/>
      <w:r>
        <w:rPr>
          <w:lang w:eastAsia="es-ES"/>
        </w:rPr>
        <w:t>an</w:t>
      </w:r>
      <w:proofErr w:type="gramEnd"/>
      <w:r>
        <w:rPr>
          <w:lang w:eastAsia="es-ES"/>
        </w:rPr>
        <w:t xml:space="preserve"> UE Application </w:t>
      </w:r>
    </w:p>
    <w:p w14:paraId="059BA65E" w14:textId="77777777" w:rsidR="00F10E3F" w:rsidRDefault="00F10E3F" w:rsidP="00F10E3F">
      <w:pPr>
        <w:pStyle w:val="PL"/>
        <w:rPr>
          <w:lang w:eastAsia="es-ES"/>
        </w:rPr>
      </w:pPr>
      <w:r>
        <w:rPr>
          <w:lang w:eastAsia="es-ES"/>
        </w:rPr>
        <w:t xml:space="preserve">        via AF.</w:t>
      </w:r>
    </w:p>
    <w:p w14:paraId="3F4A2569" w14:textId="77777777" w:rsidR="00F10E3F" w:rsidRDefault="00F10E3F" w:rsidP="00F10E3F">
      <w:pPr>
        <w:pStyle w:val="PL"/>
        <w:rPr>
          <w:lang w:eastAsia="es-ES"/>
        </w:rPr>
      </w:pPr>
      <w:r>
        <w:rPr>
          <w:lang w:eastAsia="es-ES"/>
        </w:rPr>
        <w:t xml:space="preserve">      type: object</w:t>
      </w:r>
    </w:p>
    <w:p w14:paraId="1A8A0F01" w14:textId="77777777" w:rsidR="00F10E3F" w:rsidRDefault="00F10E3F" w:rsidP="00F10E3F">
      <w:pPr>
        <w:pStyle w:val="PL"/>
        <w:rPr>
          <w:lang w:eastAsia="es-ES"/>
        </w:rPr>
      </w:pPr>
      <w:r>
        <w:rPr>
          <w:lang w:eastAsia="es-ES"/>
        </w:rPr>
        <w:t xml:space="preserve">      properties:</w:t>
      </w:r>
    </w:p>
    <w:p w14:paraId="3D6E5562" w14:textId="77777777" w:rsidR="00F10E3F" w:rsidRDefault="00F10E3F" w:rsidP="00F10E3F">
      <w:pPr>
        <w:pStyle w:val="PL"/>
        <w:rPr>
          <w:lang w:eastAsia="es-ES"/>
        </w:rPr>
      </w:pPr>
      <w:r>
        <w:rPr>
          <w:lang w:eastAsia="es-ES"/>
        </w:rPr>
        <w:t xml:space="preserve">        </w:t>
      </w:r>
      <w:proofErr w:type="spellStart"/>
      <w:r>
        <w:rPr>
          <w:lang w:eastAsia="es-ES"/>
        </w:rPr>
        <w:t>msNetAssInvocs</w:t>
      </w:r>
      <w:proofErr w:type="spellEnd"/>
      <w:r>
        <w:rPr>
          <w:lang w:eastAsia="es-ES"/>
        </w:rPr>
        <w:t>:</w:t>
      </w:r>
    </w:p>
    <w:p w14:paraId="4CCE5709" w14:textId="77777777" w:rsidR="00F10E3F" w:rsidRDefault="00F10E3F" w:rsidP="00F10E3F">
      <w:pPr>
        <w:pStyle w:val="PL"/>
        <w:rPr>
          <w:lang w:eastAsia="es-ES"/>
        </w:rPr>
      </w:pPr>
      <w:r>
        <w:rPr>
          <w:lang w:eastAsia="es-ES"/>
        </w:rPr>
        <w:t xml:space="preserve">          type: array</w:t>
      </w:r>
    </w:p>
    <w:p w14:paraId="22EDC438" w14:textId="77777777" w:rsidR="00F10E3F" w:rsidRDefault="00F10E3F" w:rsidP="00F10E3F">
      <w:pPr>
        <w:pStyle w:val="PL"/>
        <w:rPr>
          <w:lang w:eastAsia="es-ES"/>
        </w:rPr>
      </w:pPr>
      <w:r>
        <w:rPr>
          <w:lang w:eastAsia="es-ES"/>
        </w:rPr>
        <w:t xml:space="preserve">          items:</w:t>
      </w:r>
    </w:p>
    <w:p w14:paraId="168D6AEB" w14:textId="77777777" w:rsidR="00F10E3F" w:rsidRDefault="00F10E3F" w:rsidP="00F10E3F">
      <w:pPr>
        <w:pStyle w:val="PL"/>
        <w:rPr>
          <w:lang w:eastAsia="es-ES"/>
        </w:rPr>
      </w:pPr>
      <w:r w:rsidRPr="00903E38">
        <w:rPr>
          <w:lang w:eastAsia="es-ES"/>
        </w:rPr>
        <w:t xml:space="preserve">          </w:t>
      </w:r>
      <w:r>
        <w:rPr>
          <w:lang w:eastAsia="es-ES"/>
        </w:rPr>
        <w:t xml:space="preserve">  </w:t>
      </w:r>
      <w:r w:rsidRPr="00903E38">
        <w:rPr>
          <w:lang w:eastAsia="es-ES"/>
        </w:rPr>
        <w:t>$ref: 'TS26512_M5_</w:t>
      </w:r>
      <w:r>
        <w:rPr>
          <w:lang w:eastAsia="es-ES"/>
        </w:rPr>
        <w:t>NetworkAssistance</w:t>
      </w:r>
      <w:r w:rsidRPr="00903E38">
        <w:rPr>
          <w:lang w:eastAsia="es-ES"/>
        </w:rPr>
        <w:t>.yaml#/components/schemas/NetworkAssistance</w:t>
      </w:r>
      <w:r>
        <w:rPr>
          <w:lang w:eastAsia="es-ES"/>
        </w:rPr>
        <w:t>Session</w:t>
      </w:r>
      <w:r w:rsidRPr="00903E38">
        <w:rPr>
          <w:lang w:eastAsia="es-ES"/>
        </w:rPr>
        <w:t>'</w:t>
      </w:r>
    </w:p>
    <w:p w14:paraId="4A4B734A" w14:textId="77777777" w:rsidR="00F10E3F" w:rsidRDefault="00F10E3F" w:rsidP="00F10E3F">
      <w:pPr>
        <w:pStyle w:val="PL"/>
        <w:rPr>
          <w:lang w:eastAsia="es-ES"/>
        </w:rPr>
      </w:pPr>
      <w:r>
        <w:rPr>
          <w:lang w:eastAsia="es-ES"/>
        </w:rPr>
        <w:t xml:space="preserve">          </w:t>
      </w:r>
      <w:proofErr w:type="spellStart"/>
      <w:r>
        <w:rPr>
          <w:lang w:eastAsia="es-ES"/>
        </w:rPr>
        <w:t>minItems</w:t>
      </w:r>
      <w:proofErr w:type="spellEnd"/>
      <w:r>
        <w:rPr>
          <w:lang w:eastAsia="es-ES"/>
        </w:rPr>
        <w:t>: 1</w:t>
      </w:r>
    </w:p>
    <w:p w14:paraId="4B92C762" w14:textId="77777777" w:rsidR="00F10E3F" w:rsidRDefault="00F10E3F" w:rsidP="00F10E3F">
      <w:pPr>
        <w:pStyle w:val="PL"/>
        <w:rPr>
          <w:lang w:eastAsia="es-ES"/>
        </w:rPr>
      </w:pPr>
      <w:r>
        <w:rPr>
          <w:lang w:eastAsia="es-ES"/>
        </w:rPr>
        <w:t xml:space="preserve">      required:</w:t>
      </w:r>
    </w:p>
    <w:p w14:paraId="58F7CAD9" w14:textId="77777777" w:rsidR="00F10E3F" w:rsidRDefault="00F10E3F" w:rsidP="00F10E3F">
      <w:pPr>
        <w:pStyle w:val="PL"/>
        <w:rPr>
          <w:lang w:eastAsia="es-ES"/>
        </w:rPr>
      </w:pPr>
      <w:r>
        <w:rPr>
          <w:lang w:eastAsia="es-ES"/>
        </w:rPr>
        <w:t xml:space="preserve">        - </w:t>
      </w:r>
      <w:proofErr w:type="spellStart"/>
      <w:r>
        <w:rPr>
          <w:lang w:eastAsia="es-ES"/>
        </w:rPr>
        <w:t>msNetAssInvocs</w:t>
      </w:r>
      <w:proofErr w:type="spellEnd"/>
    </w:p>
    <w:p w14:paraId="352DD547" w14:textId="77777777" w:rsidR="00F10E3F" w:rsidRDefault="00F10E3F" w:rsidP="00F10E3F">
      <w:pPr>
        <w:pStyle w:val="PL"/>
        <w:rPr>
          <w:lang w:val="en-US" w:eastAsia="es-ES"/>
        </w:rPr>
      </w:pPr>
    </w:p>
    <w:p w14:paraId="3A5BD498" w14:textId="77777777" w:rsidR="00F10E3F" w:rsidRDefault="00F10E3F" w:rsidP="00F10E3F">
      <w:pPr>
        <w:pStyle w:val="PL"/>
        <w:rPr>
          <w:lang w:eastAsia="es-ES"/>
        </w:rPr>
      </w:pPr>
      <w:r>
        <w:rPr>
          <w:lang w:eastAsia="es-ES"/>
        </w:rPr>
        <w:t xml:space="preserve">    </w:t>
      </w:r>
      <w:proofErr w:type="spellStart"/>
      <w:r>
        <w:rPr>
          <w:lang w:eastAsia="es-ES"/>
        </w:rPr>
        <w:t>MsDynPolicyInvocationCollection</w:t>
      </w:r>
      <w:proofErr w:type="spellEnd"/>
      <w:r>
        <w:rPr>
          <w:lang w:eastAsia="es-ES"/>
        </w:rPr>
        <w:t>:</w:t>
      </w:r>
    </w:p>
    <w:p w14:paraId="6FF78FDA" w14:textId="77777777" w:rsidR="00F10E3F" w:rsidRDefault="00F10E3F" w:rsidP="00F10E3F">
      <w:pPr>
        <w:pStyle w:val="PL"/>
        <w:rPr>
          <w:lang w:eastAsia="es-ES"/>
        </w:rPr>
      </w:pPr>
      <w:r>
        <w:rPr>
          <w:lang w:eastAsia="es-ES"/>
        </w:rPr>
        <w:t xml:space="preserve">      description: &gt;</w:t>
      </w:r>
    </w:p>
    <w:p w14:paraId="075686B9" w14:textId="77777777" w:rsidR="00F10E3F" w:rsidRDefault="00F10E3F" w:rsidP="00F10E3F">
      <w:pPr>
        <w:pStyle w:val="PL"/>
        <w:rPr>
          <w:lang w:eastAsia="es-ES"/>
        </w:rPr>
      </w:pPr>
      <w:r>
        <w:rPr>
          <w:lang w:eastAsia="es-ES"/>
        </w:rPr>
        <w:t xml:space="preserve">        Contains the Media Streaming Dynamic Policy invocation collected for </w:t>
      </w:r>
      <w:proofErr w:type="gramStart"/>
      <w:r>
        <w:rPr>
          <w:lang w:eastAsia="es-ES"/>
        </w:rPr>
        <w:t>an</w:t>
      </w:r>
      <w:proofErr w:type="gramEnd"/>
      <w:r>
        <w:rPr>
          <w:lang w:eastAsia="es-ES"/>
        </w:rPr>
        <w:t xml:space="preserve"> UE</w:t>
      </w:r>
    </w:p>
    <w:p w14:paraId="1D7B29AC" w14:textId="77777777" w:rsidR="00F10E3F" w:rsidRDefault="00F10E3F" w:rsidP="00F10E3F">
      <w:pPr>
        <w:pStyle w:val="PL"/>
        <w:rPr>
          <w:lang w:eastAsia="es-ES"/>
        </w:rPr>
      </w:pPr>
      <w:r>
        <w:rPr>
          <w:lang w:eastAsia="es-ES"/>
        </w:rPr>
        <w:t xml:space="preserve">        Application via AF.</w:t>
      </w:r>
    </w:p>
    <w:p w14:paraId="18FA6362" w14:textId="77777777" w:rsidR="00F10E3F" w:rsidRDefault="00F10E3F" w:rsidP="00F10E3F">
      <w:pPr>
        <w:pStyle w:val="PL"/>
        <w:rPr>
          <w:lang w:eastAsia="es-ES"/>
        </w:rPr>
      </w:pPr>
      <w:r>
        <w:rPr>
          <w:lang w:eastAsia="es-ES"/>
        </w:rPr>
        <w:t xml:space="preserve">      type: object</w:t>
      </w:r>
    </w:p>
    <w:p w14:paraId="58C36D68" w14:textId="77777777" w:rsidR="00F10E3F" w:rsidRDefault="00F10E3F" w:rsidP="00F10E3F">
      <w:pPr>
        <w:pStyle w:val="PL"/>
        <w:rPr>
          <w:lang w:eastAsia="es-ES"/>
        </w:rPr>
      </w:pPr>
      <w:r>
        <w:rPr>
          <w:lang w:eastAsia="es-ES"/>
        </w:rPr>
        <w:t xml:space="preserve">      properties:</w:t>
      </w:r>
    </w:p>
    <w:p w14:paraId="5C492192" w14:textId="77777777" w:rsidR="00F10E3F" w:rsidRDefault="00F10E3F" w:rsidP="00F10E3F">
      <w:pPr>
        <w:pStyle w:val="PL"/>
        <w:rPr>
          <w:lang w:eastAsia="es-ES"/>
        </w:rPr>
      </w:pPr>
      <w:r>
        <w:rPr>
          <w:lang w:eastAsia="es-ES"/>
        </w:rPr>
        <w:t xml:space="preserve">        </w:t>
      </w:r>
      <w:proofErr w:type="spellStart"/>
      <w:r>
        <w:rPr>
          <w:lang w:eastAsia="es-ES"/>
        </w:rPr>
        <w:t>msDynPlyInvocs</w:t>
      </w:r>
      <w:proofErr w:type="spellEnd"/>
      <w:r>
        <w:rPr>
          <w:lang w:eastAsia="es-ES"/>
        </w:rPr>
        <w:t>:</w:t>
      </w:r>
    </w:p>
    <w:p w14:paraId="7C99C25D" w14:textId="77777777" w:rsidR="00F10E3F" w:rsidRDefault="00F10E3F" w:rsidP="00F10E3F">
      <w:pPr>
        <w:pStyle w:val="PL"/>
        <w:rPr>
          <w:lang w:eastAsia="es-ES"/>
        </w:rPr>
      </w:pPr>
      <w:r>
        <w:rPr>
          <w:lang w:eastAsia="es-ES"/>
        </w:rPr>
        <w:t xml:space="preserve">          type: array</w:t>
      </w:r>
    </w:p>
    <w:p w14:paraId="31C2724E" w14:textId="77777777" w:rsidR="00F10E3F" w:rsidRDefault="00F10E3F" w:rsidP="00F10E3F">
      <w:pPr>
        <w:pStyle w:val="PL"/>
        <w:rPr>
          <w:lang w:eastAsia="es-ES"/>
        </w:rPr>
      </w:pPr>
      <w:r>
        <w:rPr>
          <w:lang w:eastAsia="es-ES"/>
        </w:rPr>
        <w:t xml:space="preserve">          items:</w:t>
      </w:r>
    </w:p>
    <w:p w14:paraId="0BA7F261" w14:textId="77777777" w:rsidR="00F10E3F" w:rsidRDefault="00F10E3F" w:rsidP="00F10E3F">
      <w:pPr>
        <w:pStyle w:val="PL"/>
        <w:rPr>
          <w:lang w:eastAsia="es-ES"/>
        </w:rPr>
      </w:pPr>
      <w:r w:rsidRPr="00574A0F">
        <w:rPr>
          <w:lang w:eastAsia="es-ES"/>
        </w:rPr>
        <w:t xml:space="preserve">            $ref: 'TS26512_M5_DynamicPolicies.yaml#/components/schemas/</w:t>
      </w:r>
      <w:r>
        <w:rPr>
          <w:lang w:eastAsia="es-ES"/>
        </w:rPr>
        <w:t>DynamicPolicy</w:t>
      </w:r>
      <w:r w:rsidRPr="00574A0F">
        <w:rPr>
          <w:lang w:eastAsia="es-ES"/>
        </w:rPr>
        <w:t>'</w:t>
      </w:r>
    </w:p>
    <w:p w14:paraId="450A3720" w14:textId="77777777" w:rsidR="00F10E3F" w:rsidRDefault="00F10E3F" w:rsidP="00F10E3F">
      <w:pPr>
        <w:pStyle w:val="PL"/>
        <w:rPr>
          <w:lang w:eastAsia="es-ES"/>
        </w:rPr>
      </w:pPr>
      <w:r>
        <w:rPr>
          <w:lang w:eastAsia="es-ES"/>
        </w:rPr>
        <w:t xml:space="preserve">          </w:t>
      </w:r>
      <w:proofErr w:type="spellStart"/>
      <w:r>
        <w:rPr>
          <w:lang w:eastAsia="es-ES"/>
        </w:rPr>
        <w:t>minItems</w:t>
      </w:r>
      <w:proofErr w:type="spellEnd"/>
      <w:r>
        <w:rPr>
          <w:lang w:eastAsia="es-ES"/>
        </w:rPr>
        <w:t>: 1</w:t>
      </w:r>
    </w:p>
    <w:p w14:paraId="33F18FD5" w14:textId="77777777" w:rsidR="00F10E3F" w:rsidRDefault="00F10E3F" w:rsidP="00F10E3F">
      <w:pPr>
        <w:pStyle w:val="PL"/>
        <w:rPr>
          <w:lang w:eastAsia="es-ES"/>
        </w:rPr>
      </w:pPr>
      <w:r>
        <w:rPr>
          <w:lang w:eastAsia="es-ES"/>
        </w:rPr>
        <w:lastRenderedPageBreak/>
        <w:t xml:space="preserve">      required:</w:t>
      </w:r>
    </w:p>
    <w:p w14:paraId="5527A39D" w14:textId="77777777" w:rsidR="00F10E3F" w:rsidRDefault="00F10E3F" w:rsidP="00F10E3F">
      <w:pPr>
        <w:pStyle w:val="PL"/>
        <w:rPr>
          <w:lang w:eastAsia="es-ES"/>
        </w:rPr>
      </w:pPr>
      <w:r>
        <w:rPr>
          <w:lang w:eastAsia="es-ES"/>
        </w:rPr>
        <w:t xml:space="preserve">        - </w:t>
      </w:r>
      <w:proofErr w:type="spellStart"/>
      <w:r>
        <w:rPr>
          <w:lang w:eastAsia="es-ES"/>
        </w:rPr>
        <w:t>msDynPlyInvocs</w:t>
      </w:r>
      <w:proofErr w:type="spellEnd"/>
    </w:p>
    <w:p w14:paraId="6CBC9194" w14:textId="77777777" w:rsidR="00F10E3F" w:rsidRDefault="00F10E3F" w:rsidP="00F10E3F">
      <w:pPr>
        <w:pStyle w:val="PL"/>
        <w:rPr>
          <w:lang w:val="en-US" w:eastAsia="es-ES"/>
        </w:rPr>
      </w:pPr>
    </w:p>
    <w:p w14:paraId="1929C8EA" w14:textId="77777777" w:rsidR="00F10E3F" w:rsidRDefault="00F10E3F" w:rsidP="00F10E3F">
      <w:pPr>
        <w:pStyle w:val="PL"/>
        <w:rPr>
          <w:lang w:eastAsia="es-ES"/>
        </w:rPr>
      </w:pPr>
      <w:r>
        <w:rPr>
          <w:lang w:eastAsia="es-ES"/>
        </w:rPr>
        <w:t xml:space="preserve">    </w:t>
      </w:r>
      <w:proofErr w:type="spellStart"/>
      <w:r>
        <w:rPr>
          <w:lang w:eastAsia="es-ES"/>
        </w:rPr>
        <w:t>MSAccessActivityCollection</w:t>
      </w:r>
      <w:proofErr w:type="spellEnd"/>
      <w:r>
        <w:rPr>
          <w:lang w:eastAsia="es-ES"/>
        </w:rPr>
        <w:t>:</w:t>
      </w:r>
    </w:p>
    <w:p w14:paraId="730D6D15" w14:textId="77777777" w:rsidR="00F10E3F" w:rsidRDefault="00F10E3F" w:rsidP="00F10E3F">
      <w:pPr>
        <w:pStyle w:val="PL"/>
        <w:rPr>
          <w:lang w:eastAsia="es-ES"/>
        </w:rPr>
      </w:pPr>
      <w:r>
        <w:rPr>
          <w:lang w:eastAsia="es-ES"/>
        </w:rPr>
        <w:t xml:space="preserve">      description: Contains Media Streaming access activity collected for </w:t>
      </w:r>
      <w:proofErr w:type="gramStart"/>
      <w:r>
        <w:rPr>
          <w:lang w:eastAsia="es-ES"/>
        </w:rPr>
        <w:t>an</w:t>
      </w:r>
      <w:proofErr w:type="gramEnd"/>
      <w:r>
        <w:rPr>
          <w:lang w:eastAsia="es-ES"/>
        </w:rPr>
        <w:t xml:space="preserve"> UE Application via AF.</w:t>
      </w:r>
    </w:p>
    <w:p w14:paraId="651EA1AF" w14:textId="77777777" w:rsidR="00F10E3F" w:rsidRDefault="00F10E3F" w:rsidP="00F10E3F">
      <w:pPr>
        <w:pStyle w:val="PL"/>
        <w:rPr>
          <w:lang w:eastAsia="es-ES"/>
        </w:rPr>
      </w:pPr>
      <w:r>
        <w:rPr>
          <w:lang w:eastAsia="es-ES"/>
        </w:rPr>
        <w:t xml:space="preserve">      type: object</w:t>
      </w:r>
    </w:p>
    <w:p w14:paraId="632D9582" w14:textId="77777777" w:rsidR="00F10E3F" w:rsidRDefault="00F10E3F" w:rsidP="00F10E3F">
      <w:pPr>
        <w:pStyle w:val="PL"/>
        <w:rPr>
          <w:lang w:eastAsia="es-ES"/>
        </w:rPr>
      </w:pPr>
      <w:r>
        <w:rPr>
          <w:lang w:eastAsia="es-ES"/>
        </w:rPr>
        <w:t xml:space="preserve">      properties:</w:t>
      </w:r>
    </w:p>
    <w:p w14:paraId="66CD7B62" w14:textId="77777777" w:rsidR="00F10E3F" w:rsidRDefault="00F10E3F" w:rsidP="00F10E3F">
      <w:pPr>
        <w:pStyle w:val="PL"/>
        <w:rPr>
          <w:lang w:eastAsia="es-ES"/>
        </w:rPr>
      </w:pPr>
      <w:r>
        <w:rPr>
          <w:lang w:eastAsia="es-ES"/>
        </w:rPr>
        <w:t xml:space="preserve">        </w:t>
      </w:r>
      <w:proofErr w:type="spellStart"/>
      <w:r>
        <w:rPr>
          <w:lang w:eastAsia="es-ES"/>
        </w:rPr>
        <w:t>msAccActs</w:t>
      </w:r>
      <w:proofErr w:type="spellEnd"/>
      <w:r>
        <w:rPr>
          <w:lang w:eastAsia="es-ES"/>
        </w:rPr>
        <w:t>:</w:t>
      </w:r>
    </w:p>
    <w:p w14:paraId="740352AA" w14:textId="77777777" w:rsidR="00F10E3F" w:rsidRDefault="00F10E3F" w:rsidP="00F10E3F">
      <w:pPr>
        <w:pStyle w:val="PL"/>
        <w:rPr>
          <w:lang w:eastAsia="es-ES"/>
        </w:rPr>
      </w:pPr>
      <w:r>
        <w:rPr>
          <w:lang w:eastAsia="es-ES"/>
        </w:rPr>
        <w:t xml:space="preserve">          type: array</w:t>
      </w:r>
    </w:p>
    <w:p w14:paraId="3E872B75" w14:textId="77777777" w:rsidR="00F10E3F" w:rsidRDefault="00F10E3F" w:rsidP="00F10E3F">
      <w:pPr>
        <w:pStyle w:val="PL"/>
        <w:rPr>
          <w:lang w:eastAsia="es-ES"/>
        </w:rPr>
      </w:pPr>
      <w:r>
        <w:rPr>
          <w:lang w:eastAsia="es-ES"/>
        </w:rPr>
        <w:t xml:space="preserve">          items:</w:t>
      </w:r>
    </w:p>
    <w:p w14:paraId="629B1054" w14:textId="77777777" w:rsidR="00F10E3F" w:rsidRDefault="00F10E3F" w:rsidP="00F10E3F">
      <w:pPr>
        <w:pStyle w:val="PL"/>
        <w:rPr>
          <w:lang w:eastAsia="es-ES"/>
        </w:rPr>
      </w:pPr>
      <w:r w:rsidRPr="00FA4E79">
        <w:rPr>
          <w:lang w:eastAsia="es-ES"/>
        </w:rPr>
        <w:t xml:space="preserve">          </w:t>
      </w:r>
      <w:r>
        <w:rPr>
          <w:lang w:eastAsia="es-ES"/>
        </w:rPr>
        <w:t xml:space="preserve">  </w:t>
      </w:r>
      <w:r w:rsidRPr="00EB7064">
        <w:rPr>
          <w:lang w:eastAsia="es-ES"/>
        </w:rPr>
        <w:t>$ref: 'TS26512_R4_DataReporting.yaml#/components/schemas/MediaStreamingAccessRecord'</w:t>
      </w:r>
    </w:p>
    <w:p w14:paraId="71CE44C6" w14:textId="77777777" w:rsidR="00F10E3F" w:rsidRDefault="00F10E3F" w:rsidP="00F10E3F">
      <w:pPr>
        <w:pStyle w:val="PL"/>
        <w:rPr>
          <w:lang w:eastAsia="es-ES"/>
        </w:rPr>
      </w:pPr>
      <w:r>
        <w:rPr>
          <w:lang w:eastAsia="es-ES"/>
        </w:rPr>
        <w:t xml:space="preserve">          </w:t>
      </w:r>
      <w:proofErr w:type="spellStart"/>
      <w:r>
        <w:rPr>
          <w:lang w:eastAsia="es-ES"/>
        </w:rPr>
        <w:t>minItems</w:t>
      </w:r>
      <w:proofErr w:type="spellEnd"/>
      <w:r>
        <w:rPr>
          <w:lang w:eastAsia="es-ES"/>
        </w:rPr>
        <w:t>: 1</w:t>
      </w:r>
    </w:p>
    <w:p w14:paraId="11314D1A" w14:textId="77777777" w:rsidR="00F10E3F" w:rsidRDefault="00F10E3F" w:rsidP="00F10E3F">
      <w:pPr>
        <w:pStyle w:val="PL"/>
        <w:rPr>
          <w:lang w:eastAsia="es-ES"/>
        </w:rPr>
      </w:pPr>
      <w:r>
        <w:rPr>
          <w:lang w:eastAsia="es-ES"/>
        </w:rPr>
        <w:t xml:space="preserve">      required:</w:t>
      </w:r>
    </w:p>
    <w:p w14:paraId="2B67AAF3" w14:textId="77777777" w:rsidR="00F10E3F" w:rsidRDefault="00F10E3F" w:rsidP="00F10E3F">
      <w:pPr>
        <w:pStyle w:val="PL"/>
        <w:rPr>
          <w:lang w:eastAsia="es-ES"/>
        </w:rPr>
      </w:pPr>
      <w:r>
        <w:rPr>
          <w:lang w:eastAsia="es-ES"/>
        </w:rPr>
        <w:t xml:space="preserve">        - </w:t>
      </w:r>
      <w:proofErr w:type="spellStart"/>
      <w:r>
        <w:rPr>
          <w:lang w:eastAsia="es-ES"/>
        </w:rPr>
        <w:t>msAccActs</w:t>
      </w:r>
      <w:proofErr w:type="spellEnd"/>
    </w:p>
    <w:p w14:paraId="4315F136" w14:textId="77777777" w:rsidR="00F10E3F" w:rsidRDefault="00F10E3F" w:rsidP="00F10E3F">
      <w:pPr>
        <w:pStyle w:val="PL"/>
        <w:rPr>
          <w:lang w:eastAsia="es-ES"/>
        </w:rPr>
      </w:pPr>
    </w:p>
    <w:p w14:paraId="3BD382A7" w14:textId="77777777" w:rsidR="00F10E3F" w:rsidRDefault="00F10E3F" w:rsidP="00F10E3F">
      <w:pPr>
        <w:pStyle w:val="PL"/>
        <w:rPr>
          <w:lang w:val="en-US" w:eastAsia="es-ES"/>
        </w:rPr>
      </w:pPr>
      <w:r>
        <w:rPr>
          <w:lang w:val="en-US" w:eastAsia="es-ES"/>
        </w:rPr>
        <w:t xml:space="preserve">    </w:t>
      </w:r>
      <w:proofErr w:type="spellStart"/>
      <w:r>
        <w:t>DatVolTransTimeCollection</w:t>
      </w:r>
      <w:proofErr w:type="spellEnd"/>
      <w:r>
        <w:rPr>
          <w:lang w:val="en-US" w:eastAsia="es-ES"/>
        </w:rPr>
        <w:t>:</w:t>
      </w:r>
    </w:p>
    <w:p w14:paraId="3C4818EF" w14:textId="77777777" w:rsidR="00F10E3F" w:rsidRDefault="00F10E3F" w:rsidP="00F10E3F">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data volume transfer time information to be reported to the subscriber.</w:t>
      </w:r>
    </w:p>
    <w:p w14:paraId="34F1619E" w14:textId="77777777" w:rsidR="00F10E3F" w:rsidRDefault="00F10E3F" w:rsidP="00F10E3F">
      <w:pPr>
        <w:pStyle w:val="PL"/>
        <w:rPr>
          <w:lang w:val="en-US" w:eastAsia="es-ES"/>
        </w:rPr>
      </w:pPr>
      <w:r>
        <w:rPr>
          <w:lang w:val="en-US" w:eastAsia="es-ES"/>
        </w:rPr>
        <w:t xml:space="preserve">      type: object</w:t>
      </w:r>
    </w:p>
    <w:p w14:paraId="2B3AA73E" w14:textId="77777777" w:rsidR="00F10E3F" w:rsidRDefault="00F10E3F" w:rsidP="00F10E3F">
      <w:pPr>
        <w:pStyle w:val="PL"/>
        <w:rPr>
          <w:lang w:val="en-US" w:eastAsia="es-ES"/>
        </w:rPr>
      </w:pPr>
      <w:r>
        <w:rPr>
          <w:lang w:val="en-US" w:eastAsia="es-ES"/>
        </w:rPr>
        <w:t xml:space="preserve">      properties:</w:t>
      </w:r>
    </w:p>
    <w:p w14:paraId="042EBBE3" w14:textId="77777777" w:rsidR="00F10E3F" w:rsidRPr="0020300E" w:rsidRDefault="00F10E3F" w:rsidP="00F10E3F">
      <w:pPr>
        <w:pStyle w:val="PL"/>
        <w:rPr>
          <w:lang w:val="en-US" w:eastAsia="es-ES"/>
        </w:rPr>
      </w:pPr>
      <w:r w:rsidRPr="0020300E">
        <w:rPr>
          <w:lang w:val="en-US" w:eastAsia="es-ES"/>
        </w:rPr>
        <w:t xml:space="preserve">        </w:t>
      </w:r>
      <w:proofErr w:type="spellStart"/>
      <w:r>
        <w:rPr>
          <w:lang w:val="en-US" w:eastAsia="es-ES"/>
        </w:rPr>
        <w:t>appId</w:t>
      </w:r>
      <w:proofErr w:type="spellEnd"/>
      <w:r w:rsidRPr="0020300E">
        <w:rPr>
          <w:lang w:val="en-US" w:eastAsia="es-ES"/>
        </w:rPr>
        <w:t>:</w:t>
      </w:r>
    </w:p>
    <w:p w14:paraId="0FEA9616" w14:textId="77777777" w:rsidR="00F10E3F" w:rsidRDefault="00F10E3F" w:rsidP="00F10E3F">
      <w:pPr>
        <w:pStyle w:val="PL"/>
      </w:pPr>
      <w:r>
        <w:rPr>
          <w:lang w:eastAsia="es-ES"/>
        </w:rPr>
        <w:t xml:space="preserve">          </w:t>
      </w:r>
      <w:r>
        <w:t>$ref: '</w:t>
      </w:r>
      <w:r>
        <w:rPr>
          <w:lang w:val="en-US" w:eastAsia="es-ES"/>
        </w:rPr>
        <w:t>TS29571_CommonData.yaml</w:t>
      </w:r>
      <w:r>
        <w:t>#/components/schemas/ApplicationId'</w:t>
      </w:r>
    </w:p>
    <w:p w14:paraId="358C7A52" w14:textId="77777777" w:rsidR="00F10E3F" w:rsidRDefault="00F10E3F" w:rsidP="00F10E3F">
      <w:pPr>
        <w:pStyle w:val="PL"/>
        <w:rPr>
          <w:lang w:eastAsia="zh-CN"/>
        </w:rPr>
      </w:pPr>
      <w:r w:rsidRPr="0020300E">
        <w:rPr>
          <w:lang w:val="en-US" w:eastAsia="es-ES"/>
        </w:rPr>
        <w:t xml:space="preserve">        </w:t>
      </w:r>
      <w:proofErr w:type="spellStart"/>
      <w:r w:rsidRPr="00D165ED">
        <w:rPr>
          <w:lang w:eastAsia="zh-CN"/>
        </w:rPr>
        <w:t>appSer</w:t>
      </w:r>
      <w:r>
        <w:rPr>
          <w:lang w:eastAsia="zh-CN"/>
        </w:rPr>
        <w:t>ver</w:t>
      </w:r>
      <w:r w:rsidRPr="00D165ED">
        <w:rPr>
          <w:lang w:eastAsia="zh-CN"/>
        </w:rPr>
        <w:t>Ins</w:t>
      </w:r>
      <w:r>
        <w:rPr>
          <w:lang w:eastAsia="zh-CN"/>
        </w:rPr>
        <w:t>t</w:t>
      </w:r>
      <w:proofErr w:type="spellEnd"/>
      <w:r>
        <w:rPr>
          <w:lang w:eastAsia="zh-CN"/>
        </w:rPr>
        <w:t>:</w:t>
      </w:r>
    </w:p>
    <w:p w14:paraId="693D7BB2" w14:textId="77777777" w:rsidR="00F10E3F" w:rsidRDefault="00F10E3F" w:rsidP="00F10E3F">
      <w:pPr>
        <w:pStyle w:val="PL"/>
      </w:pPr>
      <w:r>
        <w:rPr>
          <w:lang w:eastAsia="es-ES"/>
        </w:rPr>
        <w:t xml:space="preserve">          </w:t>
      </w:r>
      <w:r>
        <w:t>$ref: '#/components/schemas/</w:t>
      </w:r>
      <w:proofErr w:type="spellStart"/>
      <w:r>
        <w:rPr>
          <w:lang w:eastAsia="zh-CN"/>
        </w:rPr>
        <w:t>AddrFqdn</w:t>
      </w:r>
      <w:proofErr w:type="spellEnd"/>
      <w:r>
        <w:t>'</w:t>
      </w:r>
    </w:p>
    <w:p w14:paraId="76BF48AF" w14:textId="77777777" w:rsidR="00F10E3F" w:rsidRDefault="00F10E3F" w:rsidP="00F10E3F">
      <w:pPr>
        <w:pStyle w:val="PL"/>
        <w:rPr>
          <w:lang w:eastAsia="zh-CN"/>
        </w:rPr>
      </w:pPr>
      <w:r w:rsidRPr="0020300E">
        <w:rPr>
          <w:lang w:val="en-US" w:eastAsia="es-ES"/>
        </w:rPr>
        <w:t xml:space="preserve">        </w:t>
      </w:r>
      <w:proofErr w:type="spellStart"/>
      <w:r>
        <w:rPr>
          <w:lang w:eastAsia="zh-CN"/>
        </w:rPr>
        <w:t>gpsi</w:t>
      </w:r>
      <w:proofErr w:type="spellEnd"/>
      <w:r>
        <w:rPr>
          <w:lang w:eastAsia="zh-CN"/>
        </w:rPr>
        <w:t>:</w:t>
      </w:r>
    </w:p>
    <w:p w14:paraId="2354466E" w14:textId="77777777" w:rsidR="00F10E3F" w:rsidRDefault="00F10E3F" w:rsidP="00F10E3F">
      <w:pPr>
        <w:pStyle w:val="PL"/>
      </w:pPr>
      <w:r>
        <w:rPr>
          <w:lang w:eastAsia="es-ES"/>
        </w:rPr>
        <w:t xml:space="preserve">          </w:t>
      </w:r>
      <w:r>
        <w:rPr>
          <w:lang w:val="en-US" w:eastAsia="es-ES"/>
        </w:rPr>
        <w:t>$ref: 'TS29571_CommonData.</w:t>
      </w:r>
      <w:proofErr w:type="gramStart"/>
      <w:r>
        <w:rPr>
          <w:lang w:val="en-US" w:eastAsia="es-ES"/>
        </w:rPr>
        <w:t>yaml#/</w:t>
      </w:r>
      <w:proofErr w:type="gramEnd"/>
      <w:r>
        <w:rPr>
          <w:lang w:val="en-US" w:eastAsia="es-ES"/>
        </w:rPr>
        <w:t>components/schemas/</w:t>
      </w:r>
      <w:proofErr w:type="spellStart"/>
      <w:r>
        <w:t>Gpsi</w:t>
      </w:r>
      <w:proofErr w:type="spellEnd"/>
      <w:r>
        <w:rPr>
          <w:lang w:val="en-US" w:eastAsia="es-ES"/>
        </w:rPr>
        <w:t>'</w:t>
      </w:r>
    </w:p>
    <w:p w14:paraId="731EB051" w14:textId="77777777" w:rsidR="00F10E3F" w:rsidRDefault="00F10E3F" w:rsidP="00F10E3F">
      <w:pPr>
        <w:pStyle w:val="PL"/>
        <w:rPr>
          <w:lang w:eastAsia="zh-CN"/>
        </w:rPr>
      </w:pPr>
      <w:r w:rsidRPr="0020300E">
        <w:rPr>
          <w:lang w:val="en-US" w:eastAsia="es-ES"/>
        </w:rPr>
        <w:t xml:space="preserve">        </w:t>
      </w:r>
      <w:proofErr w:type="spellStart"/>
      <w:r>
        <w:rPr>
          <w:lang w:eastAsia="zh-CN"/>
        </w:rPr>
        <w:t>supi</w:t>
      </w:r>
      <w:proofErr w:type="spellEnd"/>
      <w:r>
        <w:rPr>
          <w:lang w:eastAsia="zh-CN"/>
        </w:rPr>
        <w:t>:</w:t>
      </w:r>
    </w:p>
    <w:p w14:paraId="7B5F02C4" w14:textId="77777777" w:rsidR="00F10E3F" w:rsidRDefault="00F10E3F" w:rsidP="00F10E3F">
      <w:pPr>
        <w:pStyle w:val="PL"/>
      </w:pPr>
      <w:r>
        <w:rPr>
          <w:lang w:eastAsia="es-ES"/>
        </w:rPr>
        <w:t xml:space="preserve">          </w:t>
      </w:r>
      <w:r>
        <w:rPr>
          <w:lang w:val="en-US" w:eastAsia="es-ES"/>
        </w:rPr>
        <w:t>$ref: 'TS29571_CommonData.</w:t>
      </w:r>
      <w:proofErr w:type="gramStart"/>
      <w:r>
        <w:rPr>
          <w:lang w:val="en-US" w:eastAsia="es-ES"/>
        </w:rPr>
        <w:t>yaml#/</w:t>
      </w:r>
      <w:proofErr w:type="gramEnd"/>
      <w:r>
        <w:rPr>
          <w:lang w:val="en-US" w:eastAsia="es-ES"/>
        </w:rPr>
        <w:t>components/schemas/</w:t>
      </w:r>
      <w:r>
        <w:t>Supi</w:t>
      </w:r>
      <w:r>
        <w:rPr>
          <w:lang w:val="en-US" w:eastAsia="es-ES"/>
        </w:rPr>
        <w:t>'</w:t>
      </w:r>
    </w:p>
    <w:p w14:paraId="06FA166A" w14:textId="77777777" w:rsidR="00F10E3F" w:rsidRDefault="00F10E3F" w:rsidP="00F10E3F">
      <w:pPr>
        <w:pStyle w:val="PL"/>
        <w:rPr>
          <w:lang w:eastAsia="zh-CN"/>
        </w:rPr>
      </w:pPr>
      <w:r w:rsidRPr="0020300E">
        <w:rPr>
          <w:lang w:val="en-US" w:eastAsia="es-ES"/>
        </w:rPr>
        <w:t xml:space="preserve">        </w:t>
      </w:r>
      <w:proofErr w:type="spellStart"/>
      <w:r>
        <w:t>ulTransVol</w:t>
      </w:r>
      <w:proofErr w:type="spellEnd"/>
      <w:r>
        <w:rPr>
          <w:lang w:eastAsia="zh-CN"/>
        </w:rPr>
        <w:t>:</w:t>
      </w:r>
    </w:p>
    <w:p w14:paraId="433A81B4" w14:textId="77777777" w:rsidR="00F10E3F" w:rsidRPr="001B4E82" w:rsidRDefault="00F10E3F" w:rsidP="00F10E3F">
      <w:pPr>
        <w:pStyle w:val="PL"/>
        <w:rPr>
          <w:lang w:val="en-US" w:eastAsia="es-ES"/>
        </w:rPr>
      </w:pPr>
      <w:r>
        <w:rPr>
          <w:lang w:eastAsia="es-ES"/>
        </w:rPr>
        <w:t xml:space="preserve">          </w:t>
      </w:r>
      <w:r>
        <w:rPr>
          <w:lang w:val="en-US" w:eastAsia="es-ES"/>
        </w:rPr>
        <w:t>$ref: 'TS29122_CommonData.</w:t>
      </w:r>
      <w:proofErr w:type="gramStart"/>
      <w:r>
        <w:rPr>
          <w:lang w:val="en-US" w:eastAsia="es-ES"/>
        </w:rPr>
        <w:t>yaml#/</w:t>
      </w:r>
      <w:proofErr w:type="gramEnd"/>
      <w:r>
        <w:rPr>
          <w:lang w:val="en-US" w:eastAsia="es-ES"/>
        </w:rPr>
        <w:t>components/schemas/Volume'</w:t>
      </w:r>
    </w:p>
    <w:p w14:paraId="368E9BC6" w14:textId="77777777" w:rsidR="00F10E3F" w:rsidRDefault="00F10E3F" w:rsidP="00F10E3F">
      <w:pPr>
        <w:pStyle w:val="PL"/>
        <w:rPr>
          <w:lang w:eastAsia="zh-CN"/>
        </w:rPr>
      </w:pPr>
      <w:r w:rsidRPr="0020300E">
        <w:rPr>
          <w:lang w:val="en-US" w:eastAsia="es-ES"/>
        </w:rPr>
        <w:t xml:space="preserve">        </w:t>
      </w:r>
      <w:proofErr w:type="spellStart"/>
      <w:r>
        <w:t>dlTransVol</w:t>
      </w:r>
      <w:proofErr w:type="spellEnd"/>
      <w:r>
        <w:rPr>
          <w:lang w:eastAsia="zh-CN"/>
        </w:rPr>
        <w:t>:</w:t>
      </w:r>
    </w:p>
    <w:p w14:paraId="17FADC6A" w14:textId="77777777" w:rsidR="00F10E3F" w:rsidRPr="001B4E82" w:rsidRDefault="00F10E3F" w:rsidP="00F10E3F">
      <w:pPr>
        <w:pStyle w:val="PL"/>
        <w:rPr>
          <w:lang w:val="en-US" w:eastAsia="es-ES"/>
        </w:rPr>
      </w:pPr>
      <w:r>
        <w:rPr>
          <w:lang w:eastAsia="es-ES"/>
        </w:rPr>
        <w:t xml:space="preserve">          </w:t>
      </w:r>
      <w:r>
        <w:rPr>
          <w:lang w:val="en-US" w:eastAsia="es-ES"/>
        </w:rPr>
        <w:t>$ref: 'TS29122_CommonData.</w:t>
      </w:r>
      <w:proofErr w:type="gramStart"/>
      <w:r>
        <w:rPr>
          <w:lang w:val="en-US" w:eastAsia="es-ES"/>
        </w:rPr>
        <w:t>yaml#/</w:t>
      </w:r>
      <w:proofErr w:type="gramEnd"/>
      <w:r>
        <w:rPr>
          <w:lang w:val="en-US" w:eastAsia="es-ES"/>
        </w:rPr>
        <w:t>components/schemas/Volume'</w:t>
      </w:r>
    </w:p>
    <w:p w14:paraId="0DE68E0D" w14:textId="77777777" w:rsidR="00F10E3F" w:rsidRDefault="00F10E3F" w:rsidP="00F10E3F">
      <w:pPr>
        <w:pStyle w:val="PL"/>
        <w:rPr>
          <w:lang w:eastAsia="zh-CN"/>
        </w:rPr>
      </w:pPr>
      <w:r w:rsidRPr="0020300E">
        <w:rPr>
          <w:lang w:val="en-US" w:eastAsia="es-ES"/>
        </w:rPr>
        <w:t xml:space="preserve">        </w:t>
      </w:r>
      <w:proofErr w:type="spellStart"/>
      <w:r>
        <w:t>ulTransTimeDur</w:t>
      </w:r>
      <w:proofErr w:type="spellEnd"/>
      <w:r>
        <w:rPr>
          <w:lang w:eastAsia="zh-CN"/>
        </w:rPr>
        <w:t>:</w:t>
      </w:r>
    </w:p>
    <w:p w14:paraId="60E43D65" w14:textId="77777777" w:rsidR="00F10E3F" w:rsidRDefault="00F10E3F" w:rsidP="00F10E3F">
      <w:pPr>
        <w:pStyle w:val="PL"/>
        <w:rPr>
          <w:lang w:val="en-US" w:eastAsia="es-ES"/>
        </w:rPr>
      </w:pPr>
      <w:r>
        <w:rPr>
          <w:lang w:val="en-US" w:eastAsia="es-ES"/>
        </w:rPr>
        <w:t xml:space="preserve">          $ref: 'TS29122_CommonData.</w:t>
      </w:r>
      <w:proofErr w:type="gramStart"/>
      <w:r>
        <w:rPr>
          <w:lang w:val="en-US" w:eastAsia="es-ES"/>
        </w:rPr>
        <w:t>yaml#/</w:t>
      </w:r>
      <w:proofErr w:type="gramEnd"/>
      <w:r>
        <w:rPr>
          <w:lang w:val="en-US" w:eastAsia="es-ES"/>
        </w:rPr>
        <w:t>components/schemas/</w:t>
      </w:r>
      <w:proofErr w:type="spellStart"/>
      <w:r>
        <w:rPr>
          <w:rFonts w:eastAsia="Times New Roman"/>
        </w:rPr>
        <w:t>TimeWindow</w:t>
      </w:r>
      <w:proofErr w:type="spellEnd"/>
      <w:r>
        <w:rPr>
          <w:lang w:val="en-US" w:eastAsia="es-ES"/>
        </w:rPr>
        <w:t>'</w:t>
      </w:r>
    </w:p>
    <w:p w14:paraId="2F144022" w14:textId="77777777" w:rsidR="00F10E3F" w:rsidRDefault="00F10E3F" w:rsidP="00F10E3F">
      <w:pPr>
        <w:pStyle w:val="PL"/>
        <w:rPr>
          <w:lang w:eastAsia="zh-CN"/>
        </w:rPr>
      </w:pPr>
      <w:r w:rsidRPr="0020300E">
        <w:rPr>
          <w:lang w:val="en-US" w:eastAsia="es-ES"/>
        </w:rPr>
        <w:t xml:space="preserve">        </w:t>
      </w:r>
      <w:proofErr w:type="spellStart"/>
      <w:r>
        <w:t>dlTransTimeDur</w:t>
      </w:r>
      <w:proofErr w:type="spellEnd"/>
      <w:r>
        <w:rPr>
          <w:lang w:eastAsia="zh-CN"/>
        </w:rPr>
        <w:t>:</w:t>
      </w:r>
    </w:p>
    <w:p w14:paraId="36ED162B" w14:textId="77777777" w:rsidR="00F10E3F" w:rsidRDefault="00F10E3F" w:rsidP="00F10E3F">
      <w:pPr>
        <w:pStyle w:val="PL"/>
        <w:rPr>
          <w:lang w:val="en-US" w:eastAsia="es-ES"/>
        </w:rPr>
      </w:pPr>
      <w:r>
        <w:rPr>
          <w:lang w:val="en-US" w:eastAsia="es-ES"/>
        </w:rPr>
        <w:t xml:space="preserve">          $ref: 'TS29122_CommonData.</w:t>
      </w:r>
      <w:proofErr w:type="gramStart"/>
      <w:r>
        <w:rPr>
          <w:lang w:val="en-US" w:eastAsia="es-ES"/>
        </w:rPr>
        <w:t>yaml#/</w:t>
      </w:r>
      <w:proofErr w:type="gramEnd"/>
      <w:r>
        <w:rPr>
          <w:lang w:val="en-US" w:eastAsia="es-ES"/>
        </w:rPr>
        <w:t>components/schemas/</w:t>
      </w:r>
      <w:proofErr w:type="spellStart"/>
      <w:r>
        <w:rPr>
          <w:rFonts w:eastAsia="Times New Roman"/>
        </w:rPr>
        <w:t>TimeWindow</w:t>
      </w:r>
      <w:proofErr w:type="spellEnd"/>
      <w:r>
        <w:rPr>
          <w:lang w:val="en-US" w:eastAsia="es-ES"/>
        </w:rPr>
        <w:t>'</w:t>
      </w:r>
    </w:p>
    <w:p w14:paraId="407843D7" w14:textId="77777777" w:rsidR="00F10E3F" w:rsidRDefault="00F10E3F" w:rsidP="00F10E3F">
      <w:pPr>
        <w:pStyle w:val="PL"/>
      </w:pPr>
      <w:r>
        <w:t xml:space="preserve">      </w:t>
      </w:r>
      <w:proofErr w:type="spellStart"/>
      <w:r>
        <w:t>anyOf</w:t>
      </w:r>
      <w:proofErr w:type="spellEnd"/>
      <w:r>
        <w:t>:</w:t>
      </w:r>
    </w:p>
    <w:p w14:paraId="60CF6F3D" w14:textId="77777777" w:rsidR="00F10E3F" w:rsidRDefault="00F10E3F" w:rsidP="00F10E3F">
      <w:pPr>
        <w:pStyle w:val="PL"/>
        <w:rPr>
          <w:lang w:eastAsia="zh-CN"/>
        </w:rPr>
      </w:pPr>
      <w:r>
        <w:rPr>
          <w:lang w:eastAsia="zh-CN"/>
        </w:rPr>
        <w:t xml:space="preserve">     </w:t>
      </w:r>
      <w:r>
        <w:t xml:space="preserve">  </w:t>
      </w:r>
      <w:r>
        <w:rPr>
          <w:lang w:eastAsia="zh-CN"/>
        </w:rPr>
        <w:t xml:space="preserve"> </w:t>
      </w:r>
      <w:r>
        <w:t xml:space="preserve">- </w:t>
      </w:r>
      <w:proofErr w:type="spellStart"/>
      <w:r>
        <w:rPr>
          <w:lang w:eastAsia="zh-CN"/>
        </w:rPr>
        <w:t>anyOf</w:t>
      </w:r>
      <w:proofErr w:type="spellEnd"/>
      <w:r>
        <w:rPr>
          <w:lang w:eastAsia="zh-CN"/>
        </w:rPr>
        <w:t>:</w:t>
      </w:r>
    </w:p>
    <w:p w14:paraId="10EB52BA" w14:textId="77777777" w:rsidR="00F10E3F" w:rsidRDefault="00F10E3F" w:rsidP="00F10E3F">
      <w:pPr>
        <w:pStyle w:val="PL"/>
      </w:pPr>
      <w:r>
        <w:t xml:space="preserve">          - required: [</w:t>
      </w:r>
      <w:proofErr w:type="spellStart"/>
      <w:r>
        <w:t>ulTransVol</w:t>
      </w:r>
      <w:proofErr w:type="spellEnd"/>
      <w:r>
        <w:t>]</w:t>
      </w:r>
    </w:p>
    <w:p w14:paraId="2ED15BB3" w14:textId="77777777" w:rsidR="00F10E3F" w:rsidRDefault="00F10E3F" w:rsidP="00F10E3F">
      <w:pPr>
        <w:pStyle w:val="PL"/>
      </w:pPr>
      <w:r>
        <w:t xml:space="preserve">          - required: [</w:t>
      </w:r>
      <w:proofErr w:type="spellStart"/>
      <w:r>
        <w:t>dlTransVol</w:t>
      </w:r>
      <w:proofErr w:type="spellEnd"/>
      <w:r>
        <w:t>]</w:t>
      </w:r>
    </w:p>
    <w:p w14:paraId="30B7A95C" w14:textId="77777777" w:rsidR="00F10E3F" w:rsidRDefault="00F10E3F" w:rsidP="00F10E3F">
      <w:pPr>
        <w:pStyle w:val="PL"/>
        <w:rPr>
          <w:lang w:eastAsia="zh-CN"/>
        </w:rPr>
      </w:pPr>
      <w:r>
        <w:rPr>
          <w:lang w:eastAsia="zh-CN"/>
        </w:rPr>
        <w:t xml:space="preserve">     </w:t>
      </w:r>
      <w:r>
        <w:t xml:space="preserve">  </w:t>
      </w:r>
      <w:r>
        <w:rPr>
          <w:lang w:eastAsia="zh-CN"/>
        </w:rPr>
        <w:t xml:space="preserve"> </w:t>
      </w:r>
      <w:r>
        <w:t xml:space="preserve">- </w:t>
      </w:r>
      <w:proofErr w:type="spellStart"/>
      <w:r>
        <w:rPr>
          <w:lang w:eastAsia="zh-CN"/>
        </w:rPr>
        <w:t>anyOf</w:t>
      </w:r>
      <w:proofErr w:type="spellEnd"/>
      <w:r>
        <w:rPr>
          <w:lang w:eastAsia="zh-CN"/>
        </w:rPr>
        <w:t>:</w:t>
      </w:r>
    </w:p>
    <w:p w14:paraId="10E90544" w14:textId="77777777" w:rsidR="00F10E3F" w:rsidRDefault="00F10E3F" w:rsidP="00F10E3F">
      <w:pPr>
        <w:pStyle w:val="PL"/>
      </w:pPr>
      <w:r>
        <w:t xml:space="preserve">          - required: [</w:t>
      </w:r>
      <w:proofErr w:type="spellStart"/>
      <w:r>
        <w:t>ulTransTimeDur</w:t>
      </w:r>
      <w:proofErr w:type="spellEnd"/>
      <w:r>
        <w:t>]</w:t>
      </w:r>
    </w:p>
    <w:p w14:paraId="567BC92F" w14:textId="77777777" w:rsidR="00F10E3F" w:rsidRDefault="00F10E3F" w:rsidP="00F10E3F">
      <w:pPr>
        <w:pStyle w:val="PL"/>
        <w:rPr>
          <w:lang w:eastAsia="es-ES"/>
        </w:rPr>
      </w:pPr>
      <w:r>
        <w:t xml:space="preserve">          - required: [</w:t>
      </w:r>
      <w:proofErr w:type="spellStart"/>
      <w:r>
        <w:t>dlTransTimeDur</w:t>
      </w:r>
      <w:proofErr w:type="spellEnd"/>
      <w:r>
        <w:t>]</w:t>
      </w:r>
    </w:p>
    <w:p w14:paraId="65E1F4DA" w14:textId="77777777" w:rsidR="00F10E3F" w:rsidRDefault="00F10E3F" w:rsidP="00F10E3F">
      <w:pPr>
        <w:pStyle w:val="PL"/>
        <w:rPr>
          <w:lang w:eastAsia="es-ES"/>
        </w:rPr>
      </w:pPr>
    </w:p>
    <w:p w14:paraId="287B34CD" w14:textId="77777777" w:rsidR="00F10E3F" w:rsidRDefault="00F10E3F" w:rsidP="00F10E3F">
      <w:pPr>
        <w:pStyle w:val="PL"/>
        <w:rPr>
          <w:lang w:val="en-US" w:eastAsia="es-ES"/>
        </w:rPr>
      </w:pPr>
      <w:r>
        <w:rPr>
          <w:lang w:val="en-US" w:eastAsia="es-ES"/>
        </w:rPr>
        <w:t xml:space="preserve">    </w:t>
      </w:r>
      <w:proofErr w:type="spellStart"/>
      <w:r>
        <w:t>AppActiveTimeInfo</w:t>
      </w:r>
      <w:proofErr w:type="spellEnd"/>
      <w:r>
        <w:rPr>
          <w:lang w:val="en-US" w:eastAsia="es-ES"/>
        </w:rPr>
        <w:t>:</w:t>
      </w:r>
    </w:p>
    <w:p w14:paraId="19A55BA4" w14:textId="77777777" w:rsidR="00F10E3F" w:rsidRPr="008A1D60" w:rsidRDefault="00F10E3F" w:rsidP="00F10E3F">
      <w:pPr>
        <w:pStyle w:val="PL"/>
        <w:rPr>
          <w:lang w:eastAsia="es-ES"/>
        </w:rPr>
      </w:pPr>
      <w:r>
        <w:rPr>
          <w:lang w:val="en-US" w:eastAsia="es-ES"/>
        </w:rPr>
        <w:t xml:space="preserve">      description: Contains </w:t>
      </w:r>
      <w:r>
        <w:t>the</w:t>
      </w:r>
      <w:r>
        <w:rPr>
          <w:lang w:eastAsia="ko-KR"/>
        </w:rPr>
        <w:t xml:space="preserve"> </w:t>
      </w:r>
      <w:r w:rsidRPr="00BB1E20">
        <w:t>activation time information</w:t>
      </w:r>
      <w:r>
        <w:t xml:space="preserve"> of the application.</w:t>
      </w:r>
    </w:p>
    <w:p w14:paraId="77B95AC5" w14:textId="77777777" w:rsidR="00F10E3F" w:rsidRDefault="00F10E3F" w:rsidP="00F10E3F">
      <w:pPr>
        <w:pStyle w:val="PL"/>
        <w:rPr>
          <w:lang w:val="en-US" w:eastAsia="es-ES"/>
        </w:rPr>
      </w:pPr>
      <w:r>
        <w:rPr>
          <w:lang w:val="en-US" w:eastAsia="es-ES"/>
        </w:rPr>
        <w:t xml:space="preserve">      type: object</w:t>
      </w:r>
    </w:p>
    <w:p w14:paraId="1CDC409D" w14:textId="77777777" w:rsidR="00F10E3F" w:rsidRDefault="00F10E3F" w:rsidP="00F10E3F">
      <w:pPr>
        <w:pStyle w:val="PL"/>
        <w:rPr>
          <w:lang w:val="en-US" w:eastAsia="es-ES"/>
        </w:rPr>
      </w:pPr>
      <w:r>
        <w:rPr>
          <w:lang w:val="en-US" w:eastAsia="es-ES"/>
        </w:rPr>
        <w:t xml:space="preserve">      properties:</w:t>
      </w:r>
    </w:p>
    <w:p w14:paraId="48A7830D" w14:textId="77777777" w:rsidR="00F10E3F" w:rsidRPr="0020300E" w:rsidRDefault="00F10E3F" w:rsidP="00F10E3F">
      <w:pPr>
        <w:pStyle w:val="PL"/>
        <w:rPr>
          <w:lang w:val="en-US" w:eastAsia="es-ES"/>
        </w:rPr>
      </w:pPr>
      <w:r w:rsidRPr="0020300E">
        <w:rPr>
          <w:lang w:val="en-US" w:eastAsia="es-ES"/>
        </w:rPr>
        <w:t xml:space="preserve">        </w:t>
      </w:r>
      <w:proofErr w:type="spellStart"/>
      <w:r w:rsidRPr="00D165ED">
        <w:rPr>
          <w:rFonts w:hint="eastAsia"/>
        </w:rPr>
        <w:t>a</w:t>
      </w:r>
      <w:r w:rsidRPr="00D165ED">
        <w:t>ppId</w:t>
      </w:r>
      <w:proofErr w:type="spellEnd"/>
      <w:r w:rsidRPr="0020300E">
        <w:rPr>
          <w:lang w:val="en-US" w:eastAsia="es-ES"/>
        </w:rPr>
        <w:t>:</w:t>
      </w:r>
    </w:p>
    <w:p w14:paraId="5D5B7684" w14:textId="77777777" w:rsidR="00F10E3F" w:rsidRDefault="00F10E3F" w:rsidP="00F10E3F">
      <w:pPr>
        <w:pStyle w:val="PL"/>
      </w:pPr>
      <w:r>
        <w:rPr>
          <w:lang w:eastAsia="es-ES"/>
        </w:rPr>
        <w:t xml:space="preserve">          </w:t>
      </w:r>
      <w:r>
        <w:t>$ref: '</w:t>
      </w:r>
      <w:r>
        <w:rPr>
          <w:lang w:val="en-US" w:eastAsia="es-ES"/>
        </w:rPr>
        <w:t>TS29571_CommonData.yaml</w:t>
      </w:r>
      <w:r>
        <w:t>#/components/schemas/ApplicationId'</w:t>
      </w:r>
    </w:p>
    <w:p w14:paraId="18DE9C45" w14:textId="77777777" w:rsidR="00F10E3F" w:rsidRDefault="00F10E3F" w:rsidP="00F10E3F">
      <w:pPr>
        <w:pStyle w:val="PL"/>
        <w:rPr>
          <w:lang w:eastAsia="zh-CN"/>
        </w:rPr>
      </w:pPr>
      <w:r w:rsidRPr="0020300E">
        <w:rPr>
          <w:lang w:val="en-US" w:eastAsia="es-ES"/>
        </w:rPr>
        <w:t xml:space="preserve">        </w:t>
      </w:r>
      <w:proofErr w:type="spellStart"/>
      <w:r>
        <w:rPr>
          <w:lang w:eastAsia="zh-CN"/>
        </w:rPr>
        <w:t>activeTimeInfos</w:t>
      </w:r>
      <w:proofErr w:type="spellEnd"/>
      <w:r>
        <w:rPr>
          <w:lang w:eastAsia="zh-CN"/>
        </w:rPr>
        <w:t>:</w:t>
      </w:r>
    </w:p>
    <w:p w14:paraId="2F1DAF47" w14:textId="77777777" w:rsidR="00F10E3F" w:rsidRDefault="00F10E3F" w:rsidP="00F10E3F">
      <w:pPr>
        <w:pStyle w:val="PL"/>
        <w:rPr>
          <w:lang w:eastAsia="es-ES"/>
        </w:rPr>
      </w:pPr>
      <w:r>
        <w:rPr>
          <w:lang w:eastAsia="es-ES"/>
        </w:rPr>
        <w:t xml:space="preserve">          type: array</w:t>
      </w:r>
    </w:p>
    <w:p w14:paraId="20D9F0B7" w14:textId="77777777" w:rsidR="00F10E3F" w:rsidRDefault="00F10E3F" w:rsidP="00F10E3F">
      <w:pPr>
        <w:pStyle w:val="PL"/>
        <w:rPr>
          <w:lang w:eastAsia="es-ES"/>
        </w:rPr>
      </w:pPr>
      <w:r>
        <w:rPr>
          <w:lang w:eastAsia="es-ES"/>
        </w:rPr>
        <w:t xml:space="preserve">          items:</w:t>
      </w:r>
    </w:p>
    <w:p w14:paraId="63F45F9D" w14:textId="77777777" w:rsidR="00F10E3F" w:rsidRDefault="00F10E3F" w:rsidP="00F10E3F">
      <w:pPr>
        <w:pStyle w:val="PL"/>
      </w:pPr>
      <w:r>
        <w:rPr>
          <w:lang w:eastAsia="es-ES"/>
        </w:rPr>
        <w:t xml:space="preserve">            </w:t>
      </w:r>
      <w:r>
        <w:t>$ref: '#/components/schemas/</w:t>
      </w:r>
      <w:proofErr w:type="spellStart"/>
      <w:r>
        <w:rPr>
          <w:lang w:eastAsia="zh-CN"/>
        </w:rPr>
        <w:t>ActiveTimeInfo</w:t>
      </w:r>
      <w:proofErr w:type="spellEnd"/>
      <w:r>
        <w:t>'</w:t>
      </w:r>
    </w:p>
    <w:p w14:paraId="310500A6" w14:textId="77777777" w:rsidR="00F10E3F" w:rsidRDefault="00F10E3F" w:rsidP="00F10E3F">
      <w:pPr>
        <w:pStyle w:val="PL"/>
        <w:rPr>
          <w:lang w:eastAsia="es-ES"/>
        </w:rPr>
      </w:pPr>
      <w:r w:rsidRPr="009F4E52">
        <w:rPr>
          <w:lang w:eastAsia="es-ES"/>
        </w:rPr>
        <w:t xml:space="preserve">          </w:t>
      </w:r>
      <w:proofErr w:type="spellStart"/>
      <w:r w:rsidRPr="009F4E52">
        <w:rPr>
          <w:lang w:eastAsia="es-ES"/>
        </w:rPr>
        <w:t>minItems</w:t>
      </w:r>
      <w:proofErr w:type="spellEnd"/>
      <w:r w:rsidRPr="009F4E52">
        <w:rPr>
          <w:lang w:eastAsia="es-ES"/>
        </w:rPr>
        <w:t>: 1</w:t>
      </w:r>
    </w:p>
    <w:p w14:paraId="27F6A863" w14:textId="77777777" w:rsidR="00F10E3F" w:rsidRDefault="00F10E3F" w:rsidP="00F10E3F">
      <w:pPr>
        <w:pStyle w:val="PL"/>
        <w:rPr>
          <w:lang w:eastAsia="es-ES"/>
        </w:rPr>
      </w:pPr>
      <w:r>
        <w:rPr>
          <w:lang w:eastAsia="es-ES"/>
        </w:rPr>
        <w:t xml:space="preserve">      required:</w:t>
      </w:r>
    </w:p>
    <w:p w14:paraId="3CA6ADC4" w14:textId="77777777" w:rsidR="00F10E3F" w:rsidRDefault="00F10E3F" w:rsidP="00F10E3F">
      <w:pPr>
        <w:pStyle w:val="PL"/>
        <w:rPr>
          <w:lang w:eastAsia="es-ES"/>
        </w:rPr>
      </w:pPr>
      <w:r>
        <w:rPr>
          <w:lang w:eastAsia="es-ES"/>
        </w:rPr>
        <w:t xml:space="preserve">        - </w:t>
      </w:r>
      <w:proofErr w:type="spellStart"/>
      <w:r w:rsidRPr="00D165ED">
        <w:rPr>
          <w:rFonts w:hint="eastAsia"/>
        </w:rPr>
        <w:t>a</w:t>
      </w:r>
      <w:r w:rsidRPr="00D165ED">
        <w:t>ppId</w:t>
      </w:r>
      <w:proofErr w:type="spellEnd"/>
    </w:p>
    <w:p w14:paraId="6164FCD6" w14:textId="77777777" w:rsidR="00F10E3F" w:rsidRDefault="00F10E3F" w:rsidP="00F10E3F">
      <w:pPr>
        <w:pStyle w:val="PL"/>
        <w:rPr>
          <w:lang w:eastAsia="es-ES"/>
        </w:rPr>
      </w:pPr>
      <w:r>
        <w:rPr>
          <w:lang w:eastAsia="es-ES"/>
        </w:rPr>
        <w:t xml:space="preserve">        - </w:t>
      </w:r>
      <w:proofErr w:type="spellStart"/>
      <w:r>
        <w:rPr>
          <w:lang w:eastAsia="zh-CN"/>
        </w:rPr>
        <w:t>activeTimeInfos</w:t>
      </w:r>
      <w:proofErr w:type="spellEnd"/>
    </w:p>
    <w:p w14:paraId="7A448644" w14:textId="77777777" w:rsidR="00F10E3F" w:rsidRDefault="00F10E3F" w:rsidP="00F10E3F">
      <w:pPr>
        <w:pStyle w:val="PL"/>
        <w:rPr>
          <w:lang w:eastAsia="es-ES"/>
        </w:rPr>
      </w:pPr>
    </w:p>
    <w:p w14:paraId="31DFC774" w14:textId="77777777" w:rsidR="00F10E3F" w:rsidRDefault="00F10E3F" w:rsidP="00F10E3F">
      <w:pPr>
        <w:pStyle w:val="PL"/>
        <w:rPr>
          <w:lang w:val="en-US" w:eastAsia="es-ES"/>
        </w:rPr>
      </w:pPr>
      <w:r>
        <w:rPr>
          <w:lang w:val="en-US" w:eastAsia="es-ES"/>
        </w:rPr>
        <w:t xml:space="preserve">    </w:t>
      </w:r>
      <w:proofErr w:type="spellStart"/>
      <w:r>
        <w:t>ActiveTimeInfo</w:t>
      </w:r>
      <w:proofErr w:type="spellEnd"/>
      <w:r>
        <w:rPr>
          <w:lang w:val="en-US" w:eastAsia="es-ES"/>
        </w:rPr>
        <w:t>:</w:t>
      </w:r>
    </w:p>
    <w:p w14:paraId="70F38494" w14:textId="77777777" w:rsidR="00F10E3F" w:rsidRPr="008A1D60" w:rsidRDefault="00F10E3F" w:rsidP="00F10E3F">
      <w:pPr>
        <w:pStyle w:val="PL"/>
        <w:rPr>
          <w:lang w:eastAsia="es-ES"/>
        </w:rPr>
      </w:pPr>
      <w:r>
        <w:rPr>
          <w:lang w:val="en-US" w:eastAsia="es-ES"/>
        </w:rPr>
        <w:t xml:space="preserve">      </w:t>
      </w:r>
      <w:proofErr w:type="gramStart"/>
      <w:r>
        <w:rPr>
          <w:lang w:val="en-US" w:eastAsia="es-ES"/>
        </w:rPr>
        <w:t>description</w:t>
      </w:r>
      <w:proofErr w:type="gramEnd"/>
      <w:r>
        <w:rPr>
          <w:lang w:val="en-US" w:eastAsia="es-ES"/>
        </w:rPr>
        <w:t xml:space="preserve">: Contains </w:t>
      </w:r>
      <w:r>
        <w:t>the</w:t>
      </w:r>
      <w:r>
        <w:rPr>
          <w:lang w:eastAsia="ko-KR"/>
        </w:rPr>
        <w:t xml:space="preserve"> </w:t>
      </w:r>
      <w:r w:rsidRPr="00BB1E20">
        <w:t>activation time information</w:t>
      </w:r>
      <w:r>
        <w:t>.</w:t>
      </w:r>
    </w:p>
    <w:p w14:paraId="493220FE" w14:textId="77777777" w:rsidR="00F10E3F" w:rsidRDefault="00F10E3F" w:rsidP="00F10E3F">
      <w:pPr>
        <w:pStyle w:val="PL"/>
        <w:rPr>
          <w:lang w:val="en-US" w:eastAsia="es-ES"/>
        </w:rPr>
      </w:pPr>
      <w:r>
        <w:rPr>
          <w:lang w:val="en-US" w:eastAsia="es-ES"/>
        </w:rPr>
        <w:t xml:space="preserve">      type: object</w:t>
      </w:r>
    </w:p>
    <w:p w14:paraId="23289A99" w14:textId="77777777" w:rsidR="00F10E3F" w:rsidRDefault="00F10E3F" w:rsidP="00F10E3F">
      <w:pPr>
        <w:pStyle w:val="PL"/>
        <w:rPr>
          <w:lang w:val="en-US" w:eastAsia="es-ES"/>
        </w:rPr>
      </w:pPr>
      <w:r>
        <w:rPr>
          <w:lang w:val="en-US" w:eastAsia="es-ES"/>
        </w:rPr>
        <w:t xml:space="preserve">      properties:</w:t>
      </w:r>
    </w:p>
    <w:p w14:paraId="67BFAFC1" w14:textId="77777777" w:rsidR="00F10E3F" w:rsidRPr="0020300E" w:rsidRDefault="00F10E3F" w:rsidP="00F10E3F">
      <w:pPr>
        <w:pStyle w:val="PL"/>
        <w:rPr>
          <w:lang w:val="en-US" w:eastAsia="es-ES"/>
        </w:rPr>
      </w:pPr>
      <w:r w:rsidRPr="0020300E">
        <w:rPr>
          <w:lang w:val="en-US" w:eastAsia="es-ES"/>
        </w:rPr>
        <w:t xml:space="preserve">        </w:t>
      </w:r>
      <w:proofErr w:type="spellStart"/>
      <w:r>
        <w:rPr>
          <w:rFonts w:hint="eastAsia"/>
          <w:lang w:eastAsia="zh-CN"/>
        </w:rPr>
        <w:t>u</w:t>
      </w:r>
      <w:r>
        <w:rPr>
          <w:lang w:eastAsia="zh-CN"/>
        </w:rPr>
        <w:t>eNum</w:t>
      </w:r>
      <w:proofErr w:type="spellEnd"/>
      <w:r w:rsidRPr="0020300E">
        <w:rPr>
          <w:lang w:val="en-US" w:eastAsia="es-ES"/>
        </w:rPr>
        <w:t>:</w:t>
      </w:r>
    </w:p>
    <w:p w14:paraId="3FC66697" w14:textId="77777777" w:rsidR="00F10E3F" w:rsidRDefault="00F10E3F" w:rsidP="00F10E3F">
      <w:pPr>
        <w:pStyle w:val="PL"/>
      </w:pPr>
      <w:r>
        <w:rPr>
          <w:lang w:eastAsia="es-ES"/>
        </w:rPr>
        <w:t xml:space="preserve">          </w:t>
      </w:r>
      <w:r>
        <w:t>$ref: 'TS29571_CommonData.yaml#/components/schemas/</w:t>
      </w:r>
      <w:proofErr w:type="spellStart"/>
      <w:r>
        <w:t>Uinteger</w:t>
      </w:r>
      <w:proofErr w:type="spellEnd"/>
      <w:r>
        <w:t>'</w:t>
      </w:r>
    </w:p>
    <w:p w14:paraId="395A82C7" w14:textId="77777777" w:rsidR="00F10E3F" w:rsidRDefault="00F10E3F" w:rsidP="00F10E3F">
      <w:pPr>
        <w:pStyle w:val="PL"/>
        <w:rPr>
          <w:lang w:val="en-US" w:eastAsia="es-ES"/>
        </w:rPr>
      </w:pPr>
      <w:r>
        <w:rPr>
          <w:lang w:val="en-US" w:eastAsia="es-ES"/>
        </w:rPr>
        <w:t xml:space="preserve">        </w:t>
      </w:r>
      <w:proofErr w:type="spellStart"/>
      <w:r>
        <w:rPr>
          <w:lang w:val="en-US" w:eastAsia="es-ES"/>
        </w:rPr>
        <w:t>gpsis</w:t>
      </w:r>
      <w:proofErr w:type="spellEnd"/>
      <w:r>
        <w:rPr>
          <w:lang w:val="en-US" w:eastAsia="es-ES"/>
        </w:rPr>
        <w:t>:</w:t>
      </w:r>
    </w:p>
    <w:p w14:paraId="6057D08D" w14:textId="77777777" w:rsidR="00F10E3F" w:rsidRDefault="00F10E3F" w:rsidP="00F10E3F">
      <w:pPr>
        <w:pStyle w:val="PL"/>
        <w:rPr>
          <w:lang w:val="en-US" w:eastAsia="es-ES"/>
        </w:rPr>
      </w:pPr>
      <w:r>
        <w:rPr>
          <w:lang w:val="en-US" w:eastAsia="es-ES"/>
        </w:rPr>
        <w:t xml:space="preserve">          type: array</w:t>
      </w:r>
    </w:p>
    <w:p w14:paraId="23E89D45" w14:textId="77777777" w:rsidR="00F10E3F" w:rsidRDefault="00F10E3F" w:rsidP="00F10E3F">
      <w:pPr>
        <w:pStyle w:val="PL"/>
        <w:rPr>
          <w:lang w:val="en-US" w:eastAsia="es-ES"/>
        </w:rPr>
      </w:pPr>
      <w:r>
        <w:rPr>
          <w:lang w:val="en-US" w:eastAsia="es-ES"/>
        </w:rPr>
        <w:t xml:space="preserve">          items:</w:t>
      </w:r>
    </w:p>
    <w:p w14:paraId="2DE6370F"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t>Gpsi</w:t>
      </w:r>
      <w:proofErr w:type="spellEnd"/>
      <w:r>
        <w:rPr>
          <w:lang w:val="en-US" w:eastAsia="es-ES"/>
        </w:rPr>
        <w:t>'</w:t>
      </w:r>
    </w:p>
    <w:p w14:paraId="73DB0FDD" w14:textId="77777777" w:rsidR="00F10E3F" w:rsidRDefault="00F10E3F" w:rsidP="00F10E3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35FC9430" w14:textId="77777777" w:rsidR="00F10E3F" w:rsidRDefault="00F10E3F" w:rsidP="00F10E3F">
      <w:pPr>
        <w:pStyle w:val="PL"/>
        <w:rPr>
          <w:lang w:val="en-US" w:eastAsia="es-ES"/>
        </w:rPr>
      </w:pPr>
      <w:r>
        <w:rPr>
          <w:lang w:val="en-US" w:eastAsia="es-ES"/>
        </w:rPr>
        <w:t xml:space="preserve">        </w:t>
      </w:r>
      <w:proofErr w:type="spellStart"/>
      <w:r>
        <w:rPr>
          <w:lang w:val="en-US" w:eastAsia="es-ES"/>
        </w:rPr>
        <w:t>supis</w:t>
      </w:r>
      <w:proofErr w:type="spellEnd"/>
      <w:r>
        <w:rPr>
          <w:lang w:val="en-US" w:eastAsia="es-ES"/>
        </w:rPr>
        <w:t>:</w:t>
      </w:r>
    </w:p>
    <w:p w14:paraId="35CDB581" w14:textId="77777777" w:rsidR="00F10E3F" w:rsidRDefault="00F10E3F" w:rsidP="00F10E3F">
      <w:pPr>
        <w:pStyle w:val="PL"/>
        <w:rPr>
          <w:lang w:val="en-US" w:eastAsia="es-ES"/>
        </w:rPr>
      </w:pPr>
      <w:r>
        <w:rPr>
          <w:lang w:val="en-US" w:eastAsia="es-ES"/>
        </w:rPr>
        <w:t xml:space="preserve">          type: array</w:t>
      </w:r>
    </w:p>
    <w:p w14:paraId="2FB8D4F4" w14:textId="77777777" w:rsidR="00F10E3F" w:rsidRDefault="00F10E3F" w:rsidP="00F10E3F">
      <w:pPr>
        <w:pStyle w:val="PL"/>
        <w:rPr>
          <w:lang w:val="en-US" w:eastAsia="es-ES"/>
        </w:rPr>
      </w:pPr>
      <w:r>
        <w:rPr>
          <w:lang w:val="en-US" w:eastAsia="es-ES"/>
        </w:rPr>
        <w:t xml:space="preserve">          items:</w:t>
      </w:r>
    </w:p>
    <w:p w14:paraId="60CE6C3B"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r>
        <w:t>Supi</w:t>
      </w:r>
      <w:r>
        <w:rPr>
          <w:lang w:val="en-US" w:eastAsia="es-ES"/>
        </w:rPr>
        <w:t>'</w:t>
      </w:r>
    </w:p>
    <w:p w14:paraId="6A1AFA3C" w14:textId="77777777" w:rsidR="00F10E3F" w:rsidRDefault="00F10E3F" w:rsidP="00F10E3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27FEB1BB" w14:textId="77777777" w:rsidR="00F10E3F" w:rsidRDefault="00F10E3F" w:rsidP="00F10E3F">
      <w:pPr>
        <w:pStyle w:val="PL"/>
        <w:rPr>
          <w:lang w:val="en-US" w:eastAsia="es-ES"/>
        </w:rPr>
      </w:pPr>
      <w:r>
        <w:rPr>
          <w:lang w:val="en-US" w:eastAsia="es-ES"/>
        </w:rPr>
        <w:t xml:space="preserve">        </w:t>
      </w:r>
      <w:proofErr w:type="spellStart"/>
      <w:r>
        <w:rPr>
          <w:lang w:val="en-US" w:eastAsia="es-ES"/>
        </w:rPr>
        <w:t>exterGroupIds</w:t>
      </w:r>
      <w:proofErr w:type="spellEnd"/>
      <w:r>
        <w:rPr>
          <w:lang w:val="en-US" w:eastAsia="es-ES"/>
        </w:rPr>
        <w:t>:</w:t>
      </w:r>
    </w:p>
    <w:p w14:paraId="70F515EB" w14:textId="77777777" w:rsidR="00F10E3F" w:rsidRDefault="00F10E3F" w:rsidP="00F10E3F">
      <w:pPr>
        <w:pStyle w:val="PL"/>
        <w:rPr>
          <w:lang w:val="en-US" w:eastAsia="es-ES"/>
        </w:rPr>
      </w:pPr>
      <w:r>
        <w:rPr>
          <w:lang w:val="en-US" w:eastAsia="es-ES"/>
        </w:rPr>
        <w:t xml:space="preserve">          type: array</w:t>
      </w:r>
    </w:p>
    <w:p w14:paraId="0556C10D" w14:textId="77777777" w:rsidR="00F10E3F" w:rsidRDefault="00F10E3F" w:rsidP="00F10E3F">
      <w:pPr>
        <w:pStyle w:val="PL"/>
        <w:rPr>
          <w:lang w:val="en-US" w:eastAsia="es-ES"/>
        </w:rPr>
      </w:pPr>
      <w:r>
        <w:rPr>
          <w:lang w:val="en-US" w:eastAsia="es-ES"/>
        </w:rPr>
        <w:t xml:space="preserve">          items:</w:t>
      </w:r>
    </w:p>
    <w:p w14:paraId="6C38B9C1" w14:textId="77777777" w:rsidR="00F10E3F" w:rsidRDefault="00F10E3F" w:rsidP="00F10E3F">
      <w:pPr>
        <w:pStyle w:val="PL"/>
        <w:rPr>
          <w:lang w:val="en-US" w:eastAsia="es-ES"/>
        </w:rPr>
      </w:pPr>
      <w:r>
        <w:rPr>
          <w:lang w:val="en-US" w:eastAsia="es-ES"/>
        </w:rPr>
        <w:lastRenderedPageBreak/>
        <w:t xml:space="preserve">            $ref: 'TS29503_Nudm_SDM.</w:t>
      </w:r>
      <w:proofErr w:type="gramStart"/>
      <w:r>
        <w:rPr>
          <w:lang w:val="en-US" w:eastAsia="es-ES"/>
        </w:rPr>
        <w:t>yaml#/</w:t>
      </w:r>
      <w:proofErr w:type="gramEnd"/>
      <w:r>
        <w:rPr>
          <w:lang w:val="en-US" w:eastAsia="es-ES"/>
        </w:rPr>
        <w:t>components/schemas/Ext</w:t>
      </w:r>
      <w:proofErr w:type="spellStart"/>
      <w:r>
        <w:t>GroupId</w:t>
      </w:r>
      <w:proofErr w:type="spellEnd"/>
      <w:r>
        <w:rPr>
          <w:lang w:val="en-US" w:eastAsia="es-ES"/>
        </w:rPr>
        <w:t>'</w:t>
      </w:r>
    </w:p>
    <w:p w14:paraId="573B1D7E" w14:textId="77777777" w:rsidR="00F10E3F" w:rsidRDefault="00F10E3F" w:rsidP="00F10E3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11E758B2" w14:textId="77777777" w:rsidR="00F10E3F" w:rsidRDefault="00F10E3F" w:rsidP="00F10E3F">
      <w:pPr>
        <w:pStyle w:val="PL"/>
        <w:rPr>
          <w:lang w:val="en-US" w:eastAsia="es-ES"/>
        </w:rPr>
      </w:pPr>
      <w:r>
        <w:rPr>
          <w:lang w:val="en-US" w:eastAsia="es-ES"/>
        </w:rPr>
        <w:t xml:space="preserve">        </w:t>
      </w:r>
      <w:proofErr w:type="spellStart"/>
      <w:r>
        <w:rPr>
          <w:lang w:val="en-US" w:eastAsia="es-ES"/>
        </w:rPr>
        <w:t>interGroupIds</w:t>
      </w:r>
      <w:proofErr w:type="spellEnd"/>
      <w:r>
        <w:rPr>
          <w:lang w:val="en-US" w:eastAsia="es-ES"/>
        </w:rPr>
        <w:t>:</w:t>
      </w:r>
    </w:p>
    <w:p w14:paraId="73426A0B" w14:textId="77777777" w:rsidR="00F10E3F" w:rsidRDefault="00F10E3F" w:rsidP="00F10E3F">
      <w:pPr>
        <w:pStyle w:val="PL"/>
        <w:rPr>
          <w:lang w:val="en-US" w:eastAsia="es-ES"/>
        </w:rPr>
      </w:pPr>
      <w:r>
        <w:rPr>
          <w:lang w:val="en-US" w:eastAsia="es-ES"/>
        </w:rPr>
        <w:t xml:space="preserve">          type: array</w:t>
      </w:r>
    </w:p>
    <w:p w14:paraId="55EB2FD7" w14:textId="77777777" w:rsidR="00F10E3F" w:rsidRDefault="00F10E3F" w:rsidP="00F10E3F">
      <w:pPr>
        <w:pStyle w:val="PL"/>
        <w:rPr>
          <w:lang w:val="en-US" w:eastAsia="es-ES"/>
        </w:rPr>
      </w:pPr>
      <w:r>
        <w:rPr>
          <w:lang w:val="en-US" w:eastAsia="es-ES"/>
        </w:rPr>
        <w:t xml:space="preserve">          items:</w:t>
      </w:r>
    </w:p>
    <w:p w14:paraId="3A973115"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t>GroupId</w:t>
      </w:r>
      <w:proofErr w:type="spellEnd"/>
      <w:r>
        <w:rPr>
          <w:lang w:val="en-US" w:eastAsia="es-ES"/>
        </w:rPr>
        <w:t>'</w:t>
      </w:r>
    </w:p>
    <w:p w14:paraId="5542D4A2" w14:textId="77777777" w:rsidR="00F10E3F" w:rsidRDefault="00F10E3F" w:rsidP="00F10E3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7FE43B2A" w14:textId="77777777" w:rsidR="00F10E3F" w:rsidRDefault="00F10E3F" w:rsidP="00F10E3F">
      <w:pPr>
        <w:pStyle w:val="PL"/>
        <w:rPr>
          <w:lang w:val="en-US" w:eastAsia="es-ES"/>
        </w:rPr>
      </w:pPr>
      <w:r>
        <w:rPr>
          <w:lang w:val="en-US" w:eastAsia="es-ES"/>
        </w:rPr>
        <w:t xml:space="preserve">        </w:t>
      </w:r>
      <w:proofErr w:type="spellStart"/>
      <w:r>
        <w:t>activeTime</w:t>
      </w:r>
      <w:proofErr w:type="spellEnd"/>
      <w:r>
        <w:rPr>
          <w:lang w:val="en-US" w:eastAsia="es-ES"/>
        </w:rPr>
        <w:t>:</w:t>
      </w:r>
    </w:p>
    <w:p w14:paraId="71BEC52C" w14:textId="77777777" w:rsidR="00F10E3F" w:rsidRDefault="00F10E3F" w:rsidP="00F10E3F">
      <w:pPr>
        <w:pStyle w:val="PL"/>
        <w:rPr>
          <w:lang w:val="en-US" w:eastAsia="es-ES"/>
        </w:rPr>
      </w:pPr>
      <w:r>
        <w:rPr>
          <w:lang w:val="en-US" w:eastAsia="es-ES"/>
        </w:rPr>
        <w:t xml:space="preserve">          type: array</w:t>
      </w:r>
    </w:p>
    <w:p w14:paraId="3E9F2032" w14:textId="77777777" w:rsidR="00F10E3F" w:rsidRDefault="00F10E3F" w:rsidP="00F10E3F">
      <w:pPr>
        <w:pStyle w:val="PL"/>
        <w:rPr>
          <w:lang w:val="en-US" w:eastAsia="es-ES"/>
        </w:rPr>
      </w:pPr>
      <w:r>
        <w:rPr>
          <w:lang w:val="en-US" w:eastAsia="es-ES"/>
        </w:rPr>
        <w:t xml:space="preserve">          items:</w:t>
      </w:r>
    </w:p>
    <w:p w14:paraId="79A2F7B3" w14:textId="77777777" w:rsidR="00F10E3F" w:rsidRDefault="00F10E3F" w:rsidP="00F10E3F">
      <w:pPr>
        <w:pStyle w:val="PL"/>
        <w:rPr>
          <w:lang w:val="en-US" w:eastAsia="es-ES"/>
        </w:rPr>
      </w:pPr>
      <w:r>
        <w:rPr>
          <w:lang w:val="en-US" w:eastAsia="es-ES"/>
        </w:rPr>
        <w:t xml:space="preserve">            $ref: 'TS29122_CommonData.</w:t>
      </w:r>
      <w:proofErr w:type="gramStart"/>
      <w:r>
        <w:rPr>
          <w:lang w:val="en-US" w:eastAsia="es-ES"/>
        </w:rPr>
        <w:t>yaml#/</w:t>
      </w:r>
      <w:proofErr w:type="gramEnd"/>
      <w:r>
        <w:rPr>
          <w:lang w:val="en-US" w:eastAsia="es-ES"/>
        </w:rPr>
        <w:t>components/schemas/</w:t>
      </w:r>
      <w:proofErr w:type="spellStart"/>
      <w:r>
        <w:rPr>
          <w:rFonts w:eastAsia="Times New Roman"/>
        </w:rPr>
        <w:t>TimeWindow</w:t>
      </w:r>
      <w:proofErr w:type="spellEnd"/>
      <w:r>
        <w:rPr>
          <w:lang w:val="en-US" w:eastAsia="es-ES"/>
        </w:rPr>
        <w:t>'</w:t>
      </w:r>
    </w:p>
    <w:p w14:paraId="7C05908D" w14:textId="77777777" w:rsidR="00F10E3F" w:rsidRDefault="00F10E3F" w:rsidP="00F10E3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7C875B3E" w14:textId="77777777" w:rsidR="00F10E3F" w:rsidRDefault="00F10E3F" w:rsidP="00F10E3F">
      <w:pPr>
        <w:pStyle w:val="PL"/>
        <w:rPr>
          <w:lang w:val="en-US" w:eastAsia="es-ES"/>
        </w:rPr>
      </w:pPr>
      <w:r>
        <w:rPr>
          <w:lang w:val="en-US" w:eastAsia="es-ES"/>
        </w:rPr>
        <w:t xml:space="preserve">        </w:t>
      </w:r>
      <w:proofErr w:type="spellStart"/>
      <w:r>
        <w:t>inactiveTime</w:t>
      </w:r>
      <w:proofErr w:type="spellEnd"/>
      <w:r>
        <w:rPr>
          <w:lang w:val="en-US" w:eastAsia="es-ES"/>
        </w:rPr>
        <w:t>:</w:t>
      </w:r>
    </w:p>
    <w:p w14:paraId="6FC45A9F" w14:textId="77777777" w:rsidR="00F10E3F" w:rsidRDefault="00F10E3F" w:rsidP="00F10E3F">
      <w:pPr>
        <w:pStyle w:val="PL"/>
        <w:rPr>
          <w:lang w:val="en-US" w:eastAsia="es-ES"/>
        </w:rPr>
      </w:pPr>
      <w:r>
        <w:rPr>
          <w:lang w:val="en-US" w:eastAsia="es-ES"/>
        </w:rPr>
        <w:t xml:space="preserve">          type: array</w:t>
      </w:r>
    </w:p>
    <w:p w14:paraId="5AD584C4" w14:textId="77777777" w:rsidR="00F10E3F" w:rsidRDefault="00F10E3F" w:rsidP="00F10E3F">
      <w:pPr>
        <w:pStyle w:val="PL"/>
        <w:rPr>
          <w:lang w:val="en-US" w:eastAsia="es-ES"/>
        </w:rPr>
      </w:pPr>
      <w:r>
        <w:rPr>
          <w:lang w:val="en-US" w:eastAsia="es-ES"/>
        </w:rPr>
        <w:t xml:space="preserve">          items:</w:t>
      </w:r>
    </w:p>
    <w:p w14:paraId="4C53288C" w14:textId="77777777" w:rsidR="00F10E3F" w:rsidRDefault="00F10E3F" w:rsidP="00F10E3F">
      <w:pPr>
        <w:pStyle w:val="PL"/>
        <w:rPr>
          <w:lang w:val="en-US" w:eastAsia="es-ES"/>
        </w:rPr>
      </w:pPr>
      <w:r>
        <w:rPr>
          <w:lang w:val="en-US" w:eastAsia="es-ES"/>
        </w:rPr>
        <w:t xml:space="preserve">            $ref: 'TS29122_CommonData.</w:t>
      </w:r>
      <w:proofErr w:type="gramStart"/>
      <w:r>
        <w:rPr>
          <w:lang w:val="en-US" w:eastAsia="es-ES"/>
        </w:rPr>
        <w:t>yaml#/</w:t>
      </w:r>
      <w:proofErr w:type="gramEnd"/>
      <w:r>
        <w:rPr>
          <w:lang w:val="en-US" w:eastAsia="es-ES"/>
        </w:rPr>
        <w:t>components/schemas/</w:t>
      </w:r>
      <w:proofErr w:type="spellStart"/>
      <w:r>
        <w:rPr>
          <w:rFonts w:eastAsia="Times New Roman"/>
        </w:rPr>
        <w:t>TimeWindow</w:t>
      </w:r>
      <w:proofErr w:type="spellEnd"/>
      <w:r>
        <w:rPr>
          <w:lang w:val="en-US" w:eastAsia="es-ES"/>
        </w:rPr>
        <w:t>'</w:t>
      </w:r>
    </w:p>
    <w:p w14:paraId="2D47586E" w14:textId="77777777" w:rsidR="00F10E3F" w:rsidRDefault="00F10E3F" w:rsidP="00F10E3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25183813" w14:textId="77777777" w:rsidR="00F10E3F" w:rsidRDefault="00F10E3F" w:rsidP="00F10E3F">
      <w:pPr>
        <w:pStyle w:val="PL"/>
      </w:pPr>
      <w:r>
        <w:t xml:space="preserve">      </w:t>
      </w:r>
      <w:proofErr w:type="spellStart"/>
      <w:r>
        <w:t>anyOf</w:t>
      </w:r>
      <w:proofErr w:type="spellEnd"/>
      <w:r>
        <w:t>:</w:t>
      </w:r>
    </w:p>
    <w:p w14:paraId="2D2BE8A7" w14:textId="77777777" w:rsidR="00F10E3F" w:rsidRDefault="00F10E3F" w:rsidP="00F10E3F">
      <w:pPr>
        <w:pStyle w:val="PL"/>
      </w:pPr>
      <w:r>
        <w:t xml:space="preserve">        - required: [</w:t>
      </w:r>
      <w:proofErr w:type="spellStart"/>
      <w:r>
        <w:t>activeTime</w:t>
      </w:r>
      <w:proofErr w:type="spellEnd"/>
      <w:r>
        <w:t>]</w:t>
      </w:r>
    </w:p>
    <w:p w14:paraId="0889078B" w14:textId="77777777" w:rsidR="00F10E3F" w:rsidRPr="009F4445" w:rsidRDefault="00F10E3F" w:rsidP="00F10E3F">
      <w:pPr>
        <w:pStyle w:val="PL"/>
      </w:pPr>
      <w:r>
        <w:t xml:space="preserve">        - required: [</w:t>
      </w:r>
      <w:proofErr w:type="spellStart"/>
      <w:r>
        <w:t>inactiveTime</w:t>
      </w:r>
      <w:proofErr w:type="spellEnd"/>
      <w:r>
        <w:t>]</w:t>
      </w:r>
    </w:p>
    <w:p w14:paraId="0BF30DCE" w14:textId="77777777" w:rsidR="00F10E3F" w:rsidRDefault="00F10E3F" w:rsidP="00F10E3F">
      <w:pPr>
        <w:pStyle w:val="PL"/>
        <w:rPr>
          <w:ins w:id="348" w:author="Ericsson_Maria Liang" w:date="2025-09-11T11:48:00Z"/>
          <w:lang w:eastAsia="es-ES"/>
        </w:rPr>
      </w:pPr>
    </w:p>
    <w:p w14:paraId="360AF52B" w14:textId="06D82237" w:rsidR="00762283" w:rsidRPr="00E0587D" w:rsidRDefault="00762283" w:rsidP="00762283">
      <w:pPr>
        <w:pStyle w:val="PL"/>
        <w:rPr>
          <w:ins w:id="349" w:author="Ericsson_Maria Liang" w:date="2025-09-11T11:48:00Z"/>
          <w:rFonts w:eastAsia="DengXian"/>
          <w:lang w:val="en-US"/>
        </w:rPr>
      </w:pPr>
      <w:ins w:id="350" w:author="Ericsson_Maria Liang" w:date="2025-09-11T11:48:00Z">
        <w:r w:rsidRPr="00E0587D">
          <w:rPr>
            <w:rFonts w:eastAsia="DengXian"/>
            <w:lang w:val="en-US"/>
          </w:rPr>
          <w:t xml:space="preserve">    </w:t>
        </w:r>
        <w:proofErr w:type="spellStart"/>
        <w:r>
          <w:t>UeAltitudeInfo</w:t>
        </w:r>
        <w:proofErr w:type="spellEnd"/>
        <w:r w:rsidRPr="00E0587D">
          <w:rPr>
            <w:rFonts w:eastAsia="DengXian"/>
            <w:lang w:val="en-US"/>
          </w:rPr>
          <w:t>:</w:t>
        </w:r>
      </w:ins>
    </w:p>
    <w:p w14:paraId="5D6C4199" w14:textId="7695EFAB" w:rsidR="00762283" w:rsidRPr="00E0587D" w:rsidRDefault="00762283" w:rsidP="00762283">
      <w:pPr>
        <w:pStyle w:val="PL"/>
        <w:rPr>
          <w:ins w:id="351" w:author="Ericsson_Maria Liang" w:date="2025-09-11T11:48:00Z"/>
          <w:rFonts w:eastAsia="DengXian"/>
          <w:lang w:val="en-US"/>
        </w:rPr>
      </w:pPr>
      <w:ins w:id="352" w:author="Ericsson_Maria Liang" w:date="2025-09-11T11:48:00Z">
        <w:r w:rsidRPr="00E0587D">
          <w:rPr>
            <w:rFonts w:eastAsia="DengXian"/>
            <w:lang w:val="en-US"/>
          </w:rPr>
          <w:t xml:space="preserve">      description: </w:t>
        </w:r>
      </w:ins>
      <w:ins w:id="353" w:author="Ericsson_Maria Liang" w:date="2025-09-11T11:50:00Z">
        <w:r w:rsidR="00DF198C">
          <w:rPr>
            <w:rFonts w:cs="Arial"/>
            <w:szCs w:val="18"/>
            <w:lang w:eastAsia="zh-CN"/>
          </w:rPr>
          <w:t>Contains UE altitude information</w:t>
        </w:r>
      </w:ins>
      <w:ins w:id="354" w:author="Ericsson_Maria Liang" w:date="2025-09-11T11:48:00Z">
        <w:r>
          <w:rPr>
            <w:rFonts w:cs="Arial"/>
            <w:szCs w:val="18"/>
            <w:lang w:eastAsia="zh-CN"/>
          </w:rPr>
          <w:t>.</w:t>
        </w:r>
      </w:ins>
    </w:p>
    <w:p w14:paraId="1D1D664C" w14:textId="77777777" w:rsidR="00762283" w:rsidRPr="00E0587D" w:rsidRDefault="00762283" w:rsidP="00762283">
      <w:pPr>
        <w:pStyle w:val="PL"/>
        <w:rPr>
          <w:ins w:id="355" w:author="Ericsson_Maria Liang" w:date="2025-09-11T11:48:00Z"/>
          <w:rFonts w:eastAsia="DengXian"/>
          <w:lang w:val="en-US"/>
        </w:rPr>
      </w:pPr>
      <w:ins w:id="356" w:author="Ericsson_Maria Liang" w:date="2025-09-11T11:48:00Z">
        <w:r w:rsidRPr="00E0587D">
          <w:rPr>
            <w:rFonts w:eastAsia="DengXian"/>
            <w:lang w:val="en-US"/>
          </w:rPr>
          <w:t xml:space="preserve">      type: object</w:t>
        </w:r>
      </w:ins>
    </w:p>
    <w:p w14:paraId="0BEA31AD" w14:textId="77777777" w:rsidR="00762283" w:rsidRPr="00E0587D" w:rsidRDefault="00762283" w:rsidP="00762283">
      <w:pPr>
        <w:pStyle w:val="PL"/>
        <w:rPr>
          <w:ins w:id="357" w:author="Ericsson_Maria Liang" w:date="2025-09-11T11:48:00Z"/>
          <w:rFonts w:eastAsia="DengXian"/>
          <w:lang w:val="en-US"/>
        </w:rPr>
      </w:pPr>
      <w:ins w:id="358" w:author="Ericsson_Maria Liang" w:date="2025-09-11T11:48:00Z">
        <w:r w:rsidRPr="00E0587D">
          <w:rPr>
            <w:rFonts w:eastAsia="DengXian"/>
            <w:lang w:val="en-US"/>
          </w:rPr>
          <w:t xml:space="preserve">      properties:</w:t>
        </w:r>
      </w:ins>
    </w:p>
    <w:p w14:paraId="1D2F9587" w14:textId="77777777" w:rsidR="00762283" w:rsidRPr="00E0587D" w:rsidRDefault="00762283" w:rsidP="00762283">
      <w:pPr>
        <w:pStyle w:val="PL"/>
        <w:rPr>
          <w:ins w:id="359" w:author="Ericsson_Maria Liang" w:date="2025-09-11T11:48:00Z"/>
          <w:rFonts w:eastAsia="DengXian"/>
          <w:lang w:val="en-US"/>
        </w:rPr>
      </w:pPr>
      <w:ins w:id="360" w:author="Ericsson_Maria Liang" w:date="2025-09-11T11:48:00Z">
        <w:r w:rsidRPr="00E0587D">
          <w:rPr>
            <w:rFonts w:eastAsia="DengXian"/>
            <w:lang w:val="en-US"/>
          </w:rPr>
          <w:t xml:space="preserve">        </w:t>
        </w:r>
        <w:r>
          <w:rPr>
            <w:lang w:eastAsia="zh-CN"/>
          </w:rPr>
          <w:t>altitude</w:t>
        </w:r>
        <w:r w:rsidRPr="00E0587D">
          <w:rPr>
            <w:rFonts w:eastAsia="DengXian"/>
            <w:lang w:val="en-US"/>
          </w:rPr>
          <w:t>:</w:t>
        </w:r>
      </w:ins>
    </w:p>
    <w:p w14:paraId="45880EEB" w14:textId="77777777" w:rsidR="00762283" w:rsidRDefault="00762283" w:rsidP="00762283">
      <w:pPr>
        <w:pStyle w:val="PL"/>
        <w:rPr>
          <w:ins w:id="361" w:author="Ericsson_Maria Liang" w:date="2025-09-11T11:48:00Z"/>
          <w:rFonts w:eastAsia="DengXian"/>
          <w:lang w:val="en-US"/>
        </w:rPr>
      </w:pPr>
      <w:ins w:id="362" w:author="Ericsson_Maria Liang" w:date="2025-09-11T11:48:00Z">
        <w:r w:rsidRPr="00E0587D">
          <w:rPr>
            <w:rFonts w:eastAsia="DengXian"/>
            <w:lang w:val="en-US"/>
          </w:rPr>
          <w:t xml:space="preserve">          </w:t>
        </w:r>
        <w:r>
          <w:t>$ref: '</w:t>
        </w:r>
        <w:r w:rsidRPr="008B1C02">
          <w:rPr>
            <w:rFonts w:cs="Courier New"/>
            <w:szCs w:val="16"/>
          </w:rPr>
          <w:t>TS29572_Nlmf_Location.yaml</w:t>
        </w:r>
        <w:r>
          <w:t>#/components/schemas/Altitude'</w:t>
        </w:r>
      </w:ins>
    </w:p>
    <w:p w14:paraId="682E1044" w14:textId="77777777" w:rsidR="00A24FCC" w:rsidRPr="00A24FCC" w:rsidRDefault="00A24FCC" w:rsidP="00A2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3" w:author="Ericsson_Maria Liang" w:date="2025-09-11T12:04:00Z"/>
          <w:rFonts w:ascii="Courier New" w:hAnsi="Courier New"/>
          <w:sz w:val="16"/>
          <w:lang w:val="en-US" w:eastAsia="es-ES"/>
        </w:rPr>
      </w:pPr>
      <w:ins w:id="364" w:author="Ericsson_Maria Liang" w:date="2025-09-11T12:04:00Z">
        <w:r w:rsidRPr="00A24FCC">
          <w:rPr>
            <w:rFonts w:ascii="Courier New" w:hAnsi="Courier New"/>
            <w:sz w:val="16"/>
            <w:lang w:val="en-US" w:eastAsia="es-ES"/>
          </w:rPr>
          <w:t xml:space="preserve">        </w:t>
        </w:r>
        <w:proofErr w:type="spellStart"/>
        <w:r w:rsidRPr="00A24FCC">
          <w:rPr>
            <w:rFonts w:ascii="Courier New" w:hAnsi="Courier New"/>
            <w:sz w:val="16"/>
            <w:lang w:val="en-US" w:eastAsia="es-ES"/>
          </w:rPr>
          <w:t>timeStamp</w:t>
        </w:r>
        <w:proofErr w:type="spellEnd"/>
        <w:r w:rsidRPr="00A24FCC">
          <w:rPr>
            <w:rFonts w:ascii="Courier New" w:hAnsi="Courier New"/>
            <w:sz w:val="16"/>
            <w:lang w:val="en-US" w:eastAsia="es-ES"/>
          </w:rPr>
          <w:t>:</w:t>
        </w:r>
      </w:ins>
    </w:p>
    <w:p w14:paraId="4A32DF43" w14:textId="77777777" w:rsidR="00A24FCC" w:rsidRPr="00A24FCC" w:rsidRDefault="00A24FCC" w:rsidP="00A2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5" w:author="Ericsson_Maria Liang" w:date="2025-09-11T12:04:00Z"/>
          <w:rFonts w:ascii="Courier New" w:hAnsi="Courier New"/>
          <w:sz w:val="16"/>
          <w:lang w:val="en-US" w:eastAsia="es-ES"/>
        </w:rPr>
      </w:pPr>
      <w:ins w:id="366" w:author="Ericsson_Maria Liang" w:date="2025-09-11T12:04:00Z">
        <w:r w:rsidRPr="00A24FCC">
          <w:rPr>
            <w:rFonts w:ascii="Courier New" w:hAnsi="Courier New"/>
            <w:sz w:val="16"/>
            <w:lang w:val="en-US" w:eastAsia="es-ES"/>
          </w:rPr>
          <w:t xml:space="preserve">          $ref: 'TS29571_CommonData.</w:t>
        </w:r>
        <w:proofErr w:type="gramStart"/>
        <w:r w:rsidRPr="00A24FCC">
          <w:rPr>
            <w:rFonts w:ascii="Courier New" w:hAnsi="Courier New"/>
            <w:sz w:val="16"/>
            <w:lang w:val="en-US" w:eastAsia="es-ES"/>
          </w:rPr>
          <w:t>yaml#/</w:t>
        </w:r>
        <w:proofErr w:type="gramEnd"/>
        <w:r w:rsidRPr="00A24FCC">
          <w:rPr>
            <w:rFonts w:ascii="Courier New" w:hAnsi="Courier New"/>
            <w:sz w:val="16"/>
            <w:lang w:val="en-US" w:eastAsia="es-ES"/>
          </w:rPr>
          <w:t>components/schemas/</w:t>
        </w:r>
        <w:proofErr w:type="spellStart"/>
        <w:r w:rsidRPr="00A24FCC">
          <w:rPr>
            <w:rFonts w:ascii="Courier New" w:hAnsi="Courier New"/>
            <w:sz w:val="16"/>
            <w:lang w:val="en-US" w:eastAsia="es-ES"/>
          </w:rPr>
          <w:t>DateTime</w:t>
        </w:r>
        <w:proofErr w:type="spellEnd"/>
        <w:r w:rsidRPr="00A24FCC">
          <w:rPr>
            <w:rFonts w:ascii="Courier New" w:hAnsi="Courier New"/>
            <w:sz w:val="16"/>
            <w:lang w:val="en-US" w:eastAsia="es-ES"/>
          </w:rPr>
          <w:t>'</w:t>
        </w:r>
      </w:ins>
    </w:p>
    <w:p w14:paraId="35EBE7E2" w14:textId="77777777" w:rsidR="00762283" w:rsidRPr="00E0587D" w:rsidRDefault="00762283" w:rsidP="00762283">
      <w:pPr>
        <w:pStyle w:val="PL"/>
        <w:rPr>
          <w:ins w:id="367" w:author="Ericsson_Maria Liang" w:date="2025-09-11T11:48:00Z"/>
          <w:rFonts w:eastAsia="DengXian"/>
          <w:lang w:val="en-US"/>
        </w:rPr>
      </w:pPr>
      <w:ins w:id="368" w:author="Ericsson_Maria Liang" w:date="2025-09-11T11:48:00Z">
        <w:r w:rsidRPr="00E0587D">
          <w:rPr>
            <w:rFonts w:eastAsia="DengXian"/>
            <w:lang w:val="en-US"/>
          </w:rPr>
          <w:t xml:space="preserve">      required:</w:t>
        </w:r>
      </w:ins>
    </w:p>
    <w:p w14:paraId="362B9B00" w14:textId="0BE300D8" w:rsidR="00762283" w:rsidRPr="00E0587D" w:rsidRDefault="00762283" w:rsidP="00762283">
      <w:pPr>
        <w:pStyle w:val="PL"/>
        <w:rPr>
          <w:ins w:id="369" w:author="Ericsson_Maria Liang" w:date="2025-09-11T11:48:00Z"/>
          <w:rFonts w:eastAsia="DengXian"/>
          <w:lang w:val="en-US"/>
        </w:rPr>
      </w:pPr>
      <w:ins w:id="370" w:author="Ericsson_Maria Liang" w:date="2025-09-11T11:48:00Z">
        <w:r w:rsidRPr="00E0587D">
          <w:rPr>
            <w:rFonts w:eastAsia="DengXian"/>
            <w:lang w:val="en-US"/>
          </w:rPr>
          <w:t xml:space="preserve">        - </w:t>
        </w:r>
      </w:ins>
      <w:ins w:id="371" w:author="Ericsson_Maria Liang" w:date="2025-09-11T11:52:00Z">
        <w:r w:rsidR="00DF198C">
          <w:t>altitude</w:t>
        </w:r>
      </w:ins>
    </w:p>
    <w:p w14:paraId="350DFF65" w14:textId="77777777" w:rsidR="00762283" w:rsidRPr="00C252A6" w:rsidRDefault="00762283" w:rsidP="00F10E3F">
      <w:pPr>
        <w:pStyle w:val="PL"/>
        <w:rPr>
          <w:lang w:eastAsia="es-ES"/>
        </w:rPr>
      </w:pPr>
    </w:p>
    <w:p w14:paraId="0665550E" w14:textId="77777777" w:rsidR="00F10E3F" w:rsidRDefault="00F10E3F" w:rsidP="00F10E3F">
      <w:pPr>
        <w:pStyle w:val="PL"/>
        <w:rPr>
          <w:lang w:val="en-US" w:eastAsia="es-ES"/>
        </w:rPr>
      </w:pPr>
      <w:r>
        <w:rPr>
          <w:lang w:val="en-US" w:eastAsia="es-ES"/>
        </w:rPr>
        <w:t># Simple data types and Enumerations</w:t>
      </w:r>
    </w:p>
    <w:p w14:paraId="787CBCEB" w14:textId="77777777" w:rsidR="00F10E3F" w:rsidRDefault="00F10E3F" w:rsidP="00F10E3F">
      <w:pPr>
        <w:pStyle w:val="PL"/>
        <w:rPr>
          <w:lang w:val="en-US" w:eastAsia="es-ES"/>
        </w:rPr>
      </w:pPr>
    </w:p>
    <w:p w14:paraId="64688478" w14:textId="77777777" w:rsidR="00F10E3F" w:rsidRDefault="00F10E3F" w:rsidP="00F10E3F">
      <w:pPr>
        <w:pStyle w:val="PL"/>
        <w:rPr>
          <w:lang w:val="en-US" w:eastAsia="es-ES"/>
        </w:rPr>
      </w:pPr>
      <w:r>
        <w:rPr>
          <w:lang w:val="en-US" w:eastAsia="es-ES"/>
        </w:rPr>
        <w:t xml:space="preserve">    </w:t>
      </w:r>
      <w:proofErr w:type="spellStart"/>
      <w:r>
        <w:rPr>
          <w:lang w:val="en-US" w:eastAsia="es-ES"/>
        </w:rPr>
        <w:t>AfEvent</w:t>
      </w:r>
      <w:proofErr w:type="spellEnd"/>
      <w:r>
        <w:rPr>
          <w:lang w:val="en-US" w:eastAsia="es-ES"/>
        </w:rPr>
        <w:t>:</w:t>
      </w:r>
    </w:p>
    <w:p w14:paraId="18AEEE9A" w14:textId="77777777" w:rsidR="00F10E3F" w:rsidRDefault="00F10E3F" w:rsidP="00F10E3F">
      <w:pPr>
        <w:pStyle w:val="PL"/>
        <w:rPr>
          <w:lang w:val="en-US" w:eastAsia="es-ES"/>
        </w:rPr>
      </w:pPr>
      <w:r>
        <w:rPr>
          <w:lang w:val="en-US" w:eastAsia="es-ES"/>
        </w:rPr>
        <w:t xml:space="preserve">      </w:t>
      </w:r>
      <w:proofErr w:type="spellStart"/>
      <w:r>
        <w:rPr>
          <w:lang w:val="en-US" w:eastAsia="es-ES"/>
        </w:rPr>
        <w:t>anyOf</w:t>
      </w:r>
      <w:proofErr w:type="spellEnd"/>
      <w:r>
        <w:rPr>
          <w:lang w:val="en-US" w:eastAsia="es-ES"/>
        </w:rPr>
        <w:t>:</w:t>
      </w:r>
    </w:p>
    <w:p w14:paraId="0A0438DB" w14:textId="77777777" w:rsidR="00F10E3F" w:rsidRDefault="00F10E3F" w:rsidP="00F10E3F">
      <w:pPr>
        <w:pStyle w:val="PL"/>
        <w:rPr>
          <w:lang w:val="en-US" w:eastAsia="es-ES"/>
        </w:rPr>
      </w:pPr>
      <w:r>
        <w:rPr>
          <w:lang w:val="en-US" w:eastAsia="es-ES"/>
        </w:rPr>
        <w:t xml:space="preserve">      - type: string</w:t>
      </w:r>
    </w:p>
    <w:p w14:paraId="5F05D1CB" w14:textId="77777777" w:rsidR="00F10E3F" w:rsidRDefault="00F10E3F" w:rsidP="00F10E3F">
      <w:pPr>
        <w:pStyle w:val="PL"/>
        <w:rPr>
          <w:lang w:val="en-US" w:eastAsia="es-ES"/>
        </w:rPr>
      </w:pPr>
      <w:r>
        <w:rPr>
          <w:lang w:val="en-US" w:eastAsia="es-ES"/>
        </w:rPr>
        <w:t xml:space="preserve">        </w:t>
      </w:r>
      <w:proofErr w:type="spellStart"/>
      <w:r>
        <w:rPr>
          <w:lang w:val="en-US" w:eastAsia="es-ES"/>
        </w:rPr>
        <w:t>enum</w:t>
      </w:r>
      <w:proofErr w:type="spellEnd"/>
      <w:r>
        <w:rPr>
          <w:lang w:val="en-US" w:eastAsia="es-ES"/>
        </w:rPr>
        <w:t>:</w:t>
      </w:r>
    </w:p>
    <w:p w14:paraId="7D4E4756" w14:textId="77777777" w:rsidR="00F10E3F" w:rsidRDefault="00F10E3F" w:rsidP="00F10E3F">
      <w:pPr>
        <w:pStyle w:val="PL"/>
        <w:rPr>
          <w:lang w:val="en-US" w:eastAsia="es-ES"/>
        </w:rPr>
      </w:pPr>
      <w:r>
        <w:rPr>
          <w:lang w:val="en-US" w:eastAsia="es-ES"/>
        </w:rPr>
        <w:t xml:space="preserve">          - </w:t>
      </w:r>
      <w:r>
        <w:t>SVC_EXPERIENCE</w:t>
      </w:r>
    </w:p>
    <w:p w14:paraId="3F13B257" w14:textId="77777777" w:rsidR="00F10E3F" w:rsidRDefault="00F10E3F" w:rsidP="00F10E3F">
      <w:pPr>
        <w:pStyle w:val="PL"/>
        <w:rPr>
          <w:lang w:val="en-US" w:eastAsia="es-ES"/>
        </w:rPr>
      </w:pPr>
      <w:r>
        <w:rPr>
          <w:lang w:val="en-US" w:eastAsia="es-ES"/>
        </w:rPr>
        <w:t xml:space="preserve">          - </w:t>
      </w:r>
      <w:r>
        <w:t>UE_MOBILITY</w:t>
      </w:r>
    </w:p>
    <w:p w14:paraId="71AD966F" w14:textId="77777777" w:rsidR="00F10E3F" w:rsidRDefault="00F10E3F" w:rsidP="00F10E3F">
      <w:pPr>
        <w:pStyle w:val="PL"/>
        <w:rPr>
          <w:lang w:val="en-US" w:eastAsia="es-ES"/>
        </w:rPr>
      </w:pPr>
      <w:r>
        <w:rPr>
          <w:lang w:val="en-US" w:eastAsia="es-ES"/>
        </w:rPr>
        <w:t xml:space="preserve">          - </w:t>
      </w:r>
      <w:r>
        <w:t>UE_COMM</w:t>
      </w:r>
    </w:p>
    <w:p w14:paraId="2B711092" w14:textId="77777777" w:rsidR="00F10E3F" w:rsidRDefault="00F10E3F" w:rsidP="00F10E3F">
      <w:pPr>
        <w:pStyle w:val="PL"/>
        <w:rPr>
          <w:lang w:val="en-US" w:eastAsia="es-ES"/>
        </w:rPr>
      </w:pPr>
      <w:r>
        <w:rPr>
          <w:lang w:val="en-US" w:eastAsia="es-ES"/>
        </w:rPr>
        <w:t xml:space="preserve">          - </w:t>
      </w:r>
      <w:r>
        <w:t>EXCEPTIONS</w:t>
      </w:r>
    </w:p>
    <w:p w14:paraId="2B95686A" w14:textId="77777777" w:rsidR="00F10E3F" w:rsidRDefault="00F10E3F" w:rsidP="00F10E3F">
      <w:pPr>
        <w:pStyle w:val="PL"/>
        <w:rPr>
          <w:lang w:val="en-US" w:eastAsia="es-ES"/>
        </w:rPr>
      </w:pPr>
      <w:r>
        <w:rPr>
          <w:lang w:val="en-US" w:eastAsia="es-ES"/>
        </w:rPr>
        <w:t xml:space="preserve">          - USER_DATA_CONGESTION</w:t>
      </w:r>
    </w:p>
    <w:p w14:paraId="1DD366E7" w14:textId="77777777" w:rsidR="00F10E3F" w:rsidRDefault="00F10E3F" w:rsidP="00F10E3F">
      <w:pPr>
        <w:pStyle w:val="PL"/>
        <w:rPr>
          <w:lang w:eastAsia="zh-CN"/>
        </w:rPr>
      </w:pPr>
      <w:r>
        <w:rPr>
          <w:lang w:val="en-US" w:eastAsia="es-ES"/>
        </w:rPr>
        <w:t xml:space="preserve">          - </w:t>
      </w:r>
      <w:r>
        <w:rPr>
          <w:rFonts w:hint="eastAsia"/>
          <w:lang w:eastAsia="zh-CN"/>
        </w:rPr>
        <w:t>P</w:t>
      </w:r>
      <w:r>
        <w:rPr>
          <w:lang w:eastAsia="zh-CN"/>
        </w:rPr>
        <w:t>ERF_DATA</w:t>
      </w:r>
    </w:p>
    <w:p w14:paraId="521F6ED4" w14:textId="77777777" w:rsidR="00F10E3F" w:rsidRDefault="00F10E3F" w:rsidP="00F10E3F">
      <w:pPr>
        <w:pStyle w:val="PL"/>
        <w:rPr>
          <w:lang w:val="en-US" w:eastAsia="es-ES"/>
        </w:rPr>
      </w:pPr>
      <w:r>
        <w:rPr>
          <w:lang w:val="en-US" w:eastAsia="es-ES"/>
        </w:rPr>
        <w:t xml:space="preserve">          - DISPERSION</w:t>
      </w:r>
    </w:p>
    <w:p w14:paraId="1AEB9CBA" w14:textId="77777777" w:rsidR="00F10E3F" w:rsidRDefault="00F10E3F" w:rsidP="00F10E3F">
      <w:pPr>
        <w:pStyle w:val="PL"/>
        <w:rPr>
          <w:lang w:val="en-US" w:eastAsia="es-ES"/>
        </w:rPr>
      </w:pPr>
      <w:r>
        <w:rPr>
          <w:lang w:val="en-US" w:eastAsia="es-ES"/>
        </w:rPr>
        <w:t xml:space="preserve">          - COLLECTIVE_BEHAVIOUR</w:t>
      </w:r>
    </w:p>
    <w:p w14:paraId="5BE839A6" w14:textId="77777777" w:rsidR="00F10E3F" w:rsidRDefault="00F10E3F" w:rsidP="00F10E3F">
      <w:pPr>
        <w:pStyle w:val="PL"/>
        <w:rPr>
          <w:lang w:val="en-US" w:eastAsia="es-ES"/>
        </w:rPr>
      </w:pPr>
      <w:r>
        <w:rPr>
          <w:lang w:val="en-US" w:eastAsia="es-ES"/>
        </w:rPr>
        <w:t xml:space="preserve">          - MS_QOE_METRICS</w:t>
      </w:r>
    </w:p>
    <w:p w14:paraId="76F88A57" w14:textId="77777777" w:rsidR="00F10E3F" w:rsidRDefault="00F10E3F" w:rsidP="00F10E3F">
      <w:pPr>
        <w:pStyle w:val="PL"/>
        <w:rPr>
          <w:lang w:val="en-US" w:eastAsia="es-ES"/>
        </w:rPr>
      </w:pPr>
      <w:r>
        <w:rPr>
          <w:lang w:val="en-US" w:eastAsia="es-ES"/>
        </w:rPr>
        <w:t xml:space="preserve">          - MS_CONSUMPTION</w:t>
      </w:r>
    </w:p>
    <w:p w14:paraId="37E0212B" w14:textId="77777777" w:rsidR="00F10E3F" w:rsidRDefault="00F10E3F" w:rsidP="00F10E3F">
      <w:pPr>
        <w:pStyle w:val="PL"/>
        <w:rPr>
          <w:lang w:val="en-US" w:eastAsia="es-ES"/>
        </w:rPr>
      </w:pPr>
      <w:r>
        <w:rPr>
          <w:lang w:val="en-US" w:eastAsia="es-ES"/>
        </w:rPr>
        <w:t xml:space="preserve">          - MS_</w:t>
      </w:r>
      <w:r w:rsidRPr="00212E78">
        <w:rPr>
          <w:lang w:val="en-US" w:eastAsia="es-ES"/>
        </w:rPr>
        <w:t>NET_ASSIST_INVOCATION</w:t>
      </w:r>
    </w:p>
    <w:p w14:paraId="2C654850" w14:textId="77777777" w:rsidR="00F10E3F" w:rsidRDefault="00F10E3F" w:rsidP="00F10E3F">
      <w:pPr>
        <w:pStyle w:val="PL"/>
        <w:rPr>
          <w:lang w:val="en-US" w:eastAsia="es-ES"/>
        </w:rPr>
      </w:pPr>
      <w:r>
        <w:rPr>
          <w:lang w:val="en-US" w:eastAsia="es-ES"/>
        </w:rPr>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p>
    <w:p w14:paraId="4493E8CC" w14:textId="77777777" w:rsidR="00F10E3F" w:rsidRDefault="00F10E3F" w:rsidP="00F10E3F">
      <w:pPr>
        <w:pStyle w:val="PL"/>
        <w:rPr>
          <w:lang w:val="en-US" w:eastAsia="es-ES"/>
        </w:rPr>
      </w:pPr>
      <w:r>
        <w:rPr>
          <w:lang w:val="en-US" w:eastAsia="es-ES"/>
        </w:rPr>
        <w:t xml:space="preserve">          - </w:t>
      </w:r>
      <w:r w:rsidRPr="003F0417">
        <w:rPr>
          <w:lang w:val="en-US" w:eastAsia="es-ES"/>
        </w:rPr>
        <w:t>MS_ACCESS_ACTIVITY</w:t>
      </w:r>
    </w:p>
    <w:p w14:paraId="7956BBBD" w14:textId="77777777" w:rsidR="00F10E3F" w:rsidRDefault="00F10E3F" w:rsidP="00F10E3F">
      <w:pPr>
        <w:pStyle w:val="PL"/>
        <w:rPr>
          <w:lang w:val="en-US" w:eastAsia="es-ES"/>
        </w:rPr>
      </w:pPr>
      <w:r>
        <w:rPr>
          <w:lang w:val="en-US" w:eastAsia="es-ES"/>
        </w:rPr>
        <w:t xml:space="preserve">          - </w:t>
      </w:r>
      <w:r>
        <w:t>GNSS_ASSISTANCE_DATA</w:t>
      </w:r>
    </w:p>
    <w:p w14:paraId="0F6D3581" w14:textId="77777777" w:rsidR="00F10E3F" w:rsidRDefault="00F10E3F" w:rsidP="00F10E3F">
      <w:pPr>
        <w:pStyle w:val="PL"/>
        <w:rPr>
          <w:rFonts w:cs="Arial"/>
          <w:szCs w:val="18"/>
        </w:rPr>
      </w:pPr>
      <w:r>
        <w:rPr>
          <w:lang w:val="en-US" w:eastAsia="es-ES"/>
        </w:rPr>
        <w:t xml:space="preserve">          - </w:t>
      </w:r>
      <w:r>
        <w:rPr>
          <w:rFonts w:cs="Arial"/>
          <w:szCs w:val="18"/>
        </w:rPr>
        <w:t>DATA_VOLUME_TRANSFER_TIME</w:t>
      </w:r>
    </w:p>
    <w:p w14:paraId="6BAA4271" w14:textId="77777777" w:rsidR="00F10E3F" w:rsidRDefault="00F10E3F" w:rsidP="00F10E3F">
      <w:pPr>
        <w:pStyle w:val="PL"/>
        <w:rPr>
          <w:lang w:eastAsia="zh-CN"/>
        </w:rPr>
      </w:pPr>
      <w:r>
        <w:rPr>
          <w:lang w:val="en-US" w:eastAsia="es-ES"/>
        </w:rPr>
        <w:t xml:space="preserve">          - </w:t>
      </w:r>
      <w:r>
        <w:rPr>
          <w:lang w:eastAsia="zh-CN"/>
        </w:rPr>
        <w:t>APP_ACTIVE_TIME</w:t>
      </w:r>
    </w:p>
    <w:p w14:paraId="7DC3EC2C" w14:textId="77777777" w:rsidR="00F10E3F" w:rsidRDefault="00F10E3F" w:rsidP="00F10E3F">
      <w:pPr>
        <w:pStyle w:val="PL"/>
        <w:rPr>
          <w:lang w:val="en-US" w:eastAsia="es-ES"/>
        </w:rPr>
      </w:pPr>
      <w:r>
        <w:rPr>
          <w:lang w:eastAsia="zh-CN"/>
        </w:rPr>
        <w:t xml:space="preserve">          - SIGNALLING_INFO</w:t>
      </w:r>
    </w:p>
    <w:p w14:paraId="60484F64" w14:textId="77777777" w:rsidR="00F10E3F" w:rsidRDefault="00F10E3F" w:rsidP="00F10E3F">
      <w:pPr>
        <w:pStyle w:val="PL"/>
        <w:rPr>
          <w:lang w:val="en-US" w:eastAsia="es-ES"/>
        </w:rPr>
      </w:pPr>
      <w:r>
        <w:rPr>
          <w:lang w:val="en-US" w:eastAsia="es-ES"/>
        </w:rPr>
        <w:t xml:space="preserve">      - type: string</w:t>
      </w:r>
    </w:p>
    <w:p w14:paraId="511A8F76" w14:textId="77777777" w:rsidR="00F10E3F" w:rsidRDefault="00F10E3F" w:rsidP="00F10E3F">
      <w:pPr>
        <w:pStyle w:val="PL"/>
      </w:pPr>
      <w:r>
        <w:t xml:space="preserve">        description: &gt;</w:t>
      </w:r>
    </w:p>
    <w:p w14:paraId="02FE7D6F" w14:textId="77777777" w:rsidR="00F10E3F" w:rsidRDefault="00F10E3F" w:rsidP="00F10E3F">
      <w:pPr>
        <w:pStyle w:val="PL"/>
      </w:pPr>
      <w:r>
        <w:t xml:space="preserve">          This string provides forward-compatibility with future extensions to the enumeration but</w:t>
      </w:r>
    </w:p>
    <w:p w14:paraId="781EBD73" w14:textId="77777777" w:rsidR="00F10E3F" w:rsidRDefault="00F10E3F" w:rsidP="00F10E3F">
      <w:pPr>
        <w:pStyle w:val="PL"/>
      </w:pPr>
      <w:r>
        <w:t xml:space="preserve">          is not used to encode content defined in the present version of this API.</w:t>
      </w:r>
    </w:p>
    <w:p w14:paraId="4E56D279" w14:textId="77777777" w:rsidR="00F10E3F" w:rsidRPr="00F6446B" w:rsidRDefault="00F10E3F" w:rsidP="00F10E3F">
      <w:pPr>
        <w:pStyle w:val="PL"/>
      </w:pPr>
      <w:r w:rsidRPr="00F6446B">
        <w:t xml:space="preserve">      description: </w:t>
      </w:r>
      <w:r>
        <w:t>|</w:t>
      </w:r>
    </w:p>
    <w:p w14:paraId="73D559E0" w14:textId="77777777" w:rsidR="00F10E3F" w:rsidRPr="00F6446B" w:rsidRDefault="00F10E3F" w:rsidP="00F10E3F">
      <w:pPr>
        <w:pStyle w:val="PL"/>
      </w:pPr>
      <w:r>
        <w:t xml:space="preserve">        Represents an application's event</w:t>
      </w:r>
      <w:r w:rsidRPr="009D448A">
        <w:t>.</w:t>
      </w:r>
      <w:r>
        <w:t xml:space="preserve">  </w:t>
      </w:r>
    </w:p>
    <w:p w14:paraId="5AE5D21F" w14:textId="77777777" w:rsidR="00F10E3F" w:rsidRPr="00F6446B" w:rsidRDefault="00F10E3F" w:rsidP="00F10E3F">
      <w:pPr>
        <w:pStyle w:val="PL"/>
      </w:pPr>
      <w:r w:rsidRPr="00F6446B">
        <w:t xml:space="preserve">        Possible values are:</w:t>
      </w:r>
    </w:p>
    <w:p w14:paraId="3DBAD0E5" w14:textId="77777777" w:rsidR="00F10E3F" w:rsidRDefault="00F10E3F" w:rsidP="00F10E3F">
      <w:pPr>
        <w:pStyle w:val="PL"/>
        <w:rPr>
          <w:lang w:eastAsia="zh-CN"/>
        </w:rPr>
      </w:pPr>
      <w:r w:rsidRPr="00F6446B">
        <w:t xml:space="preserve">        - </w:t>
      </w:r>
      <w:r>
        <w:t>SVC_EXPERIENCE</w:t>
      </w:r>
      <w:r w:rsidRPr="00F6446B">
        <w:t xml:space="preserve">: </w:t>
      </w:r>
      <w:r>
        <w:rPr>
          <w:lang w:eastAsia="zh-CN"/>
        </w:rPr>
        <w:t>Indicates that the subscribed/notified event is service experience</w:t>
      </w:r>
    </w:p>
    <w:p w14:paraId="42ECAEAB" w14:textId="77777777" w:rsidR="00F10E3F" w:rsidRPr="00067714" w:rsidRDefault="00F10E3F" w:rsidP="00F10E3F">
      <w:pPr>
        <w:pStyle w:val="PL"/>
        <w:rPr>
          <w:lang w:eastAsia="zh-CN"/>
        </w:rPr>
      </w:pPr>
      <w:r>
        <w:rPr>
          <w:lang w:eastAsia="zh-CN"/>
        </w:rPr>
        <w:t xml:space="preserve">          information for an application</w:t>
      </w:r>
      <w:r>
        <w:t>.</w:t>
      </w:r>
    </w:p>
    <w:p w14:paraId="0CF5A8EC" w14:textId="77777777" w:rsidR="00F10E3F" w:rsidRPr="00F6446B" w:rsidRDefault="00F10E3F" w:rsidP="00F10E3F">
      <w:pPr>
        <w:pStyle w:val="PL"/>
      </w:pPr>
      <w:r w:rsidRPr="00F6446B">
        <w:t xml:space="preserve">        - </w:t>
      </w:r>
      <w:r>
        <w:t>UE_MOBILITY</w:t>
      </w:r>
      <w:r w:rsidRPr="00F6446B">
        <w:t xml:space="preserve">: </w:t>
      </w:r>
      <w:r>
        <w:rPr>
          <w:lang w:eastAsia="zh-CN"/>
        </w:rPr>
        <w:t>Indicates that the subscribed/notified event is UE mobility</w:t>
      </w:r>
      <w:r w:rsidRPr="00584D6C">
        <w:rPr>
          <w:lang w:eastAsia="zh-CN"/>
        </w:rPr>
        <w:t xml:space="preserve"> </w:t>
      </w:r>
      <w:r>
        <w:rPr>
          <w:lang w:eastAsia="zh-CN"/>
        </w:rPr>
        <w:t>information</w:t>
      </w:r>
      <w:r w:rsidRPr="006C7D8D">
        <w:rPr>
          <w:rFonts w:cs="Arial"/>
          <w:szCs w:val="18"/>
          <w:lang w:val="en-US"/>
        </w:rPr>
        <w:t>.</w:t>
      </w:r>
    </w:p>
    <w:p w14:paraId="475E0E32" w14:textId="77777777" w:rsidR="00F10E3F" w:rsidRPr="00F6446B" w:rsidRDefault="00F10E3F" w:rsidP="00F10E3F">
      <w:pPr>
        <w:pStyle w:val="PL"/>
      </w:pPr>
      <w:r w:rsidRPr="00F6446B">
        <w:t xml:space="preserve">        - </w:t>
      </w:r>
      <w:r>
        <w:t>UE_COMM</w:t>
      </w:r>
      <w:r w:rsidRPr="00F6446B">
        <w:t xml:space="preserve">: </w:t>
      </w:r>
      <w:r>
        <w:rPr>
          <w:lang w:eastAsia="zh-CN"/>
        </w:rPr>
        <w:t>Indicates that the subscribed/notified event is UE communication</w:t>
      </w:r>
      <w:r w:rsidRPr="00584D6C">
        <w:rPr>
          <w:lang w:eastAsia="zh-CN"/>
        </w:rPr>
        <w:t xml:space="preserve"> </w:t>
      </w:r>
      <w:r>
        <w:rPr>
          <w:lang w:eastAsia="zh-CN"/>
        </w:rPr>
        <w:t>information</w:t>
      </w:r>
      <w:r>
        <w:t>.</w:t>
      </w:r>
    </w:p>
    <w:p w14:paraId="7E53714C" w14:textId="77777777" w:rsidR="00F10E3F" w:rsidRPr="00F6446B" w:rsidRDefault="00F10E3F" w:rsidP="00F10E3F">
      <w:pPr>
        <w:pStyle w:val="PL"/>
      </w:pPr>
      <w:r w:rsidRPr="00F6446B">
        <w:t xml:space="preserve">        - </w:t>
      </w:r>
      <w:r>
        <w:t>EXCEPTIONS</w:t>
      </w:r>
      <w:r w:rsidRPr="00F6446B">
        <w:t xml:space="preserve">: </w:t>
      </w:r>
      <w:r>
        <w:rPr>
          <w:lang w:eastAsia="zh-CN"/>
        </w:rPr>
        <w:t>Indicates that the subscribed/notified event is exceptions</w:t>
      </w:r>
      <w:r w:rsidRPr="00584D6C">
        <w:rPr>
          <w:lang w:eastAsia="zh-CN"/>
        </w:rPr>
        <w:t xml:space="preserve"> </w:t>
      </w:r>
      <w:r>
        <w:rPr>
          <w:lang w:eastAsia="zh-CN"/>
        </w:rPr>
        <w:t>information</w:t>
      </w:r>
      <w:r w:rsidRPr="006C7D8D">
        <w:rPr>
          <w:rFonts w:cs="Arial"/>
          <w:szCs w:val="18"/>
          <w:lang w:val="en-US"/>
        </w:rPr>
        <w:t>.</w:t>
      </w:r>
    </w:p>
    <w:p w14:paraId="622E6858" w14:textId="77777777" w:rsidR="00F10E3F" w:rsidRDefault="00F10E3F" w:rsidP="00F10E3F">
      <w:pPr>
        <w:pStyle w:val="PL"/>
        <w:rPr>
          <w:lang w:eastAsia="zh-CN"/>
        </w:rPr>
      </w:pPr>
      <w:r w:rsidRPr="00F6446B">
        <w:t xml:space="preserve">        - </w:t>
      </w:r>
      <w:r>
        <w:rPr>
          <w:lang w:val="en-US" w:eastAsia="es-ES"/>
        </w:rPr>
        <w:t>USER_DATA_CONGESTION</w:t>
      </w:r>
      <w:r w:rsidRPr="00F6446B">
        <w:t xml:space="preserve">: </w:t>
      </w:r>
      <w:r>
        <w:rPr>
          <w:lang w:eastAsia="zh-CN"/>
        </w:rPr>
        <w:t>Indicates that the subscribed/notified event is user data congestion</w:t>
      </w:r>
    </w:p>
    <w:p w14:paraId="2965DC00" w14:textId="77777777" w:rsidR="00F10E3F" w:rsidRPr="00F6446B" w:rsidRDefault="00F10E3F" w:rsidP="00F10E3F">
      <w:pPr>
        <w:pStyle w:val="PL"/>
      </w:pPr>
      <w:r>
        <w:rPr>
          <w:lang w:eastAsia="zh-CN"/>
        </w:rPr>
        <w:t xml:space="preserve">          analytics related information</w:t>
      </w:r>
      <w:r w:rsidRPr="006C7D8D">
        <w:rPr>
          <w:rFonts w:cs="Arial"/>
          <w:szCs w:val="18"/>
          <w:lang w:val="en-US"/>
        </w:rPr>
        <w:t>.</w:t>
      </w:r>
    </w:p>
    <w:p w14:paraId="43B5B248" w14:textId="77777777" w:rsidR="00F10E3F" w:rsidRPr="00F6446B" w:rsidRDefault="00F10E3F" w:rsidP="00F10E3F">
      <w:pPr>
        <w:pStyle w:val="PL"/>
      </w:pPr>
      <w:r w:rsidRPr="00F6446B">
        <w:t xml:space="preserve">        - </w:t>
      </w:r>
      <w:r>
        <w:rPr>
          <w:rFonts w:hint="eastAsia"/>
          <w:lang w:eastAsia="zh-CN"/>
        </w:rPr>
        <w:t>P</w:t>
      </w:r>
      <w:r>
        <w:rPr>
          <w:lang w:eastAsia="zh-CN"/>
        </w:rPr>
        <w:t>ERF_DATA</w:t>
      </w:r>
      <w:r w:rsidRPr="00F6446B">
        <w:t xml:space="preserve">: </w:t>
      </w:r>
      <w:r>
        <w:rPr>
          <w:lang w:eastAsia="zh-CN"/>
        </w:rPr>
        <w:t>Indicates that the subscribed/notified event is performance data</w:t>
      </w:r>
      <w:r w:rsidRPr="00584D6C">
        <w:rPr>
          <w:lang w:eastAsia="zh-CN"/>
        </w:rPr>
        <w:t xml:space="preserve"> </w:t>
      </w:r>
      <w:r>
        <w:rPr>
          <w:lang w:eastAsia="zh-CN"/>
        </w:rPr>
        <w:t>information</w:t>
      </w:r>
      <w:r w:rsidRPr="006C7D8D">
        <w:rPr>
          <w:rFonts w:cs="Arial"/>
          <w:szCs w:val="18"/>
          <w:lang w:val="en-US"/>
        </w:rPr>
        <w:t>.</w:t>
      </w:r>
    </w:p>
    <w:p w14:paraId="2C855C88" w14:textId="77777777" w:rsidR="00F10E3F" w:rsidRPr="00F6446B" w:rsidRDefault="00F10E3F" w:rsidP="00F10E3F">
      <w:pPr>
        <w:pStyle w:val="PL"/>
      </w:pPr>
      <w:r w:rsidRPr="00F6446B">
        <w:t xml:space="preserve">        - </w:t>
      </w:r>
      <w:r>
        <w:rPr>
          <w:lang w:val="en-US" w:eastAsia="es-ES"/>
        </w:rPr>
        <w:t>DISPERSION</w:t>
      </w:r>
      <w:r w:rsidRPr="00F6446B">
        <w:t xml:space="preserve">: </w:t>
      </w:r>
      <w:r>
        <w:rPr>
          <w:lang w:eastAsia="zh-CN"/>
        </w:rPr>
        <w:t>Indicates that the subscribed/notified event is dispersion</w:t>
      </w:r>
      <w:r w:rsidRPr="00584D6C">
        <w:rPr>
          <w:lang w:eastAsia="zh-CN"/>
        </w:rPr>
        <w:t xml:space="preserve"> </w:t>
      </w:r>
      <w:r>
        <w:rPr>
          <w:lang w:eastAsia="zh-CN"/>
        </w:rPr>
        <w:t>information</w:t>
      </w:r>
      <w:r>
        <w:t>.</w:t>
      </w:r>
    </w:p>
    <w:p w14:paraId="133BA839" w14:textId="77777777" w:rsidR="00F10E3F" w:rsidRDefault="00F10E3F" w:rsidP="00F10E3F">
      <w:pPr>
        <w:pStyle w:val="PL"/>
        <w:rPr>
          <w:lang w:eastAsia="zh-CN"/>
        </w:rPr>
      </w:pPr>
      <w:r w:rsidRPr="00F6446B">
        <w:t xml:space="preserve">        - </w:t>
      </w:r>
      <w:r>
        <w:rPr>
          <w:lang w:val="en-US" w:eastAsia="es-ES"/>
        </w:rPr>
        <w:t>COLLECTIVE_BEHAVIOUR</w:t>
      </w:r>
      <w:r w:rsidRPr="00F6446B">
        <w:t xml:space="preserve">: </w:t>
      </w:r>
      <w:r>
        <w:rPr>
          <w:lang w:eastAsia="zh-CN"/>
        </w:rPr>
        <w:t>Indicates that the subscribed/notified event is collective behaviour</w:t>
      </w:r>
    </w:p>
    <w:p w14:paraId="72B14BE0" w14:textId="77777777" w:rsidR="00F10E3F" w:rsidRPr="00F6446B" w:rsidRDefault="00F10E3F" w:rsidP="00F10E3F">
      <w:pPr>
        <w:pStyle w:val="PL"/>
      </w:pPr>
      <w:r>
        <w:rPr>
          <w:lang w:eastAsia="zh-CN"/>
        </w:rPr>
        <w:t xml:space="preserve">          information</w:t>
      </w:r>
      <w:r w:rsidRPr="006C7D8D">
        <w:rPr>
          <w:rFonts w:cs="Arial"/>
          <w:szCs w:val="18"/>
          <w:lang w:val="en-US"/>
        </w:rPr>
        <w:t>.</w:t>
      </w:r>
    </w:p>
    <w:p w14:paraId="16B8C0EC" w14:textId="77777777" w:rsidR="00F10E3F" w:rsidRDefault="00F10E3F" w:rsidP="00F10E3F">
      <w:pPr>
        <w:pStyle w:val="PL"/>
        <w:rPr>
          <w:lang w:eastAsia="zh-CN"/>
        </w:rPr>
      </w:pPr>
      <w:r w:rsidRPr="00F6446B">
        <w:t xml:space="preserve">        - </w:t>
      </w:r>
      <w:r>
        <w:rPr>
          <w:lang w:val="en-US" w:eastAsia="es-ES"/>
        </w:rPr>
        <w:t>MS_QOE_METRICS</w:t>
      </w:r>
      <w:r w:rsidRPr="00F6446B">
        <w:t xml:space="preserve">: </w:t>
      </w:r>
      <w:r>
        <w:rPr>
          <w:lang w:eastAsia="zh-CN"/>
        </w:rPr>
        <w:t xml:space="preserve">Indicates that the subscribed/notified event is Media Streaming </w:t>
      </w:r>
      <w:proofErr w:type="spellStart"/>
      <w:r>
        <w:rPr>
          <w:lang w:eastAsia="zh-CN"/>
        </w:rPr>
        <w:t>QoE</w:t>
      </w:r>
      <w:proofErr w:type="spellEnd"/>
    </w:p>
    <w:p w14:paraId="48CDCA9E" w14:textId="77777777" w:rsidR="00F10E3F" w:rsidRPr="00F6446B" w:rsidRDefault="00F10E3F" w:rsidP="00F10E3F">
      <w:pPr>
        <w:pStyle w:val="PL"/>
      </w:pPr>
      <w:r>
        <w:rPr>
          <w:lang w:eastAsia="zh-CN"/>
        </w:rPr>
        <w:t xml:space="preserve">          metrics</w:t>
      </w:r>
      <w:r>
        <w:t>.</w:t>
      </w:r>
    </w:p>
    <w:p w14:paraId="19E2E1AC" w14:textId="77777777" w:rsidR="00F10E3F" w:rsidRDefault="00F10E3F" w:rsidP="00F10E3F">
      <w:pPr>
        <w:pStyle w:val="PL"/>
        <w:rPr>
          <w:lang w:eastAsia="zh-CN"/>
        </w:rPr>
      </w:pPr>
      <w:r w:rsidRPr="00F6446B">
        <w:t xml:space="preserve">        - </w:t>
      </w:r>
      <w:r>
        <w:rPr>
          <w:lang w:val="en-US" w:eastAsia="es-ES"/>
        </w:rPr>
        <w:t>MS_CONSUMPTION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2FF847E5" w14:textId="77777777" w:rsidR="00F10E3F" w:rsidRPr="00F6446B" w:rsidRDefault="00F10E3F" w:rsidP="00F10E3F">
      <w:pPr>
        <w:pStyle w:val="PL"/>
      </w:pPr>
      <w:r>
        <w:rPr>
          <w:lang w:eastAsia="zh-CN"/>
        </w:rPr>
        <w:t xml:space="preserve">          consumption reports</w:t>
      </w:r>
      <w:r w:rsidRPr="006C7D8D">
        <w:rPr>
          <w:rFonts w:cs="Arial"/>
          <w:szCs w:val="18"/>
          <w:lang w:val="en-US"/>
        </w:rPr>
        <w:t>.</w:t>
      </w:r>
    </w:p>
    <w:p w14:paraId="62EAEFCF" w14:textId="77777777" w:rsidR="00F10E3F" w:rsidRDefault="00F10E3F" w:rsidP="00F10E3F">
      <w:pPr>
        <w:pStyle w:val="PL"/>
        <w:rPr>
          <w:lang w:eastAsia="zh-CN"/>
        </w:rPr>
      </w:pPr>
      <w:r w:rsidRPr="00F6446B">
        <w:t xml:space="preserve">        - </w:t>
      </w:r>
      <w:r>
        <w:rPr>
          <w:lang w:val="en-US" w:eastAsia="es-ES"/>
        </w:rPr>
        <w:t>MS_</w:t>
      </w:r>
      <w:r w:rsidRPr="00212E78">
        <w:rPr>
          <w:lang w:val="en-US" w:eastAsia="es-ES"/>
        </w:rPr>
        <w:t>NET_ASSIST_INVOCATION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69FECD4F" w14:textId="77777777" w:rsidR="00F10E3F" w:rsidRPr="00F6446B" w:rsidRDefault="00F10E3F" w:rsidP="00F10E3F">
      <w:pPr>
        <w:pStyle w:val="PL"/>
      </w:pPr>
      <w:r>
        <w:rPr>
          <w:lang w:eastAsia="zh-CN"/>
        </w:rPr>
        <w:lastRenderedPageBreak/>
        <w:t xml:space="preserve">          network assistance invocation</w:t>
      </w:r>
      <w:r>
        <w:t>.</w:t>
      </w:r>
    </w:p>
    <w:p w14:paraId="6F174C3A" w14:textId="77777777" w:rsidR="00F10E3F" w:rsidRDefault="00F10E3F" w:rsidP="00F10E3F">
      <w:pPr>
        <w:pStyle w:val="PL"/>
        <w:rPr>
          <w:lang w:eastAsia="zh-CN"/>
        </w:rPr>
      </w:pPr>
      <w:r w:rsidRPr="00F6446B">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6BD448ED" w14:textId="77777777" w:rsidR="00F10E3F" w:rsidRPr="00F6446B" w:rsidRDefault="00F10E3F" w:rsidP="00F10E3F">
      <w:pPr>
        <w:pStyle w:val="PL"/>
      </w:pPr>
      <w:r>
        <w:rPr>
          <w:lang w:eastAsia="zh-CN"/>
        </w:rPr>
        <w:t xml:space="preserve">          dynamic policy invocation</w:t>
      </w:r>
      <w:r w:rsidRPr="006C7D8D">
        <w:rPr>
          <w:rFonts w:cs="Arial"/>
          <w:szCs w:val="18"/>
          <w:lang w:val="en-US"/>
        </w:rPr>
        <w:t>.</w:t>
      </w:r>
    </w:p>
    <w:p w14:paraId="49FE8FAD" w14:textId="77777777" w:rsidR="00F10E3F" w:rsidRDefault="00F10E3F" w:rsidP="00F10E3F">
      <w:pPr>
        <w:pStyle w:val="PL"/>
        <w:rPr>
          <w:lang w:eastAsia="zh-CN"/>
        </w:rPr>
      </w:pPr>
      <w:r w:rsidRPr="00F6446B">
        <w:t xml:space="preserve">        - </w:t>
      </w:r>
      <w:r w:rsidRPr="003F0417">
        <w:rPr>
          <w:lang w:val="en-US" w:eastAsia="es-ES"/>
        </w:rPr>
        <w:t>MS_ACCESS_ACTIVITY</w:t>
      </w:r>
      <w:r w:rsidRPr="00F6446B">
        <w:t xml:space="preserve">: </w:t>
      </w:r>
      <w:r>
        <w:rPr>
          <w:lang w:eastAsia="zh-CN"/>
        </w:rPr>
        <w:t>Indicates that the subscribed/notified event is</w:t>
      </w:r>
      <w:r w:rsidRPr="00326739">
        <w:rPr>
          <w:lang w:eastAsia="zh-CN"/>
        </w:rPr>
        <w:t xml:space="preserve"> </w:t>
      </w:r>
      <w:r>
        <w:rPr>
          <w:lang w:eastAsia="zh-CN"/>
        </w:rPr>
        <w:t>Media Streaming access</w:t>
      </w:r>
    </w:p>
    <w:p w14:paraId="45DAC91F" w14:textId="77777777" w:rsidR="00F10E3F" w:rsidRPr="00F6446B" w:rsidRDefault="00F10E3F" w:rsidP="00F10E3F">
      <w:pPr>
        <w:pStyle w:val="PL"/>
      </w:pPr>
      <w:r>
        <w:rPr>
          <w:lang w:eastAsia="zh-CN"/>
        </w:rPr>
        <w:t xml:space="preserve">          activity</w:t>
      </w:r>
      <w:r>
        <w:t>.</w:t>
      </w:r>
    </w:p>
    <w:p w14:paraId="75628BF7" w14:textId="77777777" w:rsidR="00F10E3F" w:rsidRDefault="00F10E3F" w:rsidP="00F10E3F">
      <w:pPr>
        <w:pStyle w:val="PL"/>
        <w:rPr>
          <w:lang w:eastAsia="zh-CN"/>
        </w:rPr>
      </w:pPr>
      <w:r w:rsidRPr="00F6446B">
        <w:t xml:space="preserve">        - </w:t>
      </w:r>
      <w:r>
        <w:t>GNSS_ASSISTANCE_DATA</w:t>
      </w:r>
      <w:r w:rsidRPr="00F6446B">
        <w:t xml:space="preserve">: </w:t>
      </w:r>
      <w:r>
        <w:rPr>
          <w:lang w:eastAsia="zh-CN"/>
        </w:rPr>
        <w:t>Indicates that the subscribed/notified event is GNSS Assistance Data</w:t>
      </w:r>
    </w:p>
    <w:p w14:paraId="60A07D89" w14:textId="77777777" w:rsidR="00F10E3F" w:rsidRPr="00F6446B" w:rsidRDefault="00F10E3F" w:rsidP="00F10E3F">
      <w:pPr>
        <w:pStyle w:val="PL"/>
      </w:pPr>
      <w:r>
        <w:rPr>
          <w:lang w:eastAsia="zh-CN"/>
        </w:rPr>
        <w:t xml:space="preserve">          Collection</w:t>
      </w:r>
      <w:r w:rsidRPr="006C7D8D">
        <w:rPr>
          <w:rFonts w:cs="Arial"/>
          <w:szCs w:val="18"/>
          <w:lang w:val="en-US"/>
        </w:rPr>
        <w:t>.</w:t>
      </w:r>
    </w:p>
    <w:p w14:paraId="07FCE5E3" w14:textId="77777777" w:rsidR="00F10E3F" w:rsidRDefault="00F10E3F" w:rsidP="00F10E3F">
      <w:pPr>
        <w:pStyle w:val="PL"/>
        <w:rPr>
          <w:lang w:eastAsia="zh-CN"/>
        </w:rPr>
      </w:pPr>
      <w:r w:rsidRPr="00F6446B">
        <w:t xml:space="preserve">        - </w:t>
      </w:r>
      <w:r>
        <w:rPr>
          <w:rFonts w:cs="Arial"/>
          <w:szCs w:val="18"/>
        </w:rPr>
        <w:t>DATA_VOLUME_TRANSFER_TIME</w:t>
      </w:r>
      <w:r w:rsidRPr="00F6446B">
        <w:t xml:space="preserve">: </w:t>
      </w:r>
      <w:r>
        <w:rPr>
          <w:lang w:eastAsia="zh-CN"/>
        </w:rPr>
        <w:t>Indicates that the event subscribed is data volume transfer</w:t>
      </w:r>
    </w:p>
    <w:p w14:paraId="0C0BE546" w14:textId="77777777" w:rsidR="00F10E3F" w:rsidRPr="00F6446B" w:rsidRDefault="00F10E3F" w:rsidP="00F10E3F">
      <w:pPr>
        <w:pStyle w:val="PL"/>
      </w:pPr>
      <w:r>
        <w:rPr>
          <w:lang w:eastAsia="zh-CN"/>
        </w:rPr>
        <w:t xml:space="preserve">          time information</w:t>
      </w:r>
      <w:r w:rsidRPr="006C7D8D">
        <w:rPr>
          <w:rFonts w:cs="Arial"/>
          <w:szCs w:val="18"/>
          <w:lang w:val="en-US"/>
        </w:rPr>
        <w:t>.</w:t>
      </w:r>
    </w:p>
    <w:p w14:paraId="3F675D8F" w14:textId="77777777" w:rsidR="00F10E3F" w:rsidRDefault="00F10E3F" w:rsidP="00F10E3F">
      <w:pPr>
        <w:pStyle w:val="PL"/>
      </w:pPr>
      <w:r w:rsidRPr="00F6446B">
        <w:t xml:space="preserve">        - </w:t>
      </w:r>
      <w:r>
        <w:rPr>
          <w:lang w:eastAsia="zh-CN"/>
        </w:rPr>
        <w:t>APP_ACTIVE_TIME</w:t>
      </w:r>
      <w:r w:rsidRPr="00F6446B">
        <w:t xml:space="preserve">: </w:t>
      </w:r>
      <w:r>
        <w:rPr>
          <w:lang w:eastAsia="zh-CN"/>
        </w:rPr>
        <w:t>Indicates that the event subscribed is</w:t>
      </w:r>
      <w:r>
        <w:t xml:space="preserve"> a</w:t>
      </w:r>
      <w:r w:rsidRPr="00BB1E20">
        <w:t>pplica</w:t>
      </w:r>
      <w:r>
        <w:t>tion activation time</w:t>
      </w:r>
    </w:p>
    <w:p w14:paraId="7B7D1A73" w14:textId="77777777" w:rsidR="00F10E3F" w:rsidRPr="00F6446B" w:rsidRDefault="00F10E3F" w:rsidP="00F10E3F">
      <w:pPr>
        <w:pStyle w:val="PL"/>
      </w:pPr>
      <w:r w:rsidRPr="00F6446B">
        <w:t xml:space="preserve">       </w:t>
      </w:r>
      <w:r>
        <w:t xml:space="preserve">   </w:t>
      </w:r>
      <w:r>
        <w:rPr>
          <w:lang w:eastAsia="zh-CN"/>
        </w:rPr>
        <w:t>information</w:t>
      </w:r>
      <w:r w:rsidRPr="006C7D8D">
        <w:rPr>
          <w:rFonts w:cs="Arial"/>
          <w:szCs w:val="18"/>
          <w:lang w:val="en-US"/>
        </w:rPr>
        <w:t>.</w:t>
      </w:r>
    </w:p>
    <w:p w14:paraId="096CB660" w14:textId="77777777" w:rsidR="00F10E3F" w:rsidRDefault="00F10E3F" w:rsidP="00F10E3F">
      <w:pPr>
        <w:pStyle w:val="PL"/>
        <w:rPr>
          <w:rFonts w:cs="Arial"/>
          <w:szCs w:val="18"/>
          <w:lang w:val="en-US"/>
        </w:rPr>
      </w:pPr>
      <w:r w:rsidRPr="005606EF">
        <w:t xml:space="preserve">        - </w:t>
      </w:r>
      <w:r>
        <w:rPr>
          <w:lang w:eastAsia="zh-CN"/>
        </w:rPr>
        <w:t>SIGNALLING_INFO</w:t>
      </w:r>
      <w:r w:rsidRPr="005606EF">
        <w:t xml:space="preserve">: </w:t>
      </w:r>
      <w:r w:rsidRPr="005606EF">
        <w:rPr>
          <w:lang w:eastAsia="zh-CN"/>
        </w:rPr>
        <w:t>Indicates that the event subscribed</w:t>
      </w:r>
      <w:r>
        <w:rPr>
          <w:lang w:eastAsia="zh-CN"/>
        </w:rPr>
        <w:t>/notified</w:t>
      </w:r>
      <w:r w:rsidRPr="005606EF">
        <w:rPr>
          <w:lang w:eastAsia="zh-CN"/>
        </w:rPr>
        <w:t xml:space="preserve"> is</w:t>
      </w:r>
      <w:r w:rsidRPr="005606EF">
        <w:t xml:space="preserve"> </w:t>
      </w:r>
      <w:r>
        <w:t>signalling i</w:t>
      </w:r>
      <w:r w:rsidRPr="005606EF">
        <w:rPr>
          <w:lang w:eastAsia="zh-CN"/>
        </w:rPr>
        <w:t>nformation</w:t>
      </w:r>
      <w:r w:rsidRPr="005606EF">
        <w:rPr>
          <w:rFonts w:cs="Arial"/>
          <w:szCs w:val="18"/>
          <w:lang w:val="en-US"/>
        </w:rPr>
        <w:t>.</w:t>
      </w:r>
    </w:p>
    <w:p w14:paraId="2A9D3973" w14:textId="77777777" w:rsidR="00F10E3F" w:rsidRDefault="00F10E3F" w:rsidP="00F10E3F">
      <w:pPr>
        <w:pStyle w:val="PL"/>
        <w:rPr>
          <w:lang w:val="en-US" w:eastAsia="es-ES"/>
        </w:rPr>
      </w:pPr>
    </w:p>
    <w:p w14:paraId="6CB1A992" w14:textId="77777777" w:rsidR="00F10E3F" w:rsidRDefault="00F10E3F" w:rsidP="00F10E3F">
      <w:pPr>
        <w:pStyle w:val="PL"/>
        <w:rPr>
          <w:lang w:val="en-US" w:eastAsia="es-ES"/>
        </w:rPr>
      </w:pPr>
      <w:r>
        <w:rPr>
          <w:lang w:val="en-US" w:eastAsia="es-ES"/>
        </w:rPr>
        <w:t xml:space="preserve">    </w:t>
      </w:r>
      <w:proofErr w:type="spellStart"/>
      <w:r>
        <w:rPr>
          <w:lang w:val="en-US" w:eastAsia="es-ES"/>
        </w:rPr>
        <w:t>CollectiveBehaviourFilterType</w:t>
      </w:r>
      <w:proofErr w:type="spellEnd"/>
      <w:r>
        <w:rPr>
          <w:lang w:val="en-US" w:eastAsia="es-ES"/>
        </w:rPr>
        <w:t>:</w:t>
      </w:r>
    </w:p>
    <w:p w14:paraId="76C33A1A" w14:textId="77777777" w:rsidR="00F10E3F" w:rsidRDefault="00F10E3F" w:rsidP="00F10E3F">
      <w:pPr>
        <w:pStyle w:val="PL"/>
        <w:rPr>
          <w:lang w:val="en-US" w:eastAsia="es-ES"/>
        </w:rPr>
      </w:pPr>
      <w:r>
        <w:rPr>
          <w:lang w:val="en-US" w:eastAsia="es-ES"/>
        </w:rPr>
        <w:t xml:space="preserve">      </w:t>
      </w:r>
      <w:proofErr w:type="spellStart"/>
      <w:r>
        <w:rPr>
          <w:lang w:val="en-US" w:eastAsia="es-ES"/>
        </w:rPr>
        <w:t>anyOf</w:t>
      </w:r>
      <w:proofErr w:type="spellEnd"/>
      <w:r>
        <w:rPr>
          <w:lang w:val="en-US" w:eastAsia="es-ES"/>
        </w:rPr>
        <w:t>:</w:t>
      </w:r>
    </w:p>
    <w:p w14:paraId="3A98DF39" w14:textId="77777777" w:rsidR="00F10E3F" w:rsidRDefault="00F10E3F" w:rsidP="00F10E3F">
      <w:pPr>
        <w:pStyle w:val="PL"/>
        <w:rPr>
          <w:lang w:val="en-US" w:eastAsia="es-ES"/>
        </w:rPr>
      </w:pPr>
      <w:r>
        <w:rPr>
          <w:lang w:val="en-US" w:eastAsia="es-ES"/>
        </w:rPr>
        <w:t xml:space="preserve">      - type: string</w:t>
      </w:r>
    </w:p>
    <w:p w14:paraId="15B85737" w14:textId="77777777" w:rsidR="00F10E3F" w:rsidRDefault="00F10E3F" w:rsidP="00F10E3F">
      <w:pPr>
        <w:pStyle w:val="PL"/>
        <w:rPr>
          <w:lang w:val="en-US" w:eastAsia="es-ES"/>
        </w:rPr>
      </w:pPr>
      <w:r>
        <w:rPr>
          <w:lang w:val="en-US" w:eastAsia="es-ES"/>
        </w:rPr>
        <w:t xml:space="preserve">        </w:t>
      </w:r>
      <w:proofErr w:type="spellStart"/>
      <w:r>
        <w:rPr>
          <w:lang w:val="en-US" w:eastAsia="es-ES"/>
        </w:rPr>
        <w:t>enum</w:t>
      </w:r>
      <w:proofErr w:type="spellEnd"/>
      <w:r>
        <w:rPr>
          <w:lang w:val="en-US" w:eastAsia="es-ES"/>
        </w:rPr>
        <w:t>:</w:t>
      </w:r>
    </w:p>
    <w:p w14:paraId="5BF693B9" w14:textId="77777777" w:rsidR="00F10E3F" w:rsidRDefault="00F10E3F" w:rsidP="00F10E3F">
      <w:pPr>
        <w:pStyle w:val="PL"/>
        <w:rPr>
          <w:lang w:val="en-US" w:eastAsia="es-ES"/>
        </w:rPr>
      </w:pPr>
      <w:r>
        <w:rPr>
          <w:lang w:val="en-US" w:eastAsia="es-ES"/>
        </w:rPr>
        <w:t xml:space="preserve">          - </w:t>
      </w:r>
      <w:r>
        <w:t>COLLECTIVE_ATTRIBUTE</w:t>
      </w:r>
    </w:p>
    <w:p w14:paraId="1D8E09A2" w14:textId="77777777" w:rsidR="00F10E3F" w:rsidRDefault="00F10E3F" w:rsidP="00F10E3F">
      <w:pPr>
        <w:pStyle w:val="PL"/>
        <w:rPr>
          <w:lang w:val="en-US" w:eastAsia="es-ES"/>
        </w:rPr>
      </w:pPr>
      <w:r>
        <w:rPr>
          <w:lang w:val="en-US" w:eastAsia="es-ES"/>
        </w:rPr>
        <w:t xml:space="preserve">          - </w:t>
      </w:r>
      <w:r>
        <w:t>DATA_PROCESSING</w:t>
      </w:r>
    </w:p>
    <w:p w14:paraId="6D145521" w14:textId="77777777" w:rsidR="00F10E3F" w:rsidRDefault="00F10E3F" w:rsidP="00F10E3F">
      <w:pPr>
        <w:pStyle w:val="PL"/>
        <w:rPr>
          <w:lang w:val="en-US" w:eastAsia="es-ES"/>
        </w:rPr>
      </w:pPr>
      <w:r w:rsidRPr="00F2632E">
        <w:rPr>
          <w:lang w:val="en-US" w:eastAsia="es-ES"/>
        </w:rPr>
        <w:t xml:space="preserve">      - type: string</w:t>
      </w:r>
    </w:p>
    <w:p w14:paraId="4012C58E" w14:textId="77777777" w:rsidR="00F10E3F" w:rsidRDefault="00F10E3F" w:rsidP="00F10E3F">
      <w:pPr>
        <w:pStyle w:val="PL"/>
      </w:pPr>
      <w:r>
        <w:t xml:space="preserve">        description: &gt;</w:t>
      </w:r>
    </w:p>
    <w:p w14:paraId="2B31A816" w14:textId="77777777" w:rsidR="00F10E3F" w:rsidRDefault="00F10E3F" w:rsidP="00F10E3F">
      <w:pPr>
        <w:pStyle w:val="PL"/>
      </w:pPr>
      <w:r>
        <w:t xml:space="preserve">          This string provides forward-compatibility with future extensions to the enumeration but</w:t>
      </w:r>
    </w:p>
    <w:p w14:paraId="2B0A231E" w14:textId="77777777" w:rsidR="00F10E3F" w:rsidRDefault="00F10E3F" w:rsidP="00F10E3F">
      <w:pPr>
        <w:pStyle w:val="PL"/>
      </w:pPr>
      <w:r>
        <w:t xml:space="preserve">          is not used to encode content defined in the present version of this API.</w:t>
      </w:r>
    </w:p>
    <w:p w14:paraId="3EF2088B" w14:textId="77777777" w:rsidR="00F10E3F" w:rsidRPr="00F6446B" w:rsidRDefault="00F10E3F" w:rsidP="00F10E3F">
      <w:pPr>
        <w:pStyle w:val="PL"/>
      </w:pPr>
      <w:r w:rsidRPr="00F6446B">
        <w:t xml:space="preserve">      description: </w:t>
      </w:r>
      <w:r>
        <w:t>|</w:t>
      </w:r>
    </w:p>
    <w:p w14:paraId="663EA3BF" w14:textId="77777777" w:rsidR="00F10E3F" w:rsidRPr="00F6446B" w:rsidRDefault="00F10E3F" w:rsidP="00F10E3F">
      <w:pPr>
        <w:pStyle w:val="PL"/>
      </w:pPr>
      <w:r>
        <w:t xml:space="preserve">        Represents the parameter type for </w:t>
      </w:r>
      <w:r>
        <w:rPr>
          <w:rFonts w:eastAsia="Batang"/>
        </w:rPr>
        <w:t>collective behaviour information filtering</w:t>
      </w:r>
      <w:r w:rsidRPr="009D448A">
        <w:t>.</w:t>
      </w:r>
      <w:r>
        <w:t xml:space="preserve">  </w:t>
      </w:r>
    </w:p>
    <w:p w14:paraId="0C1CBBC5" w14:textId="77777777" w:rsidR="00F10E3F" w:rsidRPr="00F6446B" w:rsidRDefault="00F10E3F" w:rsidP="00F10E3F">
      <w:pPr>
        <w:pStyle w:val="PL"/>
      </w:pPr>
      <w:r w:rsidRPr="00F6446B">
        <w:t xml:space="preserve">        Possible values are:</w:t>
      </w:r>
    </w:p>
    <w:p w14:paraId="455C1ED3" w14:textId="77777777" w:rsidR="00F10E3F" w:rsidRPr="0052499D" w:rsidRDefault="00F10E3F" w:rsidP="00F10E3F">
      <w:pPr>
        <w:pStyle w:val="PL"/>
      </w:pPr>
      <w:r w:rsidRPr="00F6446B">
        <w:t xml:space="preserve">        - </w:t>
      </w:r>
      <w:r>
        <w:t>COLLECTIVE_ATTRIBUTE</w:t>
      </w:r>
      <w:r w:rsidRPr="00F6446B">
        <w:t>: Indicates that the p</w:t>
      </w:r>
      <w:r>
        <w:t>arameter type is collective attributes.</w:t>
      </w:r>
    </w:p>
    <w:p w14:paraId="7A176F92" w14:textId="77777777" w:rsidR="00F10E3F" w:rsidRPr="0052499D" w:rsidRDefault="00F10E3F" w:rsidP="00F10E3F">
      <w:pPr>
        <w:pStyle w:val="PL"/>
      </w:pPr>
      <w:r w:rsidRPr="00F6446B">
        <w:t xml:space="preserve">        - </w:t>
      </w:r>
      <w:r>
        <w:t>DATA_PROCESSING</w:t>
      </w:r>
      <w:r w:rsidRPr="00F6446B">
        <w:t>: Indicates that the p</w:t>
      </w:r>
      <w:r>
        <w:t>arameter type is data processing</w:t>
      </w:r>
      <w:r w:rsidRPr="006C7D8D">
        <w:rPr>
          <w:rFonts w:cs="Arial"/>
          <w:szCs w:val="18"/>
          <w:lang w:val="en-US"/>
        </w:rPr>
        <w:t>.</w:t>
      </w:r>
    </w:p>
    <w:p w14:paraId="70203BF5" w14:textId="77777777" w:rsidR="00F10E3F" w:rsidRDefault="00F10E3F" w:rsidP="00F10E3F">
      <w:pPr>
        <w:pStyle w:val="PL"/>
      </w:pPr>
    </w:p>
    <w:p w14:paraId="1FA91307" w14:textId="77777777" w:rsidR="00F10E3F" w:rsidRPr="00946346"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Pr>
          <w:rFonts w:ascii="Courier New" w:hAnsi="Courier New"/>
          <w:sz w:val="16"/>
          <w:lang w:val="en-US" w:eastAsia="es-ES"/>
        </w:rPr>
        <w:t>DataProcessing</w:t>
      </w:r>
      <w:r w:rsidRPr="00946346">
        <w:rPr>
          <w:rFonts w:ascii="Courier New" w:hAnsi="Courier New"/>
          <w:sz w:val="16"/>
          <w:lang w:val="en-US" w:eastAsia="es-ES"/>
        </w:rPr>
        <w:t>Type</w:t>
      </w:r>
      <w:proofErr w:type="spellEnd"/>
      <w:r w:rsidRPr="00946346">
        <w:rPr>
          <w:rFonts w:ascii="Courier New" w:hAnsi="Courier New"/>
          <w:sz w:val="16"/>
          <w:lang w:val="en-US" w:eastAsia="es-ES"/>
        </w:rPr>
        <w:t>:</w:t>
      </w:r>
    </w:p>
    <w:p w14:paraId="344BB21C" w14:textId="77777777" w:rsidR="00F10E3F" w:rsidRPr="00946346"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description: Represents </w:t>
      </w:r>
      <w:r>
        <w:rPr>
          <w:rFonts w:ascii="Courier New" w:eastAsia="Batang" w:hAnsi="Courier New"/>
          <w:sz w:val="16"/>
        </w:rPr>
        <w:t>a</w:t>
      </w:r>
      <w:r w:rsidRPr="00946346">
        <w:rPr>
          <w:rFonts w:ascii="Courier New" w:eastAsia="Batang" w:hAnsi="Courier New"/>
          <w:sz w:val="16"/>
        </w:rPr>
        <w:t xml:space="preserve"> type</w:t>
      </w:r>
      <w:r>
        <w:rPr>
          <w:rFonts w:ascii="Courier New" w:eastAsia="Batang" w:hAnsi="Courier New"/>
          <w:sz w:val="16"/>
        </w:rPr>
        <w:t xml:space="preserve"> of data processing</w:t>
      </w:r>
      <w:r w:rsidRPr="00946346">
        <w:rPr>
          <w:rFonts w:ascii="Courier New" w:eastAsia="Batang" w:hAnsi="Courier New"/>
          <w:sz w:val="16"/>
        </w:rPr>
        <w:t>.</w:t>
      </w:r>
    </w:p>
    <w:p w14:paraId="56FCA959" w14:textId="77777777" w:rsidR="00F10E3F" w:rsidRPr="00946346"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946346">
        <w:rPr>
          <w:rFonts w:ascii="Courier New" w:hAnsi="Courier New"/>
          <w:sz w:val="16"/>
          <w:lang w:val="en-US" w:eastAsia="es-ES"/>
        </w:rPr>
        <w:t>anyOf</w:t>
      </w:r>
      <w:proofErr w:type="spellEnd"/>
      <w:r w:rsidRPr="00946346">
        <w:rPr>
          <w:rFonts w:ascii="Courier New" w:hAnsi="Courier New"/>
          <w:sz w:val="16"/>
          <w:lang w:val="en-US" w:eastAsia="es-ES"/>
        </w:rPr>
        <w:t>:</w:t>
      </w:r>
    </w:p>
    <w:p w14:paraId="35F9989E" w14:textId="77777777" w:rsidR="00F10E3F" w:rsidRPr="00946346"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4360C4B5" w14:textId="77777777" w:rsidR="00F10E3F" w:rsidRPr="00946346"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946346">
        <w:rPr>
          <w:rFonts w:ascii="Courier New" w:hAnsi="Courier New"/>
          <w:sz w:val="16"/>
          <w:lang w:val="en-US" w:eastAsia="es-ES"/>
        </w:rPr>
        <w:t>enum</w:t>
      </w:r>
      <w:proofErr w:type="spellEnd"/>
      <w:r w:rsidRPr="00946346">
        <w:rPr>
          <w:rFonts w:ascii="Courier New" w:hAnsi="Courier New"/>
          <w:sz w:val="16"/>
          <w:lang w:val="en-US" w:eastAsia="es-ES"/>
        </w:rPr>
        <w:t>:</w:t>
      </w:r>
    </w:p>
    <w:p w14:paraId="72672F63" w14:textId="77777777" w:rsidR="00F10E3F" w:rsidRPr="00946346"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AGGREGATION</w:t>
      </w:r>
    </w:p>
    <w:p w14:paraId="7B91EEC9" w14:textId="77777777" w:rsidR="00F10E3F"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NORMALIZATION</w:t>
      </w:r>
    </w:p>
    <w:p w14:paraId="28827EBF" w14:textId="77777777" w:rsidR="00F10E3F" w:rsidRPr="00946346"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ANONYMIZATION</w:t>
      </w:r>
    </w:p>
    <w:p w14:paraId="31452441" w14:textId="77777777" w:rsidR="00F10E3F" w:rsidRPr="00946346"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448C944D" w14:textId="77777777" w:rsidR="00F10E3F" w:rsidRPr="00946346"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description: &gt;</w:t>
      </w:r>
    </w:p>
    <w:p w14:paraId="60221AC6" w14:textId="77777777" w:rsidR="00F10E3F" w:rsidRPr="00946346"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This string provides forward-compatibility with future extensions to the enumeration but</w:t>
      </w:r>
    </w:p>
    <w:p w14:paraId="1769FEBD" w14:textId="77777777" w:rsidR="00F10E3F" w:rsidRDefault="00F10E3F" w:rsidP="00F10E3F">
      <w:pPr>
        <w:pStyle w:val="PL"/>
      </w:pPr>
      <w:r w:rsidRPr="00946346">
        <w:t xml:space="preserve">          is not used to encode content defined in the present version of this API.</w:t>
      </w:r>
    </w:p>
    <w:p w14:paraId="585E6636" w14:textId="77777777" w:rsidR="00F10E3F" w:rsidRDefault="00F10E3F" w:rsidP="00F10E3F">
      <w:pPr>
        <w:pStyle w:val="PL"/>
      </w:pPr>
    </w:p>
    <w:p w14:paraId="3883FF62" w14:textId="77777777" w:rsidR="00F10E3F" w:rsidRPr="00946346"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1F37D7">
        <w:rPr>
          <w:rFonts w:ascii="Courier New" w:hAnsi="Courier New"/>
          <w:sz w:val="16"/>
        </w:rPr>
        <w:t>RelativeDirection</w:t>
      </w:r>
      <w:proofErr w:type="spellEnd"/>
      <w:r w:rsidRPr="00946346">
        <w:rPr>
          <w:rFonts w:ascii="Courier New" w:hAnsi="Courier New"/>
          <w:sz w:val="16"/>
          <w:lang w:val="en-US" w:eastAsia="es-ES"/>
        </w:rPr>
        <w:t>:</w:t>
      </w:r>
    </w:p>
    <w:p w14:paraId="3AE91D4E" w14:textId="77777777" w:rsidR="00F10E3F" w:rsidRPr="001F37D7"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w:t>
      </w:r>
      <w:proofErr w:type="spellStart"/>
      <w:r w:rsidRPr="001F37D7">
        <w:rPr>
          <w:rFonts w:ascii="Courier New" w:hAnsi="Courier New"/>
          <w:sz w:val="16"/>
        </w:rPr>
        <w:t>anyOf</w:t>
      </w:r>
      <w:proofErr w:type="spellEnd"/>
      <w:r w:rsidRPr="001F37D7">
        <w:rPr>
          <w:rFonts w:ascii="Courier New" w:hAnsi="Courier New"/>
          <w:sz w:val="16"/>
        </w:rPr>
        <w:t>:</w:t>
      </w:r>
    </w:p>
    <w:p w14:paraId="1C1616D9" w14:textId="77777777" w:rsidR="00F10E3F" w:rsidRPr="001F37D7"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type: string</w:t>
      </w:r>
    </w:p>
    <w:p w14:paraId="167750AF" w14:textId="77777777" w:rsidR="00F10E3F" w:rsidRPr="001F37D7"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w:t>
      </w:r>
      <w:proofErr w:type="spellStart"/>
      <w:r w:rsidRPr="001F37D7">
        <w:rPr>
          <w:rFonts w:ascii="Courier New" w:hAnsi="Courier New"/>
          <w:sz w:val="16"/>
        </w:rPr>
        <w:t>enum</w:t>
      </w:r>
      <w:proofErr w:type="spellEnd"/>
      <w:r w:rsidRPr="001F37D7">
        <w:rPr>
          <w:rFonts w:ascii="Courier New" w:hAnsi="Courier New"/>
          <w:sz w:val="16"/>
        </w:rPr>
        <w:t>:</w:t>
      </w:r>
    </w:p>
    <w:p w14:paraId="7A5F18D8" w14:textId="77777777" w:rsidR="00F10E3F" w:rsidRPr="001F37D7"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ABOVE</w:t>
      </w:r>
    </w:p>
    <w:p w14:paraId="2D491D6B" w14:textId="77777777" w:rsidR="00F10E3F"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BELOW</w:t>
      </w:r>
    </w:p>
    <w:p w14:paraId="68FA4A97" w14:textId="77777777" w:rsidR="00F10E3F"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LEFT</w:t>
      </w:r>
    </w:p>
    <w:p w14:paraId="650C6FF3" w14:textId="77777777" w:rsidR="00F10E3F" w:rsidRPr="00946346"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RIGHT</w:t>
      </w:r>
    </w:p>
    <w:p w14:paraId="292FA91A" w14:textId="77777777" w:rsidR="00F10E3F" w:rsidRPr="00946346"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BEFORE</w:t>
      </w:r>
    </w:p>
    <w:p w14:paraId="24770C89" w14:textId="77777777" w:rsidR="00F10E3F" w:rsidRPr="00946346"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AFTER</w:t>
      </w:r>
    </w:p>
    <w:p w14:paraId="06289F31" w14:textId="77777777" w:rsidR="00F10E3F" w:rsidRDefault="00F10E3F" w:rsidP="00F10E3F">
      <w:pPr>
        <w:pStyle w:val="PL"/>
        <w:rPr>
          <w:lang w:val="en-US" w:eastAsia="es-ES"/>
        </w:rPr>
      </w:pPr>
      <w:r>
        <w:rPr>
          <w:lang w:val="en-US" w:eastAsia="es-ES"/>
        </w:rPr>
        <w:t xml:space="preserve">      - type: string</w:t>
      </w:r>
    </w:p>
    <w:p w14:paraId="5F6FCFD9" w14:textId="77777777" w:rsidR="00F10E3F" w:rsidRDefault="00F10E3F" w:rsidP="00F10E3F">
      <w:pPr>
        <w:pStyle w:val="PL"/>
      </w:pPr>
      <w:r>
        <w:t xml:space="preserve">        description: &gt;</w:t>
      </w:r>
    </w:p>
    <w:p w14:paraId="5F85A8BF" w14:textId="77777777" w:rsidR="00F10E3F" w:rsidRDefault="00F10E3F" w:rsidP="00F10E3F">
      <w:pPr>
        <w:pStyle w:val="PL"/>
      </w:pPr>
      <w:r>
        <w:t xml:space="preserve">          This string provides forward-compatibility with future extensions to the enumeration but</w:t>
      </w:r>
    </w:p>
    <w:p w14:paraId="25A79D53" w14:textId="77777777" w:rsidR="00F10E3F" w:rsidRDefault="00F10E3F" w:rsidP="00F10E3F">
      <w:pPr>
        <w:pStyle w:val="PL"/>
      </w:pPr>
      <w:r>
        <w:t xml:space="preserve">          is not used to encode content defined in the present version of this API.</w:t>
      </w:r>
    </w:p>
    <w:p w14:paraId="2A4B4F3F" w14:textId="77777777" w:rsidR="00F10E3F" w:rsidRPr="00F6446B" w:rsidRDefault="00F10E3F" w:rsidP="00F10E3F">
      <w:pPr>
        <w:pStyle w:val="PL"/>
      </w:pPr>
      <w:r w:rsidRPr="00F6446B">
        <w:t xml:space="preserve">      description: </w:t>
      </w:r>
      <w:r>
        <w:t>|</w:t>
      </w:r>
    </w:p>
    <w:p w14:paraId="262BF26A" w14:textId="77777777" w:rsidR="00F10E3F" w:rsidRPr="00F6446B" w:rsidRDefault="00F10E3F" w:rsidP="00F10E3F">
      <w:pPr>
        <w:pStyle w:val="PL"/>
      </w:pPr>
      <w:r>
        <w:t xml:space="preserve">        Represents an application's event</w:t>
      </w:r>
      <w:r w:rsidRPr="009D448A">
        <w:t>.</w:t>
      </w:r>
      <w:r>
        <w:t xml:space="preserve">  </w:t>
      </w:r>
    </w:p>
    <w:p w14:paraId="7EFF8DC4" w14:textId="77777777" w:rsidR="00F10E3F" w:rsidRPr="00F6446B" w:rsidRDefault="00F10E3F" w:rsidP="00F10E3F">
      <w:pPr>
        <w:pStyle w:val="PL"/>
      </w:pPr>
      <w:r w:rsidRPr="00F6446B">
        <w:t xml:space="preserve">        Possible values are:</w:t>
      </w:r>
    </w:p>
    <w:p w14:paraId="2CEEA06D" w14:textId="77777777" w:rsidR="00F10E3F" w:rsidRPr="00067714" w:rsidRDefault="00F10E3F" w:rsidP="00F10E3F">
      <w:pPr>
        <w:pStyle w:val="PL"/>
        <w:rPr>
          <w:lang w:eastAsia="zh-CN"/>
        </w:rPr>
      </w:pPr>
      <w:r w:rsidRPr="00F6446B">
        <w:t xml:space="preserve">        - </w:t>
      </w:r>
      <w:r w:rsidRPr="001F37D7">
        <w:t>ABOVE</w:t>
      </w:r>
      <w:r w:rsidRPr="00F6446B">
        <w:t xml:space="preserve">: </w:t>
      </w:r>
      <w:r>
        <w:t xml:space="preserve">Indicates that </w:t>
      </w:r>
      <w:r w:rsidRPr="004C31A1">
        <w:t>UE movement with respect to another UE</w:t>
      </w:r>
      <w:r>
        <w:t xml:space="preserve"> is above.</w:t>
      </w:r>
    </w:p>
    <w:p w14:paraId="598D31C4" w14:textId="77777777" w:rsidR="00F10E3F" w:rsidRPr="00F6446B" w:rsidRDefault="00F10E3F" w:rsidP="00F10E3F">
      <w:pPr>
        <w:pStyle w:val="PL"/>
      </w:pPr>
      <w:r w:rsidRPr="00F6446B">
        <w:t xml:space="preserve">        - </w:t>
      </w:r>
      <w:r>
        <w:t>BELOW</w:t>
      </w:r>
      <w:r w:rsidRPr="00F6446B">
        <w:t xml:space="preserve">: </w:t>
      </w:r>
      <w:r>
        <w:t xml:space="preserve">Indicates that </w:t>
      </w:r>
      <w:r w:rsidRPr="004C31A1">
        <w:t>UE movement with respect to another UE</w:t>
      </w:r>
      <w:r>
        <w:t xml:space="preserve"> is below.</w:t>
      </w:r>
    </w:p>
    <w:p w14:paraId="18BB0093" w14:textId="77777777" w:rsidR="00F10E3F" w:rsidRPr="00F6446B" w:rsidRDefault="00F10E3F" w:rsidP="00F10E3F">
      <w:pPr>
        <w:pStyle w:val="PL"/>
      </w:pPr>
      <w:r w:rsidRPr="00F6446B">
        <w:t xml:space="preserve">        - </w:t>
      </w:r>
      <w:r>
        <w:t>LEFT</w:t>
      </w:r>
      <w:r w:rsidRPr="00F6446B">
        <w:t xml:space="preserve">: </w:t>
      </w:r>
      <w:r>
        <w:t xml:space="preserve">Indicates that </w:t>
      </w:r>
      <w:r w:rsidRPr="004C31A1">
        <w:t>UE movement with respect to another UE</w:t>
      </w:r>
      <w:r>
        <w:t xml:space="preserve"> is left.</w:t>
      </w:r>
    </w:p>
    <w:p w14:paraId="5911CF1C" w14:textId="77777777" w:rsidR="00F10E3F" w:rsidRPr="00F6446B" w:rsidRDefault="00F10E3F" w:rsidP="00F10E3F">
      <w:pPr>
        <w:pStyle w:val="PL"/>
      </w:pPr>
      <w:r w:rsidRPr="00F6446B">
        <w:t xml:space="preserve">        - </w:t>
      </w:r>
      <w:r>
        <w:t>RIGHT</w:t>
      </w:r>
      <w:r w:rsidRPr="00F6446B">
        <w:t xml:space="preserve">: </w:t>
      </w:r>
      <w:r>
        <w:t xml:space="preserve">Indicates that </w:t>
      </w:r>
      <w:r w:rsidRPr="004C31A1">
        <w:t>UE movement with respect to another UE</w:t>
      </w:r>
      <w:r>
        <w:t xml:space="preserve"> is right.</w:t>
      </w:r>
    </w:p>
    <w:p w14:paraId="1B43387F" w14:textId="77777777" w:rsidR="00F10E3F" w:rsidRPr="00F6446B" w:rsidRDefault="00F10E3F" w:rsidP="00F10E3F">
      <w:pPr>
        <w:pStyle w:val="PL"/>
      </w:pPr>
      <w:r w:rsidRPr="00F6446B">
        <w:t xml:space="preserve">        - </w:t>
      </w:r>
      <w:r>
        <w:t>BEFORE</w:t>
      </w:r>
      <w:r w:rsidRPr="00F6446B">
        <w:t xml:space="preserve">: </w:t>
      </w:r>
      <w:r>
        <w:t xml:space="preserve">Indicates that </w:t>
      </w:r>
      <w:r w:rsidRPr="004C31A1">
        <w:t>UE movement with respect to another UE</w:t>
      </w:r>
      <w:r>
        <w:t xml:space="preserve"> is before.</w:t>
      </w:r>
    </w:p>
    <w:p w14:paraId="7CDB1302" w14:textId="77777777" w:rsidR="00F10E3F" w:rsidRPr="00F6446B" w:rsidRDefault="00F10E3F" w:rsidP="00F10E3F">
      <w:pPr>
        <w:pStyle w:val="PL"/>
      </w:pPr>
      <w:r w:rsidRPr="00F6446B">
        <w:t xml:space="preserve">        - </w:t>
      </w:r>
      <w:r>
        <w:t>AFTER</w:t>
      </w:r>
      <w:r w:rsidRPr="00F6446B">
        <w:t xml:space="preserve">: </w:t>
      </w:r>
      <w:r>
        <w:t xml:space="preserve">Indicates that </w:t>
      </w:r>
      <w:r w:rsidRPr="004C31A1">
        <w:t>UE movement with respect to another UE</w:t>
      </w:r>
      <w:r>
        <w:t xml:space="preserve"> is after</w:t>
      </w:r>
      <w:r w:rsidRPr="006C7D8D">
        <w:rPr>
          <w:rFonts w:cs="Arial"/>
          <w:szCs w:val="18"/>
          <w:lang w:val="en-US"/>
        </w:rPr>
        <w:t>.</w:t>
      </w:r>
    </w:p>
    <w:p w14:paraId="7B7540BD" w14:textId="77777777" w:rsidR="00F10E3F" w:rsidRDefault="00F10E3F" w:rsidP="00F10E3F">
      <w:pPr>
        <w:pStyle w:val="PL"/>
        <w:rPr>
          <w:lang w:val="en-US" w:eastAsia="es-ES"/>
        </w:rPr>
      </w:pPr>
    </w:p>
    <w:p w14:paraId="2546B374" w14:textId="77777777" w:rsidR="0032494C" w:rsidRPr="00D96F8C" w:rsidRDefault="00F10E3F" w:rsidP="0032494C">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br w:type="page"/>
      </w:r>
      <w:bookmarkEnd w:id="22"/>
      <w:r w:rsidR="0032494C" w:rsidRPr="00D96F8C">
        <w:rPr>
          <w:noProof/>
          <w:color w:val="0000FF"/>
          <w:sz w:val="28"/>
          <w:szCs w:val="28"/>
        </w:rPr>
        <w:lastRenderedPageBreak/>
        <w:t>*** End of Changes ***</w:t>
      </w:r>
    </w:p>
    <w:p w14:paraId="67E2DCD5" w14:textId="245F2EAD" w:rsidR="000B4F1A" w:rsidRPr="000B4F1A" w:rsidRDefault="000B4F1A" w:rsidP="0032494C"/>
    <w:sectPr w:rsidR="000B4F1A" w:rsidRPr="000B4F1A">
      <w:footerReference w:type="default" r:id="rId1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7D55D0" w14:textId="77777777" w:rsidR="00E54E0D" w:rsidRDefault="00E54E0D">
      <w:pPr>
        <w:spacing w:after="0"/>
      </w:pPr>
      <w:r>
        <w:separator/>
      </w:r>
    </w:p>
  </w:endnote>
  <w:endnote w:type="continuationSeparator" w:id="0">
    <w:p w14:paraId="605A1697" w14:textId="77777777" w:rsidR="00E54E0D" w:rsidRDefault="00E54E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465BE" w14:textId="77777777" w:rsidR="00A10B25" w:rsidRDefault="00A10B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6BA9F1" w14:textId="77777777" w:rsidR="00E54E0D" w:rsidRDefault="00E54E0D">
      <w:pPr>
        <w:spacing w:after="0"/>
      </w:pPr>
      <w:r>
        <w:separator/>
      </w:r>
    </w:p>
  </w:footnote>
  <w:footnote w:type="continuationSeparator" w:id="0">
    <w:p w14:paraId="321CD33D" w14:textId="77777777" w:rsidR="00E54E0D" w:rsidRDefault="00E54E0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4B7BD" w14:textId="77777777" w:rsidR="000B4F1A" w:rsidRDefault="000B4F1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7"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677413920">
    <w:abstractNumId w:val="3"/>
  </w:num>
  <w:num w:numId="2" w16cid:durableId="1705327032">
    <w:abstractNumId w:val="5"/>
  </w:num>
  <w:num w:numId="3" w16cid:durableId="426585378">
    <w:abstractNumId w:val="8"/>
  </w:num>
  <w:num w:numId="4" w16cid:durableId="894582580">
    <w:abstractNumId w:val="6"/>
  </w:num>
  <w:num w:numId="5" w16cid:durableId="1574966138">
    <w:abstractNumId w:val="2"/>
  </w:num>
  <w:num w:numId="6" w16cid:durableId="1425952288">
    <w:abstractNumId w:val="7"/>
  </w:num>
  <w:num w:numId="7" w16cid:durableId="1417441347">
    <w:abstractNumId w:val="4"/>
  </w:num>
  <w:num w:numId="8" w16cid:durableId="2133741798">
    <w:abstractNumId w:val="1"/>
  </w:num>
  <w:num w:numId="9" w16cid:durableId="1040202235">
    <w:abstractNumId w:val="0"/>
  </w:num>
  <w:num w:numId="10" w16cid:durableId="62336718">
    <w:abstractNumId w:val="19"/>
  </w:num>
  <w:num w:numId="11" w16cid:durableId="1464692414">
    <w:abstractNumId w:val="16"/>
  </w:num>
  <w:num w:numId="12" w16cid:durableId="9529068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740446711">
    <w:abstractNumId w:val="14"/>
  </w:num>
  <w:num w:numId="14" w16cid:durableId="1079786764">
    <w:abstractNumId w:val="27"/>
  </w:num>
  <w:num w:numId="15" w16cid:durableId="1070229909">
    <w:abstractNumId w:val="22"/>
  </w:num>
  <w:num w:numId="16" w16cid:durableId="14159760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4994634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84295336">
    <w:abstractNumId w:val="28"/>
  </w:num>
  <w:num w:numId="19" w16cid:durableId="4269225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44901138">
    <w:abstractNumId w:val="9"/>
  </w:num>
  <w:num w:numId="21" w16cid:durableId="16061167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80990087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18666015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55288577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2074237024">
    <w:abstractNumId w:val="17"/>
  </w:num>
  <w:num w:numId="26" w16cid:durableId="911349786">
    <w:abstractNumId w:val="21"/>
  </w:num>
  <w:num w:numId="27" w16cid:durableId="1670789843">
    <w:abstractNumId w:val="2"/>
    <w:lvlOverride w:ilvl="0">
      <w:startOverride w:val="1"/>
    </w:lvlOverride>
  </w:num>
  <w:num w:numId="28" w16cid:durableId="2123530167">
    <w:abstractNumId w:val="1"/>
    <w:lvlOverride w:ilvl="0">
      <w:startOverride w:val="1"/>
    </w:lvlOverride>
  </w:num>
  <w:num w:numId="29" w16cid:durableId="1955018685">
    <w:abstractNumId w:val="0"/>
    <w:lvlOverride w:ilvl="0">
      <w:startOverride w:val="1"/>
    </w:lvlOverride>
  </w:num>
  <w:num w:numId="30" w16cid:durableId="130827006">
    <w:abstractNumId w:val="19"/>
  </w:num>
  <w:num w:numId="31" w16cid:durableId="1369262830">
    <w:abstractNumId w:val="13"/>
  </w:num>
  <w:num w:numId="32" w16cid:durableId="1200583321">
    <w:abstractNumId w:val="17"/>
  </w:num>
  <w:num w:numId="33" w16cid:durableId="292948363">
    <w:abstractNumId w:val="23"/>
  </w:num>
  <w:num w:numId="34" w16cid:durableId="990207934">
    <w:abstractNumId w:val="20"/>
  </w:num>
  <w:num w:numId="35" w16cid:durableId="1175343295">
    <w:abstractNumId w:val="18"/>
  </w:num>
  <w:num w:numId="36" w16cid:durableId="10733553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81337387">
    <w:abstractNumId w:val="11"/>
  </w:num>
  <w:num w:numId="38" w16cid:durableId="873886858">
    <w:abstractNumId w:val="26"/>
  </w:num>
  <w:num w:numId="39" w16cid:durableId="1756628938">
    <w:abstractNumId w:val="25"/>
  </w:num>
  <w:num w:numId="40" w16cid:durableId="2135556635">
    <w:abstractNumId w:val="12"/>
  </w:num>
  <w:num w:numId="41" w16cid:durableId="887690959">
    <w:abstractNumId w:val="24"/>
  </w:num>
  <w:num w:numId="42" w16cid:durableId="385765820">
    <w:abstractNumId w:val="29"/>
  </w:num>
  <w:num w:numId="43" w16cid:durableId="38117127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75064"/>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 w:val="00001983"/>
    <w:rsid w:val="00002064"/>
    <w:rsid w:val="00002B11"/>
    <w:rsid w:val="00003B89"/>
    <w:rsid w:val="000062DB"/>
    <w:rsid w:val="00006FBB"/>
    <w:rsid w:val="0001165B"/>
    <w:rsid w:val="00013339"/>
    <w:rsid w:val="000134EE"/>
    <w:rsid w:val="000156D3"/>
    <w:rsid w:val="00015CA7"/>
    <w:rsid w:val="00017D4D"/>
    <w:rsid w:val="00021A3F"/>
    <w:rsid w:val="000242FF"/>
    <w:rsid w:val="000261FE"/>
    <w:rsid w:val="00026641"/>
    <w:rsid w:val="000277D7"/>
    <w:rsid w:val="00031F30"/>
    <w:rsid w:val="00032269"/>
    <w:rsid w:val="000339D8"/>
    <w:rsid w:val="00036CD9"/>
    <w:rsid w:val="000419BF"/>
    <w:rsid w:val="00051741"/>
    <w:rsid w:val="00054F7C"/>
    <w:rsid w:val="00055225"/>
    <w:rsid w:val="00061A97"/>
    <w:rsid w:val="000624AC"/>
    <w:rsid w:val="000627EE"/>
    <w:rsid w:val="0006362B"/>
    <w:rsid w:val="00064883"/>
    <w:rsid w:val="00066472"/>
    <w:rsid w:val="000724C2"/>
    <w:rsid w:val="00077B70"/>
    <w:rsid w:val="00077C2C"/>
    <w:rsid w:val="00081CA0"/>
    <w:rsid w:val="00086784"/>
    <w:rsid w:val="00092AD1"/>
    <w:rsid w:val="00092E2D"/>
    <w:rsid w:val="00095657"/>
    <w:rsid w:val="00095B7C"/>
    <w:rsid w:val="00096286"/>
    <w:rsid w:val="000964C0"/>
    <w:rsid w:val="00096C34"/>
    <w:rsid w:val="000A635E"/>
    <w:rsid w:val="000B4F1A"/>
    <w:rsid w:val="000B6A72"/>
    <w:rsid w:val="000D29E7"/>
    <w:rsid w:val="000E00C3"/>
    <w:rsid w:val="000E1E3C"/>
    <w:rsid w:val="000E3C69"/>
    <w:rsid w:val="000E400C"/>
    <w:rsid w:val="000E40D6"/>
    <w:rsid w:val="000F1A39"/>
    <w:rsid w:val="000F4A5C"/>
    <w:rsid w:val="000F4C80"/>
    <w:rsid w:val="000F788B"/>
    <w:rsid w:val="0010180A"/>
    <w:rsid w:val="00105CF1"/>
    <w:rsid w:val="00106F47"/>
    <w:rsid w:val="0011390D"/>
    <w:rsid w:val="00115C0E"/>
    <w:rsid w:val="001171CC"/>
    <w:rsid w:val="00124AF5"/>
    <w:rsid w:val="00131A1F"/>
    <w:rsid w:val="00132CE6"/>
    <w:rsid w:val="00135B5B"/>
    <w:rsid w:val="0013608F"/>
    <w:rsid w:val="001423DA"/>
    <w:rsid w:val="00143F25"/>
    <w:rsid w:val="0014504D"/>
    <w:rsid w:val="00150C43"/>
    <w:rsid w:val="00164A54"/>
    <w:rsid w:val="00171444"/>
    <w:rsid w:val="001760FB"/>
    <w:rsid w:val="0017789F"/>
    <w:rsid w:val="0019579F"/>
    <w:rsid w:val="00196C00"/>
    <w:rsid w:val="001975AA"/>
    <w:rsid w:val="001A227D"/>
    <w:rsid w:val="001A7D67"/>
    <w:rsid w:val="001B4634"/>
    <w:rsid w:val="001B7AB9"/>
    <w:rsid w:val="001B7ACC"/>
    <w:rsid w:val="001C12CA"/>
    <w:rsid w:val="001D14E1"/>
    <w:rsid w:val="001D6954"/>
    <w:rsid w:val="001D6CC3"/>
    <w:rsid w:val="001E0556"/>
    <w:rsid w:val="001E5612"/>
    <w:rsid w:val="001E79E1"/>
    <w:rsid w:val="001F1AA8"/>
    <w:rsid w:val="00207BD1"/>
    <w:rsid w:val="00210643"/>
    <w:rsid w:val="00211780"/>
    <w:rsid w:val="00213C03"/>
    <w:rsid w:val="002163FA"/>
    <w:rsid w:val="00216973"/>
    <w:rsid w:val="00217FEA"/>
    <w:rsid w:val="00221761"/>
    <w:rsid w:val="00222978"/>
    <w:rsid w:val="00224BEE"/>
    <w:rsid w:val="00224D99"/>
    <w:rsid w:val="00225DAB"/>
    <w:rsid w:val="00226D65"/>
    <w:rsid w:val="00226EC9"/>
    <w:rsid w:val="0023062A"/>
    <w:rsid w:val="00231109"/>
    <w:rsid w:val="00232664"/>
    <w:rsid w:val="00233D27"/>
    <w:rsid w:val="00234CB2"/>
    <w:rsid w:val="0024167A"/>
    <w:rsid w:val="00241CDA"/>
    <w:rsid w:val="00242695"/>
    <w:rsid w:val="00245244"/>
    <w:rsid w:val="00245DB3"/>
    <w:rsid w:val="0024784F"/>
    <w:rsid w:val="00247B50"/>
    <w:rsid w:val="00250576"/>
    <w:rsid w:val="00253505"/>
    <w:rsid w:val="00254353"/>
    <w:rsid w:val="00254659"/>
    <w:rsid w:val="002579FA"/>
    <w:rsid w:val="00260CF8"/>
    <w:rsid w:val="00265E89"/>
    <w:rsid w:val="00267454"/>
    <w:rsid w:val="0027108D"/>
    <w:rsid w:val="00271F43"/>
    <w:rsid w:val="00272614"/>
    <w:rsid w:val="0028137F"/>
    <w:rsid w:val="0028257F"/>
    <w:rsid w:val="00283CD8"/>
    <w:rsid w:val="0029233B"/>
    <w:rsid w:val="0029242A"/>
    <w:rsid w:val="00296CC0"/>
    <w:rsid w:val="002972EE"/>
    <w:rsid w:val="002A2032"/>
    <w:rsid w:val="002A361C"/>
    <w:rsid w:val="002A45D8"/>
    <w:rsid w:val="002A71FE"/>
    <w:rsid w:val="002A7A95"/>
    <w:rsid w:val="002B14A0"/>
    <w:rsid w:val="002B58B5"/>
    <w:rsid w:val="002B720F"/>
    <w:rsid w:val="002B7EBB"/>
    <w:rsid w:val="002C036F"/>
    <w:rsid w:val="002C1DD0"/>
    <w:rsid w:val="002C2567"/>
    <w:rsid w:val="002C3B82"/>
    <w:rsid w:val="002D039F"/>
    <w:rsid w:val="002D0CA9"/>
    <w:rsid w:val="002D47EA"/>
    <w:rsid w:val="002D5619"/>
    <w:rsid w:val="002D57B5"/>
    <w:rsid w:val="002D65E8"/>
    <w:rsid w:val="002D6748"/>
    <w:rsid w:val="002E2665"/>
    <w:rsid w:val="002E4671"/>
    <w:rsid w:val="002E5B02"/>
    <w:rsid w:val="002F02D3"/>
    <w:rsid w:val="002F2385"/>
    <w:rsid w:val="002F35EE"/>
    <w:rsid w:val="002F3E2A"/>
    <w:rsid w:val="002F40AF"/>
    <w:rsid w:val="002F41CC"/>
    <w:rsid w:val="002F4603"/>
    <w:rsid w:val="002F5281"/>
    <w:rsid w:val="002F665F"/>
    <w:rsid w:val="002F72FB"/>
    <w:rsid w:val="00301F5C"/>
    <w:rsid w:val="00304F79"/>
    <w:rsid w:val="00305BE6"/>
    <w:rsid w:val="00306424"/>
    <w:rsid w:val="00312014"/>
    <w:rsid w:val="0031412B"/>
    <w:rsid w:val="00315007"/>
    <w:rsid w:val="0032494C"/>
    <w:rsid w:val="00324EAB"/>
    <w:rsid w:val="00327AC9"/>
    <w:rsid w:val="003327AB"/>
    <w:rsid w:val="0033299F"/>
    <w:rsid w:val="003333AA"/>
    <w:rsid w:val="00336A0C"/>
    <w:rsid w:val="003406B8"/>
    <w:rsid w:val="00340D84"/>
    <w:rsid w:val="00344841"/>
    <w:rsid w:val="003452EB"/>
    <w:rsid w:val="00351CAB"/>
    <w:rsid w:val="00357CF8"/>
    <w:rsid w:val="0036057B"/>
    <w:rsid w:val="0036118D"/>
    <w:rsid w:val="00361AB1"/>
    <w:rsid w:val="00364E7D"/>
    <w:rsid w:val="003653FF"/>
    <w:rsid w:val="00367F57"/>
    <w:rsid w:val="0037398F"/>
    <w:rsid w:val="003740A8"/>
    <w:rsid w:val="0037495F"/>
    <w:rsid w:val="00374F4E"/>
    <w:rsid w:val="00375DD8"/>
    <w:rsid w:val="00377E6A"/>
    <w:rsid w:val="00387FC1"/>
    <w:rsid w:val="00390149"/>
    <w:rsid w:val="00390CCB"/>
    <w:rsid w:val="00391507"/>
    <w:rsid w:val="00391717"/>
    <w:rsid w:val="00392087"/>
    <w:rsid w:val="00392AF2"/>
    <w:rsid w:val="0039362D"/>
    <w:rsid w:val="003A1EA4"/>
    <w:rsid w:val="003A24BC"/>
    <w:rsid w:val="003A7FAB"/>
    <w:rsid w:val="003B46A1"/>
    <w:rsid w:val="003B663A"/>
    <w:rsid w:val="003C0853"/>
    <w:rsid w:val="003C60BB"/>
    <w:rsid w:val="003D389C"/>
    <w:rsid w:val="003E1F9F"/>
    <w:rsid w:val="003E2119"/>
    <w:rsid w:val="003E399A"/>
    <w:rsid w:val="003E5283"/>
    <w:rsid w:val="003E70B9"/>
    <w:rsid w:val="003E7DAD"/>
    <w:rsid w:val="003F193E"/>
    <w:rsid w:val="003F6181"/>
    <w:rsid w:val="004009C7"/>
    <w:rsid w:val="00400A10"/>
    <w:rsid w:val="00400D7E"/>
    <w:rsid w:val="00400FF5"/>
    <w:rsid w:val="0040330F"/>
    <w:rsid w:val="00404312"/>
    <w:rsid w:val="00404483"/>
    <w:rsid w:val="004065F1"/>
    <w:rsid w:val="00407731"/>
    <w:rsid w:val="0041162F"/>
    <w:rsid w:val="004129E8"/>
    <w:rsid w:val="00416C1B"/>
    <w:rsid w:val="00416EAD"/>
    <w:rsid w:val="00423234"/>
    <w:rsid w:val="00425785"/>
    <w:rsid w:val="0042713E"/>
    <w:rsid w:val="00431F18"/>
    <w:rsid w:val="00432DC2"/>
    <w:rsid w:val="00433EB5"/>
    <w:rsid w:val="00442F85"/>
    <w:rsid w:val="00443F1B"/>
    <w:rsid w:val="0045467E"/>
    <w:rsid w:val="00456967"/>
    <w:rsid w:val="00461049"/>
    <w:rsid w:val="00461330"/>
    <w:rsid w:val="00462EF0"/>
    <w:rsid w:val="00466A95"/>
    <w:rsid w:val="00466B9B"/>
    <w:rsid w:val="00470773"/>
    <w:rsid w:val="00471DFE"/>
    <w:rsid w:val="00471EDF"/>
    <w:rsid w:val="004778FB"/>
    <w:rsid w:val="00491563"/>
    <w:rsid w:val="00494648"/>
    <w:rsid w:val="004A0A6A"/>
    <w:rsid w:val="004A2758"/>
    <w:rsid w:val="004A280F"/>
    <w:rsid w:val="004B0CD6"/>
    <w:rsid w:val="004B3814"/>
    <w:rsid w:val="004B7021"/>
    <w:rsid w:val="004C08D5"/>
    <w:rsid w:val="004C0BD0"/>
    <w:rsid w:val="004C150E"/>
    <w:rsid w:val="004C1CA7"/>
    <w:rsid w:val="004D002B"/>
    <w:rsid w:val="004D16F6"/>
    <w:rsid w:val="004D3964"/>
    <w:rsid w:val="004D4BC1"/>
    <w:rsid w:val="004D558D"/>
    <w:rsid w:val="004D6BCF"/>
    <w:rsid w:val="004E01A3"/>
    <w:rsid w:val="004E1473"/>
    <w:rsid w:val="004E4DD0"/>
    <w:rsid w:val="004E5B08"/>
    <w:rsid w:val="004E6D9F"/>
    <w:rsid w:val="004F43A1"/>
    <w:rsid w:val="004F4664"/>
    <w:rsid w:val="004F4C8A"/>
    <w:rsid w:val="004F6444"/>
    <w:rsid w:val="00502384"/>
    <w:rsid w:val="005056AC"/>
    <w:rsid w:val="005058F5"/>
    <w:rsid w:val="0050729F"/>
    <w:rsid w:val="00520594"/>
    <w:rsid w:val="00521472"/>
    <w:rsid w:val="00522811"/>
    <w:rsid w:val="00531837"/>
    <w:rsid w:val="00531D1A"/>
    <w:rsid w:val="00532D03"/>
    <w:rsid w:val="005334A5"/>
    <w:rsid w:val="00533811"/>
    <w:rsid w:val="0053712E"/>
    <w:rsid w:val="00541379"/>
    <w:rsid w:val="00542DC7"/>
    <w:rsid w:val="00544002"/>
    <w:rsid w:val="0055120E"/>
    <w:rsid w:val="00556521"/>
    <w:rsid w:val="00556744"/>
    <w:rsid w:val="00556FD6"/>
    <w:rsid w:val="00560118"/>
    <w:rsid w:val="005607AE"/>
    <w:rsid w:val="00560BF9"/>
    <w:rsid w:val="00571A46"/>
    <w:rsid w:val="00571C30"/>
    <w:rsid w:val="005723CF"/>
    <w:rsid w:val="005726E1"/>
    <w:rsid w:val="00572D38"/>
    <w:rsid w:val="00574B5E"/>
    <w:rsid w:val="005814DE"/>
    <w:rsid w:val="00586785"/>
    <w:rsid w:val="00592681"/>
    <w:rsid w:val="0059571D"/>
    <w:rsid w:val="005A0BE8"/>
    <w:rsid w:val="005A20DD"/>
    <w:rsid w:val="005A25AF"/>
    <w:rsid w:val="005B01D4"/>
    <w:rsid w:val="005B035A"/>
    <w:rsid w:val="005B07FB"/>
    <w:rsid w:val="005B2CD7"/>
    <w:rsid w:val="005B3671"/>
    <w:rsid w:val="005B5109"/>
    <w:rsid w:val="005B6BCD"/>
    <w:rsid w:val="005C26D2"/>
    <w:rsid w:val="005C2A77"/>
    <w:rsid w:val="005C5428"/>
    <w:rsid w:val="005D0C7A"/>
    <w:rsid w:val="005D11C2"/>
    <w:rsid w:val="005D28F0"/>
    <w:rsid w:val="005D359F"/>
    <w:rsid w:val="005D3CFF"/>
    <w:rsid w:val="005E22F6"/>
    <w:rsid w:val="005E5179"/>
    <w:rsid w:val="005E6F34"/>
    <w:rsid w:val="005F4A29"/>
    <w:rsid w:val="005F4B87"/>
    <w:rsid w:val="005F5BB3"/>
    <w:rsid w:val="005F6687"/>
    <w:rsid w:val="006026F1"/>
    <w:rsid w:val="00606772"/>
    <w:rsid w:val="00607DB3"/>
    <w:rsid w:val="00612ECB"/>
    <w:rsid w:val="006136B5"/>
    <w:rsid w:val="00615CF1"/>
    <w:rsid w:val="0062382F"/>
    <w:rsid w:val="00625FF7"/>
    <w:rsid w:val="0062656C"/>
    <w:rsid w:val="00632625"/>
    <w:rsid w:val="00632737"/>
    <w:rsid w:val="006338AF"/>
    <w:rsid w:val="00633CE6"/>
    <w:rsid w:val="00634375"/>
    <w:rsid w:val="00635E7C"/>
    <w:rsid w:val="00640768"/>
    <w:rsid w:val="00641A64"/>
    <w:rsid w:val="00645A05"/>
    <w:rsid w:val="00647537"/>
    <w:rsid w:val="00650215"/>
    <w:rsid w:val="0065075B"/>
    <w:rsid w:val="00650D1E"/>
    <w:rsid w:val="0065204F"/>
    <w:rsid w:val="00654F6F"/>
    <w:rsid w:val="00661C99"/>
    <w:rsid w:val="00663C3C"/>
    <w:rsid w:val="00666E74"/>
    <w:rsid w:val="00671251"/>
    <w:rsid w:val="00672832"/>
    <w:rsid w:val="00672D1B"/>
    <w:rsid w:val="00680A1F"/>
    <w:rsid w:val="00682E7A"/>
    <w:rsid w:val="00683A35"/>
    <w:rsid w:val="00684214"/>
    <w:rsid w:val="00685766"/>
    <w:rsid w:val="00686EC8"/>
    <w:rsid w:val="006A1037"/>
    <w:rsid w:val="006A32E2"/>
    <w:rsid w:val="006A3EA2"/>
    <w:rsid w:val="006A581D"/>
    <w:rsid w:val="006B0296"/>
    <w:rsid w:val="006B3E60"/>
    <w:rsid w:val="006B6617"/>
    <w:rsid w:val="006C02E5"/>
    <w:rsid w:val="006C1FD0"/>
    <w:rsid w:val="006C1FE7"/>
    <w:rsid w:val="006C26E4"/>
    <w:rsid w:val="006C3F08"/>
    <w:rsid w:val="006C704D"/>
    <w:rsid w:val="006D1B07"/>
    <w:rsid w:val="006D2031"/>
    <w:rsid w:val="006E01DC"/>
    <w:rsid w:val="006E0DB8"/>
    <w:rsid w:val="006E365A"/>
    <w:rsid w:val="006E5C20"/>
    <w:rsid w:val="006F3786"/>
    <w:rsid w:val="00701649"/>
    <w:rsid w:val="007029E0"/>
    <w:rsid w:val="007029FE"/>
    <w:rsid w:val="00711663"/>
    <w:rsid w:val="00716A9B"/>
    <w:rsid w:val="00717A1F"/>
    <w:rsid w:val="00717E26"/>
    <w:rsid w:val="00723364"/>
    <w:rsid w:val="007252E2"/>
    <w:rsid w:val="00730A51"/>
    <w:rsid w:val="007327A7"/>
    <w:rsid w:val="0073294B"/>
    <w:rsid w:val="00734694"/>
    <w:rsid w:val="007366EF"/>
    <w:rsid w:val="0073764A"/>
    <w:rsid w:val="00740DE2"/>
    <w:rsid w:val="007439B5"/>
    <w:rsid w:val="00750AC2"/>
    <w:rsid w:val="00750E81"/>
    <w:rsid w:val="00751BD8"/>
    <w:rsid w:val="00760E91"/>
    <w:rsid w:val="00762016"/>
    <w:rsid w:val="00762283"/>
    <w:rsid w:val="0076721C"/>
    <w:rsid w:val="00767684"/>
    <w:rsid w:val="00772AD8"/>
    <w:rsid w:val="00773ED6"/>
    <w:rsid w:val="007752C0"/>
    <w:rsid w:val="007761E8"/>
    <w:rsid w:val="007862A2"/>
    <w:rsid w:val="00791820"/>
    <w:rsid w:val="00792E6A"/>
    <w:rsid w:val="00793753"/>
    <w:rsid w:val="00796F35"/>
    <w:rsid w:val="007A2D75"/>
    <w:rsid w:val="007A3A8C"/>
    <w:rsid w:val="007A5F7D"/>
    <w:rsid w:val="007C1D3D"/>
    <w:rsid w:val="007C22BC"/>
    <w:rsid w:val="007C5EFE"/>
    <w:rsid w:val="007D0950"/>
    <w:rsid w:val="007D3725"/>
    <w:rsid w:val="007D53DE"/>
    <w:rsid w:val="007D58FC"/>
    <w:rsid w:val="007E06C7"/>
    <w:rsid w:val="007E08E2"/>
    <w:rsid w:val="007E18A8"/>
    <w:rsid w:val="007E240E"/>
    <w:rsid w:val="007E2DB4"/>
    <w:rsid w:val="007E6C3E"/>
    <w:rsid w:val="007E6E85"/>
    <w:rsid w:val="007F189C"/>
    <w:rsid w:val="007F201A"/>
    <w:rsid w:val="007F4AA3"/>
    <w:rsid w:val="007F6295"/>
    <w:rsid w:val="007F75D9"/>
    <w:rsid w:val="007F7AE1"/>
    <w:rsid w:val="00800181"/>
    <w:rsid w:val="00800239"/>
    <w:rsid w:val="00801F9D"/>
    <w:rsid w:val="008057AF"/>
    <w:rsid w:val="0081368A"/>
    <w:rsid w:val="00813C80"/>
    <w:rsid w:val="0082021B"/>
    <w:rsid w:val="008235BB"/>
    <w:rsid w:val="00825568"/>
    <w:rsid w:val="00826EDC"/>
    <w:rsid w:val="00835977"/>
    <w:rsid w:val="00837D51"/>
    <w:rsid w:val="008431A8"/>
    <w:rsid w:val="00847C34"/>
    <w:rsid w:val="008521E9"/>
    <w:rsid w:val="00852806"/>
    <w:rsid w:val="008528CB"/>
    <w:rsid w:val="00853E75"/>
    <w:rsid w:val="008574A8"/>
    <w:rsid w:val="00860286"/>
    <w:rsid w:val="00863E24"/>
    <w:rsid w:val="00864248"/>
    <w:rsid w:val="00871537"/>
    <w:rsid w:val="0088118B"/>
    <w:rsid w:val="00884BCF"/>
    <w:rsid w:val="008867D9"/>
    <w:rsid w:val="00897166"/>
    <w:rsid w:val="008978DB"/>
    <w:rsid w:val="008A1DEA"/>
    <w:rsid w:val="008A4636"/>
    <w:rsid w:val="008A4D06"/>
    <w:rsid w:val="008A570A"/>
    <w:rsid w:val="008B3D51"/>
    <w:rsid w:val="008B4F21"/>
    <w:rsid w:val="008B6453"/>
    <w:rsid w:val="008C364F"/>
    <w:rsid w:val="008C4E64"/>
    <w:rsid w:val="008C51CD"/>
    <w:rsid w:val="008D1FE9"/>
    <w:rsid w:val="008D41A3"/>
    <w:rsid w:val="008E0014"/>
    <w:rsid w:val="008E20E4"/>
    <w:rsid w:val="008E5E3A"/>
    <w:rsid w:val="008E613C"/>
    <w:rsid w:val="008F0347"/>
    <w:rsid w:val="008F3B9B"/>
    <w:rsid w:val="008F454E"/>
    <w:rsid w:val="008F7834"/>
    <w:rsid w:val="009078EF"/>
    <w:rsid w:val="00911FEC"/>
    <w:rsid w:val="009122B4"/>
    <w:rsid w:val="009124FE"/>
    <w:rsid w:val="00916864"/>
    <w:rsid w:val="00923053"/>
    <w:rsid w:val="00924B7A"/>
    <w:rsid w:val="00925E4D"/>
    <w:rsid w:val="00925FD9"/>
    <w:rsid w:val="0092669A"/>
    <w:rsid w:val="00926DF0"/>
    <w:rsid w:val="00927CDC"/>
    <w:rsid w:val="00933B22"/>
    <w:rsid w:val="009355C5"/>
    <w:rsid w:val="0094102C"/>
    <w:rsid w:val="00942940"/>
    <w:rsid w:val="00942FF7"/>
    <w:rsid w:val="00944B3B"/>
    <w:rsid w:val="00946D18"/>
    <w:rsid w:val="00950637"/>
    <w:rsid w:val="0095129D"/>
    <w:rsid w:val="00952657"/>
    <w:rsid w:val="00956830"/>
    <w:rsid w:val="00957240"/>
    <w:rsid w:val="009629E6"/>
    <w:rsid w:val="00963F26"/>
    <w:rsid w:val="00967DC5"/>
    <w:rsid w:val="00976D9A"/>
    <w:rsid w:val="0098014F"/>
    <w:rsid w:val="00984B33"/>
    <w:rsid w:val="0099163A"/>
    <w:rsid w:val="009A549A"/>
    <w:rsid w:val="009A701F"/>
    <w:rsid w:val="009A77FF"/>
    <w:rsid w:val="009B01A5"/>
    <w:rsid w:val="009B0A82"/>
    <w:rsid w:val="009B2183"/>
    <w:rsid w:val="009B49F2"/>
    <w:rsid w:val="009C1FA8"/>
    <w:rsid w:val="009C2EC3"/>
    <w:rsid w:val="009C54A7"/>
    <w:rsid w:val="009C5731"/>
    <w:rsid w:val="009D2E37"/>
    <w:rsid w:val="009D5224"/>
    <w:rsid w:val="009E0BD0"/>
    <w:rsid w:val="009E244C"/>
    <w:rsid w:val="009E4C81"/>
    <w:rsid w:val="009F0EB7"/>
    <w:rsid w:val="009F1B8A"/>
    <w:rsid w:val="009F2E25"/>
    <w:rsid w:val="009F63D3"/>
    <w:rsid w:val="009F75C1"/>
    <w:rsid w:val="00A00646"/>
    <w:rsid w:val="00A00746"/>
    <w:rsid w:val="00A10B25"/>
    <w:rsid w:val="00A17FB1"/>
    <w:rsid w:val="00A21CA7"/>
    <w:rsid w:val="00A23DE5"/>
    <w:rsid w:val="00A23ED9"/>
    <w:rsid w:val="00A24FCC"/>
    <w:rsid w:val="00A254FF"/>
    <w:rsid w:val="00A26B2F"/>
    <w:rsid w:val="00A32AC8"/>
    <w:rsid w:val="00A332CD"/>
    <w:rsid w:val="00A345AE"/>
    <w:rsid w:val="00A34F39"/>
    <w:rsid w:val="00A35156"/>
    <w:rsid w:val="00A40BDC"/>
    <w:rsid w:val="00A4124D"/>
    <w:rsid w:val="00A42065"/>
    <w:rsid w:val="00A42AB7"/>
    <w:rsid w:val="00A47816"/>
    <w:rsid w:val="00A53BDA"/>
    <w:rsid w:val="00A551C0"/>
    <w:rsid w:val="00A55979"/>
    <w:rsid w:val="00A56BBC"/>
    <w:rsid w:val="00A57569"/>
    <w:rsid w:val="00A61C26"/>
    <w:rsid w:val="00A7102B"/>
    <w:rsid w:val="00A725EA"/>
    <w:rsid w:val="00A75F19"/>
    <w:rsid w:val="00A77213"/>
    <w:rsid w:val="00A84829"/>
    <w:rsid w:val="00A9005D"/>
    <w:rsid w:val="00A91429"/>
    <w:rsid w:val="00A91509"/>
    <w:rsid w:val="00A952B8"/>
    <w:rsid w:val="00A95E83"/>
    <w:rsid w:val="00A966D5"/>
    <w:rsid w:val="00AA15EE"/>
    <w:rsid w:val="00AA540E"/>
    <w:rsid w:val="00AA66F6"/>
    <w:rsid w:val="00AA701D"/>
    <w:rsid w:val="00AA7FB5"/>
    <w:rsid w:val="00AB47BF"/>
    <w:rsid w:val="00AB6CE2"/>
    <w:rsid w:val="00AB7572"/>
    <w:rsid w:val="00AB799E"/>
    <w:rsid w:val="00AC15AE"/>
    <w:rsid w:val="00AC25D5"/>
    <w:rsid w:val="00AC25D9"/>
    <w:rsid w:val="00AC294A"/>
    <w:rsid w:val="00AC4D38"/>
    <w:rsid w:val="00AD1D79"/>
    <w:rsid w:val="00AD6595"/>
    <w:rsid w:val="00AE003A"/>
    <w:rsid w:val="00AE3592"/>
    <w:rsid w:val="00AE6710"/>
    <w:rsid w:val="00AE69AE"/>
    <w:rsid w:val="00AE76D3"/>
    <w:rsid w:val="00AE7C5B"/>
    <w:rsid w:val="00AF115A"/>
    <w:rsid w:val="00AF29CA"/>
    <w:rsid w:val="00AF2E3D"/>
    <w:rsid w:val="00AF3539"/>
    <w:rsid w:val="00AF6DEB"/>
    <w:rsid w:val="00B02705"/>
    <w:rsid w:val="00B04782"/>
    <w:rsid w:val="00B11FE7"/>
    <w:rsid w:val="00B129C2"/>
    <w:rsid w:val="00B135AA"/>
    <w:rsid w:val="00B13C2B"/>
    <w:rsid w:val="00B23F8A"/>
    <w:rsid w:val="00B242D4"/>
    <w:rsid w:val="00B243E5"/>
    <w:rsid w:val="00B25D9A"/>
    <w:rsid w:val="00B3194E"/>
    <w:rsid w:val="00B3363C"/>
    <w:rsid w:val="00B33DE8"/>
    <w:rsid w:val="00B344F3"/>
    <w:rsid w:val="00B345B3"/>
    <w:rsid w:val="00B34BAC"/>
    <w:rsid w:val="00B356AF"/>
    <w:rsid w:val="00B514E6"/>
    <w:rsid w:val="00B53BF9"/>
    <w:rsid w:val="00B576AC"/>
    <w:rsid w:val="00B60210"/>
    <w:rsid w:val="00B604E4"/>
    <w:rsid w:val="00B613D5"/>
    <w:rsid w:val="00B629CF"/>
    <w:rsid w:val="00B62EB5"/>
    <w:rsid w:val="00B63353"/>
    <w:rsid w:val="00B63B00"/>
    <w:rsid w:val="00B64236"/>
    <w:rsid w:val="00B667DA"/>
    <w:rsid w:val="00B70079"/>
    <w:rsid w:val="00B72D01"/>
    <w:rsid w:val="00B82B83"/>
    <w:rsid w:val="00B84C8E"/>
    <w:rsid w:val="00B85761"/>
    <w:rsid w:val="00B86520"/>
    <w:rsid w:val="00B87044"/>
    <w:rsid w:val="00B94430"/>
    <w:rsid w:val="00B96B16"/>
    <w:rsid w:val="00BA6C08"/>
    <w:rsid w:val="00BB446C"/>
    <w:rsid w:val="00BB560B"/>
    <w:rsid w:val="00BC1A8B"/>
    <w:rsid w:val="00BC330D"/>
    <w:rsid w:val="00BD3124"/>
    <w:rsid w:val="00BD381F"/>
    <w:rsid w:val="00BD5F8A"/>
    <w:rsid w:val="00BD6647"/>
    <w:rsid w:val="00BD7EDB"/>
    <w:rsid w:val="00BE0371"/>
    <w:rsid w:val="00BE43C6"/>
    <w:rsid w:val="00BE534B"/>
    <w:rsid w:val="00BF1A16"/>
    <w:rsid w:val="00BF7B37"/>
    <w:rsid w:val="00C02012"/>
    <w:rsid w:val="00C02050"/>
    <w:rsid w:val="00C044D8"/>
    <w:rsid w:val="00C05CB0"/>
    <w:rsid w:val="00C06833"/>
    <w:rsid w:val="00C12078"/>
    <w:rsid w:val="00C20A1F"/>
    <w:rsid w:val="00C221CA"/>
    <w:rsid w:val="00C27040"/>
    <w:rsid w:val="00C30BCD"/>
    <w:rsid w:val="00C3535C"/>
    <w:rsid w:val="00C35529"/>
    <w:rsid w:val="00C44886"/>
    <w:rsid w:val="00C5368D"/>
    <w:rsid w:val="00C5572E"/>
    <w:rsid w:val="00C72086"/>
    <w:rsid w:val="00C737DE"/>
    <w:rsid w:val="00C7385E"/>
    <w:rsid w:val="00C74574"/>
    <w:rsid w:val="00C764D7"/>
    <w:rsid w:val="00C7694A"/>
    <w:rsid w:val="00C80F17"/>
    <w:rsid w:val="00C86C2F"/>
    <w:rsid w:val="00C86FDB"/>
    <w:rsid w:val="00C92252"/>
    <w:rsid w:val="00C92ACA"/>
    <w:rsid w:val="00C968B4"/>
    <w:rsid w:val="00C96EF6"/>
    <w:rsid w:val="00C970F4"/>
    <w:rsid w:val="00CA0196"/>
    <w:rsid w:val="00CB00BC"/>
    <w:rsid w:val="00CB43D8"/>
    <w:rsid w:val="00CB5BA6"/>
    <w:rsid w:val="00CB6016"/>
    <w:rsid w:val="00CB6F71"/>
    <w:rsid w:val="00CB7390"/>
    <w:rsid w:val="00CC0593"/>
    <w:rsid w:val="00CC42F0"/>
    <w:rsid w:val="00CC615D"/>
    <w:rsid w:val="00CC7157"/>
    <w:rsid w:val="00CD30D5"/>
    <w:rsid w:val="00CD56F0"/>
    <w:rsid w:val="00CD5C4C"/>
    <w:rsid w:val="00CD63B2"/>
    <w:rsid w:val="00CE2D87"/>
    <w:rsid w:val="00CE3BAB"/>
    <w:rsid w:val="00CE49E6"/>
    <w:rsid w:val="00CE6901"/>
    <w:rsid w:val="00CF3905"/>
    <w:rsid w:val="00CF6164"/>
    <w:rsid w:val="00CF6C39"/>
    <w:rsid w:val="00CF704F"/>
    <w:rsid w:val="00D01A94"/>
    <w:rsid w:val="00D02AC3"/>
    <w:rsid w:val="00D02CB8"/>
    <w:rsid w:val="00D06131"/>
    <w:rsid w:val="00D1017A"/>
    <w:rsid w:val="00D11274"/>
    <w:rsid w:val="00D14009"/>
    <w:rsid w:val="00D165ED"/>
    <w:rsid w:val="00D23090"/>
    <w:rsid w:val="00D23E97"/>
    <w:rsid w:val="00D23F59"/>
    <w:rsid w:val="00D25CCB"/>
    <w:rsid w:val="00D3037D"/>
    <w:rsid w:val="00D311E1"/>
    <w:rsid w:val="00D31EA7"/>
    <w:rsid w:val="00D348B8"/>
    <w:rsid w:val="00D36261"/>
    <w:rsid w:val="00D36D84"/>
    <w:rsid w:val="00D40935"/>
    <w:rsid w:val="00D433A3"/>
    <w:rsid w:val="00D43790"/>
    <w:rsid w:val="00D450DB"/>
    <w:rsid w:val="00D50F54"/>
    <w:rsid w:val="00D53247"/>
    <w:rsid w:val="00D53CF7"/>
    <w:rsid w:val="00D5550A"/>
    <w:rsid w:val="00D62683"/>
    <w:rsid w:val="00D64BCC"/>
    <w:rsid w:val="00D64F7B"/>
    <w:rsid w:val="00D654A6"/>
    <w:rsid w:val="00D65FD7"/>
    <w:rsid w:val="00D74573"/>
    <w:rsid w:val="00D748E7"/>
    <w:rsid w:val="00D80343"/>
    <w:rsid w:val="00D825A1"/>
    <w:rsid w:val="00D85A87"/>
    <w:rsid w:val="00D85B2B"/>
    <w:rsid w:val="00D87394"/>
    <w:rsid w:val="00D873CF"/>
    <w:rsid w:val="00D92583"/>
    <w:rsid w:val="00D9408E"/>
    <w:rsid w:val="00D94F93"/>
    <w:rsid w:val="00D95913"/>
    <w:rsid w:val="00D96C44"/>
    <w:rsid w:val="00D97155"/>
    <w:rsid w:val="00D97DD2"/>
    <w:rsid w:val="00DA2DB0"/>
    <w:rsid w:val="00DA5F79"/>
    <w:rsid w:val="00DA6689"/>
    <w:rsid w:val="00DA742D"/>
    <w:rsid w:val="00DB44F5"/>
    <w:rsid w:val="00DB4BFB"/>
    <w:rsid w:val="00DB6E02"/>
    <w:rsid w:val="00DB7EB8"/>
    <w:rsid w:val="00DC135C"/>
    <w:rsid w:val="00DC46A9"/>
    <w:rsid w:val="00DC5221"/>
    <w:rsid w:val="00DC5DD6"/>
    <w:rsid w:val="00DD1AF4"/>
    <w:rsid w:val="00DD3921"/>
    <w:rsid w:val="00DE081E"/>
    <w:rsid w:val="00DE4862"/>
    <w:rsid w:val="00DE5DFD"/>
    <w:rsid w:val="00DE77D3"/>
    <w:rsid w:val="00DF198C"/>
    <w:rsid w:val="00DF36A5"/>
    <w:rsid w:val="00DF41E3"/>
    <w:rsid w:val="00E06B31"/>
    <w:rsid w:val="00E072BB"/>
    <w:rsid w:val="00E07D9E"/>
    <w:rsid w:val="00E144E7"/>
    <w:rsid w:val="00E16E1D"/>
    <w:rsid w:val="00E220B2"/>
    <w:rsid w:val="00E24B46"/>
    <w:rsid w:val="00E2541F"/>
    <w:rsid w:val="00E26D5D"/>
    <w:rsid w:val="00E271EF"/>
    <w:rsid w:val="00E34A7A"/>
    <w:rsid w:val="00E36244"/>
    <w:rsid w:val="00E45829"/>
    <w:rsid w:val="00E47C7C"/>
    <w:rsid w:val="00E526A8"/>
    <w:rsid w:val="00E54E0D"/>
    <w:rsid w:val="00E567D1"/>
    <w:rsid w:val="00E60E37"/>
    <w:rsid w:val="00E622E8"/>
    <w:rsid w:val="00E65978"/>
    <w:rsid w:val="00E7260C"/>
    <w:rsid w:val="00E75064"/>
    <w:rsid w:val="00E80A3C"/>
    <w:rsid w:val="00E8157F"/>
    <w:rsid w:val="00E86824"/>
    <w:rsid w:val="00E86A17"/>
    <w:rsid w:val="00E90ECE"/>
    <w:rsid w:val="00E913F8"/>
    <w:rsid w:val="00E92BE4"/>
    <w:rsid w:val="00E9310B"/>
    <w:rsid w:val="00E9586C"/>
    <w:rsid w:val="00E96EB4"/>
    <w:rsid w:val="00EB0A31"/>
    <w:rsid w:val="00EB0D7C"/>
    <w:rsid w:val="00EB27ED"/>
    <w:rsid w:val="00EB2879"/>
    <w:rsid w:val="00EB7F25"/>
    <w:rsid w:val="00EC027B"/>
    <w:rsid w:val="00EC2629"/>
    <w:rsid w:val="00EC3978"/>
    <w:rsid w:val="00EC4D06"/>
    <w:rsid w:val="00ED137A"/>
    <w:rsid w:val="00ED3297"/>
    <w:rsid w:val="00ED674B"/>
    <w:rsid w:val="00ED755F"/>
    <w:rsid w:val="00ED7DFF"/>
    <w:rsid w:val="00EE1A6F"/>
    <w:rsid w:val="00EE2D82"/>
    <w:rsid w:val="00EE2DB7"/>
    <w:rsid w:val="00EE69C8"/>
    <w:rsid w:val="00EE7661"/>
    <w:rsid w:val="00EF1EC4"/>
    <w:rsid w:val="00EF550B"/>
    <w:rsid w:val="00EF629F"/>
    <w:rsid w:val="00EF7075"/>
    <w:rsid w:val="00F00140"/>
    <w:rsid w:val="00F00BE0"/>
    <w:rsid w:val="00F0346D"/>
    <w:rsid w:val="00F07648"/>
    <w:rsid w:val="00F107B8"/>
    <w:rsid w:val="00F10E3F"/>
    <w:rsid w:val="00F14533"/>
    <w:rsid w:val="00F20302"/>
    <w:rsid w:val="00F21DAD"/>
    <w:rsid w:val="00F253B2"/>
    <w:rsid w:val="00F277C7"/>
    <w:rsid w:val="00F31648"/>
    <w:rsid w:val="00F32343"/>
    <w:rsid w:val="00F32F6E"/>
    <w:rsid w:val="00F504CE"/>
    <w:rsid w:val="00F52184"/>
    <w:rsid w:val="00F523C1"/>
    <w:rsid w:val="00F64D6B"/>
    <w:rsid w:val="00F70B3B"/>
    <w:rsid w:val="00F7599A"/>
    <w:rsid w:val="00F8085C"/>
    <w:rsid w:val="00F81E8E"/>
    <w:rsid w:val="00F83B64"/>
    <w:rsid w:val="00F83E46"/>
    <w:rsid w:val="00F8651B"/>
    <w:rsid w:val="00F93BEB"/>
    <w:rsid w:val="00F94152"/>
    <w:rsid w:val="00F96785"/>
    <w:rsid w:val="00FA1097"/>
    <w:rsid w:val="00FA38EC"/>
    <w:rsid w:val="00FB10F2"/>
    <w:rsid w:val="00FB20B5"/>
    <w:rsid w:val="00FB4E38"/>
    <w:rsid w:val="00FC20A0"/>
    <w:rsid w:val="00FC57C4"/>
    <w:rsid w:val="00FE0351"/>
    <w:rsid w:val="00FE7958"/>
    <w:rsid w:val="00FF1C76"/>
    <w:rsid w:val="00FF4A7D"/>
    <w:rsid w:val="00FF4DCC"/>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6500A6"/>
  <w15:chartTrackingRefBased/>
  <w15:docId w15:val="{7176233A-BFCF-4D3C-9AC0-A06AD62A9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nhideWhenUsed="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4FCC"/>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qFormat/>
    <w:rPr>
      <w:rFonts w:ascii="Courier New" w:hAnsi="Courier New" w:cs="Courier New"/>
    </w:rPr>
  </w:style>
  <w:style w:type="character" w:customStyle="1" w:styleId="PlainTextChar">
    <w:name w:val="Plain Text Char"/>
    <w:link w:val="PlainText"/>
    <w:qForma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uiPriority w:val="20"/>
    <w:qFormat/>
    <w:rPr>
      <w:i/>
      <w:iCs/>
    </w:rPr>
  </w:style>
  <w:style w:type="character" w:styleId="Hyperlink">
    <w:name w:val="Hyperlink"/>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qFormat/>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qFormat/>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qFormat/>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15">
    <w:name w:val="尾注文本 字符1"/>
    <w:rsid w:val="001423DA"/>
    <w:rPr>
      <w:rFonts w:ascii="Times New Roman" w:hAnsi="Times New Roman"/>
      <w:lang w:val="en-GB" w:eastAsia="en-US"/>
    </w:rPr>
  </w:style>
  <w:style w:type="character" w:customStyle="1" w:styleId="16">
    <w:name w:val="页脚 字符1"/>
    <w:rsid w:val="001423DA"/>
    <w:rPr>
      <w:rFonts w:ascii="Arial" w:hAnsi="Arial"/>
      <w:b/>
      <w:i/>
      <w:noProof/>
      <w:sz w:val="18"/>
      <w:lang w:val="en-GB" w:eastAsia="en-US"/>
    </w:rPr>
  </w:style>
  <w:style w:type="character" w:customStyle="1" w:styleId="54">
    <w:name w:val="标题 5 字符4"/>
    <w:rsid w:val="001423DA"/>
    <w:rPr>
      <w:rFonts w:ascii="Arial" w:hAnsi="Arial"/>
      <w:sz w:val="22"/>
      <w:lang w:val="en-GB" w:eastAsia="en-US"/>
    </w:rPr>
  </w:style>
  <w:style w:type="character" w:customStyle="1" w:styleId="B3Car">
    <w:name w:val="B3 Car"/>
    <w:rsid w:val="001423DA"/>
    <w:rPr>
      <w:rFonts w:ascii="Times New Roman" w:hAnsi="Times New Roman"/>
      <w:lang w:val="en-GB" w:eastAsia="en-US"/>
    </w:rPr>
  </w:style>
  <w:style w:type="character" w:customStyle="1" w:styleId="ZDONTMODIFY">
    <w:name w:val="ZDONTMODIFY"/>
    <w:rsid w:val="001423DA"/>
  </w:style>
  <w:style w:type="character" w:customStyle="1" w:styleId="ZREGNAME">
    <w:name w:val="ZREGNAME"/>
    <w:uiPriority w:val="99"/>
    <w:rsid w:val="001423DA"/>
  </w:style>
  <w:style w:type="character" w:customStyle="1" w:styleId="1Char">
    <w:name w:val="标题 1 Char"/>
    <w:rsid w:val="001423DA"/>
    <w:rPr>
      <w:rFonts w:ascii="Arial" w:hAnsi="Arial"/>
      <w:sz w:val="36"/>
      <w:lang w:val="en-GB" w:eastAsia="en-US"/>
    </w:rPr>
  </w:style>
  <w:style w:type="numbering" w:customStyle="1" w:styleId="NoList1">
    <w:name w:val="No List1"/>
    <w:next w:val="NoList"/>
    <w:uiPriority w:val="99"/>
    <w:semiHidden/>
    <w:rsid w:val="001423DA"/>
  </w:style>
  <w:style w:type="numbering" w:customStyle="1" w:styleId="NoList2">
    <w:name w:val="No List2"/>
    <w:next w:val="NoList"/>
    <w:uiPriority w:val="99"/>
    <w:semiHidden/>
    <w:rsid w:val="001423DA"/>
  </w:style>
  <w:style w:type="numbering" w:customStyle="1" w:styleId="NoList3">
    <w:name w:val="No List3"/>
    <w:next w:val="NoList"/>
    <w:uiPriority w:val="99"/>
    <w:semiHidden/>
    <w:rsid w:val="001423DA"/>
  </w:style>
  <w:style w:type="numbering" w:customStyle="1" w:styleId="NoList4">
    <w:name w:val="No List4"/>
    <w:next w:val="NoList"/>
    <w:uiPriority w:val="99"/>
    <w:semiHidden/>
    <w:unhideWhenUsed/>
    <w:rsid w:val="001423DA"/>
  </w:style>
  <w:style w:type="numbering" w:customStyle="1" w:styleId="NoList5">
    <w:name w:val="No List5"/>
    <w:next w:val="NoList"/>
    <w:uiPriority w:val="99"/>
    <w:semiHidden/>
    <w:rsid w:val="001423DA"/>
  </w:style>
  <w:style w:type="numbering" w:customStyle="1" w:styleId="NoList6">
    <w:name w:val="No List6"/>
    <w:next w:val="NoList"/>
    <w:uiPriority w:val="99"/>
    <w:semiHidden/>
    <w:rsid w:val="001423DA"/>
  </w:style>
  <w:style w:type="numbering" w:customStyle="1" w:styleId="NoList7">
    <w:name w:val="No List7"/>
    <w:next w:val="NoList"/>
    <w:uiPriority w:val="99"/>
    <w:semiHidden/>
    <w:rsid w:val="001423DA"/>
  </w:style>
  <w:style w:type="character" w:customStyle="1" w:styleId="normaltextrun">
    <w:name w:val="normaltextrun"/>
    <w:rsid w:val="001423DA"/>
  </w:style>
  <w:style w:type="paragraph" w:customStyle="1" w:styleId="tablecontent">
    <w:name w:val="table content"/>
    <w:basedOn w:val="TAL"/>
    <w:link w:val="tablecontentChar"/>
    <w:qFormat/>
    <w:rsid w:val="001423DA"/>
    <w:rPr>
      <w:lang w:eastAsia="x-none"/>
    </w:rPr>
  </w:style>
  <w:style w:type="character" w:customStyle="1" w:styleId="tablecontentChar">
    <w:name w:val="table content Char"/>
    <w:link w:val="tablecontent"/>
    <w:rsid w:val="001423DA"/>
    <w:rPr>
      <w:rFonts w:ascii="Arial" w:hAnsi="Arial"/>
      <w:sz w:val="18"/>
      <w:lang w:val="en-GB" w:eastAsia="x-none"/>
    </w:rPr>
  </w:style>
  <w:style w:type="paragraph" w:customStyle="1" w:styleId="IvDbodytext">
    <w:name w:val="IvD bodytext"/>
    <w:basedOn w:val="BodyText"/>
    <w:link w:val="IvDbodytextChar"/>
    <w:qFormat/>
    <w:rsid w:val="001423DA"/>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1423DA"/>
    <w:rPr>
      <w:rFonts w:ascii="Arial" w:hAnsi="Arial"/>
      <w:spacing w:val="2"/>
      <w:lang w:val="en-GB" w:eastAsia="en-US"/>
    </w:rPr>
  </w:style>
  <w:style w:type="character" w:customStyle="1" w:styleId="2">
    <w:name w:val="页脚 字符2"/>
    <w:rsid w:val="001423DA"/>
    <w:rPr>
      <w:rFonts w:ascii="Arial" w:hAnsi="Arial"/>
      <w:b/>
      <w:i/>
      <w:noProof/>
      <w:sz w:val="18"/>
      <w:lang w:val="en-GB" w:eastAsia="en-US"/>
    </w:rPr>
  </w:style>
  <w:style w:type="table" w:customStyle="1" w:styleId="TableGrid7">
    <w:name w:val="Table Grid7"/>
    <w:basedOn w:val="TableNormal"/>
    <w:next w:val="TableGrid"/>
    <w:uiPriority w:val="39"/>
    <w:rsid w:val="001423DA"/>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423DA"/>
    <w:rPr>
      <w:rFonts w:ascii="Times New Roman" w:hAnsi="Times New Roman"/>
      <w:lang w:val="en-GB" w:eastAsia="en-US"/>
    </w:rPr>
  </w:style>
  <w:style w:type="table" w:customStyle="1" w:styleId="TableGrid8">
    <w:name w:val="Table Grid8"/>
    <w:basedOn w:val="TableNormal"/>
    <w:next w:val="TableGrid"/>
    <w:uiPriority w:val="39"/>
    <w:rsid w:val="001423DA"/>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1423DA"/>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1423DA"/>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1423DA"/>
  </w:style>
  <w:style w:type="table" w:customStyle="1" w:styleId="TableGrid11">
    <w:name w:val="Table Grid11"/>
    <w:basedOn w:val="TableNormal"/>
    <w:next w:val="TableGrid"/>
    <w:uiPriority w:val="39"/>
    <w:rsid w:val="001423DA"/>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1423DA"/>
  </w:style>
  <w:style w:type="table" w:customStyle="1" w:styleId="TableGrid12">
    <w:name w:val="Table Grid12"/>
    <w:basedOn w:val="TableNormal"/>
    <w:next w:val="TableGrid"/>
    <w:rsid w:val="001423DA"/>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1423DA"/>
  </w:style>
  <w:style w:type="table" w:customStyle="1" w:styleId="TableGrid13">
    <w:name w:val="Table Grid13"/>
    <w:basedOn w:val="TableNormal"/>
    <w:next w:val="TableGrid"/>
    <w:rsid w:val="001423DA"/>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423DA"/>
  </w:style>
  <w:style w:type="table" w:customStyle="1" w:styleId="TableGrid14">
    <w:name w:val="Table Grid14"/>
    <w:basedOn w:val="TableNormal"/>
    <w:next w:val="TableGrid"/>
    <w:rsid w:val="001423DA"/>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1423DA"/>
  </w:style>
  <w:style w:type="character" w:customStyle="1" w:styleId="20">
    <w:name w:val="未处理的提及2"/>
    <w:uiPriority w:val="99"/>
    <w:semiHidden/>
    <w:unhideWhenUsed/>
    <w:rsid w:val="001423DA"/>
    <w:rPr>
      <w:color w:val="808080"/>
      <w:shd w:val="clear" w:color="auto" w:fill="E6E6E6"/>
    </w:rPr>
  </w:style>
  <w:style w:type="table" w:customStyle="1" w:styleId="TableGrid15">
    <w:name w:val="Table Grid15"/>
    <w:basedOn w:val="TableNormal"/>
    <w:next w:val="TableGrid"/>
    <w:uiPriority w:val="39"/>
    <w:rsid w:val="001423DA"/>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423DA"/>
  </w:style>
  <w:style w:type="table" w:customStyle="1" w:styleId="TableGrid16">
    <w:name w:val="Table Grid16"/>
    <w:basedOn w:val="TableNormal"/>
    <w:next w:val="TableGrid"/>
    <w:rsid w:val="001423DA"/>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1423DA"/>
  </w:style>
  <w:style w:type="numbering" w:customStyle="1" w:styleId="NoList21">
    <w:name w:val="No List21"/>
    <w:next w:val="NoList"/>
    <w:uiPriority w:val="99"/>
    <w:semiHidden/>
    <w:rsid w:val="001423DA"/>
  </w:style>
  <w:style w:type="numbering" w:customStyle="1" w:styleId="NoList31">
    <w:name w:val="No List31"/>
    <w:next w:val="NoList"/>
    <w:uiPriority w:val="99"/>
    <w:semiHidden/>
    <w:rsid w:val="001423DA"/>
  </w:style>
  <w:style w:type="numbering" w:customStyle="1" w:styleId="NoList41">
    <w:name w:val="No List41"/>
    <w:next w:val="NoList"/>
    <w:uiPriority w:val="99"/>
    <w:semiHidden/>
    <w:unhideWhenUsed/>
    <w:rsid w:val="001423DA"/>
  </w:style>
  <w:style w:type="numbering" w:customStyle="1" w:styleId="NoList51">
    <w:name w:val="No List51"/>
    <w:next w:val="NoList"/>
    <w:uiPriority w:val="99"/>
    <w:semiHidden/>
    <w:rsid w:val="001423DA"/>
  </w:style>
  <w:style w:type="numbering" w:customStyle="1" w:styleId="NoList61">
    <w:name w:val="No List61"/>
    <w:next w:val="NoList"/>
    <w:uiPriority w:val="99"/>
    <w:semiHidden/>
    <w:rsid w:val="001423DA"/>
  </w:style>
  <w:style w:type="numbering" w:customStyle="1" w:styleId="NoList71">
    <w:name w:val="No List71"/>
    <w:next w:val="NoList"/>
    <w:uiPriority w:val="99"/>
    <w:semiHidden/>
    <w:rsid w:val="001423DA"/>
  </w:style>
  <w:style w:type="numbering" w:customStyle="1" w:styleId="NoList15">
    <w:name w:val="No List15"/>
    <w:next w:val="NoList"/>
    <w:uiPriority w:val="99"/>
    <w:semiHidden/>
    <w:unhideWhenUsed/>
    <w:rsid w:val="001423DA"/>
  </w:style>
  <w:style w:type="table" w:customStyle="1" w:styleId="TableGrid17">
    <w:name w:val="Table Grid17"/>
    <w:basedOn w:val="TableNormal"/>
    <w:next w:val="TableGrid"/>
    <w:rsid w:val="001423DA"/>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1423DA"/>
  </w:style>
  <w:style w:type="numbering" w:customStyle="1" w:styleId="NoList22">
    <w:name w:val="No List22"/>
    <w:next w:val="NoList"/>
    <w:uiPriority w:val="99"/>
    <w:semiHidden/>
    <w:rsid w:val="001423DA"/>
  </w:style>
  <w:style w:type="numbering" w:customStyle="1" w:styleId="NoList32">
    <w:name w:val="No List32"/>
    <w:next w:val="NoList"/>
    <w:uiPriority w:val="99"/>
    <w:semiHidden/>
    <w:rsid w:val="001423DA"/>
  </w:style>
  <w:style w:type="numbering" w:customStyle="1" w:styleId="NoList42">
    <w:name w:val="No List42"/>
    <w:next w:val="NoList"/>
    <w:uiPriority w:val="99"/>
    <w:semiHidden/>
    <w:unhideWhenUsed/>
    <w:rsid w:val="001423DA"/>
  </w:style>
  <w:style w:type="numbering" w:customStyle="1" w:styleId="NoList52">
    <w:name w:val="No List52"/>
    <w:next w:val="NoList"/>
    <w:uiPriority w:val="99"/>
    <w:semiHidden/>
    <w:rsid w:val="001423DA"/>
  </w:style>
  <w:style w:type="numbering" w:customStyle="1" w:styleId="NoList62">
    <w:name w:val="No List62"/>
    <w:next w:val="NoList"/>
    <w:uiPriority w:val="99"/>
    <w:semiHidden/>
    <w:rsid w:val="001423DA"/>
  </w:style>
  <w:style w:type="numbering" w:customStyle="1" w:styleId="NoList72">
    <w:name w:val="No List72"/>
    <w:next w:val="NoList"/>
    <w:uiPriority w:val="99"/>
    <w:semiHidden/>
    <w:rsid w:val="001423DA"/>
  </w:style>
  <w:style w:type="numbering" w:customStyle="1" w:styleId="NoList17">
    <w:name w:val="No List17"/>
    <w:next w:val="NoList"/>
    <w:uiPriority w:val="99"/>
    <w:semiHidden/>
    <w:rsid w:val="001423DA"/>
  </w:style>
  <w:style w:type="table" w:customStyle="1" w:styleId="TableGrid18">
    <w:name w:val="Table Grid18"/>
    <w:basedOn w:val="TableNormal"/>
    <w:next w:val="TableGrid"/>
    <w:rsid w:val="001423DA"/>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423DA"/>
  </w:style>
  <w:style w:type="table" w:customStyle="1" w:styleId="TableGrid19">
    <w:name w:val="Table Grid19"/>
    <w:basedOn w:val="TableNormal"/>
    <w:next w:val="TableGrid"/>
    <w:uiPriority w:val="39"/>
    <w:rsid w:val="001423D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423DA"/>
    <w:rPr>
      <w:lang w:eastAsia="zh-CN"/>
    </w:rPr>
  </w:style>
  <w:style w:type="numbering" w:customStyle="1" w:styleId="NoList19">
    <w:name w:val="No List19"/>
    <w:next w:val="NoList"/>
    <w:uiPriority w:val="99"/>
    <w:semiHidden/>
    <w:unhideWhenUsed/>
    <w:rsid w:val="001423DA"/>
  </w:style>
  <w:style w:type="table" w:customStyle="1" w:styleId="TableGrid110">
    <w:name w:val="Table Grid110"/>
    <w:basedOn w:val="TableNormal"/>
    <w:rsid w:val="001423DA"/>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423DA"/>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423DA"/>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423DA"/>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423DA"/>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1423DA"/>
  </w:style>
  <w:style w:type="table" w:customStyle="1" w:styleId="TableGrid20">
    <w:name w:val="Table Grid20"/>
    <w:basedOn w:val="TableNormal"/>
    <w:next w:val="TableGrid"/>
    <w:uiPriority w:val="39"/>
    <w:rsid w:val="001423DA"/>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1423DA"/>
  </w:style>
  <w:style w:type="table" w:customStyle="1" w:styleId="TableGrid22">
    <w:name w:val="Table Grid22"/>
    <w:basedOn w:val="TableNormal"/>
    <w:next w:val="TableGrid"/>
    <w:uiPriority w:val="39"/>
    <w:rsid w:val="001423DA"/>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1423DA"/>
  </w:style>
  <w:style w:type="table" w:customStyle="1" w:styleId="TableGrid23">
    <w:name w:val="Table Grid23"/>
    <w:basedOn w:val="TableNormal"/>
    <w:next w:val="TableGrid"/>
    <w:rsid w:val="001423DA"/>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1423DA"/>
  </w:style>
  <w:style w:type="numbering" w:customStyle="1" w:styleId="NoList25">
    <w:name w:val="No List25"/>
    <w:next w:val="NoList"/>
    <w:uiPriority w:val="99"/>
    <w:semiHidden/>
    <w:rsid w:val="001423DA"/>
  </w:style>
  <w:style w:type="numbering" w:customStyle="1" w:styleId="NoList33">
    <w:name w:val="No List33"/>
    <w:next w:val="NoList"/>
    <w:uiPriority w:val="99"/>
    <w:semiHidden/>
    <w:rsid w:val="001423DA"/>
  </w:style>
  <w:style w:type="numbering" w:customStyle="1" w:styleId="NoList43">
    <w:name w:val="No List43"/>
    <w:next w:val="NoList"/>
    <w:uiPriority w:val="99"/>
    <w:semiHidden/>
    <w:unhideWhenUsed/>
    <w:rsid w:val="001423DA"/>
  </w:style>
  <w:style w:type="numbering" w:customStyle="1" w:styleId="NoList53">
    <w:name w:val="No List53"/>
    <w:next w:val="NoList"/>
    <w:uiPriority w:val="99"/>
    <w:semiHidden/>
    <w:rsid w:val="001423DA"/>
  </w:style>
  <w:style w:type="numbering" w:customStyle="1" w:styleId="NoList63">
    <w:name w:val="No List63"/>
    <w:next w:val="NoList"/>
    <w:uiPriority w:val="99"/>
    <w:semiHidden/>
    <w:rsid w:val="001423DA"/>
  </w:style>
  <w:style w:type="numbering" w:customStyle="1" w:styleId="NoList73">
    <w:name w:val="No List73"/>
    <w:next w:val="NoList"/>
    <w:uiPriority w:val="99"/>
    <w:semiHidden/>
    <w:rsid w:val="001423DA"/>
  </w:style>
  <w:style w:type="paragraph" w:customStyle="1" w:styleId="BlockText1">
    <w:name w:val="Block Text1"/>
    <w:basedOn w:val="Normal"/>
    <w:next w:val="BlockText"/>
    <w:semiHidden/>
    <w:unhideWhenUsed/>
    <w:rsid w:val="001423DA"/>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423DA"/>
    <w:pPr>
      <w:spacing w:after="200"/>
    </w:pPr>
    <w:rPr>
      <w:i/>
      <w:iCs/>
      <w:color w:val="1F497D"/>
      <w:sz w:val="18"/>
      <w:szCs w:val="18"/>
    </w:rPr>
  </w:style>
  <w:style w:type="paragraph" w:customStyle="1" w:styleId="EnvelopeAddress1">
    <w:name w:val="Envelope Address1"/>
    <w:basedOn w:val="Normal"/>
    <w:next w:val="EnvelopeAddress"/>
    <w:semiHidden/>
    <w:unhideWhenUsed/>
    <w:rsid w:val="001423DA"/>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423DA"/>
    <w:pPr>
      <w:spacing w:after="0"/>
    </w:pPr>
    <w:rPr>
      <w:rFonts w:ascii="Cambria" w:eastAsia="MS Gothic" w:hAnsi="Cambria"/>
    </w:rPr>
  </w:style>
  <w:style w:type="paragraph" w:customStyle="1" w:styleId="IndexHeading1">
    <w:name w:val="Index Heading1"/>
    <w:basedOn w:val="Normal"/>
    <w:next w:val="Index1"/>
    <w:semiHidden/>
    <w:unhideWhenUsed/>
    <w:rsid w:val="001423DA"/>
    <w:rPr>
      <w:rFonts w:ascii="Cambria" w:eastAsia="MS Gothic" w:hAnsi="Cambria"/>
      <w:b/>
      <w:bCs/>
    </w:rPr>
  </w:style>
  <w:style w:type="paragraph" w:customStyle="1" w:styleId="IntenseQuote1">
    <w:name w:val="Intense Quote1"/>
    <w:basedOn w:val="Normal"/>
    <w:next w:val="Normal"/>
    <w:uiPriority w:val="30"/>
    <w:qFormat/>
    <w:rsid w:val="001423DA"/>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1423D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423DA"/>
    <w:pPr>
      <w:spacing w:before="200" w:after="160"/>
      <w:ind w:left="864" w:right="864"/>
      <w:jc w:val="center"/>
    </w:pPr>
    <w:rPr>
      <w:i/>
      <w:iCs/>
      <w:color w:val="404040"/>
    </w:rPr>
  </w:style>
  <w:style w:type="paragraph" w:customStyle="1" w:styleId="Subtitle1">
    <w:name w:val="Subtitle1"/>
    <w:basedOn w:val="Normal"/>
    <w:next w:val="Normal"/>
    <w:qFormat/>
    <w:rsid w:val="001423DA"/>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423DA"/>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423DA"/>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423DA"/>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1423DA"/>
    <w:rPr>
      <w:i/>
      <w:iCs/>
      <w:color w:val="4472C4"/>
    </w:rPr>
  </w:style>
  <w:style w:type="character" w:customStyle="1" w:styleId="MessageHeaderChar1">
    <w:name w:val="Message Header Char1"/>
    <w:uiPriority w:val="99"/>
    <w:semiHidden/>
    <w:rsid w:val="001423DA"/>
    <w:rPr>
      <w:rFonts w:ascii="Calibri Light" w:eastAsia="DengXian Light" w:hAnsi="Calibri Light" w:cs="Times New Roman"/>
      <w:sz w:val="24"/>
      <w:szCs w:val="24"/>
      <w:shd w:val="pct20" w:color="auto" w:fill="auto"/>
    </w:rPr>
  </w:style>
  <w:style w:type="character" w:customStyle="1" w:styleId="QuoteChar1">
    <w:name w:val="Quote Char1"/>
    <w:uiPriority w:val="29"/>
    <w:rsid w:val="001423DA"/>
    <w:rPr>
      <w:i/>
      <w:iCs/>
      <w:color w:val="404040"/>
    </w:rPr>
  </w:style>
  <w:style w:type="character" w:customStyle="1" w:styleId="SubtitleChar1">
    <w:name w:val="Subtitle Char1"/>
    <w:uiPriority w:val="11"/>
    <w:rsid w:val="001423DA"/>
    <w:rPr>
      <w:color w:val="5A5A5A"/>
      <w:spacing w:val="15"/>
    </w:rPr>
  </w:style>
  <w:style w:type="character" w:customStyle="1" w:styleId="TitleChar1">
    <w:name w:val="Title Char1"/>
    <w:uiPriority w:val="10"/>
    <w:rsid w:val="001423DA"/>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1423DA"/>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423DA"/>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423DA"/>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423DA"/>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1423DA"/>
  </w:style>
  <w:style w:type="numbering" w:customStyle="1" w:styleId="NoList211">
    <w:name w:val="No List211"/>
    <w:next w:val="NoList"/>
    <w:uiPriority w:val="99"/>
    <w:semiHidden/>
    <w:rsid w:val="001423DA"/>
  </w:style>
  <w:style w:type="numbering" w:customStyle="1" w:styleId="NoList311">
    <w:name w:val="No List311"/>
    <w:next w:val="NoList"/>
    <w:uiPriority w:val="99"/>
    <w:semiHidden/>
    <w:rsid w:val="001423DA"/>
  </w:style>
  <w:style w:type="numbering" w:customStyle="1" w:styleId="NoList411">
    <w:name w:val="No List411"/>
    <w:next w:val="NoList"/>
    <w:uiPriority w:val="99"/>
    <w:semiHidden/>
    <w:unhideWhenUsed/>
    <w:rsid w:val="001423DA"/>
  </w:style>
  <w:style w:type="numbering" w:customStyle="1" w:styleId="NoList511">
    <w:name w:val="No List511"/>
    <w:next w:val="NoList"/>
    <w:uiPriority w:val="99"/>
    <w:semiHidden/>
    <w:rsid w:val="001423DA"/>
  </w:style>
  <w:style w:type="numbering" w:customStyle="1" w:styleId="NoList81">
    <w:name w:val="No List81"/>
    <w:next w:val="NoList"/>
    <w:uiPriority w:val="99"/>
    <w:semiHidden/>
    <w:unhideWhenUsed/>
    <w:rsid w:val="001423DA"/>
  </w:style>
  <w:style w:type="table" w:customStyle="1" w:styleId="TableGrid62">
    <w:name w:val="Table Grid62"/>
    <w:basedOn w:val="TableNormal"/>
    <w:next w:val="TableGrid"/>
    <w:rsid w:val="001423DA"/>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1423DA"/>
  </w:style>
  <w:style w:type="table" w:customStyle="1" w:styleId="TableGrid71">
    <w:name w:val="Table Grid71"/>
    <w:basedOn w:val="TableNormal"/>
    <w:next w:val="TableGrid"/>
    <w:rsid w:val="001423DA"/>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1423DA"/>
  </w:style>
  <w:style w:type="table" w:customStyle="1" w:styleId="TableGrid81">
    <w:name w:val="Table Grid81"/>
    <w:basedOn w:val="TableNormal"/>
    <w:next w:val="TableGrid"/>
    <w:rsid w:val="001423DA"/>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423DA"/>
  </w:style>
  <w:style w:type="table" w:customStyle="1" w:styleId="TableGrid91">
    <w:name w:val="Table Grid91"/>
    <w:basedOn w:val="TableNormal"/>
    <w:next w:val="TableGrid"/>
    <w:rsid w:val="001423DA"/>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423DA"/>
  </w:style>
  <w:style w:type="table" w:customStyle="1" w:styleId="TableGrid101">
    <w:name w:val="Table Grid101"/>
    <w:basedOn w:val="TableNormal"/>
    <w:next w:val="TableGrid"/>
    <w:rsid w:val="001423DA"/>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Template>
  <TotalTime>1</TotalTime>
  <Pages>37</Pages>
  <Words>13792</Words>
  <Characters>78618</Characters>
  <Application>Microsoft Office Word</Application>
  <DocSecurity>0</DocSecurity>
  <Lines>655</Lines>
  <Paragraphs>184</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92226</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Ericsson_Maria Liang</cp:lastModifiedBy>
  <cp:revision>2</cp:revision>
  <cp:lastPrinted>2017-09-22T06:17:00Z</cp:lastPrinted>
  <dcterms:created xsi:type="dcterms:W3CDTF">2025-10-06T12:09:00Z</dcterms:created>
  <dcterms:modified xsi:type="dcterms:W3CDTF">2025-10-06T12:09:00Z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